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7ECD" w:rsidRPr="00365321" w:rsidRDefault="00DF7ECD" w:rsidP="00DF7ECD">
      <w:pPr>
        <w:jc w:val="center"/>
        <w:rPr>
          <w:b/>
          <w:sz w:val="28"/>
          <w:szCs w:val="28"/>
        </w:rPr>
      </w:pPr>
      <w:r w:rsidRPr="00365321">
        <w:rPr>
          <w:b/>
          <w:sz w:val="28"/>
          <w:szCs w:val="28"/>
        </w:rPr>
        <w:t>Автономная некоммерческая организация высшего образования</w:t>
      </w:r>
    </w:p>
    <w:p w:rsidR="00DF7ECD" w:rsidRPr="00365321" w:rsidRDefault="00DF7ECD" w:rsidP="00DF7ECD">
      <w:pPr>
        <w:jc w:val="center"/>
        <w:rPr>
          <w:b/>
          <w:sz w:val="28"/>
          <w:szCs w:val="28"/>
        </w:rPr>
      </w:pPr>
      <w:r w:rsidRPr="00365321">
        <w:rPr>
          <w:b/>
          <w:sz w:val="28"/>
          <w:szCs w:val="28"/>
        </w:rPr>
        <w:t>«Открытый университет экономики, управления и права»</w:t>
      </w:r>
    </w:p>
    <w:p w:rsidR="00DF7ECD" w:rsidRPr="00365321" w:rsidRDefault="00DF7ECD" w:rsidP="00DF7ECD">
      <w:pPr>
        <w:jc w:val="center"/>
        <w:rPr>
          <w:sz w:val="28"/>
          <w:szCs w:val="28"/>
        </w:rPr>
      </w:pPr>
      <w:r w:rsidRPr="00365321">
        <w:rPr>
          <w:b/>
          <w:sz w:val="28"/>
          <w:szCs w:val="28"/>
        </w:rPr>
        <w:t>(АНО ВО ОУЭП)</w:t>
      </w:r>
    </w:p>
    <w:p w:rsidR="00DF7ECD" w:rsidRPr="00365321" w:rsidRDefault="00DF7ECD" w:rsidP="00DF7ECD">
      <w:pPr>
        <w:tabs>
          <w:tab w:val="left" w:pos="900"/>
          <w:tab w:val="left" w:pos="1080"/>
        </w:tabs>
        <w:suppressAutoHyphens/>
        <w:ind w:firstLine="709"/>
        <w:jc w:val="both"/>
        <w:rPr>
          <w:b/>
          <w:sz w:val="20"/>
          <w:szCs w:val="20"/>
        </w:rPr>
      </w:pPr>
    </w:p>
    <w:p w:rsidR="00DF7ECD" w:rsidRPr="00365321" w:rsidRDefault="00DF7ECD" w:rsidP="00DF7ECD">
      <w:pPr>
        <w:tabs>
          <w:tab w:val="left" w:pos="900"/>
          <w:tab w:val="left" w:pos="1080"/>
        </w:tabs>
        <w:suppressAutoHyphens/>
        <w:ind w:firstLine="709"/>
        <w:jc w:val="both"/>
        <w:rPr>
          <w:b/>
          <w:sz w:val="20"/>
          <w:szCs w:val="20"/>
        </w:rPr>
      </w:pPr>
    </w:p>
    <w:p w:rsidR="00DF7ECD" w:rsidRPr="00365321" w:rsidRDefault="00DF7ECD" w:rsidP="00DF7ECD">
      <w:pPr>
        <w:tabs>
          <w:tab w:val="left" w:pos="900"/>
          <w:tab w:val="left" w:pos="1080"/>
        </w:tabs>
        <w:suppressAutoHyphens/>
        <w:ind w:firstLine="709"/>
        <w:jc w:val="both"/>
        <w:rPr>
          <w:b/>
          <w:sz w:val="20"/>
          <w:szCs w:val="20"/>
        </w:rPr>
      </w:pPr>
    </w:p>
    <w:p w:rsidR="00DF7ECD" w:rsidRPr="00365321" w:rsidRDefault="00DF7ECD" w:rsidP="00DF7ECD">
      <w:pPr>
        <w:tabs>
          <w:tab w:val="left" w:pos="900"/>
          <w:tab w:val="left" w:pos="1080"/>
        </w:tabs>
        <w:suppressAutoHyphens/>
        <w:ind w:firstLine="709"/>
        <w:jc w:val="both"/>
        <w:rPr>
          <w:b/>
          <w:sz w:val="20"/>
          <w:szCs w:val="20"/>
        </w:rPr>
      </w:pPr>
    </w:p>
    <w:p w:rsidR="00DF7ECD" w:rsidRPr="000C11EC" w:rsidRDefault="00DF7ECD" w:rsidP="00DF7ECD">
      <w:pPr>
        <w:tabs>
          <w:tab w:val="left" w:pos="900"/>
          <w:tab w:val="left" w:pos="1080"/>
        </w:tabs>
        <w:suppressAutoHyphens/>
        <w:ind w:firstLine="709"/>
        <w:jc w:val="right"/>
        <w:rPr>
          <w:b/>
          <w:sz w:val="20"/>
          <w:szCs w:val="20"/>
        </w:rPr>
      </w:pPr>
      <w:r w:rsidRPr="000C11EC">
        <w:rPr>
          <w:b/>
          <w:sz w:val="20"/>
          <w:szCs w:val="20"/>
        </w:rPr>
        <w:t>УТВЕРЖДАЮ:</w:t>
      </w:r>
    </w:p>
    <w:p w:rsidR="00DF7ECD" w:rsidRPr="000C11EC" w:rsidRDefault="00DF7ECD" w:rsidP="00DF7ECD">
      <w:pPr>
        <w:tabs>
          <w:tab w:val="left" w:pos="900"/>
          <w:tab w:val="left" w:pos="1080"/>
        </w:tabs>
        <w:suppressAutoHyphens/>
        <w:ind w:firstLine="709"/>
        <w:jc w:val="right"/>
        <w:rPr>
          <w:sz w:val="20"/>
          <w:szCs w:val="20"/>
        </w:rPr>
      </w:pPr>
      <w:r w:rsidRPr="000C11EC">
        <w:rPr>
          <w:sz w:val="20"/>
          <w:szCs w:val="20"/>
        </w:rPr>
        <w:t>Ректор АНО ВО ОУЭП, Фокина В.Н.</w:t>
      </w:r>
    </w:p>
    <w:p w:rsidR="00DF7ECD" w:rsidRPr="000C11EC" w:rsidRDefault="00DF7ECD" w:rsidP="00DF7ECD">
      <w:pPr>
        <w:tabs>
          <w:tab w:val="left" w:pos="900"/>
          <w:tab w:val="left" w:pos="1080"/>
        </w:tabs>
        <w:suppressAutoHyphens/>
        <w:ind w:firstLine="709"/>
        <w:jc w:val="right"/>
        <w:rPr>
          <w:sz w:val="20"/>
          <w:szCs w:val="20"/>
        </w:rPr>
      </w:pPr>
    </w:p>
    <w:p w:rsidR="00DF7ECD" w:rsidRPr="000C11EC" w:rsidRDefault="00DF7ECD" w:rsidP="00DF7ECD">
      <w:pPr>
        <w:tabs>
          <w:tab w:val="left" w:pos="900"/>
          <w:tab w:val="left" w:pos="1080"/>
        </w:tabs>
        <w:suppressAutoHyphens/>
        <w:ind w:firstLine="709"/>
        <w:jc w:val="right"/>
        <w:rPr>
          <w:sz w:val="20"/>
          <w:szCs w:val="20"/>
        </w:rPr>
      </w:pPr>
      <w:r w:rsidRPr="000C11EC">
        <w:rPr>
          <w:noProof/>
          <w:sz w:val="20"/>
          <w:szCs w:val="20"/>
        </w:rPr>
        <w:drawing>
          <wp:inline distT="0" distB="0" distL="0" distR="0" wp14:anchorId="5E5BB9B3" wp14:editId="7FEFFDA9">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DF7ECD" w:rsidRPr="000C11EC" w:rsidRDefault="00DF7ECD" w:rsidP="00DF7ECD">
      <w:pPr>
        <w:tabs>
          <w:tab w:val="left" w:pos="900"/>
          <w:tab w:val="left" w:pos="1080"/>
        </w:tabs>
        <w:suppressAutoHyphens/>
        <w:ind w:firstLine="709"/>
        <w:jc w:val="right"/>
        <w:rPr>
          <w:sz w:val="20"/>
          <w:szCs w:val="20"/>
        </w:rPr>
      </w:pPr>
      <w:r w:rsidRPr="000C11EC">
        <w:rPr>
          <w:sz w:val="20"/>
          <w:szCs w:val="20"/>
        </w:rPr>
        <w:t>19 апреля 2023 г.</w:t>
      </w:r>
    </w:p>
    <w:p w:rsidR="00DF7ECD" w:rsidRPr="000C11EC" w:rsidRDefault="00DF7ECD" w:rsidP="00DF7ECD">
      <w:pPr>
        <w:tabs>
          <w:tab w:val="left" w:pos="900"/>
          <w:tab w:val="left" w:pos="1080"/>
        </w:tabs>
        <w:suppressAutoHyphens/>
        <w:ind w:firstLine="709"/>
        <w:jc w:val="right"/>
        <w:rPr>
          <w:sz w:val="20"/>
          <w:szCs w:val="20"/>
        </w:rPr>
      </w:pPr>
    </w:p>
    <w:p w:rsidR="00DF7ECD" w:rsidRPr="000C11EC" w:rsidRDefault="00DF7ECD" w:rsidP="00DF7ECD">
      <w:pPr>
        <w:tabs>
          <w:tab w:val="left" w:pos="900"/>
          <w:tab w:val="left" w:pos="1080"/>
        </w:tabs>
        <w:suppressAutoHyphens/>
        <w:ind w:firstLine="709"/>
        <w:jc w:val="right"/>
        <w:rPr>
          <w:sz w:val="20"/>
          <w:szCs w:val="20"/>
        </w:rPr>
      </w:pPr>
      <w:r w:rsidRPr="000C11EC">
        <w:rPr>
          <w:sz w:val="20"/>
          <w:szCs w:val="20"/>
        </w:rPr>
        <w:t>Решение Ученого совета АНО ВО ОУЭП,</w:t>
      </w:r>
    </w:p>
    <w:p w:rsidR="00DF7ECD" w:rsidRPr="000C11EC" w:rsidRDefault="00DF7ECD" w:rsidP="00DF7ECD">
      <w:pPr>
        <w:tabs>
          <w:tab w:val="left" w:pos="900"/>
          <w:tab w:val="left" w:pos="1080"/>
        </w:tabs>
        <w:suppressAutoHyphens/>
        <w:ind w:firstLine="709"/>
        <w:jc w:val="right"/>
        <w:rPr>
          <w:sz w:val="20"/>
          <w:szCs w:val="20"/>
        </w:rPr>
      </w:pPr>
      <w:r w:rsidRPr="000C11EC">
        <w:rPr>
          <w:sz w:val="20"/>
          <w:szCs w:val="20"/>
        </w:rPr>
        <w:t xml:space="preserve">Протокол N 9 от 19.04.2023 </w:t>
      </w:r>
    </w:p>
    <w:p w:rsidR="00100E2C" w:rsidRDefault="00100E2C" w:rsidP="00100E2C">
      <w:pPr>
        <w:tabs>
          <w:tab w:val="left" w:pos="900"/>
          <w:tab w:val="left" w:pos="1080"/>
        </w:tabs>
        <w:suppressAutoHyphens/>
        <w:ind w:firstLine="709"/>
        <w:jc w:val="center"/>
        <w:rPr>
          <w:b/>
        </w:rPr>
      </w:pPr>
    </w:p>
    <w:p w:rsidR="00DF7ECD" w:rsidRDefault="00DF7ECD" w:rsidP="00100E2C">
      <w:pPr>
        <w:tabs>
          <w:tab w:val="left" w:pos="900"/>
          <w:tab w:val="left" w:pos="1080"/>
        </w:tabs>
        <w:suppressAutoHyphens/>
        <w:ind w:firstLine="709"/>
        <w:jc w:val="center"/>
        <w:rPr>
          <w:b/>
        </w:rPr>
      </w:pPr>
    </w:p>
    <w:p w:rsidR="00DF7ECD" w:rsidRDefault="00DF7ECD" w:rsidP="00100E2C">
      <w:pPr>
        <w:tabs>
          <w:tab w:val="left" w:pos="900"/>
          <w:tab w:val="left" w:pos="1080"/>
        </w:tabs>
        <w:suppressAutoHyphens/>
        <w:ind w:firstLine="709"/>
        <w:jc w:val="center"/>
        <w:rPr>
          <w:b/>
        </w:rPr>
      </w:pPr>
    </w:p>
    <w:p w:rsidR="00100E2C" w:rsidRPr="003D14DD" w:rsidRDefault="00100E2C" w:rsidP="00100E2C">
      <w:pPr>
        <w:tabs>
          <w:tab w:val="left" w:pos="900"/>
          <w:tab w:val="left" w:pos="1080"/>
        </w:tabs>
        <w:suppressAutoHyphens/>
        <w:ind w:firstLine="709"/>
        <w:jc w:val="center"/>
        <w:rPr>
          <w:b/>
        </w:rPr>
      </w:pPr>
      <w:r w:rsidRPr="003D14DD">
        <w:rPr>
          <w:b/>
        </w:rPr>
        <w:t>РАБОЧАЯ ПРОГРАММА</w:t>
      </w:r>
    </w:p>
    <w:p w:rsidR="00100E2C" w:rsidRPr="003D14DD" w:rsidRDefault="00100E2C" w:rsidP="00100E2C">
      <w:pPr>
        <w:jc w:val="center"/>
      </w:pPr>
    </w:p>
    <w:p w:rsidR="00100E2C" w:rsidRPr="003D14DD" w:rsidRDefault="00100E2C" w:rsidP="00100E2C">
      <w:pPr>
        <w:jc w:val="center"/>
        <w:rPr>
          <w:b/>
        </w:rPr>
      </w:pPr>
      <w:r w:rsidRPr="003D14DD">
        <w:rPr>
          <w:b/>
        </w:rPr>
        <w:t>по дисциплине</w:t>
      </w:r>
    </w:p>
    <w:p w:rsidR="00100E2C" w:rsidRPr="003D14DD" w:rsidRDefault="00100E2C" w:rsidP="00100E2C">
      <w:pPr>
        <w:jc w:val="center"/>
      </w:pPr>
    </w:p>
    <w:p w:rsidR="00100E2C" w:rsidRPr="003D14DD" w:rsidRDefault="00100E2C" w:rsidP="00100E2C">
      <w:pPr>
        <w:tabs>
          <w:tab w:val="left" w:pos="900"/>
          <w:tab w:val="left" w:pos="1080"/>
        </w:tabs>
        <w:suppressAutoHyphens/>
        <w:ind w:firstLine="709"/>
        <w:jc w:val="center"/>
      </w:pPr>
      <w:r w:rsidRPr="003D14DD">
        <w:t>Наименование дисциплины Б1.В.ДВ.01.01 Разработка программного обеспечения для информационных образовательных систем</w:t>
      </w:r>
    </w:p>
    <w:p w:rsidR="00100E2C" w:rsidRPr="003D14DD" w:rsidRDefault="00100E2C" w:rsidP="00100E2C">
      <w:pPr>
        <w:tabs>
          <w:tab w:val="left" w:pos="900"/>
          <w:tab w:val="left" w:pos="1080"/>
        </w:tabs>
        <w:suppressAutoHyphens/>
        <w:ind w:firstLine="709"/>
        <w:jc w:val="center"/>
      </w:pPr>
      <w:r w:rsidRPr="003D14DD">
        <w:t>Образовательная программа направления подготовки 44.04.01 «Педагогическое образование», направленность (профиль): «Информационные технологии в образовании»</w:t>
      </w:r>
    </w:p>
    <w:p w:rsidR="00100E2C" w:rsidRPr="003D14DD" w:rsidRDefault="00100E2C" w:rsidP="00100E2C">
      <w:pPr>
        <w:jc w:val="center"/>
      </w:pPr>
    </w:p>
    <w:p w:rsidR="00100E2C" w:rsidRPr="003D14DD" w:rsidRDefault="00100E2C" w:rsidP="00100E2C">
      <w:pPr>
        <w:jc w:val="center"/>
      </w:pPr>
    </w:p>
    <w:p w:rsidR="00100E2C" w:rsidRPr="003D14DD" w:rsidRDefault="00100E2C" w:rsidP="00100E2C">
      <w:pPr>
        <w:jc w:val="center"/>
      </w:pPr>
    </w:p>
    <w:p w:rsidR="00100E2C" w:rsidRPr="003D14DD" w:rsidRDefault="00100E2C" w:rsidP="00100E2C">
      <w:pPr>
        <w:jc w:val="center"/>
      </w:pPr>
    </w:p>
    <w:p w:rsidR="00100E2C" w:rsidRPr="003D14DD" w:rsidRDefault="00100E2C" w:rsidP="00100E2C">
      <w:pPr>
        <w:tabs>
          <w:tab w:val="left" w:pos="900"/>
          <w:tab w:val="left" w:pos="1080"/>
        </w:tabs>
        <w:suppressAutoHyphens/>
        <w:ind w:firstLine="709"/>
        <w:jc w:val="right"/>
        <w:rPr>
          <w:sz w:val="20"/>
          <w:szCs w:val="20"/>
        </w:rPr>
      </w:pPr>
    </w:p>
    <w:p w:rsidR="00100E2C" w:rsidRPr="003D14DD" w:rsidRDefault="00100E2C" w:rsidP="00100E2C">
      <w:pPr>
        <w:ind w:firstLine="680"/>
        <w:jc w:val="right"/>
        <w:rPr>
          <w:u w:val="single"/>
        </w:rPr>
      </w:pPr>
    </w:p>
    <w:p w:rsidR="00100E2C" w:rsidRPr="003D14DD" w:rsidRDefault="00100E2C" w:rsidP="00100E2C">
      <w:pPr>
        <w:tabs>
          <w:tab w:val="left" w:pos="6405"/>
        </w:tabs>
        <w:rPr>
          <w:sz w:val="20"/>
          <w:szCs w:val="20"/>
        </w:rPr>
      </w:pPr>
      <w:r w:rsidRPr="003D14DD">
        <w:rPr>
          <w:sz w:val="20"/>
          <w:szCs w:val="20"/>
        </w:rPr>
        <w:tab/>
      </w:r>
    </w:p>
    <w:p w:rsidR="00100E2C" w:rsidRPr="003D14DD" w:rsidRDefault="00100E2C" w:rsidP="00100E2C">
      <w:pPr>
        <w:jc w:val="right"/>
      </w:pPr>
    </w:p>
    <w:p w:rsidR="00100E2C" w:rsidRPr="003D14DD" w:rsidRDefault="00100E2C" w:rsidP="00100E2C">
      <w:pPr>
        <w:jc w:val="right"/>
      </w:pPr>
    </w:p>
    <w:p w:rsidR="00100E2C" w:rsidRPr="003D14DD" w:rsidRDefault="00100E2C" w:rsidP="00100E2C">
      <w:pPr>
        <w:jc w:val="right"/>
      </w:pPr>
    </w:p>
    <w:p w:rsidR="00100E2C" w:rsidRPr="003D14DD" w:rsidRDefault="00100E2C" w:rsidP="00100E2C">
      <w:pPr>
        <w:jc w:val="right"/>
      </w:pPr>
    </w:p>
    <w:p w:rsidR="00100E2C" w:rsidRPr="003D14DD" w:rsidRDefault="00100E2C" w:rsidP="00100E2C">
      <w:pPr>
        <w:tabs>
          <w:tab w:val="left" w:pos="900"/>
          <w:tab w:val="left" w:pos="1080"/>
        </w:tabs>
        <w:suppressAutoHyphens/>
        <w:ind w:firstLine="709"/>
        <w:rPr>
          <w:u w:val="single"/>
        </w:rPr>
      </w:pPr>
      <w:r w:rsidRPr="003D14DD">
        <w:t xml:space="preserve">Квалификация -  </w:t>
      </w:r>
      <w:r w:rsidRPr="003D14DD">
        <w:rPr>
          <w:u w:val="single"/>
        </w:rPr>
        <w:t>магистр</w:t>
      </w:r>
    </w:p>
    <w:p w:rsidR="00100E2C" w:rsidRPr="003D14DD" w:rsidRDefault="00100E2C" w:rsidP="00100E2C">
      <w:pPr>
        <w:tabs>
          <w:tab w:val="left" w:pos="900"/>
          <w:tab w:val="left" w:pos="1080"/>
        </w:tabs>
        <w:suppressAutoHyphens/>
        <w:ind w:firstLine="709"/>
        <w:rPr>
          <w:sz w:val="20"/>
          <w:szCs w:val="20"/>
          <w:u w:val="single"/>
        </w:rPr>
      </w:pPr>
    </w:p>
    <w:p w:rsidR="00100E2C" w:rsidRPr="003D14DD" w:rsidRDefault="00100E2C" w:rsidP="00100E2C">
      <w:pPr>
        <w:tabs>
          <w:tab w:val="left" w:pos="900"/>
          <w:tab w:val="left" w:pos="1080"/>
        </w:tabs>
        <w:suppressAutoHyphens/>
        <w:ind w:firstLine="709"/>
        <w:rPr>
          <w:sz w:val="20"/>
          <w:szCs w:val="20"/>
          <w:u w:val="single"/>
        </w:rPr>
      </w:pPr>
    </w:p>
    <w:p w:rsidR="00100E2C" w:rsidRPr="003D14DD" w:rsidRDefault="00100E2C" w:rsidP="00100E2C">
      <w:pPr>
        <w:ind w:firstLine="720"/>
        <w:outlineLvl w:val="0"/>
        <w:rPr>
          <w:b/>
          <w:sz w:val="20"/>
          <w:szCs w:val="20"/>
        </w:rPr>
      </w:pPr>
      <w:r w:rsidRPr="003D14DD">
        <w:rPr>
          <w:b/>
          <w:sz w:val="20"/>
          <w:szCs w:val="20"/>
        </w:rPr>
        <w:t xml:space="preserve">Разработчик: </w:t>
      </w:r>
    </w:p>
    <w:p w:rsidR="00100E2C" w:rsidRPr="003D14DD" w:rsidRDefault="00100E2C" w:rsidP="00100E2C">
      <w:pPr>
        <w:tabs>
          <w:tab w:val="left" w:pos="900"/>
          <w:tab w:val="left" w:pos="1080"/>
        </w:tabs>
        <w:suppressAutoHyphens/>
        <w:ind w:firstLine="709"/>
        <w:rPr>
          <w:sz w:val="20"/>
          <w:szCs w:val="20"/>
          <w:u w:val="single"/>
        </w:rPr>
      </w:pPr>
      <w:r w:rsidRPr="003D14DD">
        <w:rPr>
          <w:bCs/>
          <w:sz w:val="20"/>
          <w:szCs w:val="20"/>
        </w:rPr>
        <w:t>Чернышенко С.В., д. б. н.; д. ф.-м. н., проф.</w:t>
      </w:r>
    </w:p>
    <w:p w:rsidR="00100E2C" w:rsidRPr="003D14DD" w:rsidRDefault="00100E2C" w:rsidP="00100E2C">
      <w:pPr>
        <w:tabs>
          <w:tab w:val="left" w:pos="900"/>
          <w:tab w:val="left" w:pos="1080"/>
        </w:tabs>
        <w:suppressAutoHyphens/>
        <w:ind w:firstLine="709"/>
        <w:rPr>
          <w:sz w:val="20"/>
          <w:szCs w:val="20"/>
          <w:u w:val="single"/>
        </w:rPr>
      </w:pPr>
    </w:p>
    <w:p w:rsidR="00100E2C" w:rsidRPr="003D14DD" w:rsidRDefault="00100E2C" w:rsidP="00100E2C">
      <w:pPr>
        <w:tabs>
          <w:tab w:val="left" w:pos="900"/>
          <w:tab w:val="left" w:pos="1080"/>
        </w:tabs>
        <w:suppressAutoHyphens/>
        <w:ind w:firstLine="709"/>
        <w:rPr>
          <w:sz w:val="20"/>
          <w:szCs w:val="20"/>
          <w:u w:val="single"/>
        </w:rPr>
      </w:pPr>
    </w:p>
    <w:p w:rsidR="00100E2C" w:rsidRPr="003D14DD" w:rsidRDefault="00100E2C" w:rsidP="00100E2C">
      <w:pPr>
        <w:tabs>
          <w:tab w:val="left" w:pos="900"/>
          <w:tab w:val="left" w:pos="1080"/>
        </w:tabs>
        <w:suppressAutoHyphens/>
        <w:ind w:firstLine="709"/>
        <w:rPr>
          <w:sz w:val="20"/>
          <w:szCs w:val="20"/>
          <w:u w:val="single"/>
        </w:rPr>
      </w:pPr>
    </w:p>
    <w:p w:rsidR="00100E2C" w:rsidRPr="003D14DD" w:rsidRDefault="00100E2C" w:rsidP="00100E2C">
      <w:pPr>
        <w:tabs>
          <w:tab w:val="left" w:pos="900"/>
          <w:tab w:val="left" w:pos="1080"/>
        </w:tabs>
        <w:suppressAutoHyphens/>
        <w:ind w:firstLine="709"/>
        <w:rPr>
          <w:sz w:val="20"/>
          <w:szCs w:val="20"/>
          <w:u w:val="single"/>
        </w:rPr>
      </w:pPr>
    </w:p>
    <w:p w:rsidR="00100E2C" w:rsidRPr="003D14DD" w:rsidRDefault="00100E2C" w:rsidP="00100E2C">
      <w:pPr>
        <w:tabs>
          <w:tab w:val="left" w:pos="900"/>
          <w:tab w:val="left" w:pos="1080"/>
        </w:tabs>
        <w:ind w:firstLine="720"/>
        <w:jc w:val="center"/>
        <w:rPr>
          <w:sz w:val="20"/>
          <w:szCs w:val="20"/>
        </w:rPr>
      </w:pPr>
    </w:p>
    <w:p w:rsidR="00100E2C" w:rsidRPr="003D14DD" w:rsidRDefault="00100E2C" w:rsidP="00100E2C">
      <w:pPr>
        <w:tabs>
          <w:tab w:val="left" w:pos="900"/>
          <w:tab w:val="left" w:pos="1080"/>
        </w:tabs>
        <w:ind w:firstLine="720"/>
        <w:jc w:val="center"/>
        <w:rPr>
          <w:sz w:val="20"/>
          <w:szCs w:val="20"/>
        </w:rPr>
      </w:pPr>
    </w:p>
    <w:p w:rsidR="00100E2C" w:rsidRPr="003D14DD" w:rsidRDefault="00100E2C" w:rsidP="00100E2C">
      <w:pPr>
        <w:tabs>
          <w:tab w:val="left" w:pos="900"/>
          <w:tab w:val="left" w:pos="1080"/>
        </w:tabs>
        <w:ind w:firstLine="720"/>
        <w:jc w:val="center"/>
        <w:rPr>
          <w:sz w:val="20"/>
          <w:szCs w:val="20"/>
        </w:rPr>
      </w:pPr>
    </w:p>
    <w:p w:rsidR="00100E2C" w:rsidRPr="003D14DD" w:rsidRDefault="00100E2C" w:rsidP="00100E2C">
      <w:pPr>
        <w:tabs>
          <w:tab w:val="left" w:pos="900"/>
          <w:tab w:val="left" w:pos="1080"/>
        </w:tabs>
        <w:ind w:firstLine="720"/>
        <w:jc w:val="center"/>
        <w:rPr>
          <w:sz w:val="20"/>
          <w:szCs w:val="20"/>
        </w:rPr>
      </w:pPr>
    </w:p>
    <w:p w:rsidR="00AD55F4" w:rsidRPr="003D14DD" w:rsidRDefault="00100E2C" w:rsidP="00100E2C">
      <w:pPr>
        <w:ind w:firstLine="709"/>
        <w:jc w:val="center"/>
        <w:rPr>
          <w:b/>
          <w:sz w:val="20"/>
          <w:szCs w:val="20"/>
        </w:rPr>
      </w:pPr>
      <w:r>
        <w:rPr>
          <w:sz w:val="20"/>
          <w:szCs w:val="20"/>
        </w:rPr>
        <w:t>Москва 202</w:t>
      </w:r>
      <w:r w:rsidR="00DF7ECD">
        <w:rPr>
          <w:sz w:val="20"/>
          <w:szCs w:val="20"/>
        </w:rPr>
        <w:t>3</w:t>
      </w:r>
      <w:bookmarkStart w:id="0" w:name="_GoBack"/>
      <w:bookmarkEnd w:id="0"/>
      <w:r w:rsidR="00AD55F4" w:rsidRPr="003D14DD">
        <w:rPr>
          <w:sz w:val="20"/>
          <w:szCs w:val="20"/>
        </w:rPr>
        <w:br w:type="page"/>
      </w:r>
    </w:p>
    <w:p w:rsidR="00AD55F4" w:rsidRPr="003D14DD" w:rsidRDefault="00AD55F4" w:rsidP="00AD55F4">
      <w:pPr>
        <w:shd w:val="clear" w:color="auto" w:fill="FFFFFF"/>
        <w:tabs>
          <w:tab w:val="left" w:pos="533"/>
          <w:tab w:val="left" w:pos="900"/>
          <w:tab w:val="left" w:pos="1080"/>
        </w:tabs>
        <w:ind w:firstLine="720"/>
        <w:rPr>
          <w:b/>
          <w:bCs/>
          <w:sz w:val="20"/>
          <w:szCs w:val="20"/>
        </w:rPr>
      </w:pPr>
      <w:r w:rsidRPr="003D14DD">
        <w:rPr>
          <w:b/>
          <w:bCs/>
          <w:sz w:val="20"/>
          <w:szCs w:val="20"/>
        </w:rPr>
        <w:lastRenderedPageBreak/>
        <w:t>1. Цели и задачи дисциплины</w:t>
      </w:r>
    </w:p>
    <w:p w:rsidR="00AD55F4" w:rsidRPr="003D14DD" w:rsidRDefault="00AD55F4" w:rsidP="00AD55F4">
      <w:pPr>
        <w:pStyle w:val="aff2"/>
        <w:tabs>
          <w:tab w:val="left" w:pos="900"/>
          <w:tab w:val="left" w:pos="1080"/>
        </w:tabs>
        <w:spacing w:after="0"/>
        <w:ind w:firstLine="720"/>
        <w:jc w:val="both"/>
        <w:rPr>
          <w:sz w:val="20"/>
          <w:szCs w:val="20"/>
        </w:rPr>
      </w:pPr>
      <w:r w:rsidRPr="003D14DD">
        <w:rPr>
          <w:b/>
          <w:i/>
          <w:sz w:val="20"/>
          <w:szCs w:val="20"/>
        </w:rPr>
        <w:t>Цель дисциплины</w:t>
      </w:r>
      <w:r w:rsidRPr="003D14DD">
        <w:rPr>
          <w:sz w:val="20"/>
          <w:szCs w:val="20"/>
        </w:rPr>
        <w:t xml:space="preserve"> - изучение теоретических основ современных технологий программирования, технологических принципов конструирования программных средств, рассмотрение методов и средств разработки программного обеспечения, а также приобретение навыков разработки программного обеспечения для информационных образовательных систем.</w:t>
      </w:r>
    </w:p>
    <w:p w:rsidR="00AD55F4" w:rsidRPr="003D14DD" w:rsidRDefault="00AD55F4" w:rsidP="00AD55F4">
      <w:pPr>
        <w:shd w:val="clear" w:color="auto" w:fill="FFFFFF"/>
        <w:tabs>
          <w:tab w:val="left" w:pos="900"/>
          <w:tab w:val="left" w:pos="1080"/>
        </w:tabs>
        <w:ind w:firstLine="720"/>
        <w:jc w:val="both"/>
        <w:rPr>
          <w:sz w:val="20"/>
          <w:szCs w:val="20"/>
        </w:rPr>
      </w:pPr>
      <w:r w:rsidRPr="003D14DD">
        <w:rPr>
          <w:b/>
          <w:bCs/>
          <w:i/>
          <w:sz w:val="20"/>
          <w:szCs w:val="20"/>
        </w:rPr>
        <w:t>Задачи дисциплины</w:t>
      </w:r>
      <w:r w:rsidRPr="003D14DD">
        <w:rPr>
          <w:sz w:val="20"/>
          <w:szCs w:val="20"/>
        </w:rPr>
        <w:t>:</w:t>
      </w:r>
    </w:p>
    <w:p w:rsidR="00AD55F4" w:rsidRPr="003D14DD" w:rsidRDefault="00AD55F4" w:rsidP="00AD55F4">
      <w:pPr>
        <w:widowControl w:val="0"/>
        <w:numPr>
          <w:ilvl w:val="0"/>
          <w:numId w:val="21"/>
        </w:numPr>
        <w:shd w:val="clear" w:color="auto" w:fill="FFFFFF"/>
        <w:tabs>
          <w:tab w:val="left" w:pos="0"/>
          <w:tab w:val="left" w:pos="900"/>
          <w:tab w:val="left" w:pos="1080"/>
        </w:tabs>
        <w:autoSpaceDE w:val="0"/>
        <w:autoSpaceDN w:val="0"/>
        <w:adjustRightInd w:val="0"/>
        <w:ind w:firstLine="720"/>
        <w:jc w:val="both"/>
        <w:rPr>
          <w:sz w:val="20"/>
          <w:szCs w:val="20"/>
        </w:rPr>
      </w:pPr>
      <w:r w:rsidRPr="003D14DD">
        <w:rPr>
          <w:sz w:val="20"/>
          <w:szCs w:val="20"/>
        </w:rPr>
        <w:t>формирование у обучающихся систематизированного представления о концепциях, методах и принципах организации современных технологий программирования;</w:t>
      </w:r>
    </w:p>
    <w:p w:rsidR="00AD55F4" w:rsidRPr="003D14DD" w:rsidRDefault="00AD55F4" w:rsidP="00AD55F4">
      <w:pPr>
        <w:widowControl w:val="0"/>
        <w:numPr>
          <w:ilvl w:val="0"/>
          <w:numId w:val="21"/>
        </w:numPr>
        <w:shd w:val="clear" w:color="auto" w:fill="FFFFFF"/>
        <w:tabs>
          <w:tab w:val="left" w:pos="0"/>
          <w:tab w:val="left" w:pos="900"/>
          <w:tab w:val="left" w:pos="1080"/>
        </w:tabs>
        <w:autoSpaceDE w:val="0"/>
        <w:autoSpaceDN w:val="0"/>
        <w:adjustRightInd w:val="0"/>
        <w:ind w:firstLine="720"/>
        <w:jc w:val="both"/>
        <w:rPr>
          <w:sz w:val="20"/>
          <w:szCs w:val="20"/>
        </w:rPr>
      </w:pPr>
      <w:r w:rsidRPr="003D14DD">
        <w:rPr>
          <w:sz w:val="20"/>
          <w:szCs w:val="20"/>
        </w:rPr>
        <w:t>изучение информационных, логических и алгоритмических основ программного обеспечения;</w:t>
      </w:r>
    </w:p>
    <w:p w:rsidR="00AD55F4" w:rsidRPr="003D14DD" w:rsidRDefault="00AD55F4" w:rsidP="00AD55F4">
      <w:pPr>
        <w:widowControl w:val="0"/>
        <w:numPr>
          <w:ilvl w:val="0"/>
          <w:numId w:val="21"/>
        </w:numPr>
        <w:shd w:val="clear" w:color="auto" w:fill="FFFFFF"/>
        <w:tabs>
          <w:tab w:val="left" w:pos="0"/>
          <w:tab w:val="left" w:pos="900"/>
          <w:tab w:val="left" w:pos="1080"/>
        </w:tabs>
        <w:autoSpaceDE w:val="0"/>
        <w:autoSpaceDN w:val="0"/>
        <w:adjustRightInd w:val="0"/>
        <w:ind w:firstLine="720"/>
        <w:jc w:val="both"/>
        <w:rPr>
          <w:sz w:val="20"/>
          <w:szCs w:val="20"/>
        </w:rPr>
      </w:pPr>
      <w:r w:rsidRPr="003D14DD">
        <w:rPr>
          <w:sz w:val="20"/>
          <w:szCs w:val="20"/>
        </w:rPr>
        <w:t>освоение методологии программирования;</w:t>
      </w:r>
    </w:p>
    <w:p w:rsidR="00AD55F4" w:rsidRPr="003D14DD" w:rsidRDefault="00AD55F4" w:rsidP="00AD55F4">
      <w:pPr>
        <w:widowControl w:val="0"/>
        <w:numPr>
          <w:ilvl w:val="0"/>
          <w:numId w:val="21"/>
        </w:numPr>
        <w:shd w:val="clear" w:color="auto" w:fill="FFFFFF"/>
        <w:tabs>
          <w:tab w:val="left" w:pos="0"/>
          <w:tab w:val="left" w:pos="900"/>
          <w:tab w:val="left" w:pos="1080"/>
        </w:tabs>
        <w:autoSpaceDE w:val="0"/>
        <w:autoSpaceDN w:val="0"/>
        <w:adjustRightInd w:val="0"/>
        <w:ind w:firstLine="720"/>
        <w:jc w:val="both"/>
        <w:rPr>
          <w:sz w:val="20"/>
          <w:szCs w:val="20"/>
        </w:rPr>
      </w:pPr>
      <w:r w:rsidRPr="003D14DD">
        <w:rPr>
          <w:sz w:val="20"/>
          <w:szCs w:val="20"/>
        </w:rPr>
        <w:t>формирование навыков и умений разработки программного обеспечения.</w:t>
      </w:r>
    </w:p>
    <w:p w:rsidR="00AD55F4" w:rsidRPr="003D14DD" w:rsidRDefault="00AD55F4" w:rsidP="00AD55F4">
      <w:pPr>
        <w:tabs>
          <w:tab w:val="left" w:pos="900"/>
          <w:tab w:val="left" w:pos="1080"/>
        </w:tabs>
        <w:ind w:firstLine="720"/>
        <w:rPr>
          <w:b/>
          <w:sz w:val="20"/>
          <w:szCs w:val="20"/>
        </w:rPr>
      </w:pPr>
    </w:p>
    <w:p w:rsidR="00AD55F4" w:rsidRPr="003D14DD" w:rsidRDefault="00AD55F4" w:rsidP="00AD55F4">
      <w:pPr>
        <w:tabs>
          <w:tab w:val="left" w:pos="900"/>
          <w:tab w:val="left" w:pos="1080"/>
          <w:tab w:val="left" w:pos="1134"/>
        </w:tabs>
        <w:suppressAutoHyphens/>
        <w:ind w:firstLine="720"/>
        <w:jc w:val="both"/>
        <w:rPr>
          <w:b/>
          <w:sz w:val="20"/>
          <w:szCs w:val="20"/>
        </w:rPr>
      </w:pPr>
      <w:r w:rsidRPr="003D14DD">
        <w:rPr>
          <w:b/>
          <w:sz w:val="20"/>
          <w:szCs w:val="20"/>
        </w:rPr>
        <w:t>2. Место дисциплины в структуре ОП</w:t>
      </w:r>
    </w:p>
    <w:p w:rsidR="00AD55F4" w:rsidRPr="003D14DD" w:rsidRDefault="00AD55F4" w:rsidP="00AD55F4">
      <w:pPr>
        <w:tabs>
          <w:tab w:val="left" w:pos="900"/>
          <w:tab w:val="left" w:pos="1080"/>
          <w:tab w:val="left" w:pos="1134"/>
        </w:tabs>
        <w:autoSpaceDE w:val="0"/>
        <w:autoSpaceDN w:val="0"/>
        <w:adjustRightInd w:val="0"/>
        <w:ind w:firstLine="720"/>
        <w:jc w:val="both"/>
        <w:rPr>
          <w:sz w:val="20"/>
          <w:szCs w:val="20"/>
        </w:rPr>
      </w:pPr>
      <w:r w:rsidRPr="003D14DD">
        <w:rPr>
          <w:sz w:val="20"/>
          <w:szCs w:val="20"/>
        </w:rPr>
        <w:t>Дисциплина «Разработка программного обеспечения для информационных образовательных систем» относится к дисциплинам по выбору части, формируемой участниками образовательных отношений, Блока 1.</w:t>
      </w:r>
    </w:p>
    <w:p w:rsidR="00AD55F4" w:rsidRPr="003D14DD" w:rsidRDefault="00AD55F4" w:rsidP="00AD55F4">
      <w:pPr>
        <w:pStyle w:val="afff8"/>
        <w:tabs>
          <w:tab w:val="left" w:pos="900"/>
        </w:tabs>
        <w:suppressAutoHyphens/>
        <w:spacing w:line="240" w:lineRule="auto"/>
        <w:ind w:left="0" w:firstLine="709"/>
        <w:rPr>
          <w:sz w:val="20"/>
          <w:szCs w:val="20"/>
        </w:rPr>
      </w:pPr>
    </w:p>
    <w:p w:rsidR="00AD55F4" w:rsidRPr="003D14DD" w:rsidRDefault="00AD55F4" w:rsidP="00AD55F4">
      <w:pPr>
        <w:tabs>
          <w:tab w:val="left" w:pos="900"/>
          <w:tab w:val="left" w:pos="1080"/>
          <w:tab w:val="left" w:pos="1134"/>
        </w:tabs>
        <w:suppressAutoHyphens/>
        <w:ind w:firstLine="720"/>
        <w:jc w:val="both"/>
        <w:rPr>
          <w:b/>
          <w:sz w:val="20"/>
          <w:szCs w:val="20"/>
        </w:rPr>
      </w:pPr>
      <w:bookmarkStart w:id="1" w:name="_Toc8730475"/>
      <w:r w:rsidRPr="003D14DD">
        <w:rPr>
          <w:b/>
          <w:sz w:val="20"/>
          <w:szCs w:val="20"/>
        </w:rPr>
        <w:t>3. Планируемые результаты обучения по дисциплине</w:t>
      </w:r>
      <w:bookmarkEnd w:id="1"/>
    </w:p>
    <w:p w:rsidR="00AD55F4" w:rsidRPr="003D14DD" w:rsidRDefault="00AD55F4" w:rsidP="00AD55F4">
      <w:pPr>
        <w:pStyle w:val="afff8"/>
        <w:tabs>
          <w:tab w:val="left" w:pos="900"/>
        </w:tabs>
        <w:suppressAutoHyphens/>
        <w:spacing w:line="240" w:lineRule="auto"/>
        <w:ind w:left="0" w:firstLine="709"/>
        <w:rPr>
          <w:sz w:val="20"/>
          <w:szCs w:val="20"/>
        </w:rPr>
      </w:pPr>
      <w:r w:rsidRPr="003D14DD">
        <w:rPr>
          <w:sz w:val="20"/>
          <w:szCs w:val="20"/>
        </w:rPr>
        <w:t>В результате изучения дисциплины обучающийся должен освоить:</w:t>
      </w:r>
    </w:p>
    <w:p w:rsidR="00AD55F4" w:rsidRPr="003D14DD" w:rsidRDefault="00E51907" w:rsidP="00AD55F4">
      <w:pPr>
        <w:pStyle w:val="af3"/>
        <w:tabs>
          <w:tab w:val="left" w:pos="240"/>
          <w:tab w:val="left" w:pos="840"/>
          <w:tab w:val="left" w:pos="900"/>
        </w:tabs>
        <w:autoSpaceDE/>
        <w:adjustRightInd/>
        <w:ind w:firstLine="709"/>
        <w:jc w:val="both"/>
        <w:rPr>
          <w:rFonts w:ascii="Times New Roman" w:hAnsi="Times New Roman" w:cs="Times New Roman"/>
          <w:i/>
        </w:rPr>
      </w:pPr>
      <w:r w:rsidRPr="003D14DD">
        <w:rPr>
          <w:rFonts w:ascii="Times New Roman" w:hAnsi="Times New Roman" w:cs="Times New Roman"/>
          <w:i/>
        </w:rPr>
        <w:t>Профессиональную компетенцию</w:t>
      </w:r>
    </w:p>
    <w:p w:rsidR="00AD55F4" w:rsidRPr="003D14DD" w:rsidRDefault="00AD55F4" w:rsidP="00AD55F4">
      <w:pPr>
        <w:pStyle w:val="af3"/>
        <w:tabs>
          <w:tab w:val="left" w:pos="240"/>
          <w:tab w:val="left" w:pos="840"/>
          <w:tab w:val="left" w:pos="900"/>
        </w:tabs>
        <w:autoSpaceDE/>
        <w:adjustRightInd/>
        <w:ind w:firstLine="709"/>
        <w:jc w:val="both"/>
        <w:rPr>
          <w:rFonts w:ascii="Times New Roman" w:hAnsi="Times New Roman" w:cs="Times New Roman"/>
        </w:rPr>
      </w:pPr>
      <w:r w:rsidRPr="003D14DD">
        <w:rPr>
          <w:rFonts w:ascii="Times New Roman" w:hAnsi="Times New Roman" w:cs="Times New Roman"/>
        </w:rPr>
        <w:t xml:space="preserve">ПК-2 Способен оказывать помощь в приобретении теоретических знаний и практических навыков в области обучения информационным технологиям, разрабатывать электронные образовательные ресурсы </w:t>
      </w:r>
    </w:p>
    <w:p w:rsidR="00AD55F4" w:rsidRPr="003D14DD" w:rsidRDefault="00AD55F4" w:rsidP="00AD55F4">
      <w:pPr>
        <w:tabs>
          <w:tab w:val="left" w:pos="900"/>
        </w:tabs>
        <w:suppressAutoHyphens/>
        <w:ind w:firstLine="709"/>
        <w:jc w:val="both"/>
        <w:rPr>
          <w:b/>
          <w:i/>
          <w:sz w:val="20"/>
          <w:szCs w:val="20"/>
        </w:rPr>
      </w:pPr>
      <w:r w:rsidRPr="003D14DD">
        <w:rPr>
          <w:b/>
          <w:i/>
          <w:sz w:val="20"/>
          <w:szCs w:val="20"/>
        </w:rPr>
        <w:t>Результаты освоения дисциплины, установленные индикаторы достижения компетенций</w:t>
      </w:r>
    </w:p>
    <w:p w:rsidR="00AD55F4" w:rsidRPr="003D14DD" w:rsidRDefault="00AD55F4" w:rsidP="00AD55F4">
      <w:pPr>
        <w:tabs>
          <w:tab w:val="left" w:pos="900"/>
        </w:tabs>
        <w:ind w:firstLine="709"/>
        <w:rPr>
          <w:b/>
          <w:sz w:val="20"/>
          <w:szCs w:val="20"/>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48"/>
        <w:gridCol w:w="3420"/>
        <w:gridCol w:w="2880"/>
      </w:tblGrid>
      <w:tr w:rsidR="00AD55F4" w:rsidRPr="003D14DD" w:rsidTr="004D69F2">
        <w:tc>
          <w:tcPr>
            <w:tcW w:w="3348" w:type="dxa"/>
          </w:tcPr>
          <w:p w:rsidR="00AD55F4" w:rsidRPr="003D14DD" w:rsidRDefault="00AD55F4" w:rsidP="004D69F2">
            <w:pPr>
              <w:tabs>
                <w:tab w:val="left" w:pos="1080"/>
              </w:tabs>
              <w:jc w:val="center"/>
              <w:rPr>
                <w:b/>
                <w:sz w:val="20"/>
                <w:szCs w:val="20"/>
              </w:rPr>
            </w:pPr>
            <w:r w:rsidRPr="003D14DD">
              <w:rPr>
                <w:b/>
                <w:sz w:val="20"/>
                <w:szCs w:val="20"/>
              </w:rPr>
              <w:t xml:space="preserve">Наименование </w:t>
            </w:r>
            <w:r w:rsidRPr="003D14DD">
              <w:rPr>
                <w:b/>
                <w:sz w:val="20"/>
                <w:szCs w:val="20"/>
              </w:rPr>
              <w:br/>
              <w:t>компетенции</w:t>
            </w:r>
          </w:p>
        </w:tc>
        <w:tc>
          <w:tcPr>
            <w:tcW w:w="3420" w:type="dxa"/>
          </w:tcPr>
          <w:p w:rsidR="00AD55F4" w:rsidRPr="003D14DD" w:rsidRDefault="00AD55F4" w:rsidP="004D69F2">
            <w:pPr>
              <w:tabs>
                <w:tab w:val="left" w:pos="1080"/>
              </w:tabs>
              <w:jc w:val="center"/>
              <w:rPr>
                <w:b/>
                <w:sz w:val="20"/>
                <w:szCs w:val="20"/>
              </w:rPr>
            </w:pPr>
            <w:r w:rsidRPr="003D14DD">
              <w:rPr>
                <w:b/>
                <w:sz w:val="20"/>
                <w:szCs w:val="20"/>
              </w:rPr>
              <w:t>Индикаторы достижения компетенции</w:t>
            </w:r>
          </w:p>
        </w:tc>
        <w:tc>
          <w:tcPr>
            <w:tcW w:w="2880" w:type="dxa"/>
          </w:tcPr>
          <w:p w:rsidR="00AD55F4" w:rsidRPr="003D14DD" w:rsidRDefault="00AD55F4" w:rsidP="004D69F2">
            <w:pPr>
              <w:tabs>
                <w:tab w:val="left" w:pos="1080"/>
              </w:tabs>
              <w:jc w:val="center"/>
              <w:rPr>
                <w:b/>
                <w:sz w:val="20"/>
                <w:szCs w:val="20"/>
              </w:rPr>
            </w:pPr>
            <w:r w:rsidRPr="003D14DD">
              <w:rPr>
                <w:b/>
                <w:sz w:val="20"/>
                <w:szCs w:val="20"/>
              </w:rPr>
              <w:t xml:space="preserve">Показатели (планируемые) результаты </w:t>
            </w:r>
            <w:r w:rsidRPr="003D14DD">
              <w:rPr>
                <w:b/>
                <w:sz w:val="20"/>
                <w:szCs w:val="20"/>
              </w:rPr>
              <w:br/>
              <w:t>обучения</w:t>
            </w:r>
          </w:p>
        </w:tc>
      </w:tr>
      <w:tr w:rsidR="00AD55F4" w:rsidRPr="003D14DD" w:rsidTr="004D69F2">
        <w:trPr>
          <w:trHeight w:val="708"/>
        </w:trPr>
        <w:tc>
          <w:tcPr>
            <w:tcW w:w="3348" w:type="dxa"/>
            <w:vMerge w:val="restart"/>
          </w:tcPr>
          <w:p w:rsidR="00AD55F4" w:rsidRPr="003D14DD" w:rsidRDefault="00AD55F4" w:rsidP="004D69F2">
            <w:pPr>
              <w:rPr>
                <w:sz w:val="20"/>
                <w:szCs w:val="20"/>
              </w:rPr>
            </w:pPr>
            <w:r w:rsidRPr="003D14DD">
              <w:rPr>
                <w:sz w:val="20"/>
                <w:szCs w:val="20"/>
              </w:rPr>
              <w:t>ПК-2 Способен оказывать помощь в приобретении теоретических знаний и практических навыков в области обучения информационным технологиям, разрабатывать электронные образовательные ресурсы</w:t>
            </w:r>
          </w:p>
        </w:tc>
        <w:tc>
          <w:tcPr>
            <w:tcW w:w="3420" w:type="dxa"/>
            <w:vMerge w:val="restart"/>
          </w:tcPr>
          <w:p w:rsidR="00AD55F4" w:rsidRPr="003D14DD" w:rsidRDefault="00AD55F4" w:rsidP="004D69F2">
            <w:pPr>
              <w:shd w:val="clear" w:color="auto" w:fill="FFFFFF"/>
              <w:rPr>
                <w:sz w:val="20"/>
                <w:szCs w:val="20"/>
              </w:rPr>
            </w:pPr>
            <w:r w:rsidRPr="003D14DD">
              <w:rPr>
                <w:sz w:val="20"/>
                <w:szCs w:val="20"/>
              </w:rPr>
              <w:t>ПК-2.1. Знать:</w:t>
            </w:r>
          </w:p>
          <w:p w:rsidR="00AD55F4" w:rsidRPr="003D14DD" w:rsidRDefault="00AD55F4" w:rsidP="004D69F2">
            <w:pPr>
              <w:shd w:val="clear" w:color="auto" w:fill="FFFFFF"/>
              <w:rPr>
                <w:sz w:val="20"/>
                <w:szCs w:val="20"/>
              </w:rPr>
            </w:pPr>
            <w:r w:rsidRPr="003D14DD">
              <w:rPr>
                <w:sz w:val="20"/>
                <w:szCs w:val="20"/>
              </w:rPr>
              <w:t xml:space="preserve">особенности организации образовательного процесса по программам </w:t>
            </w:r>
            <w:proofErr w:type="spellStart"/>
            <w:r w:rsidRPr="003D14DD">
              <w:rPr>
                <w:sz w:val="20"/>
                <w:szCs w:val="20"/>
              </w:rPr>
              <w:t>бакалавриата</w:t>
            </w:r>
            <w:proofErr w:type="spellEnd"/>
            <w:r w:rsidRPr="003D14DD">
              <w:rPr>
                <w:sz w:val="20"/>
                <w:szCs w:val="20"/>
              </w:rPr>
              <w:t xml:space="preserve"> и дополнительным профессиональным программам,</w:t>
            </w:r>
          </w:p>
          <w:p w:rsidR="00AD55F4" w:rsidRPr="003D14DD" w:rsidRDefault="00AD55F4" w:rsidP="004D69F2">
            <w:pPr>
              <w:shd w:val="clear" w:color="auto" w:fill="FFFFFF"/>
              <w:rPr>
                <w:sz w:val="20"/>
                <w:szCs w:val="20"/>
              </w:rPr>
            </w:pPr>
            <w:r w:rsidRPr="003D14DD">
              <w:rPr>
                <w:sz w:val="20"/>
                <w:szCs w:val="20"/>
              </w:rPr>
              <w:t>преподаваемую область научно-технического знания и профессиональной деятельности,</w:t>
            </w:r>
          </w:p>
          <w:p w:rsidR="00AD55F4" w:rsidRPr="003D14DD" w:rsidRDefault="00AD55F4" w:rsidP="004D69F2">
            <w:pPr>
              <w:shd w:val="clear" w:color="auto" w:fill="FFFFFF"/>
              <w:rPr>
                <w:sz w:val="20"/>
                <w:szCs w:val="20"/>
              </w:rPr>
            </w:pPr>
            <w:r w:rsidRPr="003D14DD">
              <w:rPr>
                <w:sz w:val="20"/>
                <w:szCs w:val="20"/>
              </w:rPr>
              <w:t>современные практики, содержание, формы и методы профориентации и консультирования по вопросам профессионального самоопределения, профессиональной адаптации и профессионального развития в процессе освоения учебного курса, дисциплины (модуля), эффективные приемы общения и организации деятельности, ориентированные на поддержку профессионального самоопределения, профессиональной адаптации и профессионального развития обучающихся,</w:t>
            </w:r>
          </w:p>
          <w:p w:rsidR="00AD55F4" w:rsidRPr="003D14DD" w:rsidRDefault="00AD55F4" w:rsidP="004D69F2">
            <w:pPr>
              <w:rPr>
                <w:sz w:val="20"/>
                <w:szCs w:val="20"/>
              </w:rPr>
            </w:pPr>
            <w:r w:rsidRPr="003D14DD">
              <w:rPr>
                <w:sz w:val="20"/>
                <w:szCs w:val="20"/>
              </w:rPr>
              <w:t>требования охраны труда при проведении учебных занятий в организации, осуществляющей образовательную деятельность, и вне организации</w:t>
            </w:r>
          </w:p>
          <w:p w:rsidR="00AD55F4" w:rsidRPr="003D14DD" w:rsidRDefault="00AD55F4" w:rsidP="004D69F2">
            <w:pPr>
              <w:rPr>
                <w:sz w:val="20"/>
                <w:szCs w:val="20"/>
              </w:rPr>
            </w:pPr>
          </w:p>
          <w:p w:rsidR="00AD55F4" w:rsidRPr="003D14DD" w:rsidRDefault="00AD55F4" w:rsidP="004D69F2">
            <w:pPr>
              <w:shd w:val="clear" w:color="auto" w:fill="FFFFFF"/>
              <w:rPr>
                <w:sz w:val="20"/>
                <w:szCs w:val="20"/>
              </w:rPr>
            </w:pPr>
            <w:r w:rsidRPr="003D14DD">
              <w:rPr>
                <w:sz w:val="20"/>
                <w:szCs w:val="20"/>
              </w:rPr>
              <w:t>ПК-2.2. Уметь:</w:t>
            </w:r>
          </w:p>
          <w:p w:rsidR="00AD55F4" w:rsidRPr="003D14DD" w:rsidRDefault="00AD55F4" w:rsidP="004D69F2">
            <w:pPr>
              <w:shd w:val="clear" w:color="auto" w:fill="FFFFFF"/>
              <w:rPr>
                <w:sz w:val="20"/>
                <w:szCs w:val="20"/>
              </w:rPr>
            </w:pPr>
            <w:r w:rsidRPr="003D14DD">
              <w:rPr>
                <w:sz w:val="20"/>
                <w:szCs w:val="20"/>
              </w:rPr>
              <w:t xml:space="preserve">выполнять деятельность и демонстрировать элементы деятельности, осваиваемой обучающимися, выполнять задания, предусмотренные программой </w:t>
            </w:r>
            <w:r w:rsidRPr="003D14DD">
              <w:rPr>
                <w:sz w:val="20"/>
                <w:szCs w:val="20"/>
              </w:rPr>
              <w:lastRenderedPageBreak/>
              <w:t>учебного курса, дисциплины (модуля), устанавливать педагогически целесообразные взаимоотношения с обучающимися,</w:t>
            </w:r>
          </w:p>
          <w:p w:rsidR="00AD55F4" w:rsidRPr="003D14DD" w:rsidRDefault="00AD55F4" w:rsidP="004D69F2">
            <w:pPr>
              <w:rPr>
                <w:sz w:val="20"/>
                <w:szCs w:val="20"/>
              </w:rPr>
            </w:pPr>
            <w:r w:rsidRPr="003D14DD">
              <w:rPr>
                <w:sz w:val="20"/>
                <w:szCs w:val="20"/>
              </w:rPr>
              <w:t>создавать на занятиях проблемно-ориентированную образовательную среду, обеспечивающую формирование у обучающихся компетенций, предусмотренных требованиями ФГОС и образовательных стандартов, установленных образовательной организацией и образовательной программой к компетенциям выпускников, вносить коррективы в рабочую программу, план изучения учебного курса, дисциплины (модуля), образовательные технологии, собственную профессиональную деятельность на основании анализа процесса и результатов</w:t>
            </w:r>
          </w:p>
          <w:p w:rsidR="00AD55F4" w:rsidRPr="003D14DD" w:rsidRDefault="00AD55F4" w:rsidP="004D69F2">
            <w:pPr>
              <w:rPr>
                <w:sz w:val="20"/>
                <w:szCs w:val="20"/>
              </w:rPr>
            </w:pPr>
          </w:p>
          <w:p w:rsidR="00AD55F4" w:rsidRPr="003D14DD" w:rsidRDefault="00AD55F4" w:rsidP="004D69F2">
            <w:pPr>
              <w:shd w:val="clear" w:color="auto" w:fill="FFFFFF"/>
              <w:jc w:val="both"/>
              <w:rPr>
                <w:sz w:val="20"/>
                <w:szCs w:val="20"/>
              </w:rPr>
            </w:pPr>
            <w:r w:rsidRPr="003D14DD">
              <w:rPr>
                <w:sz w:val="20"/>
                <w:szCs w:val="20"/>
              </w:rPr>
              <w:t>ПК-2.3. Владеть:</w:t>
            </w:r>
          </w:p>
          <w:p w:rsidR="00AD55F4" w:rsidRPr="003D14DD" w:rsidRDefault="00AD55F4" w:rsidP="004D69F2">
            <w:pPr>
              <w:shd w:val="clear" w:color="auto" w:fill="FFFFFF"/>
              <w:rPr>
                <w:sz w:val="20"/>
                <w:szCs w:val="20"/>
              </w:rPr>
            </w:pPr>
            <w:r w:rsidRPr="003D14DD">
              <w:rPr>
                <w:sz w:val="20"/>
                <w:szCs w:val="20"/>
              </w:rPr>
              <w:t xml:space="preserve">навыками проведения учебных занятий по программам </w:t>
            </w:r>
            <w:proofErr w:type="spellStart"/>
            <w:r w:rsidRPr="003D14DD">
              <w:rPr>
                <w:sz w:val="20"/>
                <w:szCs w:val="20"/>
              </w:rPr>
              <w:t>бакалавриата</w:t>
            </w:r>
            <w:proofErr w:type="spellEnd"/>
            <w:r w:rsidRPr="003D14DD">
              <w:rPr>
                <w:sz w:val="20"/>
                <w:szCs w:val="20"/>
              </w:rPr>
              <w:t xml:space="preserve"> и дополнительным профессиональным программам,</w:t>
            </w:r>
          </w:p>
          <w:p w:rsidR="00AD55F4" w:rsidRPr="003D14DD" w:rsidRDefault="00AD55F4" w:rsidP="004D69F2">
            <w:pPr>
              <w:shd w:val="clear" w:color="auto" w:fill="FFFFFF"/>
              <w:rPr>
                <w:sz w:val="20"/>
                <w:szCs w:val="20"/>
              </w:rPr>
            </w:pPr>
            <w:r w:rsidRPr="003D14DD">
              <w:rPr>
                <w:sz w:val="20"/>
                <w:szCs w:val="20"/>
              </w:rPr>
              <w:t xml:space="preserve">навыками контроля и оценки освоения обучающимися учебных курсов, дисциплин (модулей) программ </w:t>
            </w:r>
            <w:proofErr w:type="spellStart"/>
            <w:r w:rsidRPr="003D14DD">
              <w:rPr>
                <w:sz w:val="20"/>
                <w:szCs w:val="20"/>
              </w:rPr>
              <w:t>бакалавриата</w:t>
            </w:r>
            <w:proofErr w:type="spellEnd"/>
            <w:r w:rsidRPr="003D14DD">
              <w:rPr>
                <w:sz w:val="20"/>
                <w:szCs w:val="20"/>
              </w:rPr>
              <w:t xml:space="preserve"> и дополнительных профессиональных программ,</w:t>
            </w:r>
          </w:p>
          <w:p w:rsidR="00AD55F4" w:rsidRPr="003D14DD" w:rsidRDefault="00AD55F4" w:rsidP="004D69F2">
            <w:pPr>
              <w:rPr>
                <w:sz w:val="20"/>
                <w:szCs w:val="20"/>
              </w:rPr>
            </w:pPr>
            <w:r w:rsidRPr="003D14DD">
              <w:rPr>
                <w:sz w:val="20"/>
                <w:szCs w:val="20"/>
              </w:rPr>
              <w:t xml:space="preserve">навыками организации самостоятельной работы обучающихся по программам </w:t>
            </w:r>
            <w:proofErr w:type="spellStart"/>
            <w:r w:rsidRPr="003D14DD">
              <w:rPr>
                <w:sz w:val="20"/>
                <w:szCs w:val="20"/>
              </w:rPr>
              <w:t>бакалавриата</w:t>
            </w:r>
            <w:proofErr w:type="spellEnd"/>
            <w:r w:rsidRPr="003D14DD">
              <w:rPr>
                <w:sz w:val="20"/>
                <w:szCs w:val="20"/>
              </w:rPr>
              <w:t xml:space="preserve"> и дополнительных профессиональных программ</w:t>
            </w:r>
          </w:p>
        </w:tc>
        <w:tc>
          <w:tcPr>
            <w:tcW w:w="2880" w:type="dxa"/>
          </w:tcPr>
          <w:p w:rsidR="00AD55F4" w:rsidRPr="003D14DD" w:rsidRDefault="00AD55F4" w:rsidP="004D69F2">
            <w:pPr>
              <w:pStyle w:val="5"/>
              <w:numPr>
                <w:ilvl w:val="0"/>
                <w:numId w:val="0"/>
              </w:numPr>
              <w:tabs>
                <w:tab w:val="left" w:pos="282"/>
              </w:tabs>
              <w:rPr>
                <w:b/>
                <w:sz w:val="20"/>
                <w:szCs w:val="20"/>
                <w:u w:val="single"/>
              </w:rPr>
            </w:pPr>
            <w:r w:rsidRPr="003D14DD">
              <w:rPr>
                <w:b/>
                <w:sz w:val="20"/>
                <w:szCs w:val="20"/>
                <w:u w:val="single"/>
              </w:rPr>
              <w:lastRenderedPageBreak/>
              <w:t>Знать:</w:t>
            </w:r>
          </w:p>
          <w:p w:rsidR="00AD55F4" w:rsidRPr="003D14DD" w:rsidRDefault="00AD55F4" w:rsidP="00AD55F4">
            <w:pPr>
              <w:pStyle w:val="5"/>
              <w:numPr>
                <w:ilvl w:val="0"/>
                <w:numId w:val="24"/>
              </w:numPr>
              <w:tabs>
                <w:tab w:val="left" w:pos="282"/>
                <w:tab w:val="left" w:pos="720"/>
              </w:tabs>
              <w:ind w:left="0" w:firstLine="0"/>
              <w:jc w:val="both"/>
              <w:rPr>
                <w:sz w:val="20"/>
                <w:szCs w:val="20"/>
              </w:rPr>
            </w:pPr>
            <w:r w:rsidRPr="003D14DD">
              <w:rPr>
                <w:sz w:val="20"/>
                <w:szCs w:val="20"/>
              </w:rPr>
              <w:t xml:space="preserve">Особенности организации образовательного процесса по программам </w:t>
            </w:r>
            <w:proofErr w:type="spellStart"/>
            <w:r w:rsidRPr="003D14DD">
              <w:rPr>
                <w:sz w:val="20"/>
                <w:szCs w:val="20"/>
              </w:rPr>
              <w:t>бакалавриата</w:t>
            </w:r>
            <w:proofErr w:type="spellEnd"/>
            <w:r w:rsidRPr="003D14DD">
              <w:rPr>
                <w:sz w:val="20"/>
                <w:szCs w:val="20"/>
              </w:rPr>
              <w:t xml:space="preserve"> и ДПП</w:t>
            </w:r>
          </w:p>
          <w:p w:rsidR="00AD55F4" w:rsidRPr="003D14DD" w:rsidRDefault="00AD55F4" w:rsidP="00AD55F4">
            <w:pPr>
              <w:pStyle w:val="5"/>
              <w:numPr>
                <w:ilvl w:val="0"/>
                <w:numId w:val="24"/>
              </w:numPr>
              <w:tabs>
                <w:tab w:val="left" w:pos="282"/>
                <w:tab w:val="left" w:pos="720"/>
              </w:tabs>
              <w:ind w:left="0" w:firstLine="0"/>
              <w:jc w:val="both"/>
              <w:rPr>
                <w:rFonts w:eastAsia="Arial Unicode MS"/>
                <w:b/>
                <w:spacing w:val="4"/>
                <w:sz w:val="20"/>
                <w:szCs w:val="20"/>
              </w:rPr>
            </w:pPr>
            <w:r w:rsidRPr="003D14DD">
              <w:rPr>
                <w:sz w:val="20"/>
                <w:szCs w:val="20"/>
              </w:rPr>
              <w:t>Современные образовательные технологии профессионального образования</w:t>
            </w:r>
          </w:p>
        </w:tc>
      </w:tr>
      <w:tr w:rsidR="00AD55F4" w:rsidRPr="003D14DD" w:rsidTr="004D69F2">
        <w:trPr>
          <w:trHeight w:val="2114"/>
        </w:trPr>
        <w:tc>
          <w:tcPr>
            <w:tcW w:w="3348" w:type="dxa"/>
            <w:vMerge/>
          </w:tcPr>
          <w:p w:rsidR="00AD55F4" w:rsidRPr="003D14DD" w:rsidRDefault="00AD55F4" w:rsidP="004D69F2">
            <w:pPr>
              <w:rPr>
                <w:sz w:val="20"/>
                <w:szCs w:val="20"/>
              </w:rPr>
            </w:pPr>
          </w:p>
        </w:tc>
        <w:tc>
          <w:tcPr>
            <w:tcW w:w="3420" w:type="dxa"/>
            <w:vMerge/>
          </w:tcPr>
          <w:p w:rsidR="00AD55F4" w:rsidRPr="003D14DD" w:rsidRDefault="00AD55F4" w:rsidP="004D69F2">
            <w:pPr>
              <w:rPr>
                <w:sz w:val="20"/>
                <w:szCs w:val="20"/>
              </w:rPr>
            </w:pPr>
          </w:p>
        </w:tc>
        <w:tc>
          <w:tcPr>
            <w:tcW w:w="2880" w:type="dxa"/>
          </w:tcPr>
          <w:p w:rsidR="00AD55F4" w:rsidRPr="003D14DD" w:rsidRDefault="00AD55F4" w:rsidP="004D69F2">
            <w:pPr>
              <w:pStyle w:val="5"/>
              <w:numPr>
                <w:ilvl w:val="0"/>
                <w:numId w:val="0"/>
              </w:numPr>
              <w:tabs>
                <w:tab w:val="left" w:pos="282"/>
              </w:tabs>
              <w:rPr>
                <w:b/>
                <w:sz w:val="20"/>
                <w:szCs w:val="20"/>
                <w:u w:val="single"/>
              </w:rPr>
            </w:pPr>
            <w:r w:rsidRPr="003D14DD">
              <w:rPr>
                <w:b/>
                <w:sz w:val="20"/>
                <w:szCs w:val="20"/>
                <w:u w:val="single"/>
              </w:rPr>
              <w:t>Уметь</w:t>
            </w:r>
          </w:p>
          <w:p w:rsidR="00AD55F4" w:rsidRPr="003D14DD" w:rsidRDefault="00AD55F4" w:rsidP="00AD55F4">
            <w:pPr>
              <w:widowControl w:val="0"/>
              <w:numPr>
                <w:ilvl w:val="1"/>
                <w:numId w:val="24"/>
              </w:numPr>
              <w:shd w:val="clear" w:color="auto" w:fill="FFFFFF"/>
              <w:tabs>
                <w:tab w:val="left" w:pos="282"/>
                <w:tab w:val="left" w:pos="900"/>
                <w:tab w:val="left" w:pos="1080"/>
                <w:tab w:val="left" w:pos="1440"/>
                <w:tab w:val="left" w:pos="4291"/>
              </w:tabs>
              <w:autoSpaceDE w:val="0"/>
              <w:autoSpaceDN w:val="0"/>
              <w:adjustRightInd w:val="0"/>
              <w:ind w:left="0" w:firstLine="0"/>
              <w:jc w:val="both"/>
              <w:rPr>
                <w:sz w:val="20"/>
                <w:szCs w:val="20"/>
              </w:rPr>
            </w:pPr>
            <w:r w:rsidRPr="003D14DD">
              <w:rPr>
                <w:sz w:val="20"/>
                <w:szCs w:val="20"/>
              </w:rPr>
              <w:t>Выполнять деятельность и (или) демонстрировать элементы деятельности, осваиваемой обучающимися, и (или) выполнять задания, предусмотренные программой учебного курса, дисциплины (модуля)</w:t>
            </w:r>
          </w:p>
          <w:p w:rsidR="00AD55F4" w:rsidRPr="003D14DD" w:rsidRDefault="00AD55F4" w:rsidP="00AD55F4">
            <w:pPr>
              <w:widowControl w:val="0"/>
              <w:numPr>
                <w:ilvl w:val="1"/>
                <w:numId w:val="24"/>
              </w:numPr>
              <w:shd w:val="clear" w:color="auto" w:fill="FFFFFF"/>
              <w:tabs>
                <w:tab w:val="left" w:pos="282"/>
                <w:tab w:val="left" w:pos="900"/>
                <w:tab w:val="left" w:pos="1080"/>
                <w:tab w:val="left" w:pos="1440"/>
                <w:tab w:val="left" w:pos="4291"/>
              </w:tabs>
              <w:autoSpaceDE w:val="0"/>
              <w:autoSpaceDN w:val="0"/>
              <w:adjustRightInd w:val="0"/>
              <w:ind w:left="0" w:firstLine="0"/>
              <w:jc w:val="both"/>
              <w:rPr>
                <w:sz w:val="20"/>
                <w:szCs w:val="20"/>
              </w:rPr>
            </w:pPr>
            <w:r w:rsidRPr="003D14DD">
              <w:rPr>
                <w:sz w:val="20"/>
                <w:szCs w:val="20"/>
              </w:rPr>
              <w:t xml:space="preserve">Использовать педагогически обоснованные формы, методы и приемы организации деятельности обучающихся, применять современные технические средства обучения и образовательные технологии, в том числе при необходимости осуществлять электронное обучение, использовать дистанционные образовательные технологии, информационно-коммуникационные технологии, электронные образовательные и информационные ресурсы, с </w:t>
            </w:r>
            <w:r w:rsidRPr="003D14DD">
              <w:rPr>
                <w:sz w:val="20"/>
                <w:szCs w:val="20"/>
              </w:rPr>
              <w:lastRenderedPageBreak/>
              <w:t>учетом:</w:t>
            </w:r>
          </w:p>
          <w:p w:rsidR="00AD55F4" w:rsidRPr="003D14DD" w:rsidRDefault="00AD55F4" w:rsidP="00AD55F4">
            <w:pPr>
              <w:widowControl w:val="0"/>
              <w:numPr>
                <w:ilvl w:val="1"/>
                <w:numId w:val="24"/>
              </w:numPr>
              <w:shd w:val="clear" w:color="auto" w:fill="FFFFFF"/>
              <w:tabs>
                <w:tab w:val="left" w:pos="282"/>
                <w:tab w:val="left" w:pos="900"/>
                <w:tab w:val="left" w:pos="1080"/>
                <w:tab w:val="left" w:pos="1440"/>
                <w:tab w:val="left" w:pos="4291"/>
              </w:tabs>
              <w:autoSpaceDE w:val="0"/>
              <w:autoSpaceDN w:val="0"/>
              <w:adjustRightInd w:val="0"/>
              <w:ind w:left="0" w:firstLine="0"/>
              <w:jc w:val="both"/>
              <w:rPr>
                <w:sz w:val="20"/>
                <w:szCs w:val="20"/>
              </w:rPr>
            </w:pPr>
            <w:r w:rsidRPr="003D14DD">
              <w:rPr>
                <w:sz w:val="20"/>
                <w:szCs w:val="20"/>
              </w:rPr>
              <w:t xml:space="preserve">специфики образовательных программ, требований ФГОС ВО (для программ </w:t>
            </w:r>
            <w:proofErr w:type="spellStart"/>
            <w:r w:rsidRPr="003D14DD">
              <w:rPr>
                <w:sz w:val="20"/>
                <w:szCs w:val="20"/>
              </w:rPr>
              <w:t>бакалавриата</w:t>
            </w:r>
            <w:proofErr w:type="spellEnd"/>
            <w:r w:rsidRPr="003D14DD">
              <w:rPr>
                <w:sz w:val="20"/>
                <w:szCs w:val="20"/>
              </w:rPr>
              <w:t>);</w:t>
            </w:r>
          </w:p>
          <w:p w:rsidR="00AD55F4" w:rsidRPr="003D14DD" w:rsidRDefault="00AD55F4" w:rsidP="00AD55F4">
            <w:pPr>
              <w:widowControl w:val="0"/>
              <w:numPr>
                <w:ilvl w:val="1"/>
                <w:numId w:val="24"/>
              </w:numPr>
              <w:shd w:val="clear" w:color="auto" w:fill="FFFFFF"/>
              <w:tabs>
                <w:tab w:val="left" w:pos="282"/>
                <w:tab w:val="left" w:pos="900"/>
                <w:tab w:val="left" w:pos="1080"/>
                <w:tab w:val="left" w:pos="1440"/>
                <w:tab w:val="left" w:pos="4291"/>
              </w:tabs>
              <w:autoSpaceDE w:val="0"/>
              <w:autoSpaceDN w:val="0"/>
              <w:adjustRightInd w:val="0"/>
              <w:ind w:left="0" w:firstLine="0"/>
              <w:jc w:val="both"/>
              <w:rPr>
                <w:sz w:val="20"/>
                <w:szCs w:val="20"/>
              </w:rPr>
            </w:pPr>
            <w:r w:rsidRPr="003D14DD">
              <w:rPr>
                <w:sz w:val="20"/>
                <w:szCs w:val="20"/>
              </w:rPr>
              <w:t>особенностей преподаваемого учебного курса, дисциплины (модуля);</w:t>
            </w:r>
          </w:p>
          <w:p w:rsidR="00AD55F4" w:rsidRPr="003D14DD" w:rsidRDefault="00AD55F4" w:rsidP="00AD55F4">
            <w:pPr>
              <w:widowControl w:val="0"/>
              <w:numPr>
                <w:ilvl w:val="1"/>
                <w:numId w:val="24"/>
              </w:numPr>
              <w:shd w:val="clear" w:color="auto" w:fill="FFFFFF"/>
              <w:tabs>
                <w:tab w:val="left" w:pos="282"/>
                <w:tab w:val="left" w:pos="900"/>
                <w:tab w:val="left" w:pos="1080"/>
                <w:tab w:val="left" w:pos="1440"/>
                <w:tab w:val="left" w:pos="4291"/>
              </w:tabs>
              <w:autoSpaceDE w:val="0"/>
              <w:autoSpaceDN w:val="0"/>
              <w:adjustRightInd w:val="0"/>
              <w:ind w:left="0" w:firstLine="0"/>
              <w:jc w:val="both"/>
              <w:rPr>
                <w:sz w:val="20"/>
                <w:szCs w:val="20"/>
              </w:rPr>
            </w:pPr>
            <w:r w:rsidRPr="003D14DD">
              <w:rPr>
                <w:sz w:val="20"/>
                <w:szCs w:val="20"/>
              </w:rPr>
              <w:t>задач занятия (цикла занятий), вида занятия;</w:t>
            </w:r>
          </w:p>
          <w:p w:rsidR="00AD55F4" w:rsidRPr="003D14DD" w:rsidRDefault="00AD55F4" w:rsidP="00AD55F4">
            <w:pPr>
              <w:widowControl w:val="0"/>
              <w:numPr>
                <w:ilvl w:val="1"/>
                <w:numId w:val="24"/>
              </w:numPr>
              <w:shd w:val="clear" w:color="auto" w:fill="FFFFFF"/>
              <w:tabs>
                <w:tab w:val="left" w:pos="282"/>
                <w:tab w:val="left" w:pos="900"/>
                <w:tab w:val="left" w:pos="1080"/>
                <w:tab w:val="left" w:pos="1440"/>
                <w:tab w:val="left" w:pos="4291"/>
              </w:tabs>
              <w:autoSpaceDE w:val="0"/>
              <w:autoSpaceDN w:val="0"/>
              <w:adjustRightInd w:val="0"/>
              <w:ind w:left="0" w:firstLine="0"/>
              <w:jc w:val="both"/>
              <w:rPr>
                <w:sz w:val="20"/>
                <w:szCs w:val="20"/>
              </w:rPr>
            </w:pPr>
            <w:r w:rsidRPr="003D14DD">
              <w:rPr>
                <w:sz w:val="20"/>
                <w:szCs w:val="20"/>
              </w:rPr>
              <w:t>возрастных и индивидуальных особенностей обучающихся (для обучения лиц с ограниченными возможностями здоровья - также с учетом особенностей их психофизического развития, индивидуальных возможностей);</w:t>
            </w:r>
          </w:p>
          <w:p w:rsidR="00AD55F4" w:rsidRPr="003D14DD" w:rsidRDefault="00AD55F4" w:rsidP="00AD55F4">
            <w:pPr>
              <w:widowControl w:val="0"/>
              <w:numPr>
                <w:ilvl w:val="1"/>
                <w:numId w:val="24"/>
              </w:numPr>
              <w:shd w:val="clear" w:color="auto" w:fill="FFFFFF"/>
              <w:tabs>
                <w:tab w:val="left" w:pos="282"/>
                <w:tab w:val="left" w:pos="900"/>
                <w:tab w:val="left" w:pos="1080"/>
                <w:tab w:val="left" w:pos="1440"/>
                <w:tab w:val="left" w:pos="4291"/>
              </w:tabs>
              <w:autoSpaceDE w:val="0"/>
              <w:autoSpaceDN w:val="0"/>
              <w:adjustRightInd w:val="0"/>
              <w:ind w:left="0" w:firstLine="0"/>
              <w:jc w:val="both"/>
              <w:rPr>
                <w:sz w:val="20"/>
                <w:szCs w:val="20"/>
              </w:rPr>
            </w:pPr>
            <w:r w:rsidRPr="003D14DD">
              <w:rPr>
                <w:sz w:val="20"/>
                <w:szCs w:val="20"/>
              </w:rPr>
              <w:t>стадии профессионального развития;</w:t>
            </w:r>
          </w:p>
          <w:p w:rsidR="00AD55F4" w:rsidRPr="003D14DD" w:rsidRDefault="00AD55F4" w:rsidP="00AD55F4">
            <w:pPr>
              <w:widowControl w:val="0"/>
              <w:numPr>
                <w:ilvl w:val="1"/>
                <w:numId w:val="24"/>
              </w:numPr>
              <w:shd w:val="clear" w:color="auto" w:fill="FFFFFF"/>
              <w:tabs>
                <w:tab w:val="left" w:pos="282"/>
                <w:tab w:val="left" w:pos="900"/>
                <w:tab w:val="left" w:pos="1080"/>
                <w:tab w:val="left" w:pos="1440"/>
                <w:tab w:val="left" w:pos="4291"/>
              </w:tabs>
              <w:autoSpaceDE w:val="0"/>
              <w:autoSpaceDN w:val="0"/>
              <w:adjustRightInd w:val="0"/>
              <w:ind w:left="0" w:firstLine="0"/>
              <w:jc w:val="both"/>
              <w:rPr>
                <w:sz w:val="20"/>
                <w:szCs w:val="20"/>
              </w:rPr>
            </w:pPr>
            <w:r w:rsidRPr="003D14DD">
              <w:rPr>
                <w:sz w:val="20"/>
                <w:szCs w:val="20"/>
              </w:rPr>
              <w:t>возможности освоения образовательной программы на основе индивидуализации ее содержания</w:t>
            </w:r>
          </w:p>
        </w:tc>
      </w:tr>
      <w:tr w:rsidR="00AD55F4" w:rsidRPr="003D14DD" w:rsidTr="004D69F2">
        <w:trPr>
          <w:trHeight w:val="1344"/>
        </w:trPr>
        <w:tc>
          <w:tcPr>
            <w:tcW w:w="3348" w:type="dxa"/>
            <w:vMerge/>
          </w:tcPr>
          <w:p w:rsidR="00AD55F4" w:rsidRPr="003D14DD" w:rsidRDefault="00AD55F4" w:rsidP="004D69F2">
            <w:pPr>
              <w:rPr>
                <w:sz w:val="20"/>
                <w:szCs w:val="20"/>
              </w:rPr>
            </w:pPr>
          </w:p>
        </w:tc>
        <w:tc>
          <w:tcPr>
            <w:tcW w:w="3420" w:type="dxa"/>
            <w:vMerge/>
          </w:tcPr>
          <w:p w:rsidR="00AD55F4" w:rsidRPr="003D14DD" w:rsidRDefault="00AD55F4" w:rsidP="004D69F2">
            <w:pPr>
              <w:rPr>
                <w:sz w:val="20"/>
                <w:szCs w:val="20"/>
              </w:rPr>
            </w:pPr>
          </w:p>
        </w:tc>
        <w:tc>
          <w:tcPr>
            <w:tcW w:w="2880" w:type="dxa"/>
          </w:tcPr>
          <w:p w:rsidR="00AD55F4" w:rsidRPr="003D14DD" w:rsidRDefault="00AD55F4" w:rsidP="004D69F2">
            <w:pPr>
              <w:pStyle w:val="5"/>
              <w:numPr>
                <w:ilvl w:val="0"/>
                <w:numId w:val="0"/>
              </w:numPr>
              <w:tabs>
                <w:tab w:val="left" w:pos="282"/>
              </w:tabs>
              <w:rPr>
                <w:b/>
                <w:sz w:val="20"/>
                <w:szCs w:val="20"/>
                <w:u w:val="single"/>
              </w:rPr>
            </w:pPr>
            <w:r w:rsidRPr="003D14DD">
              <w:rPr>
                <w:b/>
                <w:sz w:val="20"/>
                <w:szCs w:val="20"/>
                <w:u w:val="single"/>
              </w:rPr>
              <w:t>Владеть</w:t>
            </w:r>
          </w:p>
          <w:p w:rsidR="00AD55F4" w:rsidRPr="003D14DD" w:rsidRDefault="00AD55F4" w:rsidP="00AD55F4">
            <w:pPr>
              <w:widowControl w:val="0"/>
              <w:numPr>
                <w:ilvl w:val="0"/>
                <w:numId w:val="23"/>
              </w:numPr>
              <w:shd w:val="clear" w:color="auto" w:fill="FFFFFF"/>
              <w:tabs>
                <w:tab w:val="left" w:pos="282"/>
                <w:tab w:val="left" w:pos="720"/>
                <w:tab w:val="left" w:pos="900"/>
                <w:tab w:val="left" w:pos="1080"/>
                <w:tab w:val="left" w:pos="4291"/>
              </w:tabs>
              <w:autoSpaceDE w:val="0"/>
              <w:autoSpaceDN w:val="0"/>
              <w:adjustRightInd w:val="0"/>
              <w:ind w:left="0" w:firstLine="0"/>
              <w:jc w:val="both"/>
              <w:rPr>
                <w:sz w:val="20"/>
                <w:szCs w:val="20"/>
              </w:rPr>
            </w:pPr>
            <w:r w:rsidRPr="003D14DD">
              <w:rPr>
                <w:sz w:val="20"/>
                <w:szCs w:val="20"/>
              </w:rPr>
              <w:t xml:space="preserve"> современными информационными технологиями;</w:t>
            </w:r>
          </w:p>
          <w:p w:rsidR="00AD55F4" w:rsidRPr="003D14DD" w:rsidRDefault="00AD55F4" w:rsidP="00AD55F4">
            <w:pPr>
              <w:widowControl w:val="0"/>
              <w:numPr>
                <w:ilvl w:val="0"/>
                <w:numId w:val="23"/>
              </w:numPr>
              <w:shd w:val="clear" w:color="auto" w:fill="FFFFFF"/>
              <w:tabs>
                <w:tab w:val="left" w:pos="282"/>
                <w:tab w:val="left" w:pos="720"/>
                <w:tab w:val="left" w:pos="900"/>
                <w:tab w:val="left" w:pos="1080"/>
                <w:tab w:val="left" w:pos="4291"/>
              </w:tabs>
              <w:autoSpaceDE w:val="0"/>
              <w:autoSpaceDN w:val="0"/>
              <w:adjustRightInd w:val="0"/>
              <w:ind w:left="0" w:firstLine="0"/>
              <w:jc w:val="both"/>
              <w:rPr>
                <w:b/>
                <w:sz w:val="20"/>
                <w:szCs w:val="20"/>
              </w:rPr>
            </w:pPr>
            <w:r w:rsidRPr="003D14DD">
              <w:rPr>
                <w:sz w:val="20"/>
                <w:szCs w:val="20"/>
              </w:rPr>
              <w:t xml:space="preserve"> средствами разработки электронных образовательных ресурсов</w:t>
            </w:r>
          </w:p>
        </w:tc>
      </w:tr>
    </w:tbl>
    <w:p w:rsidR="00AD55F4" w:rsidRPr="003D14DD" w:rsidRDefault="00AD55F4" w:rsidP="00AD55F4">
      <w:pPr>
        <w:suppressAutoHyphens/>
        <w:ind w:firstLine="709"/>
        <w:jc w:val="both"/>
        <w:rPr>
          <w:sz w:val="20"/>
          <w:szCs w:val="20"/>
        </w:rPr>
      </w:pPr>
    </w:p>
    <w:p w:rsidR="00AD55F4" w:rsidRPr="003D14DD" w:rsidRDefault="00AD55F4" w:rsidP="00AD55F4">
      <w:pPr>
        <w:tabs>
          <w:tab w:val="left" w:pos="900"/>
          <w:tab w:val="left" w:pos="1080"/>
        </w:tabs>
        <w:suppressAutoHyphens/>
        <w:ind w:firstLine="709"/>
        <w:jc w:val="both"/>
        <w:rPr>
          <w:sz w:val="20"/>
          <w:szCs w:val="20"/>
        </w:rPr>
      </w:pPr>
      <w:r w:rsidRPr="003D14DD">
        <w:rPr>
          <w:sz w:val="20"/>
          <w:szCs w:val="20"/>
        </w:rPr>
        <w:t>Знания, умения и навыки, формируемые дисциплиной «Разработка программного обеспечения для информационных образовательных систем», являются необходимыми для изучения последующих дисциплин.</w:t>
      </w:r>
    </w:p>
    <w:p w:rsidR="00AD55F4" w:rsidRPr="003D14DD" w:rsidRDefault="00AD55F4" w:rsidP="00AD55F4">
      <w:pPr>
        <w:tabs>
          <w:tab w:val="left" w:pos="900"/>
          <w:tab w:val="left" w:pos="1080"/>
        </w:tabs>
        <w:suppressAutoHyphens/>
        <w:jc w:val="both"/>
        <w:rPr>
          <w:sz w:val="20"/>
          <w:szCs w:val="20"/>
        </w:rPr>
      </w:pPr>
    </w:p>
    <w:p w:rsidR="00AD55F4" w:rsidRPr="003D14DD" w:rsidRDefault="00AD55F4" w:rsidP="00AD55F4">
      <w:pPr>
        <w:tabs>
          <w:tab w:val="left" w:pos="900"/>
          <w:tab w:val="left" w:pos="1080"/>
        </w:tabs>
        <w:suppressAutoHyphens/>
        <w:ind w:firstLine="709"/>
        <w:jc w:val="both"/>
        <w:rPr>
          <w:b/>
          <w:sz w:val="20"/>
          <w:szCs w:val="20"/>
        </w:rPr>
      </w:pPr>
      <w:r w:rsidRPr="003D14DD">
        <w:rPr>
          <w:b/>
          <w:sz w:val="20"/>
          <w:szCs w:val="20"/>
        </w:rPr>
        <w:t xml:space="preserve">Междисциплинарные связи с дисциплинами </w:t>
      </w:r>
    </w:p>
    <w:p w:rsidR="00AD55F4" w:rsidRPr="003D14DD" w:rsidRDefault="00AD55F4" w:rsidP="00AD55F4">
      <w:pPr>
        <w:tabs>
          <w:tab w:val="left" w:pos="900"/>
          <w:tab w:val="left" w:pos="1080"/>
        </w:tabs>
        <w:suppressAutoHyphens/>
        <w:ind w:firstLine="709"/>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06"/>
        <w:gridCol w:w="2499"/>
        <w:gridCol w:w="2382"/>
        <w:gridCol w:w="2358"/>
      </w:tblGrid>
      <w:tr w:rsidR="00AD55F4" w:rsidRPr="003D14DD" w:rsidTr="001C0797">
        <w:trPr>
          <w:tblHeader/>
        </w:trPr>
        <w:tc>
          <w:tcPr>
            <w:tcW w:w="2145" w:type="dxa"/>
            <w:vMerge w:val="restart"/>
            <w:vAlign w:val="center"/>
          </w:tcPr>
          <w:p w:rsidR="00AD55F4" w:rsidRPr="003D14DD" w:rsidRDefault="00AD55F4" w:rsidP="004D69F2">
            <w:pPr>
              <w:suppressAutoHyphens/>
              <w:overflowPunct w:val="0"/>
              <w:autoSpaceDE w:val="0"/>
              <w:autoSpaceDN w:val="0"/>
              <w:adjustRightInd w:val="0"/>
              <w:jc w:val="center"/>
              <w:rPr>
                <w:sz w:val="20"/>
                <w:szCs w:val="20"/>
              </w:rPr>
            </w:pPr>
            <w:r w:rsidRPr="003D14DD">
              <w:rPr>
                <w:sz w:val="20"/>
                <w:szCs w:val="20"/>
              </w:rPr>
              <w:t>Компетенция</w:t>
            </w:r>
          </w:p>
        </w:tc>
        <w:tc>
          <w:tcPr>
            <w:tcW w:w="7426" w:type="dxa"/>
            <w:gridSpan w:val="3"/>
          </w:tcPr>
          <w:p w:rsidR="00AD55F4" w:rsidRPr="003D14DD" w:rsidRDefault="00AD55F4" w:rsidP="004D69F2">
            <w:pPr>
              <w:suppressAutoHyphens/>
              <w:overflowPunct w:val="0"/>
              <w:autoSpaceDE w:val="0"/>
              <w:autoSpaceDN w:val="0"/>
              <w:adjustRightInd w:val="0"/>
              <w:jc w:val="center"/>
              <w:rPr>
                <w:sz w:val="20"/>
                <w:szCs w:val="20"/>
              </w:rPr>
            </w:pPr>
            <w:r w:rsidRPr="003D14DD">
              <w:rPr>
                <w:sz w:val="20"/>
                <w:szCs w:val="20"/>
              </w:rPr>
              <w:t>Этапы формирования компетенций, определяемые дисциплинами направления подготовки «Педагогическое образование»</w:t>
            </w:r>
          </w:p>
        </w:tc>
      </w:tr>
      <w:tr w:rsidR="00AD55F4" w:rsidRPr="003D14DD" w:rsidTr="001C0797">
        <w:trPr>
          <w:tblHeader/>
        </w:trPr>
        <w:tc>
          <w:tcPr>
            <w:tcW w:w="2145" w:type="dxa"/>
            <w:vMerge/>
          </w:tcPr>
          <w:p w:rsidR="00AD55F4" w:rsidRPr="003D14DD" w:rsidRDefault="00AD55F4" w:rsidP="004D69F2">
            <w:pPr>
              <w:suppressAutoHyphens/>
              <w:overflowPunct w:val="0"/>
              <w:autoSpaceDE w:val="0"/>
              <w:autoSpaceDN w:val="0"/>
              <w:adjustRightInd w:val="0"/>
              <w:jc w:val="both"/>
              <w:rPr>
                <w:sz w:val="20"/>
                <w:szCs w:val="20"/>
              </w:rPr>
            </w:pPr>
          </w:p>
        </w:tc>
        <w:tc>
          <w:tcPr>
            <w:tcW w:w="2564" w:type="dxa"/>
          </w:tcPr>
          <w:p w:rsidR="00AD55F4" w:rsidRPr="003D14DD" w:rsidRDefault="00AD55F4" w:rsidP="004D69F2">
            <w:pPr>
              <w:suppressAutoHyphens/>
              <w:overflowPunct w:val="0"/>
              <w:autoSpaceDE w:val="0"/>
              <w:autoSpaceDN w:val="0"/>
              <w:adjustRightInd w:val="0"/>
              <w:jc w:val="center"/>
              <w:rPr>
                <w:sz w:val="20"/>
                <w:szCs w:val="20"/>
              </w:rPr>
            </w:pPr>
            <w:r w:rsidRPr="003D14DD">
              <w:rPr>
                <w:sz w:val="20"/>
                <w:szCs w:val="20"/>
              </w:rPr>
              <w:t>начальный</w:t>
            </w:r>
          </w:p>
        </w:tc>
        <w:tc>
          <w:tcPr>
            <w:tcW w:w="2448" w:type="dxa"/>
          </w:tcPr>
          <w:p w:rsidR="00AD55F4" w:rsidRPr="003D14DD" w:rsidRDefault="00AD55F4" w:rsidP="004D69F2">
            <w:pPr>
              <w:suppressAutoHyphens/>
              <w:overflowPunct w:val="0"/>
              <w:autoSpaceDE w:val="0"/>
              <w:autoSpaceDN w:val="0"/>
              <w:adjustRightInd w:val="0"/>
              <w:jc w:val="center"/>
              <w:rPr>
                <w:sz w:val="20"/>
                <w:szCs w:val="20"/>
              </w:rPr>
            </w:pPr>
            <w:r w:rsidRPr="003D14DD">
              <w:rPr>
                <w:sz w:val="20"/>
                <w:szCs w:val="20"/>
              </w:rPr>
              <w:t>последующий</w:t>
            </w:r>
          </w:p>
        </w:tc>
        <w:tc>
          <w:tcPr>
            <w:tcW w:w="2414" w:type="dxa"/>
          </w:tcPr>
          <w:p w:rsidR="00AD55F4" w:rsidRPr="003D14DD" w:rsidRDefault="00AD55F4" w:rsidP="004D69F2">
            <w:pPr>
              <w:suppressAutoHyphens/>
              <w:overflowPunct w:val="0"/>
              <w:autoSpaceDE w:val="0"/>
              <w:autoSpaceDN w:val="0"/>
              <w:adjustRightInd w:val="0"/>
              <w:jc w:val="center"/>
              <w:rPr>
                <w:sz w:val="20"/>
                <w:szCs w:val="20"/>
              </w:rPr>
            </w:pPr>
            <w:r w:rsidRPr="003D14DD">
              <w:rPr>
                <w:sz w:val="20"/>
                <w:szCs w:val="20"/>
              </w:rPr>
              <w:t>итоговый</w:t>
            </w:r>
          </w:p>
        </w:tc>
      </w:tr>
      <w:tr w:rsidR="00AD55F4" w:rsidRPr="003D14DD" w:rsidTr="001C0797">
        <w:tc>
          <w:tcPr>
            <w:tcW w:w="2145" w:type="dxa"/>
            <w:vMerge/>
          </w:tcPr>
          <w:p w:rsidR="00AD55F4" w:rsidRPr="003D14DD" w:rsidRDefault="00AD55F4" w:rsidP="004D69F2">
            <w:pPr>
              <w:suppressAutoHyphens/>
              <w:overflowPunct w:val="0"/>
              <w:autoSpaceDE w:val="0"/>
              <w:autoSpaceDN w:val="0"/>
              <w:adjustRightInd w:val="0"/>
              <w:rPr>
                <w:b/>
                <w:sz w:val="20"/>
                <w:szCs w:val="20"/>
              </w:rPr>
            </w:pPr>
          </w:p>
        </w:tc>
        <w:tc>
          <w:tcPr>
            <w:tcW w:w="2564" w:type="dxa"/>
            <w:vAlign w:val="center"/>
          </w:tcPr>
          <w:p w:rsidR="00AD55F4" w:rsidRPr="003D14DD" w:rsidRDefault="00AD55F4" w:rsidP="004D69F2">
            <w:pPr>
              <w:rPr>
                <w:sz w:val="20"/>
                <w:szCs w:val="20"/>
              </w:rPr>
            </w:pPr>
            <w:r w:rsidRPr="003D14DD">
              <w:rPr>
                <w:sz w:val="20"/>
                <w:szCs w:val="20"/>
              </w:rPr>
              <w:t>Разработка электронных образовательных ресурсов</w:t>
            </w:r>
          </w:p>
        </w:tc>
        <w:tc>
          <w:tcPr>
            <w:tcW w:w="2448" w:type="dxa"/>
            <w:vAlign w:val="center"/>
          </w:tcPr>
          <w:p w:rsidR="00AD55F4" w:rsidRPr="003D14DD" w:rsidRDefault="00AD55F4" w:rsidP="004D69F2">
            <w:pPr>
              <w:rPr>
                <w:sz w:val="20"/>
                <w:szCs w:val="20"/>
              </w:rPr>
            </w:pPr>
          </w:p>
        </w:tc>
        <w:tc>
          <w:tcPr>
            <w:tcW w:w="2414" w:type="dxa"/>
          </w:tcPr>
          <w:p w:rsidR="00AD55F4" w:rsidRPr="003D14DD" w:rsidRDefault="00AD55F4" w:rsidP="004D69F2">
            <w:pPr>
              <w:suppressAutoHyphens/>
              <w:overflowPunct w:val="0"/>
              <w:autoSpaceDE w:val="0"/>
              <w:autoSpaceDN w:val="0"/>
              <w:adjustRightInd w:val="0"/>
              <w:jc w:val="center"/>
              <w:rPr>
                <w:sz w:val="20"/>
                <w:szCs w:val="20"/>
              </w:rPr>
            </w:pPr>
          </w:p>
        </w:tc>
      </w:tr>
      <w:tr w:rsidR="00AD55F4" w:rsidRPr="003D14DD" w:rsidTr="001C0797">
        <w:tc>
          <w:tcPr>
            <w:tcW w:w="2145" w:type="dxa"/>
            <w:vMerge/>
          </w:tcPr>
          <w:p w:rsidR="00AD55F4" w:rsidRPr="003D14DD" w:rsidRDefault="00AD55F4" w:rsidP="004D69F2">
            <w:pPr>
              <w:suppressAutoHyphens/>
              <w:overflowPunct w:val="0"/>
              <w:autoSpaceDE w:val="0"/>
              <w:autoSpaceDN w:val="0"/>
              <w:adjustRightInd w:val="0"/>
              <w:rPr>
                <w:b/>
                <w:sz w:val="20"/>
                <w:szCs w:val="20"/>
              </w:rPr>
            </w:pPr>
          </w:p>
        </w:tc>
        <w:tc>
          <w:tcPr>
            <w:tcW w:w="2564" w:type="dxa"/>
            <w:vAlign w:val="center"/>
          </w:tcPr>
          <w:p w:rsidR="00AD55F4" w:rsidRPr="003D14DD" w:rsidRDefault="00AD55F4" w:rsidP="004D69F2">
            <w:pPr>
              <w:rPr>
                <w:sz w:val="20"/>
                <w:szCs w:val="20"/>
              </w:rPr>
            </w:pPr>
            <w:r w:rsidRPr="003D14DD">
              <w:rPr>
                <w:sz w:val="20"/>
                <w:szCs w:val="20"/>
              </w:rPr>
              <w:t>Адаптивные информационные и коммуникационные технологии</w:t>
            </w:r>
          </w:p>
        </w:tc>
        <w:tc>
          <w:tcPr>
            <w:tcW w:w="2448" w:type="dxa"/>
            <w:vAlign w:val="center"/>
          </w:tcPr>
          <w:p w:rsidR="00AD55F4" w:rsidRPr="003D14DD" w:rsidRDefault="00AD55F4" w:rsidP="004D69F2">
            <w:pPr>
              <w:rPr>
                <w:sz w:val="20"/>
                <w:szCs w:val="20"/>
              </w:rPr>
            </w:pPr>
          </w:p>
        </w:tc>
        <w:tc>
          <w:tcPr>
            <w:tcW w:w="2414" w:type="dxa"/>
          </w:tcPr>
          <w:p w:rsidR="00AD55F4" w:rsidRPr="003D14DD" w:rsidRDefault="00AD55F4" w:rsidP="004D69F2">
            <w:pPr>
              <w:suppressAutoHyphens/>
              <w:overflowPunct w:val="0"/>
              <w:autoSpaceDE w:val="0"/>
              <w:autoSpaceDN w:val="0"/>
              <w:adjustRightInd w:val="0"/>
              <w:jc w:val="center"/>
              <w:rPr>
                <w:sz w:val="20"/>
                <w:szCs w:val="20"/>
              </w:rPr>
            </w:pPr>
          </w:p>
        </w:tc>
      </w:tr>
      <w:tr w:rsidR="00AD55F4" w:rsidRPr="003D14DD" w:rsidTr="001C0797">
        <w:tc>
          <w:tcPr>
            <w:tcW w:w="2145" w:type="dxa"/>
            <w:vMerge/>
          </w:tcPr>
          <w:p w:rsidR="00AD55F4" w:rsidRPr="003D14DD" w:rsidRDefault="00AD55F4" w:rsidP="004D69F2">
            <w:pPr>
              <w:suppressAutoHyphens/>
              <w:overflowPunct w:val="0"/>
              <w:autoSpaceDE w:val="0"/>
              <w:autoSpaceDN w:val="0"/>
              <w:adjustRightInd w:val="0"/>
              <w:jc w:val="both"/>
              <w:rPr>
                <w:b/>
                <w:sz w:val="20"/>
                <w:szCs w:val="20"/>
              </w:rPr>
            </w:pPr>
          </w:p>
        </w:tc>
        <w:tc>
          <w:tcPr>
            <w:tcW w:w="2564" w:type="dxa"/>
            <w:vAlign w:val="center"/>
          </w:tcPr>
          <w:p w:rsidR="00AD55F4" w:rsidRPr="003D14DD" w:rsidRDefault="00AD55F4" w:rsidP="004D69F2">
            <w:pPr>
              <w:rPr>
                <w:sz w:val="20"/>
                <w:szCs w:val="20"/>
              </w:rPr>
            </w:pPr>
          </w:p>
        </w:tc>
        <w:tc>
          <w:tcPr>
            <w:tcW w:w="2448" w:type="dxa"/>
            <w:vAlign w:val="center"/>
          </w:tcPr>
          <w:p w:rsidR="00AD55F4" w:rsidRPr="003D14DD" w:rsidRDefault="00AD55F4" w:rsidP="004D69F2">
            <w:pPr>
              <w:rPr>
                <w:sz w:val="20"/>
                <w:szCs w:val="20"/>
              </w:rPr>
            </w:pPr>
          </w:p>
        </w:tc>
        <w:tc>
          <w:tcPr>
            <w:tcW w:w="2414" w:type="dxa"/>
            <w:vAlign w:val="center"/>
          </w:tcPr>
          <w:p w:rsidR="00AD55F4" w:rsidRPr="003D14DD" w:rsidRDefault="00AD55F4" w:rsidP="004D69F2">
            <w:pPr>
              <w:rPr>
                <w:sz w:val="20"/>
                <w:szCs w:val="20"/>
              </w:rPr>
            </w:pPr>
            <w:r w:rsidRPr="003D14DD">
              <w:rPr>
                <w:sz w:val="20"/>
                <w:szCs w:val="20"/>
              </w:rPr>
              <w:t xml:space="preserve">Выполнение и защита выпускной квалификационной работы </w:t>
            </w:r>
          </w:p>
        </w:tc>
      </w:tr>
      <w:tr w:rsidR="00AD55F4" w:rsidRPr="003D14DD" w:rsidTr="001C0797">
        <w:trPr>
          <w:trHeight w:val="303"/>
        </w:trPr>
        <w:tc>
          <w:tcPr>
            <w:tcW w:w="2145" w:type="dxa"/>
            <w:vMerge w:val="restart"/>
          </w:tcPr>
          <w:p w:rsidR="00AD55F4" w:rsidRPr="003D14DD" w:rsidRDefault="00AD55F4" w:rsidP="004D69F2">
            <w:pPr>
              <w:suppressAutoHyphens/>
              <w:overflowPunct w:val="0"/>
              <w:autoSpaceDE w:val="0"/>
              <w:autoSpaceDN w:val="0"/>
              <w:adjustRightInd w:val="0"/>
              <w:jc w:val="both"/>
              <w:rPr>
                <w:b/>
                <w:sz w:val="20"/>
                <w:szCs w:val="20"/>
              </w:rPr>
            </w:pPr>
            <w:r w:rsidRPr="003D14DD">
              <w:rPr>
                <w:b/>
                <w:sz w:val="20"/>
                <w:szCs w:val="20"/>
              </w:rPr>
              <w:t>ПК-2</w:t>
            </w:r>
          </w:p>
          <w:p w:rsidR="00AD55F4" w:rsidRPr="003D14DD" w:rsidRDefault="00AD55F4" w:rsidP="004D69F2">
            <w:pPr>
              <w:suppressAutoHyphens/>
              <w:overflowPunct w:val="0"/>
              <w:autoSpaceDE w:val="0"/>
              <w:autoSpaceDN w:val="0"/>
              <w:adjustRightInd w:val="0"/>
              <w:jc w:val="both"/>
              <w:rPr>
                <w:sz w:val="20"/>
                <w:szCs w:val="20"/>
              </w:rPr>
            </w:pPr>
            <w:r w:rsidRPr="003D14DD">
              <w:rPr>
                <w:sz w:val="20"/>
                <w:szCs w:val="20"/>
              </w:rPr>
              <w:t xml:space="preserve">Способен оказывать помощь в </w:t>
            </w:r>
            <w:r w:rsidRPr="003D14DD">
              <w:rPr>
                <w:sz w:val="20"/>
                <w:szCs w:val="20"/>
              </w:rPr>
              <w:lastRenderedPageBreak/>
              <w:t>приобретении теоретических знаний и практических навыков в области обучения информационным технологиям, разрабатывать электронные образовательные ресурсы</w:t>
            </w:r>
          </w:p>
        </w:tc>
        <w:tc>
          <w:tcPr>
            <w:tcW w:w="2564" w:type="dxa"/>
            <w:vAlign w:val="center"/>
          </w:tcPr>
          <w:p w:rsidR="00AD55F4" w:rsidRPr="003D14DD" w:rsidRDefault="00AD55F4" w:rsidP="004D69F2">
            <w:pPr>
              <w:rPr>
                <w:sz w:val="20"/>
                <w:szCs w:val="20"/>
              </w:rPr>
            </w:pPr>
            <w:r w:rsidRPr="003D14DD">
              <w:rPr>
                <w:sz w:val="20"/>
                <w:szCs w:val="20"/>
              </w:rPr>
              <w:lastRenderedPageBreak/>
              <w:t xml:space="preserve">Разработка программного обеспечения для </w:t>
            </w:r>
            <w:r w:rsidRPr="003D14DD">
              <w:rPr>
                <w:sz w:val="20"/>
                <w:szCs w:val="20"/>
              </w:rPr>
              <w:lastRenderedPageBreak/>
              <w:t>информационных образовательных систем</w:t>
            </w:r>
          </w:p>
        </w:tc>
        <w:tc>
          <w:tcPr>
            <w:tcW w:w="2448" w:type="dxa"/>
            <w:vAlign w:val="center"/>
          </w:tcPr>
          <w:p w:rsidR="00AD55F4" w:rsidRPr="003D14DD" w:rsidRDefault="00AD55F4" w:rsidP="004D69F2">
            <w:pPr>
              <w:rPr>
                <w:sz w:val="20"/>
                <w:szCs w:val="20"/>
              </w:rPr>
            </w:pPr>
            <w:r w:rsidRPr="003D14DD">
              <w:rPr>
                <w:sz w:val="20"/>
                <w:szCs w:val="20"/>
              </w:rPr>
              <w:lastRenderedPageBreak/>
              <w:t>Методика обучения информационным технологиям</w:t>
            </w:r>
          </w:p>
        </w:tc>
        <w:tc>
          <w:tcPr>
            <w:tcW w:w="2414" w:type="dxa"/>
            <w:vAlign w:val="center"/>
          </w:tcPr>
          <w:p w:rsidR="00AD55F4" w:rsidRPr="003D14DD" w:rsidRDefault="00AD55F4" w:rsidP="004D69F2">
            <w:pPr>
              <w:rPr>
                <w:sz w:val="20"/>
                <w:szCs w:val="20"/>
              </w:rPr>
            </w:pPr>
            <w:r w:rsidRPr="003D14DD">
              <w:rPr>
                <w:sz w:val="20"/>
                <w:szCs w:val="20"/>
              </w:rPr>
              <w:t>Производственная практика, научно-</w:t>
            </w:r>
            <w:r w:rsidRPr="003D14DD">
              <w:rPr>
                <w:sz w:val="20"/>
                <w:szCs w:val="20"/>
              </w:rPr>
              <w:lastRenderedPageBreak/>
              <w:t xml:space="preserve">исследовательская работа </w:t>
            </w:r>
          </w:p>
        </w:tc>
      </w:tr>
      <w:tr w:rsidR="00AD55F4" w:rsidRPr="003D14DD" w:rsidTr="001C0797">
        <w:trPr>
          <w:trHeight w:val="124"/>
        </w:trPr>
        <w:tc>
          <w:tcPr>
            <w:tcW w:w="2145" w:type="dxa"/>
            <w:vMerge/>
          </w:tcPr>
          <w:p w:rsidR="00AD55F4" w:rsidRPr="003D14DD" w:rsidRDefault="00AD55F4" w:rsidP="004D69F2">
            <w:pPr>
              <w:suppressAutoHyphens/>
              <w:overflowPunct w:val="0"/>
              <w:autoSpaceDE w:val="0"/>
              <w:autoSpaceDN w:val="0"/>
              <w:adjustRightInd w:val="0"/>
              <w:jc w:val="both"/>
              <w:rPr>
                <w:b/>
                <w:sz w:val="20"/>
                <w:szCs w:val="20"/>
              </w:rPr>
            </w:pPr>
          </w:p>
        </w:tc>
        <w:tc>
          <w:tcPr>
            <w:tcW w:w="2564" w:type="dxa"/>
            <w:vAlign w:val="center"/>
          </w:tcPr>
          <w:p w:rsidR="00AD55F4" w:rsidRPr="003D14DD" w:rsidRDefault="00AD55F4" w:rsidP="004D69F2">
            <w:pPr>
              <w:rPr>
                <w:sz w:val="20"/>
                <w:szCs w:val="20"/>
              </w:rPr>
            </w:pPr>
            <w:r w:rsidRPr="003D14DD">
              <w:rPr>
                <w:sz w:val="20"/>
                <w:szCs w:val="20"/>
              </w:rPr>
              <w:t>Разработка электронных образовательных ресурсов</w:t>
            </w:r>
          </w:p>
        </w:tc>
        <w:tc>
          <w:tcPr>
            <w:tcW w:w="2448" w:type="dxa"/>
            <w:vAlign w:val="center"/>
          </w:tcPr>
          <w:p w:rsidR="00AD55F4" w:rsidRPr="003D14DD" w:rsidRDefault="00AD55F4" w:rsidP="004D69F2">
            <w:pPr>
              <w:rPr>
                <w:sz w:val="20"/>
                <w:szCs w:val="20"/>
              </w:rPr>
            </w:pPr>
            <w:r w:rsidRPr="003D14DD">
              <w:rPr>
                <w:sz w:val="20"/>
                <w:szCs w:val="20"/>
              </w:rPr>
              <w:t>Производственная практика, педагогическая</w:t>
            </w:r>
          </w:p>
        </w:tc>
        <w:tc>
          <w:tcPr>
            <w:tcW w:w="2414" w:type="dxa"/>
            <w:vAlign w:val="center"/>
          </w:tcPr>
          <w:p w:rsidR="00AD55F4" w:rsidRPr="003D14DD" w:rsidRDefault="00AD55F4" w:rsidP="004D69F2">
            <w:pPr>
              <w:rPr>
                <w:sz w:val="20"/>
                <w:szCs w:val="20"/>
              </w:rPr>
            </w:pPr>
            <w:r w:rsidRPr="003D14DD">
              <w:rPr>
                <w:sz w:val="20"/>
                <w:szCs w:val="20"/>
              </w:rPr>
              <w:t xml:space="preserve">Выполнение и защита выпускной квалификационной работы </w:t>
            </w:r>
          </w:p>
        </w:tc>
      </w:tr>
      <w:tr w:rsidR="00AD55F4" w:rsidRPr="003D14DD" w:rsidTr="001C0797">
        <w:trPr>
          <w:trHeight w:val="283"/>
        </w:trPr>
        <w:tc>
          <w:tcPr>
            <w:tcW w:w="2145" w:type="dxa"/>
            <w:vMerge/>
          </w:tcPr>
          <w:p w:rsidR="00AD55F4" w:rsidRPr="003D14DD" w:rsidRDefault="00AD55F4" w:rsidP="004D69F2">
            <w:pPr>
              <w:suppressAutoHyphens/>
              <w:overflowPunct w:val="0"/>
              <w:autoSpaceDE w:val="0"/>
              <w:autoSpaceDN w:val="0"/>
              <w:adjustRightInd w:val="0"/>
              <w:jc w:val="both"/>
              <w:rPr>
                <w:b/>
                <w:sz w:val="20"/>
                <w:szCs w:val="20"/>
              </w:rPr>
            </w:pPr>
          </w:p>
        </w:tc>
        <w:tc>
          <w:tcPr>
            <w:tcW w:w="2564" w:type="dxa"/>
            <w:vAlign w:val="center"/>
          </w:tcPr>
          <w:p w:rsidR="00AD55F4" w:rsidRPr="003D14DD" w:rsidRDefault="00AD55F4" w:rsidP="004D69F2">
            <w:pPr>
              <w:rPr>
                <w:sz w:val="20"/>
                <w:szCs w:val="20"/>
              </w:rPr>
            </w:pPr>
            <w:r w:rsidRPr="003D14DD">
              <w:rPr>
                <w:sz w:val="20"/>
                <w:szCs w:val="20"/>
              </w:rPr>
              <w:t>Адаптивные информационные и коммуникационные технологии</w:t>
            </w:r>
          </w:p>
        </w:tc>
        <w:tc>
          <w:tcPr>
            <w:tcW w:w="2448" w:type="dxa"/>
            <w:vAlign w:val="center"/>
          </w:tcPr>
          <w:p w:rsidR="00AD55F4" w:rsidRPr="003D14DD" w:rsidRDefault="00AD55F4" w:rsidP="004D69F2">
            <w:pPr>
              <w:rPr>
                <w:sz w:val="20"/>
                <w:szCs w:val="20"/>
              </w:rPr>
            </w:pPr>
          </w:p>
        </w:tc>
        <w:tc>
          <w:tcPr>
            <w:tcW w:w="2414" w:type="dxa"/>
            <w:vAlign w:val="center"/>
          </w:tcPr>
          <w:p w:rsidR="00AD55F4" w:rsidRPr="003D14DD" w:rsidRDefault="00AD55F4" w:rsidP="004D69F2">
            <w:pPr>
              <w:rPr>
                <w:sz w:val="20"/>
                <w:szCs w:val="20"/>
              </w:rPr>
            </w:pPr>
          </w:p>
        </w:tc>
      </w:tr>
    </w:tbl>
    <w:p w:rsidR="00AD55F4" w:rsidRPr="003D14DD" w:rsidRDefault="00AD55F4" w:rsidP="00AD55F4">
      <w:pPr>
        <w:tabs>
          <w:tab w:val="left" w:pos="900"/>
          <w:tab w:val="left" w:pos="1080"/>
        </w:tabs>
        <w:suppressAutoHyphens/>
        <w:ind w:firstLine="709"/>
        <w:jc w:val="both"/>
        <w:rPr>
          <w:sz w:val="20"/>
          <w:szCs w:val="20"/>
        </w:rPr>
      </w:pPr>
    </w:p>
    <w:p w:rsidR="00AD55F4" w:rsidRPr="003D14DD" w:rsidRDefault="00AD55F4" w:rsidP="00AD55F4">
      <w:pPr>
        <w:ind w:firstLine="709"/>
        <w:rPr>
          <w:b/>
          <w:sz w:val="20"/>
          <w:szCs w:val="20"/>
        </w:rPr>
      </w:pPr>
      <w:r w:rsidRPr="003D14DD">
        <w:rPr>
          <w:b/>
          <w:sz w:val="20"/>
          <w:szCs w:val="20"/>
        </w:rPr>
        <w:t xml:space="preserve">4. Объем дисциплины и виды учебной работы </w:t>
      </w:r>
    </w:p>
    <w:p w:rsidR="00AD55F4" w:rsidRPr="003D14DD" w:rsidRDefault="00AD55F4" w:rsidP="00AD55F4">
      <w:pPr>
        <w:ind w:firstLine="709"/>
        <w:rPr>
          <w:b/>
          <w:sz w:val="20"/>
          <w:szCs w:val="20"/>
        </w:rPr>
      </w:pPr>
    </w:p>
    <w:p w:rsidR="00AD55F4" w:rsidRPr="003D14DD" w:rsidRDefault="00AD55F4" w:rsidP="00AD55F4">
      <w:pPr>
        <w:ind w:firstLine="680"/>
        <w:rPr>
          <w:sz w:val="20"/>
          <w:szCs w:val="20"/>
        </w:rPr>
      </w:pPr>
      <w:r w:rsidRPr="003D14DD">
        <w:rPr>
          <w:sz w:val="20"/>
          <w:szCs w:val="20"/>
        </w:rPr>
        <w:t xml:space="preserve">Учебным планом предусматриваются следующие виды работы по дисциплине: </w:t>
      </w:r>
    </w:p>
    <w:p w:rsidR="00AD55F4" w:rsidRPr="003D14DD" w:rsidRDefault="00AD55F4" w:rsidP="00AD55F4">
      <w:pPr>
        <w:ind w:firstLine="709"/>
        <w:rPr>
          <w:b/>
          <w:sz w:val="20"/>
          <w:szCs w:val="20"/>
        </w:rPr>
      </w:pPr>
    </w:p>
    <w:tbl>
      <w:tblP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6"/>
        <w:gridCol w:w="4742"/>
        <w:gridCol w:w="1069"/>
        <w:gridCol w:w="1070"/>
        <w:gridCol w:w="1069"/>
        <w:gridCol w:w="1070"/>
      </w:tblGrid>
      <w:tr w:rsidR="00AD55F4" w:rsidRPr="003D14DD" w:rsidTr="004D69F2">
        <w:tc>
          <w:tcPr>
            <w:tcW w:w="766" w:type="dxa"/>
            <w:vMerge w:val="restart"/>
            <w:vAlign w:val="center"/>
          </w:tcPr>
          <w:p w:rsidR="00AD55F4" w:rsidRPr="003D14DD" w:rsidRDefault="00AD55F4" w:rsidP="004D69F2">
            <w:pPr>
              <w:rPr>
                <w:b/>
                <w:sz w:val="20"/>
                <w:szCs w:val="20"/>
              </w:rPr>
            </w:pPr>
            <w:r w:rsidRPr="003D14DD">
              <w:rPr>
                <w:b/>
                <w:sz w:val="20"/>
                <w:szCs w:val="20"/>
              </w:rPr>
              <w:t>№ п/п</w:t>
            </w:r>
          </w:p>
        </w:tc>
        <w:tc>
          <w:tcPr>
            <w:tcW w:w="4742" w:type="dxa"/>
            <w:vMerge w:val="restart"/>
            <w:vAlign w:val="center"/>
          </w:tcPr>
          <w:p w:rsidR="00AD55F4" w:rsidRPr="003D14DD" w:rsidRDefault="00AD55F4" w:rsidP="004D69F2">
            <w:pPr>
              <w:rPr>
                <w:b/>
                <w:sz w:val="20"/>
                <w:szCs w:val="20"/>
              </w:rPr>
            </w:pPr>
            <w:r w:rsidRPr="003D14DD">
              <w:rPr>
                <w:b/>
                <w:sz w:val="20"/>
                <w:szCs w:val="20"/>
              </w:rPr>
              <w:t>Виды учебных занятий</w:t>
            </w:r>
          </w:p>
        </w:tc>
        <w:tc>
          <w:tcPr>
            <w:tcW w:w="4278" w:type="dxa"/>
            <w:gridSpan w:val="4"/>
          </w:tcPr>
          <w:p w:rsidR="00AD55F4" w:rsidRPr="003D14DD" w:rsidRDefault="00AD55F4" w:rsidP="004D69F2">
            <w:pPr>
              <w:rPr>
                <w:b/>
                <w:sz w:val="20"/>
                <w:szCs w:val="20"/>
              </w:rPr>
            </w:pPr>
            <w:r w:rsidRPr="003D14DD">
              <w:rPr>
                <w:b/>
                <w:sz w:val="20"/>
                <w:szCs w:val="20"/>
              </w:rPr>
              <w:t xml:space="preserve">Всего часов по формам обучения, </w:t>
            </w:r>
            <w:proofErr w:type="spellStart"/>
            <w:r w:rsidRPr="003D14DD">
              <w:rPr>
                <w:b/>
                <w:sz w:val="20"/>
                <w:szCs w:val="20"/>
              </w:rPr>
              <w:t>ак</w:t>
            </w:r>
            <w:proofErr w:type="spellEnd"/>
            <w:r w:rsidRPr="003D14DD">
              <w:rPr>
                <w:b/>
                <w:sz w:val="20"/>
                <w:szCs w:val="20"/>
              </w:rPr>
              <w:t>. ч</w:t>
            </w:r>
          </w:p>
        </w:tc>
      </w:tr>
      <w:tr w:rsidR="00AD55F4" w:rsidRPr="003D14DD" w:rsidTr="004D69F2">
        <w:tc>
          <w:tcPr>
            <w:tcW w:w="766" w:type="dxa"/>
            <w:vMerge/>
          </w:tcPr>
          <w:p w:rsidR="00AD55F4" w:rsidRPr="003D14DD" w:rsidRDefault="00AD55F4" w:rsidP="004D69F2">
            <w:pPr>
              <w:rPr>
                <w:b/>
                <w:sz w:val="20"/>
                <w:szCs w:val="20"/>
              </w:rPr>
            </w:pPr>
          </w:p>
        </w:tc>
        <w:tc>
          <w:tcPr>
            <w:tcW w:w="4742" w:type="dxa"/>
            <w:vMerge/>
          </w:tcPr>
          <w:p w:rsidR="00AD55F4" w:rsidRPr="003D14DD" w:rsidRDefault="00AD55F4" w:rsidP="004D69F2">
            <w:pPr>
              <w:rPr>
                <w:b/>
                <w:sz w:val="20"/>
                <w:szCs w:val="20"/>
              </w:rPr>
            </w:pPr>
          </w:p>
        </w:tc>
        <w:tc>
          <w:tcPr>
            <w:tcW w:w="2139" w:type="dxa"/>
            <w:gridSpan w:val="2"/>
            <w:vAlign w:val="center"/>
          </w:tcPr>
          <w:p w:rsidR="00AD55F4" w:rsidRPr="003D14DD" w:rsidRDefault="00AD55F4" w:rsidP="004D69F2">
            <w:pPr>
              <w:jc w:val="center"/>
              <w:rPr>
                <w:b/>
                <w:sz w:val="20"/>
                <w:szCs w:val="20"/>
              </w:rPr>
            </w:pPr>
            <w:r w:rsidRPr="003D14DD">
              <w:rPr>
                <w:b/>
                <w:sz w:val="20"/>
                <w:szCs w:val="20"/>
              </w:rPr>
              <w:t>Очная</w:t>
            </w:r>
          </w:p>
        </w:tc>
        <w:tc>
          <w:tcPr>
            <w:tcW w:w="2139" w:type="dxa"/>
            <w:gridSpan w:val="2"/>
          </w:tcPr>
          <w:p w:rsidR="00AD55F4" w:rsidRPr="003D14DD" w:rsidRDefault="00AD55F4" w:rsidP="004D69F2">
            <w:pPr>
              <w:jc w:val="center"/>
              <w:rPr>
                <w:b/>
                <w:sz w:val="20"/>
                <w:szCs w:val="20"/>
              </w:rPr>
            </w:pPr>
            <w:r w:rsidRPr="003D14DD">
              <w:rPr>
                <w:b/>
                <w:sz w:val="20"/>
                <w:szCs w:val="20"/>
              </w:rPr>
              <w:t>Заочная</w:t>
            </w:r>
          </w:p>
        </w:tc>
      </w:tr>
      <w:tr w:rsidR="00AD55F4" w:rsidRPr="003D14DD" w:rsidTr="004D69F2">
        <w:tc>
          <w:tcPr>
            <w:tcW w:w="766" w:type="dxa"/>
            <w:vMerge/>
          </w:tcPr>
          <w:p w:rsidR="00AD55F4" w:rsidRPr="003D14DD" w:rsidRDefault="00AD55F4" w:rsidP="004D69F2">
            <w:pPr>
              <w:rPr>
                <w:b/>
                <w:sz w:val="20"/>
                <w:szCs w:val="20"/>
              </w:rPr>
            </w:pPr>
          </w:p>
        </w:tc>
        <w:tc>
          <w:tcPr>
            <w:tcW w:w="4742" w:type="dxa"/>
            <w:vMerge/>
          </w:tcPr>
          <w:p w:rsidR="00AD55F4" w:rsidRPr="003D14DD" w:rsidRDefault="00AD55F4" w:rsidP="004D69F2">
            <w:pPr>
              <w:rPr>
                <w:b/>
                <w:sz w:val="20"/>
                <w:szCs w:val="20"/>
              </w:rPr>
            </w:pPr>
          </w:p>
        </w:tc>
        <w:tc>
          <w:tcPr>
            <w:tcW w:w="1069" w:type="dxa"/>
            <w:vAlign w:val="center"/>
          </w:tcPr>
          <w:p w:rsidR="00AD55F4" w:rsidRPr="003D14DD" w:rsidRDefault="00AD55F4" w:rsidP="004D69F2">
            <w:pPr>
              <w:rPr>
                <w:b/>
                <w:sz w:val="20"/>
                <w:szCs w:val="20"/>
              </w:rPr>
            </w:pPr>
            <w:r w:rsidRPr="003D14DD">
              <w:rPr>
                <w:b/>
                <w:sz w:val="20"/>
                <w:szCs w:val="20"/>
              </w:rPr>
              <w:t>всего</w:t>
            </w:r>
          </w:p>
        </w:tc>
        <w:tc>
          <w:tcPr>
            <w:tcW w:w="1070" w:type="dxa"/>
            <w:vAlign w:val="center"/>
          </w:tcPr>
          <w:p w:rsidR="00AD55F4" w:rsidRPr="003D14DD" w:rsidRDefault="00AD55F4" w:rsidP="004D69F2">
            <w:pPr>
              <w:rPr>
                <w:b/>
                <w:sz w:val="20"/>
                <w:szCs w:val="20"/>
              </w:rPr>
            </w:pPr>
            <w:r w:rsidRPr="003D14DD">
              <w:rPr>
                <w:b/>
                <w:sz w:val="20"/>
                <w:szCs w:val="20"/>
              </w:rPr>
              <w:t>в том числе</w:t>
            </w:r>
          </w:p>
        </w:tc>
        <w:tc>
          <w:tcPr>
            <w:tcW w:w="1069" w:type="dxa"/>
            <w:vAlign w:val="center"/>
          </w:tcPr>
          <w:p w:rsidR="00AD55F4" w:rsidRPr="003D14DD" w:rsidRDefault="00AD55F4" w:rsidP="004D69F2">
            <w:pPr>
              <w:rPr>
                <w:b/>
                <w:sz w:val="20"/>
                <w:szCs w:val="20"/>
              </w:rPr>
            </w:pPr>
            <w:r w:rsidRPr="003D14DD">
              <w:rPr>
                <w:b/>
                <w:sz w:val="20"/>
                <w:szCs w:val="20"/>
              </w:rPr>
              <w:t>всего</w:t>
            </w:r>
          </w:p>
        </w:tc>
        <w:tc>
          <w:tcPr>
            <w:tcW w:w="1070" w:type="dxa"/>
            <w:vAlign w:val="center"/>
          </w:tcPr>
          <w:p w:rsidR="00AD55F4" w:rsidRPr="003D14DD" w:rsidRDefault="00AD55F4" w:rsidP="004D69F2">
            <w:pPr>
              <w:rPr>
                <w:b/>
                <w:sz w:val="20"/>
                <w:szCs w:val="20"/>
              </w:rPr>
            </w:pPr>
            <w:r w:rsidRPr="003D14DD">
              <w:rPr>
                <w:b/>
                <w:sz w:val="20"/>
                <w:szCs w:val="20"/>
              </w:rPr>
              <w:t>в том числе</w:t>
            </w:r>
          </w:p>
        </w:tc>
      </w:tr>
      <w:tr w:rsidR="00AD55F4" w:rsidRPr="003D14DD" w:rsidTr="004D69F2">
        <w:tc>
          <w:tcPr>
            <w:tcW w:w="766" w:type="dxa"/>
            <w:vMerge w:val="restart"/>
          </w:tcPr>
          <w:p w:rsidR="00AD55F4" w:rsidRPr="003D14DD" w:rsidRDefault="00AD55F4" w:rsidP="004D69F2">
            <w:pPr>
              <w:rPr>
                <w:sz w:val="20"/>
                <w:szCs w:val="20"/>
              </w:rPr>
            </w:pPr>
            <w:r w:rsidRPr="003D14DD">
              <w:rPr>
                <w:sz w:val="20"/>
                <w:szCs w:val="20"/>
              </w:rPr>
              <w:t>1</w:t>
            </w:r>
          </w:p>
        </w:tc>
        <w:tc>
          <w:tcPr>
            <w:tcW w:w="4742" w:type="dxa"/>
          </w:tcPr>
          <w:p w:rsidR="00AD55F4" w:rsidRPr="003D14DD" w:rsidRDefault="00AD55F4" w:rsidP="004D69F2">
            <w:pPr>
              <w:rPr>
                <w:b/>
                <w:sz w:val="20"/>
                <w:szCs w:val="20"/>
              </w:rPr>
            </w:pPr>
            <w:r w:rsidRPr="003D14DD">
              <w:rPr>
                <w:b/>
                <w:sz w:val="20"/>
                <w:szCs w:val="20"/>
              </w:rPr>
              <w:t>Контактная работа (объем работы обучающихся во взаимодействии с преподавателем) (всего)</w:t>
            </w:r>
          </w:p>
        </w:tc>
        <w:tc>
          <w:tcPr>
            <w:tcW w:w="1069" w:type="dxa"/>
          </w:tcPr>
          <w:p w:rsidR="00AD55F4" w:rsidRPr="003D14DD" w:rsidRDefault="00AD55F4" w:rsidP="004D69F2">
            <w:pPr>
              <w:rPr>
                <w:b/>
                <w:sz w:val="20"/>
                <w:szCs w:val="20"/>
              </w:rPr>
            </w:pPr>
          </w:p>
        </w:tc>
        <w:tc>
          <w:tcPr>
            <w:tcW w:w="1070" w:type="dxa"/>
          </w:tcPr>
          <w:p w:rsidR="00AD55F4" w:rsidRPr="003D14DD" w:rsidRDefault="00AD55F4" w:rsidP="004D69F2">
            <w:pPr>
              <w:rPr>
                <w:b/>
                <w:sz w:val="20"/>
                <w:szCs w:val="20"/>
              </w:rPr>
            </w:pPr>
          </w:p>
        </w:tc>
        <w:tc>
          <w:tcPr>
            <w:tcW w:w="1069" w:type="dxa"/>
          </w:tcPr>
          <w:p w:rsidR="00AD55F4" w:rsidRPr="003D14DD" w:rsidRDefault="00AD55F4" w:rsidP="004D69F2">
            <w:pPr>
              <w:jc w:val="center"/>
              <w:rPr>
                <w:b/>
                <w:sz w:val="20"/>
                <w:szCs w:val="20"/>
              </w:rPr>
            </w:pPr>
            <w:r w:rsidRPr="003D14DD">
              <w:rPr>
                <w:b/>
                <w:sz w:val="20"/>
                <w:szCs w:val="20"/>
              </w:rPr>
              <w:t>14,2</w:t>
            </w:r>
          </w:p>
        </w:tc>
        <w:tc>
          <w:tcPr>
            <w:tcW w:w="1070" w:type="dxa"/>
          </w:tcPr>
          <w:p w:rsidR="00AD55F4" w:rsidRPr="003D14DD" w:rsidRDefault="00AD55F4" w:rsidP="004D69F2">
            <w:pPr>
              <w:rPr>
                <w:sz w:val="20"/>
                <w:szCs w:val="20"/>
              </w:rPr>
            </w:pPr>
          </w:p>
        </w:tc>
      </w:tr>
      <w:tr w:rsidR="00AD55F4" w:rsidRPr="003D14DD" w:rsidTr="004D69F2">
        <w:tc>
          <w:tcPr>
            <w:tcW w:w="766" w:type="dxa"/>
            <w:vMerge/>
          </w:tcPr>
          <w:p w:rsidR="00AD55F4" w:rsidRPr="003D14DD" w:rsidRDefault="00AD55F4" w:rsidP="004D69F2">
            <w:pPr>
              <w:rPr>
                <w:sz w:val="20"/>
                <w:szCs w:val="20"/>
              </w:rPr>
            </w:pPr>
          </w:p>
        </w:tc>
        <w:tc>
          <w:tcPr>
            <w:tcW w:w="4742" w:type="dxa"/>
          </w:tcPr>
          <w:p w:rsidR="00AD55F4" w:rsidRPr="003D14DD" w:rsidRDefault="00AD55F4" w:rsidP="004D69F2">
            <w:pPr>
              <w:suppressAutoHyphens/>
              <w:snapToGrid w:val="0"/>
              <w:rPr>
                <w:b/>
                <w:i/>
                <w:sz w:val="20"/>
                <w:szCs w:val="20"/>
              </w:rPr>
            </w:pPr>
            <w:r w:rsidRPr="003D14DD">
              <w:rPr>
                <w:i/>
                <w:sz w:val="20"/>
                <w:szCs w:val="20"/>
              </w:rPr>
              <w:t>В том числе в форме практической подготовки</w:t>
            </w:r>
          </w:p>
        </w:tc>
        <w:tc>
          <w:tcPr>
            <w:tcW w:w="1069" w:type="dxa"/>
          </w:tcPr>
          <w:p w:rsidR="00AD55F4" w:rsidRPr="003D14DD" w:rsidRDefault="00AD55F4" w:rsidP="004D69F2">
            <w:pPr>
              <w:rPr>
                <w:b/>
                <w:sz w:val="20"/>
                <w:szCs w:val="20"/>
              </w:rPr>
            </w:pPr>
          </w:p>
        </w:tc>
        <w:tc>
          <w:tcPr>
            <w:tcW w:w="1070" w:type="dxa"/>
          </w:tcPr>
          <w:p w:rsidR="00AD55F4" w:rsidRPr="003D14DD" w:rsidRDefault="00AD55F4" w:rsidP="004D69F2">
            <w:pPr>
              <w:rPr>
                <w:b/>
                <w:sz w:val="20"/>
                <w:szCs w:val="20"/>
              </w:rPr>
            </w:pPr>
          </w:p>
        </w:tc>
        <w:tc>
          <w:tcPr>
            <w:tcW w:w="1069" w:type="dxa"/>
          </w:tcPr>
          <w:p w:rsidR="00AD55F4" w:rsidRPr="003D14DD" w:rsidRDefault="00AD55F4" w:rsidP="004D69F2">
            <w:pPr>
              <w:jc w:val="center"/>
              <w:rPr>
                <w:b/>
                <w:sz w:val="20"/>
                <w:szCs w:val="20"/>
              </w:rPr>
            </w:pPr>
          </w:p>
        </w:tc>
        <w:tc>
          <w:tcPr>
            <w:tcW w:w="1070" w:type="dxa"/>
          </w:tcPr>
          <w:p w:rsidR="00AD55F4" w:rsidRPr="003D14DD" w:rsidRDefault="00AD55F4" w:rsidP="004D69F2">
            <w:pPr>
              <w:jc w:val="center"/>
              <w:rPr>
                <w:b/>
                <w:i/>
                <w:sz w:val="20"/>
                <w:szCs w:val="20"/>
              </w:rPr>
            </w:pPr>
            <w:r w:rsidRPr="003D14DD">
              <w:rPr>
                <w:b/>
                <w:i/>
                <w:sz w:val="20"/>
                <w:szCs w:val="20"/>
              </w:rPr>
              <w:t>4</w:t>
            </w:r>
          </w:p>
        </w:tc>
      </w:tr>
      <w:tr w:rsidR="00AD55F4" w:rsidRPr="003D14DD" w:rsidTr="004D69F2">
        <w:tc>
          <w:tcPr>
            <w:tcW w:w="766" w:type="dxa"/>
          </w:tcPr>
          <w:p w:rsidR="00AD55F4" w:rsidRPr="003D14DD" w:rsidRDefault="00AD55F4" w:rsidP="004D69F2">
            <w:pPr>
              <w:rPr>
                <w:sz w:val="20"/>
                <w:szCs w:val="20"/>
              </w:rPr>
            </w:pPr>
            <w:r w:rsidRPr="003D14DD">
              <w:rPr>
                <w:sz w:val="20"/>
                <w:szCs w:val="20"/>
              </w:rPr>
              <w:t>1.1</w:t>
            </w:r>
          </w:p>
        </w:tc>
        <w:tc>
          <w:tcPr>
            <w:tcW w:w="4742" w:type="dxa"/>
          </w:tcPr>
          <w:p w:rsidR="00AD55F4" w:rsidRPr="003D14DD" w:rsidRDefault="00AD55F4" w:rsidP="004D69F2">
            <w:pPr>
              <w:rPr>
                <w:sz w:val="20"/>
                <w:szCs w:val="20"/>
              </w:rPr>
            </w:pPr>
            <w:r w:rsidRPr="003D14DD">
              <w:rPr>
                <w:sz w:val="20"/>
                <w:szCs w:val="20"/>
              </w:rPr>
              <w:t>занятия лекционного типа (лекции)</w:t>
            </w:r>
          </w:p>
        </w:tc>
        <w:tc>
          <w:tcPr>
            <w:tcW w:w="1069" w:type="dxa"/>
          </w:tcPr>
          <w:p w:rsidR="00AD55F4" w:rsidRPr="003D14DD" w:rsidRDefault="00AD55F4" w:rsidP="004D69F2">
            <w:pPr>
              <w:rPr>
                <w:sz w:val="20"/>
                <w:szCs w:val="20"/>
              </w:rPr>
            </w:pPr>
          </w:p>
        </w:tc>
        <w:tc>
          <w:tcPr>
            <w:tcW w:w="1070" w:type="dxa"/>
          </w:tcPr>
          <w:p w:rsidR="00AD55F4" w:rsidRPr="003D14DD" w:rsidRDefault="00AD55F4" w:rsidP="004D69F2">
            <w:pPr>
              <w:rPr>
                <w:sz w:val="20"/>
                <w:szCs w:val="20"/>
              </w:rPr>
            </w:pPr>
          </w:p>
        </w:tc>
        <w:tc>
          <w:tcPr>
            <w:tcW w:w="1069" w:type="dxa"/>
          </w:tcPr>
          <w:p w:rsidR="00AD55F4" w:rsidRPr="003D14DD" w:rsidRDefault="00AD55F4" w:rsidP="004D69F2">
            <w:pPr>
              <w:jc w:val="center"/>
              <w:rPr>
                <w:sz w:val="20"/>
                <w:szCs w:val="20"/>
              </w:rPr>
            </w:pPr>
            <w:r w:rsidRPr="003D14DD">
              <w:rPr>
                <w:sz w:val="20"/>
                <w:szCs w:val="20"/>
              </w:rPr>
              <w:t>2</w:t>
            </w:r>
          </w:p>
        </w:tc>
        <w:tc>
          <w:tcPr>
            <w:tcW w:w="1070" w:type="dxa"/>
          </w:tcPr>
          <w:p w:rsidR="00AD55F4" w:rsidRPr="003D14DD" w:rsidRDefault="00AD55F4" w:rsidP="004D69F2">
            <w:pPr>
              <w:jc w:val="center"/>
              <w:rPr>
                <w:sz w:val="20"/>
                <w:szCs w:val="20"/>
              </w:rPr>
            </w:pPr>
          </w:p>
        </w:tc>
      </w:tr>
      <w:tr w:rsidR="00AD55F4" w:rsidRPr="003D14DD" w:rsidTr="004D69F2">
        <w:tc>
          <w:tcPr>
            <w:tcW w:w="766" w:type="dxa"/>
          </w:tcPr>
          <w:p w:rsidR="00AD55F4" w:rsidRPr="003D14DD" w:rsidRDefault="00AD55F4" w:rsidP="004D69F2">
            <w:pPr>
              <w:rPr>
                <w:sz w:val="20"/>
                <w:szCs w:val="20"/>
              </w:rPr>
            </w:pPr>
            <w:r w:rsidRPr="003D14DD">
              <w:rPr>
                <w:sz w:val="20"/>
                <w:szCs w:val="20"/>
              </w:rPr>
              <w:t>1.2</w:t>
            </w:r>
          </w:p>
        </w:tc>
        <w:tc>
          <w:tcPr>
            <w:tcW w:w="4742" w:type="dxa"/>
          </w:tcPr>
          <w:p w:rsidR="00AD55F4" w:rsidRPr="003D14DD" w:rsidRDefault="00AD55F4" w:rsidP="004D69F2">
            <w:pPr>
              <w:suppressAutoHyphens/>
              <w:snapToGrid w:val="0"/>
              <w:rPr>
                <w:sz w:val="20"/>
                <w:szCs w:val="20"/>
              </w:rPr>
            </w:pPr>
            <w:r w:rsidRPr="003D14DD">
              <w:rPr>
                <w:sz w:val="20"/>
                <w:szCs w:val="20"/>
              </w:rPr>
              <w:t xml:space="preserve">занятия семинарского типа (практические)*, </w:t>
            </w:r>
          </w:p>
          <w:p w:rsidR="00AD55F4" w:rsidRPr="003D14DD" w:rsidRDefault="00AD55F4" w:rsidP="004D69F2">
            <w:pPr>
              <w:suppressAutoHyphens/>
              <w:snapToGrid w:val="0"/>
              <w:rPr>
                <w:sz w:val="20"/>
                <w:szCs w:val="20"/>
              </w:rPr>
            </w:pPr>
            <w:r w:rsidRPr="003D14DD">
              <w:rPr>
                <w:sz w:val="20"/>
                <w:szCs w:val="20"/>
              </w:rPr>
              <w:t xml:space="preserve">в том числе: </w:t>
            </w:r>
          </w:p>
        </w:tc>
        <w:tc>
          <w:tcPr>
            <w:tcW w:w="1069" w:type="dxa"/>
          </w:tcPr>
          <w:p w:rsidR="00AD55F4" w:rsidRPr="003D14DD" w:rsidRDefault="00AD55F4" w:rsidP="004D69F2">
            <w:pPr>
              <w:rPr>
                <w:sz w:val="20"/>
                <w:szCs w:val="20"/>
              </w:rPr>
            </w:pPr>
          </w:p>
        </w:tc>
        <w:tc>
          <w:tcPr>
            <w:tcW w:w="1070" w:type="dxa"/>
          </w:tcPr>
          <w:p w:rsidR="00AD55F4" w:rsidRPr="003D14DD" w:rsidRDefault="00AD55F4" w:rsidP="004D69F2">
            <w:pPr>
              <w:rPr>
                <w:sz w:val="20"/>
                <w:szCs w:val="20"/>
              </w:rPr>
            </w:pPr>
          </w:p>
        </w:tc>
        <w:tc>
          <w:tcPr>
            <w:tcW w:w="1069" w:type="dxa"/>
          </w:tcPr>
          <w:p w:rsidR="00AD55F4" w:rsidRPr="003D14DD" w:rsidRDefault="00AD55F4" w:rsidP="004D69F2">
            <w:pPr>
              <w:jc w:val="center"/>
              <w:rPr>
                <w:sz w:val="20"/>
                <w:szCs w:val="20"/>
              </w:rPr>
            </w:pPr>
            <w:r w:rsidRPr="003D14DD">
              <w:rPr>
                <w:sz w:val="20"/>
                <w:szCs w:val="20"/>
              </w:rPr>
              <w:t>10</w:t>
            </w:r>
          </w:p>
        </w:tc>
        <w:tc>
          <w:tcPr>
            <w:tcW w:w="1070" w:type="dxa"/>
          </w:tcPr>
          <w:p w:rsidR="00AD55F4" w:rsidRPr="003D14DD" w:rsidRDefault="00AD55F4" w:rsidP="004D69F2">
            <w:pPr>
              <w:jc w:val="center"/>
              <w:rPr>
                <w:sz w:val="20"/>
                <w:szCs w:val="20"/>
              </w:rPr>
            </w:pPr>
          </w:p>
        </w:tc>
      </w:tr>
      <w:tr w:rsidR="00AD55F4" w:rsidRPr="003D14DD" w:rsidTr="004D69F2">
        <w:tc>
          <w:tcPr>
            <w:tcW w:w="766" w:type="dxa"/>
            <w:vMerge w:val="restart"/>
          </w:tcPr>
          <w:p w:rsidR="00AD55F4" w:rsidRPr="003D14DD" w:rsidRDefault="00AD55F4" w:rsidP="004D69F2">
            <w:pPr>
              <w:rPr>
                <w:sz w:val="20"/>
                <w:szCs w:val="20"/>
              </w:rPr>
            </w:pPr>
            <w:r w:rsidRPr="003D14DD">
              <w:rPr>
                <w:sz w:val="20"/>
                <w:szCs w:val="20"/>
              </w:rPr>
              <w:t>1.2.1</w:t>
            </w:r>
          </w:p>
        </w:tc>
        <w:tc>
          <w:tcPr>
            <w:tcW w:w="4742" w:type="dxa"/>
          </w:tcPr>
          <w:p w:rsidR="00AD55F4" w:rsidRPr="003D14DD" w:rsidRDefault="00AD55F4" w:rsidP="004D69F2">
            <w:pPr>
              <w:suppressAutoHyphens/>
              <w:snapToGrid w:val="0"/>
              <w:rPr>
                <w:sz w:val="20"/>
                <w:szCs w:val="20"/>
              </w:rPr>
            </w:pPr>
            <w:r w:rsidRPr="003D14DD">
              <w:rPr>
                <w:sz w:val="20"/>
                <w:szCs w:val="20"/>
              </w:rPr>
              <w:t xml:space="preserve">семинар-дискуссия, </w:t>
            </w:r>
          </w:p>
          <w:p w:rsidR="00AD55F4" w:rsidRPr="003D14DD" w:rsidRDefault="00AD55F4" w:rsidP="004D69F2">
            <w:pPr>
              <w:suppressAutoHyphens/>
              <w:snapToGrid w:val="0"/>
              <w:rPr>
                <w:sz w:val="20"/>
                <w:szCs w:val="20"/>
              </w:rPr>
            </w:pPr>
            <w:r w:rsidRPr="003D14DD">
              <w:rPr>
                <w:sz w:val="20"/>
                <w:szCs w:val="20"/>
              </w:rPr>
              <w:t>практические занятия</w:t>
            </w:r>
          </w:p>
        </w:tc>
        <w:tc>
          <w:tcPr>
            <w:tcW w:w="1069" w:type="dxa"/>
          </w:tcPr>
          <w:p w:rsidR="00AD55F4" w:rsidRPr="003D14DD" w:rsidRDefault="00AD55F4" w:rsidP="004D69F2">
            <w:pPr>
              <w:rPr>
                <w:sz w:val="20"/>
                <w:szCs w:val="20"/>
              </w:rPr>
            </w:pPr>
          </w:p>
        </w:tc>
        <w:tc>
          <w:tcPr>
            <w:tcW w:w="1070" w:type="dxa"/>
          </w:tcPr>
          <w:p w:rsidR="00AD55F4" w:rsidRPr="003D14DD" w:rsidRDefault="00AD55F4" w:rsidP="004D69F2">
            <w:pPr>
              <w:rPr>
                <w:sz w:val="20"/>
                <w:szCs w:val="20"/>
              </w:rPr>
            </w:pPr>
          </w:p>
        </w:tc>
        <w:tc>
          <w:tcPr>
            <w:tcW w:w="1069" w:type="dxa"/>
          </w:tcPr>
          <w:p w:rsidR="00AD55F4" w:rsidRPr="003D14DD" w:rsidRDefault="00AD55F4" w:rsidP="004D69F2">
            <w:pPr>
              <w:jc w:val="center"/>
              <w:rPr>
                <w:sz w:val="20"/>
                <w:szCs w:val="20"/>
              </w:rPr>
            </w:pPr>
          </w:p>
          <w:p w:rsidR="00AD55F4" w:rsidRPr="003D14DD" w:rsidRDefault="00AD55F4" w:rsidP="004D69F2">
            <w:pPr>
              <w:jc w:val="center"/>
              <w:rPr>
                <w:sz w:val="20"/>
                <w:szCs w:val="20"/>
              </w:rPr>
            </w:pPr>
          </w:p>
        </w:tc>
        <w:tc>
          <w:tcPr>
            <w:tcW w:w="1070" w:type="dxa"/>
          </w:tcPr>
          <w:p w:rsidR="00AD55F4" w:rsidRPr="003D14DD" w:rsidRDefault="00AD55F4" w:rsidP="004D69F2">
            <w:pPr>
              <w:jc w:val="center"/>
              <w:rPr>
                <w:sz w:val="20"/>
                <w:szCs w:val="20"/>
              </w:rPr>
            </w:pPr>
            <w:r w:rsidRPr="003D14DD">
              <w:rPr>
                <w:sz w:val="20"/>
                <w:szCs w:val="20"/>
              </w:rPr>
              <w:t>0</w:t>
            </w:r>
          </w:p>
          <w:p w:rsidR="00AD55F4" w:rsidRPr="003D14DD" w:rsidRDefault="00AD55F4" w:rsidP="004D69F2">
            <w:pPr>
              <w:jc w:val="center"/>
              <w:rPr>
                <w:sz w:val="20"/>
                <w:szCs w:val="20"/>
              </w:rPr>
            </w:pPr>
            <w:r w:rsidRPr="003D14DD">
              <w:rPr>
                <w:sz w:val="20"/>
                <w:szCs w:val="20"/>
              </w:rPr>
              <w:t>10</w:t>
            </w:r>
          </w:p>
        </w:tc>
      </w:tr>
      <w:tr w:rsidR="00AD55F4" w:rsidRPr="003D14DD" w:rsidTr="004D69F2">
        <w:tc>
          <w:tcPr>
            <w:tcW w:w="766" w:type="dxa"/>
            <w:vMerge/>
          </w:tcPr>
          <w:p w:rsidR="00AD55F4" w:rsidRPr="003D14DD" w:rsidRDefault="00AD55F4" w:rsidP="004D69F2">
            <w:pPr>
              <w:rPr>
                <w:sz w:val="20"/>
                <w:szCs w:val="20"/>
              </w:rPr>
            </w:pPr>
          </w:p>
        </w:tc>
        <w:tc>
          <w:tcPr>
            <w:tcW w:w="4742" w:type="dxa"/>
          </w:tcPr>
          <w:p w:rsidR="00AD55F4" w:rsidRPr="003D14DD" w:rsidRDefault="00AD55F4" w:rsidP="004D69F2">
            <w:pPr>
              <w:suppressAutoHyphens/>
              <w:snapToGrid w:val="0"/>
              <w:rPr>
                <w:i/>
                <w:sz w:val="20"/>
                <w:szCs w:val="20"/>
              </w:rPr>
            </w:pPr>
            <w:r w:rsidRPr="003D14DD">
              <w:rPr>
                <w:i/>
                <w:sz w:val="20"/>
                <w:szCs w:val="20"/>
              </w:rPr>
              <w:t>в форме практической подготовки</w:t>
            </w:r>
          </w:p>
        </w:tc>
        <w:tc>
          <w:tcPr>
            <w:tcW w:w="1069" w:type="dxa"/>
          </w:tcPr>
          <w:p w:rsidR="00AD55F4" w:rsidRPr="003D14DD" w:rsidRDefault="00AD55F4" w:rsidP="004D69F2">
            <w:pPr>
              <w:rPr>
                <w:sz w:val="20"/>
                <w:szCs w:val="20"/>
              </w:rPr>
            </w:pPr>
          </w:p>
        </w:tc>
        <w:tc>
          <w:tcPr>
            <w:tcW w:w="1070" w:type="dxa"/>
          </w:tcPr>
          <w:p w:rsidR="00AD55F4" w:rsidRPr="003D14DD" w:rsidRDefault="00AD55F4" w:rsidP="004D69F2">
            <w:pPr>
              <w:rPr>
                <w:sz w:val="20"/>
                <w:szCs w:val="20"/>
              </w:rPr>
            </w:pPr>
          </w:p>
        </w:tc>
        <w:tc>
          <w:tcPr>
            <w:tcW w:w="1069" w:type="dxa"/>
          </w:tcPr>
          <w:p w:rsidR="00AD55F4" w:rsidRPr="003D14DD" w:rsidRDefault="00AD55F4" w:rsidP="004D69F2">
            <w:pPr>
              <w:jc w:val="center"/>
              <w:rPr>
                <w:sz w:val="20"/>
                <w:szCs w:val="20"/>
              </w:rPr>
            </w:pPr>
          </w:p>
        </w:tc>
        <w:tc>
          <w:tcPr>
            <w:tcW w:w="1070" w:type="dxa"/>
          </w:tcPr>
          <w:p w:rsidR="00AD55F4" w:rsidRPr="003D14DD" w:rsidRDefault="00AD55F4" w:rsidP="004D69F2">
            <w:pPr>
              <w:jc w:val="center"/>
              <w:rPr>
                <w:i/>
                <w:sz w:val="20"/>
                <w:szCs w:val="20"/>
              </w:rPr>
            </w:pPr>
            <w:r w:rsidRPr="003D14DD">
              <w:rPr>
                <w:i/>
                <w:sz w:val="20"/>
                <w:szCs w:val="20"/>
              </w:rPr>
              <w:t>4</w:t>
            </w:r>
          </w:p>
        </w:tc>
      </w:tr>
      <w:tr w:rsidR="00AD55F4" w:rsidRPr="003D14DD" w:rsidTr="004D69F2">
        <w:tc>
          <w:tcPr>
            <w:tcW w:w="766" w:type="dxa"/>
          </w:tcPr>
          <w:p w:rsidR="00AD55F4" w:rsidRPr="003D14DD" w:rsidRDefault="00AD55F4" w:rsidP="004D69F2">
            <w:pPr>
              <w:rPr>
                <w:sz w:val="20"/>
                <w:szCs w:val="20"/>
              </w:rPr>
            </w:pPr>
            <w:r w:rsidRPr="003D14DD">
              <w:rPr>
                <w:sz w:val="20"/>
                <w:szCs w:val="20"/>
              </w:rPr>
              <w:t>1.2.2</w:t>
            </w:r>
          </w:p>
        </w:tc>
        <w:tc>
          <w:tcPr>
            <w:tcW w:w="4742" w:type="dxa"/>
          </w:tcPr>
          <w:p w:rsidR="00AD55F4" w:rsidRPr="003D14DD" w:rsidRDefault="00AD55F4" w:rsidP="004D69F2">
            <w:pPr>
              <w:rPr>
                <w:sz w:val="20"/>
                <w:szCs w:val="20"/>
              </w:rPr>
            </w:pPr>
            <w:r w:rsidRPr="003D14DD">
              <w:rPr>
                <w:sz w:val="20"/>
                <w:szCs w:val="20"/>
              </w:rPr>
              <w:t>занятия семинарского типа: лабораторные работы  (лабораторные практикумы)</w:t>
            </w:r>
          </w:p>
        </w:tc>
        <w:tc>
          <w:tcPr>
            <w:tcW w:w="1069" w:type="dxa"/>
          </w:tcPr>
          <w:p w:rsidR="00AD55F4" w:rsidRPr="003D14DD" w:rsidRDefault="00AD55F4" w:rsidP="004D69F2">
            <w:pPr>
              <w:rPr>
                <w:sz w:val="20"/>
                <w:szCs w:val="20"/>
              </w:rPr>
            </w:pPr>
          </w:p>
        </w:tc>
        <w:tc>
          <w:tcPr>
            <w:tcW w:w="1070" w:type="dxa"/>
          </w:tcPr>
          <w:p w:rsidR="00AD55F4" w:rsidRPr="003D14DD" w:rsidRDefault="00AD55F4" w:rsidP="004D69F2">
            <w:pPr>
              <w:rPr>
                <w:sz w:val="20"/>
                <w:szCs w:val="20"/>
              </w:rPr>
            </w:pPr>
          </w:p>
        </w:tc>
        <w:tc>
          <w:tcPr>
            <w:tcW w:w="1069" w:type="dxa"/>
          </w:tcPr>
          <w:p w:rsidR="00AD55F4" w:rsidRPr="003D14DD" w:rsidRDefault="00AD55F4" w:rsidP="004D69F2">
            <w:pPr>
              <w:rPr>
                <w:sz w:val="20"/>
                <w:szCs w:val="20"/>
              </w:rPr>
            </w:pPr>
          </w:p>
        </w:tc>
        <w:tc>
          <w:tcPr>
            <w:tcW w:w="1070" w:type="dxa"/>
          </w:tcPr>
          <w:p w:rsidR="00AD55F4" w:rsidRPr="003D14DD" w:rsidRDefault="00AD55F4" w:rsidP="004D69F2">
            <w:pPr>
              <w:rPr>
                <w:sz w:val="20"/>
                <w:szCs w:val="20"/>
              </w:rPr>
            </w:pPr>
          </w:p>
        </w:tc>
      </w:tr>
      <w:tr w:rsidR="00AD55F4" w:rsidRPr="003D14DD" w:rsidTr="004D69F2">
        <w:tc>
          <w:tcPr>
            <w:tcW w:w="766" w:type="dxa"/>
          </w:tcPr>
          <w:p w:rsidR="00AD55F4" w:rsidRPr="003D14DD" w:rsidRDefault="00AD55F4" w:rsidP="004D69F2">
            <w:pPr>
              <w:rPr>
                <w:sz w:val="20"/>
                <w:szCs w:val="20"/>
              </w:rPr>
            </w:pPr>
            <w:r w:rsidRPr="003D14DD">
              <w:rPr>
                <w:sz w:val="20"/>
                <w:szCs w:val="20"/>
              </w:rPr>
              <w:t>1.2.3</w:t>
            </w:r>
          </w:p>
        </w:tc>
        <w:tc>
          <w:tcPr>
            <w:tcW w:w="4742" w:type="dxa"/>
          </w:tcPr>
          <w:p w:rsidR="00AD55F4" w:rsidRPr="003D14DD" w:rsidRDefault="00AD55F4" w:rsidP="004D69F2">
            <w:pPr>
              <w:rPr>
                <w:sz w:val="20"/>
                <w:szCs w:val="20"/>
              </w:rPr>
            </w:pPr>
            <w:r w:rsidRPr="003D14DD">
              <w:rPr>
                <w:sz w:val="20"/>
                <w:szCs w:val="20"/>
              </w:rPr>
              <w:t xml:space="preserve">курсовое проектирование (выполнение курсовой работы) </w:t>
            </w:r>
          </w:p>
        </w:tc>
        <w:tc>
          <w:tcPr>
            <w:tcW w:w="1069" w:type="dxa"/>
          </w:tcPr>
          <w:p w:rsidR="00AD55F4" w:rsidRPr="003D14DD" w:rsidRDefault="00AD55F4" w:rsidP="004D69F2">
            <w:pPr>
              <w:rPr>
                <w:sz w:val="20"/>
                <w:szCs w:val="20"/>
              </w:rPr>
            </w:pPr>
          </w:p>
        </w:tc>
        <w:tc>
          <w:tcPr>
            <w:tcW w:w="1070" w:type="dxa"/>
          </w:tcPr>
          <w:p w:rsidR="00AD55F4" w:rsidRPr="003D14DD" w:rsidRDefault="00AD55F4" w:rsidP="004D69F2">
            <w:pPr>
              <w:rPr>
                <w:sz w:val="20"/>
                <w:szCs w:val="20"/>
              </w:rPr>
            </w:pPr>
          </w:p>
        </w:tc>
        <w:tc>
          <w:tcPr>
            <w:tcW w:w="1069" w:type="dxa"/>
          </w:tcPr>
          <w:p w:rsidR="00AD55F4" w:rsidRPr="003D14DD" w:rsidRDefault="00AD55F4" w:rsidP="004D69F2">
            <w:pPr>
              <w:rPr>
                <w:sz w:val="20"/>
                <w:szCs w:val="20"/>
              </w:rPr>
            </w:pPr>
          </w:p>
        </w:tc>
        <w:tc>
          <w:tcPr>
            <w:tcW w:w="1070" w:type="dxa"/>
          </w:tcPr>
          <w:p w:rsidR="00AD55F4" w:rsidRPr="003D14DD" w:rsidRDefault="00AD55F4" w:rsidP="004D69F2">
            <w:pPr>
              <w:rPr>
                <w:sz w:val="20"/>
                <w:szCs w:val="20"/>
              </w:rPr>
            </w:pPr>
          </w:p>
        </w:tc>
      </w:tr>
      <w:tr w:rsidR="00AD55F4" w:rsidRPr="003D14DD" w:rsidTr="004D69F2">
        <w:tc>
          <w:tcPr>
            <w:tcW w:w="766" w:type="dxa"/>
          </w:tcPr>
          <w:p w:rsidR="00AD55F4" w:rsidRPr="003D14DD" w:rsidRDefault="00AD55F4" w:rsidP="004D69F2">
            <w:pPr>
              <w:rPr>
                <w:sz w:val="20"/>
                <w:szCs w:val="20"/>
              </w:rPr>
            </w:pPr>
            <w:r w:rsidRPr="003D14DD">
              <w:rPr>
                <w:sz w:val="20"/>
                <w:szCs w:val="20"/>
              </w:rPr>
              <w:t>1.3</w:t>
            </w:r>
          </w:p>
        </w:tc>
        <w:tc>
          <w:tcPr>
            <w:tcW w:w="4742" w:type="dxa"/>
          </w:tcPr>
          <w:p w:rsidR="00AD55F4" w:rsidRPr="003D14DD" w:rsidRDefault="00AD55F4" w:rsidP="004D69F2">
            <w:pPr>
              <w:rPr>
                <w:sz w:val="20"/>
                <w:szCs w:val="20"/>
              </w:rPr>
            </w:pPr>
            <w:r w:rsidRPr="003D14DD">
              <w:rPr>
                <w:sz w:val="20"/>
                <w:szCs w:val="20"/>
              </w:rPr>
              <w:t>контроль промежуточной аттестации и оценивание ее результатов, в том числе:</w:t>
            </w:r>
          </w:p>
        </w:tc>
        <w:tc>
          <w:tcPr>
            <w:tcW w:w="1069" w:type="dxa"/>
          </w:tcPr>
          <w:p w:rsidR="00AD55F4" w:rsidRPr="003D14DD" w:rsidRDefault="00AD55F4" w:rsidP="004D69F2">
            <w:pPr>
              <w:rPr>
                <w:sz w:val="20"/>
                <w:szCs w:val="20"/>
              </w:rPr>
            </w:pPr>
          </w:p>
        </w:tc>
        <w:tc>
          <w:tcPr>
            <w:tcW w:w="1070" w:type="dxa"/>
          </w:tcPr>
          <w:p w:rsidR="00AD55F4" w:rsidRPr="003D14DD" w:rsidRDefault="00AD55F4" w:rsidP="004D69F2">
            <w:pPr>
              <w:rPr>
                <w:sz w:val="20"/>
                <w:szCs w:val="20"/>
              </w:rPr>
            </w:pPr>
          </w:p>
        </w:tc>
        <w:tc>
          <w:tcPr>
            <w:tcW w:w="1069" w:type="dxa"/>
          </w:tcPr>
          <w:p w:rsidR="00AD55F4" w:rsidRPr="003D14DD" w:rsidRDefault="00AD55F4" w:rsidP="004D69F2">
            <w:pPr>
              <w:jc w:val="center"/>
              <w:rPr>
                <w:sz w:val="20"/>
                <w:szCs w:val="20"/>
              </w:rPr>
            </w:pPr>
            <w:r w:rsidRPr="003D14DD">
              <w:rPr>
                <w:sz w:val="20"/>
                <w:szCs w:val="20"/>
              </w:rPr>
              <w:t>2,2</w:t>
            </w:r>
          </w:p>
        </w:tc>
        <w:tc>
          <w:tcPr>
            <w:tcW w:w="1070" w:type="dxa"/>
          </w:tcPr>
          <w:p w:rsidR="00AD55F4" w:rsidRPr="003D14DD" w:rsidRDefault="00AD55F4" w:rsidP="004D69F2">
            <w:pPr>
              <w:jc w:val="center"/>
              <w:rPr>
                <w:sz w:val="20"/>
                <w:szCs w:val="20"/>
              </w:rPr>
            </w:pPr>
          </w:p>
        </w:tc>
      </w:tr>
      <w:tr w:rsidR="00AD55F4" w:rsidRPr="003D14DD" w:rsidTr="004D69F2">
        <w:tc>
          <w:tcPr>
            <w:tcW w:w="766" w:type="dxa"/>
          </w:tcPr>
          <w:p w:rsidR="00AD55F4" w:rsidRPr="003D14DD" w:rsidRDefault="00AD55F4" w:rsidP="004D69F2">
            <w:pPr>
              <w:rPr>
                <w:sz w:val="20"/>
                <w:szCs w:val="20"/>
              </w:rPr>
            </w:pPr>
            <w:r w:rsidRPr="003D14DD">
              <w:rPr>
                <w:sz w:val="20"/>
                <w:szCs w:val="20"/>
              </w:rPr>
              <w:t>1.3.1</w:t>
            </w:r>
          </w:p>
        </w:tc>
        <w:tc>
          <w:tcPr>
            <w:tcW w:w="4742" w:type="dxa"/>
          </w:tcPr>
          <w:p w:rsidR="00AD55F4" w:rsidRPr="003D14DD" w:rsidRDefault="00AD55F4" w:rsidP="004D69F2">
            <w:pPr>
              <w:rPr>
                <w:sz w:val="20"/>
                <w:szCs w:val="20"/>
              </w:rPr>
            </w:pPr>
            <w:r w:rsidRPr="003D14DD">
              <w:rPr>
                <w:sz w:val="20"/>
                <w:szCs w:val="20"/>
              </w:rPr>
              <w:t xml:space="preserve">консультации групповые </w:t>
            </w:r>
          </w:p>
        </w:tc>
        <w:tc>
          <w:tcPr>
            <w:tcW w:w="1069" w:type="dxa"/>
          </w:tcPr>
          <w:p w:rsidR="00AD55F4" w:rsidRPr="003D14DD" w:rsidRDefault="00AD55F4" w:rsidP="004D69F2">
            <w:pPr>
              <w:rPr>
                <w:sz w:val="20"/>
                <w:szCs w:val="20"/>
              </w:rPr>
            </w:pPr>
          </w:p>
        </w:tc>
        <w:tc>
          <w:tcPr>
            <w:tcW w:w="1070" w:type="dxa"/>
          </w:tcPr>
          <w:p w:rsidR="00AD55F4" w:rsidRPr="003D14DD" w:rsidRDefault="00AD55F4" w:rsidP="004D69F2">
            <w:pPr>
              <w:rPr>
                <w:sz w:val="20"/>
                <w:szCs w:val="20"/>
              </w:rPr>
            </w:pPr>
          </w:p>
        </w:tc>
        <w:tc>
          <w:tcPr>
            <w:tcW w:w="1069" w:type="dxa"/>
          </w:tcPr>
          <w:p w:rsidR="00AD55F4" w:rsidRPr="003D14DD" w:rsidRDefault="00AD55F4" w:rsidP="004D69F2">
            <w:pPr>
              <w:jc w:val="center"/>
              <w:rPr>
                <w:sz w:val="20"/>
                <w:szCs w:val="20"/>
              </w:rPr>
            </w:pPr>
          </w:p>
        </w:tc>
        <w:tc>
          <w:tcPr>
            <w:tcW w:w="1070" w:type="dxa"/>
          </w:tcPr>
          <w:p w:rsidR="00AD55F4" w:rsidRPr="003D14DD" w:rsidRDefault="00AD55F4" w:rsidP="004D69F2">
            <w:pPr>
              <w:jc w:val="center"/>
              <w:rPr>
                <w:sz w:val="20"/>
                <w:szCs w:val="20"/>
              </w:rPr>
            </w:pPr>
            <w:r w:rsidRPr="003D14DD">
              <w:rPr>
                <w:sz w:val="20"/>
                <w:szCs w:val="20"/>
              </w:rPr>
              <w:t>2</w:t>
            </w:r>
          </w:p>
        </w:tc>
      </w:tr>
      <w:tr w:rsidR="00AD55F4" w:rsidRPr="003D14DD" w:rsidTr="004D69F2">
        <w:tc>
          <w:tcPr>
            <w:tcW w:w="766" w:type="dxa"/>
          </w:tcPr>
          <w:p w:rsidR="00AD55F4" w:rsidRPr="003D14DD" w:rsidRDefault="00AD55F4" w:rsidP="004D69F2">
            <w:pPr>
              <w:rPr>
                <w:sz w:val="20"/>
                <w:szCs w:val="20"/>
              </w:rPr>
            </w:pPr>
            <w:r w:rsidRPr="003D14DD">
              <w:rPr>
                <w:sz w:val="20"/>
                <w:szCs w:val="20"/>
              </w:rPr>
              <w:t>1.3.2</w:t>
            </w:r>
          </w:p>
        </w:tc>
        <w:tc>
          <w:tcPr>
            <w:tcW w:w="4742" w:type="dxa"/>
          </w:tcPr>
          <w:p w:rsidR="00AD55F4" w:rsidRPr="003D14DD" w:rsidRDefault="00AD55F4" w:rsidP="004D69F2">
            <w:pPr>
              <w:rPr>
                <w:sz w:val="20"/>
                <w:szCs w:val="20"/>
              </w:rPr>
            </w:pPr>
            <w:r w:rsidRPr="003D14DD">
              <w:rPr>
                <w:sz w:val="20"/>
                <w:szCs w:val="20"/>
              </w:rPr>
              <w:t xml:space="preserve">прохождение промежуточной аттестации </w:t>
            </w:r>
          </w:p>
        </w:tc>
        <w:tc>
          <w:tcPr>
            <w:tcW w:w="1069" w:type="dxa"/>
          </w:tcPr>
          <w:p w:rsidR="00AD55F4" w:rsidRPr="003D14DD" w:rsidRDefault="00AD55F4" w:rsidP="004D69F2">
            <w:pPr>
              <w:rPr>
                <w:sz w:val="20"/>
                <w:szCs w:val="20"/>
              </w:rPr>
            </w:pPr>
          </w:p>
        </w:tc>
        <w:tc>
          <w:tcPr>
            <w:tcW w:w="1070" w:type="dxa"/>
          </w:tcPr>
          <w:p w:rsidR="00AD55F4" w:rsidRPr="003D14DD" w:rsidRDefault="00AD55F4" w:rsidP="004D69F2">
            <w:pPr>
              <w:rPr>
                <w:sz w:val="20"/>
                <w:szCs w:val="20"/>
              </w:rPr>
            </w:pPr>
          </w:p>
        </w:tc>
        <w:tc>
          <w:tcPr>
            <w:tcW w:w="1069" w:type="dxa"/>
          </w:tcPr>
          <w:p w:rsidR="00AD55F4" w:rsidRPr="003D14DD" w:rsidRDefault="00AD55F4" w:rsidP="004D69F2">
            <w:pPr>
              <w:jc w:val="center"/>
              <w:rPr>
                <w:sz w:val="20"/>
                <w:szCs w:val="20"/>
              </w:rPr>
            </w:pPr>
          </w:p>
        </w:tc>
        <w:tc>
          <w:tcPr>
            <w:tcW w:w="1070" w:type="dxa"/>
          </w:tcPr>
          <w:p w:rsidR="00AD55F4" w:rsidRPr="003D14DD" w:rsidRDefault="00AD55F4" w:rsidP="004D69F2">
            <w:pPr>
              <w:jc w:val="center"/>
              <w:rPr>
                <w:sz w:val="20"/>
                <w:szCs w:val="20"/>
              </w:rPr>
            </w:pPr>
            <w:r w:rsidRPr="003D14DD">
              <w:rPr>
                <w:sz w:val="20"/>
                <w:szCs w:val="20"/>
              </w:rPr>
              <w:t>0,2</w:t>
            </w:r>
          </w:p>
        </w:tc>
      </w:tr>
      <w:tr w:rsidR="00AD55F4" w:rsidRPr="003D14DD" w:rsidTr="004D69F2">
        <w:tc>
          <w:tcPr>
            <w:tcW w:w="766" w:type="dxa"/>
          </w:tcPr>
          <w:p w:rsidR="00AD55F4" w:rsidRPr="003D14DD" w:rsidRDefault="00AD55F4" w:rsidP="004D69F2">
            <w:pPr>
              <w:rPr>
                <w:sz w:val="20"/>
                <w:szCs w:val="20"/>
              </w:rPr>
            </w:pPr>
            <w:r w:rsidRPr="003D14DD">
              <w:rPr>
                <w:sz w:val="20"/>
                <w:szCs w:val="20"/>
              </w:rPr>
              <w:t>2</w:t>
            </w:r>
          </w:p>
        </w:tc>
        <w:tc>
          <w:tcPr>
            <w:tcW w:w="4742" w:type="dxa"/>
          </w:tcPr>
          <w:p w:rsidR="00AD55F4" w:rsidRPr="003D14DD" w:rsidRDefault="00AD55F4" w:rsidP="004D69F2">
            <w:pPr>
              <w:rPr>
                <w:sz w:val="20"/>
                <w:szCs w:val="20"/>
              </w:rPr>
            </w:pPr>
            <w:r w:rsidRPr="003D14DD">
              <w:rPr>
                <w:sz w:val="20"/>
                <w:szCs w:val="20"/>
              </w:rPr>
              <w:t>Самостоятельная работа (всего)</w:t>
            </w:r>
          </w:p>
        </w:tc>
        <w:tc>
          <w:tcPr>
            <w:tcW w:w="1069" w:type="dxa"/>
          </w:tcPr>
          <w:p w:rsidR="00AD55F4" w:rsidRPr="003D14DD" w:rsidRDefault="00AD55F4" w:rsidP="004D69F2">
            <w:pPr>
              <w:rPr>
                <w:sz w:val="20"/>
                <w:szCs w:val="20"/>
              </w:rPr>
            </w:pPr>
          </w:p>
        </w:tc>
        <w:tc>
          <w:tcPr>
            <w:tcW w:w="1070" w:type="dxa"/>
          </w:tcPr>
          <w:p w:rsidR="00AD55F4" w:rsidRPr="003D14DD" w:rsidRDefault="00AD55F4" w:rsidP="004D69F2">
            <w:pPr>
              <w:rPr>
                <w:sz w:val="20"/>
                <w:szCs w:val="20"/>
              </w:rPr>
            </w:pPr>
          </w:p>
        </w:tc>
        <w:tc>
          <w:tcPr>
            <w:tcW w:w="1069" w:type="dxa"/>
          </w:tcPr>
          <w:p w:rsidR="00AD55F4" w:rsidRPr="003D14DD" w:rsidRDefault="00AD55F4" w:rsidP="004D69F2">
            <w:pPr>
              <w:jc w:val="center"/>
              <w:rPr>
                <w:b/>
                <w:sz w:val="20"/>
                <w:szCs w:val="20"/>
              </w:rPr>
            </w:pPr>
            <w:r w:rsidRPr="003D14DD">
              <w:rPr>
                <w:b/>
                <w:sz w:val="20"/>
                <w:szCs w:val="20"/>
              </w:rPr>
              <w:t>87</w:t>
            </w:r>
          </w:p>
        </w:tc>
        <w:tc>
          <w:tcPr>
            <w:tcW w:w="1070" w:type="dxa"/>
          </w:tcPr>
          <w:p w:rsidR="00AD55F4" w:rsidRPr="003D14DD" w:rsidRDefault="00AD55F4" w:rsidP="004D69F2">
            <w:pPr>
              <w:jc w:val="center"/>
              <w:rPr>
                <w:sz w:val="20"/>
                <w:szCs w:val="20"/>
              </w:rPr>
            </w:pPr>
          </w:p>
        </w:tc>
      </w:tr>
      <w:tr w:rsidR="00AD55F4" w:rsidRPr="003D14DD" w:rsidTr="004D69F2">
        <w:tc>
          <w:tcPr>
            <w:tcW w:w="766" w:type="dxa"/>
          </w:tcPr>
          <w:p w:rsidR="00AD55F4" w:rsidRPr="003D14DD" w:rsidRDefault="00AD55F4" w:rsidP="004D69F2">
            <w:pPr>
              <w:rPr>
                <w:sz w:val="20"/>
                <w:szCs w:val="20"/>
              </w:rPr>
            </w:pPr>
            <w:r w:rsidRPr="003D14DD">
              <w:rPr>
                <w:sz w:val="20"/>
                <w:szCs w:val="20"/>
              </w:rPr>
              <w:t>2.1</w:t>
            </w:r>
          </w:p>
        </w:tc>
        <w:tc>
          <w:tcPr>
            <w:tcW w:w="4742" w:type="dxa"/>
          </w:tcPr>
          <w:p w:rsidR="00AD55F4" w:rsidRPr="003D14DD" w:rsidRDefault="00AD55F4" w:rsidP="004D69F2">
            <w:pPr>
              <w:tabs>
                <w:tab w:val="center" w:pos="4677"/>
                <w:tab w:val="right" w:pos="9355"/>
              </w:tabs>
              <w:suppressAutoHyphens/>
              <w:rPr>
                <w:sz w:val="20"/>
                <w:szCs w:val="20"/>
              </w:rPr>
            </w:pPr>
            <w:r w:rsidRPr="003D14DD">
              <w:rPr>
                <w:sz w:val="20"/>
                <w:szCs w:val="20"/>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1069" w:type="dxa"/>
          </w:tcPr>
          <w:p w:rsidR="00AD55F4" w:rsidRPr="003D14DD" w:rsidRDefault="00AD55F4" w:rsidP="004D69F2">
            <w:pPr>
              <w:rPr>
                <w:sz w:val="20"/>
                <w:szCs w:val="20"/>
              </w:rPr>
            </w:pPr>
          </w:p>
        </w:tc>
        <w:tc>
          <w:tcPr>
            <w:tcW w:w="1070" w:type="dxa"/>
          </w:tcPr>
          <w:p w:rsidR="00AD55F4" w:rsidRPr="003D14DD" w:rsidRDefault="00AD55F4" w:rsidP="004D69F2">
            <w:pPr>
              <w:rPr>
                <w:sz w:val="20"/>
                <w:szCs w:val="20"/>
              </w:rPr>
            </w:pPr>
          </w:p>
        </w:tc>
        <w:tc>
          <w:tcPr>
            <w:tcW w:w="1069" w:type="dxa"/>
          </w:tcPr>
          <w:p w:rsidR="00AD55F4" w:rsidRPr="003D14DD" w:rsidRDefault="00AD55F4" w:rsidP="004D69F2">
            <w:pPr>
              <w:jc w:val="center"/>
              <w:rPr>
                <w:sz w:val="20"/>
                <w:szCs w:val="20"/>
              </w:rPr>
            </w:pPr>
            <w:r w:rsidRPr="003D14DD">
              <w:rPr>
                <w:sz w:val="20"/>
                <w:szCs w:val="20"/>
              </w:rPr>
              <w:t>87</w:t>
            </w:r>
          </w:p>
        </w:tc>
        <w:tc>
          <w:tcPr>
            <w:tcW w:w="1070" w:type="dxa"/>
          </w:tcPr>
          <w:p w:rsidR="00AD55F4" w:rsidRPr="003D14DD" w:rsidRDefault="00AD55F4" w:rsidP="004D69F2">
            <w:pPr>
              <w:jc w:val="center"/>
              <w:rPr>
                <w:sz w:val="20"/>
                <w:szCs w:val="20"/>
              </w:rPr>
            </w:pPr>
          </w:p>
        </w:tc>
      </w:tr>
      <w:tr w:rsidR="00AD55F4" w:rsidRPr="003D14DD" w:rsidTr="004D69F2">
        <w:tc>
          <w:tcPr>
            <w:tcW w:w="766" w:type="dxa"/>
          </w:tcPr>
          <w:p w:rsidR="00AD55F4" w:rsidRPr="003D14DD" w:rsidRDefault="00AD55F4" w:rsidP="004D69F2">
            <w:pPr>
              <w:rPr>
                <w:sz w:val="20"/>
                <w:szCs w:val="20"/>
              </w:rPr>
            </w:pPr>
            <w:r w:rsidRPr="003D14DD">
              <w:rPr>
                <w:sz w:val="20"/>
                <w:szCs w:val="20"/>
              </w:rPr>
              <w:t>2.2</w:t>
            </w:r>
          </w:p>
        </w:tc>
        <w:tc>
          <w:tcPr>
            <w:tcW w:w="4742" w:type="dxa"/>
          </w:tcPr>
          <w:p w:rsidR="00AD55F4" w:rsidRPr="003D14DD" w:rsidRDefault="00AD55F4" w:rsidP="004D69F2">
            <w:pPr>
              <w:rPr>
                <w:sz w:val="20"/>
                <w:szCs w:val="20"/>
              </w:rPr>
            </w:pPr>
            <w:r w:rsidRPr="003D14DD">
              <w:rPr>
                <w:sz w:val="20"/>
                <w:szCs w:val="20"/>
              </w:rPr>
              <w:t>самостоятельная работа при подготовке к промежуточной аттестации</w:t>
            </w:r>
          </w:p>
        </w:tc>
        <w:tc>
          <w:tcPr>
            <w:tcW w:w="1069" w:type="dxa"/>
          </w:tcPr>
          <w:p w:rsidR="00AD55F4" w:rsidRPr="003D14DD" w:rsidRDefault="00AD55F4" w:rsidP="004D69F2">
            <w:pPr>
              <w:rPr>
                <w:sz w:val="20"/>
                <w:szCs w:val="20"/>
              </w:rPr>
            </w:pPr>
          </w:p>
        </w:tc>
        <w:tc>
          <w:tcPr>
            <w:tcW w:w="1070" w:type="dxa"/>
          </w:tcPr>
          <w:p w:rsidR="00AD55F4" w:rsidRPr="003D14DD" w:rsidRDefault="00AD55F4" w:rsidP="004D69F2">
            <w:pPr>
              <w:rPr>
                <w:sz w:val="20"/>
                <w:szCs w:val="20"/>
              </w:rPr>
            </w:pPr>
          </w:p>
        </w:tc>
        <w:tc>
          <w:tcPr>
            <w:tcW w:w="1069" w:type="dxa"/>
          </w:tcPr>
          <w:p w:rsidR="00AD55F4" w:rsidRPr="003D14DD" w:rsidRDefault="00AD55F4" w:rsidP="004D69F2">
            <w:pPr>
              <w:jc w:val="center"/>
              <w:rPr>
                <w:b/>
                <w:sz w:val="20"/>
                <w:szCs w:val="20"/>
              </w:rPr>
            </w:pPr>
            <w:r w:rsidRPr="003D14DD">
              <w:rPr>
                <w:b/>
                <w:sz w:val="20"/>
                <w:szCs w:val="20"/>
              </w:rPr>
              <w:t>6,8</w:t>
            </w:r>
          </w:p>
        </w:tc>
        <w:tc>
          <w:tcPr>
            <w:tcW w:w="1070" w:type="dxa"/>
          </w:tcPr>
          <w:p w:rsidR="00AD55F4" w:rsidRPr="003D14DD" w:rsidRDefault="00AD55F4" w:rsidP="004D69F2">
            <w:pPr>
              <w:jc w:val="center"/>
              <w:rPr>
                <w:sz w:val="20"/>
                <w:szCs w:val="20"/>
              </w:rPr>
            </w:pPr>
          </w:p>
        </w:tc>
      </w:tr>
      <w:tr w:rsidR="00AD55F4" w:rsidRPr="003D14DD" w:rsidTr="004D69F2">
        <w:tc>
          <w:tcPr>
            <w:tcW w:w="766" w:type="dxa"/>
            <w:vMerge w:val="restart"/>
          </w:tcPr>
          <w:p w:rsidR="00AD55F4" w:rsidRPr="003D14DD" w:rsidRDefault="00AD55F4" w:rsidP="004D69F2">
            <w:pPr>
              <w:rPr>
                <w:sz w:val="20"/>
                <w:szCs w:val="20"/>
              </w:rPr>
            </w:pPr>
            <w:r w:rsidRPr="003D14DD">
              <w:rPr>
                <w:sz w:val="20"/>
                <w:szCs w:val="20"/>
              </w:rPr>
              <w:t>3</w:t>
            </w:r>
          </w:p>
        </w:tc>
        <w:tc>
          <w:tcPr>
            <w:tcW w:w="4742" w:type="dxa"/>
            <w:vMerge w:val="restart"/>
          </w:tcPr>
          <w:p w:rsidR="00AD55F4" w:rsidRPr="003D14DD" w:rsidRDefault="00AD55F4" w:rsidP="004D69F2">
            <w:pPr>
              <w:rPr>
                <w:sz w:val="20"/>
                <w:szCs w:val="20"/>
              </w:rPr>
            </w:pPr>
            <w:r w:rsidRPr="003D14DD">
              <w:rPr>
                <w:sz w:val="20"/>
                <w:szCs w:val="20"/>
              </w:rPr>
              <w:t>Общая трудоемкость                                   часы</w:t>
            </w:r>
          </w:p>
          <w:p w:rsidR="00AD55F4" w:rsidRPr="003D14DD" w:rsidRDefault="00AD55F4" w:rsidP="004D69F2">
            <w:pPr>
              <w:rPr>
                <w:sz w:val="20"/>
                <w:szCs w:val="20"/>
              </w:rPr>
            </w:pPr>
            <w:r w:rsidRPr="003D14DD">
              <w:rPr>
                <w:sz w:val="20"/>
                <w:szCs w:val="20"/>
              </w:rPr>
              <w:t>дисциплины                           зачетные единицы</w:t>
            </w:r>
          </w:p>
          <w:p w:rsidR="00AD55F4" w:rsidRPr="003D14DD" w:rsidRDefault="00AD55F4" w:rsidP="004D69F2">
            <w:pPr>
              <w:rPr>
                <w:sz w:val="20"/>
                <w:szCs w:val="20"/>
              </w:rPr>
            </w:pPr>
            <w:r w:rsidRPr="003D14DD">
              <w:rPr>
                <w:sz w:val="20"/>
                <w:szCs w:val="20"/>
              </w:rPr>
              <w:lastRenderedPageBreak/>
              <w:t>форма промежуточной аттестации</w:t>
            </w:r>
          </w:p>
        </w:tc>
        <w:tc>
          <w:tcPr>
            <w:tcW w:w="1069" w:type="dxa"/>
          </w:tcPr>
          <w:p w:rsidR="00AD55F4" w:rsidRPr="003D14DD" w:rsidRDefault="00AD55F4" w:rsidP="004D69F2">
            <w:pPr>
              <w:rPr>
                <w:sz w:val="20"/>
                <w:szCs w:val="20"/>
              </w:rPr>
            </w:pPr>
          </w:p>
        </w:tc>
        <w:tc>
          <w:tcPr>
            <w:tcW w:w="1070" w:type="dxa"/>
          </w:tcPr>
          <w:p w:rsidR="00AD55F4" w:rsidRPr="003D14DD" w:rsidRDefault="00AD55F4" w:rsidP="004D69F2">
            <w:pPr>
              <w:rPr>
                <w:sz w:val="20"/>
                <w:szCs w:val="20"/>
              </w:rPr>
            </w:pPr>
          </w:p>
        </w:tc>
        <w:tc>
          <w:tcPr>
            <w:tcW w:w="1069" w:type="dxa"/>
          </w:tcPr>
          <w:p w:rsidR="00AD55F4" w:rsidRPr="003D14DD" w:rsidRDefault="00AD55F4" w:rsidP="004D69F2">
            <w:pPr>
              <w:jc w:val="center"/>
              <w:rPr>
                <w:b/>
                <w:sz w:val="20"/>
                <w:szCs w:val="20"/>
              </w:rPr>
            </w:pPr>
            <w:r w:rsidRPr="003D14DD">
              <w:rPr>
                <w:b/>
                <w:sz w:val="20"/>
                <w:szCs w:val="20"/>
              </w:rPr>
              <w:t>108</w:t>
            </w:r>
          </w:p>
        </w:tc>
        <w:tc>
          <w:tcPr>
            <w:tcW w:w="1070" w:type="dxa"/>
          </w:tcPr>
          <w:p w:rsidR="00AD55F4" w:rsidRPr="003D14DD" w:rsidRDefault="00AD55F4" w:rsidP="004D69F2">
            <w:pPr>
              <w:jc w:val="center"/>
              <w:rPr>
                <w:sz w:val="20"/>
                <w:szCs w:val="20"/>
              </w:rPr>
            </w:pPr>
          </w:p>
        </w:tc>
      </w:tr>
      <w:tr w:rsidR="00AD55F4" w:rsidRPr="003D14DD" w:rsidTr="004D69F2">
        <w:tc>
          <w:tcPr>
            <w:tcW w:w="766" w:type="dxa"/>
            <w:vMerge/>
          </w:tcPr>
          <w:p w:rsidR="00AD55F4" w:rsidRPr="003D14DD" w:rsidRDefault="00AD55F4" w:rsidP="004D69F2">
            <w:pPr>
              <w:rPr>
                <w:sz w:val="20"/>
                <w:szCs w:val="20"/>
              </w:rPr>
            </w:pPr>
          </w:p>
        </w:tc>
        <w:tc>
          <w:tcPr>
            <w:tcW w:w="4742" w:type="dxa"/>
            <w:vMerge/>
            <w:vAlign w:val="center"/>
          </w:tcPr>
          <w:p w:rsidR="00AD55F4" w:rsidRPr="003D14DD" w:rsidRDefault="00AD55F4" w:rsidP="004D69F2">
            <w:pPr>
              <w:rPr>
                <w:sz w:val="20"/>
                <w:szCs w:val="20"/>
              </w:rPr>
            </w:pPr>
          </w:p>
        </w:tc>
        <w:tc>
          <w:tcPr>
            <w:tcW w:w="1069" w:type="dxa"/>
          </w:tcPr>
          <w:p w:rsidR="00AD55F4" w:rsidRPr="003D14DD" w:rsidRDefault="00AD55F4" w:rsidP="004D69F2">
            <w:pPr>
              <w:rPr>
                <w:sz w:val="20"/>
                <w:szCs w:val="20"/>
              </w:rPr>
            </w:pPr>
          </w:p>
        </w:tc>
        <w:tc>
          <w:tcPr>
            <w:tcW w:w="1070" w:type="dxa"/>
          </w:tcPr>
          <w:p w:rsidR="00AD55F4" w:rsidRPr="003D14DD" w:rsidRDefault="00AD55F4" w:rsidP="004D69F2">
            <w:pPr>
              <w:rPr>
                <w:sz w:val="20"/>
                <w:szCs w:val="20"/>
              </w:rPr>
            </w:pPr>
          </w:p>
        </w:tc>
        <w:tc>
          <w:tcPr>
            <w:tcW w:w="1069" w:type="dxa"/>
          </w:tcPr>
          <w:p w:rsidR="00AD55F4" w:rsidRPr="003D14DD" w:rsidRDefault="00AD55F4" w:rsidP="004D69F2">
            <w:pPr>
              <w:jc w:val="center"/>
              <w:rPr>
                <w:b/>
                <w:sz w:val="20"/>
                <w:szCs w:val="20"/>
              </w:rPr>
            </w:pPr>
            <w:r w:rsidRPr="003D14DD">
              <w:rPr>
                <w:b/>
                <w:sz w:val="20"/>
                <w:szCs w:val="20"/>
              </w:rPr>
              <w:t>3</w:t>
            </w:r>
          </w:p>
        </w:tc>
        <w:tc>
          <w:tcPr>
            <w:tcW w:w="1070" w:type="dxa"/>
          </w:tcPr>
          <w:p w:rsidR="00AD55F4" w:rsidRPr="003D14DD" w:rsidRDefault="00AD55F4" w:rsidP="004D69F2">
            <w:pPr>
              <w:jc w:val="center"/>
              <w:rPr>
                <w:sz w:val="20"/>
                <w:szCs w:val="20"/>
              </w:rPr>
            </w:pPr>
          </w:p>
        </w:tc>
      </w:tr>
      <w:tr w:rsidR="00AD55F4" w:rsidRPr="003D14DD" w:rsidTr="004D69F2">
        <w:tc>
          <w:tcPr>
            <w:tcW w:w="766" w:type="dxa"/>
            <w:vMerge/>
          </w:tcPr>
          <w:p w:rsidR="00AD55F4" w:rsidRPr="003D14DD" w:rsidRDefault="00AD55F4" w:rsidP="004D69F2">
            <w:pPr>
              <w:rPr>
                <w:sz w:val="20"/>
                <w:szCs w:val="20"/>
              </w:rPr>
            </w:pPr>
          </w:p>
        </w:tc>
        <w:tc>
          <w:tcPr>
            <w:tcW w:w="4742" w:type="dxa"/>
            <w:vMerge/>
            <w:vAlign w:val="center"/>
          </w:tcPr>
          <w:p w:rsidR="00AD55F4" w:rsidRPr="003D14DD" w:rsidRDefault="00AD55F4" w:rsidP="004D69F2">
            <w:pPr>
              <w:rPr>
                <w:sz w:val="20"/>
                <w:szCs w:val="20"/>
              </w:rPr>
            </w:pPr>
          </w:p>
        </w:tc>
        <w:tc>
          <w:tcPr>
            <w:tcW w:w="4278" w:type="dxa"/>
            <w:gridSpan w:val="4"/>
          </w:tcPr>
          <w:p w:rsidR="00AD55F4" w:rsidRPr="003D14DD" w:rsidRDefault="00AD55F4" w:rsidP="004D69F2">
            <w:pPr>
              <w:jc w:val="center"/>
              <w:rPr>
                <w:sz w:val="20"/>
                <w:szCs w:val="20"/>
              </w:rPr>
            </w:pPr>
            <w:r w:rsidRPr="003D14DD">
              <w:rPr>
                <w:sz w:val="20"/>
                <w:szCs w:val="20"/>
              </w:rPr>
              <w:t>экзамен</w:t>
            </w:r>
          </w:p>
        </w:tc>
      </w:tr>
    </w:tbl>
    <w:p w:rsidR="00AD55F4" w:rsidRPr="003D14DD" w:rsidRDefault="00AD55F4" w:rsidP="00AD55F4">
      <w:pPr>
        <w:ind w:firstLine="680"/>
        <w:rPr>
          <w:b/>
          <w:sz w:val="20"/>
          <w:szCs w:val="20"/>
        </w:rPr>
      </w:pPr>
    </w:p>
    <w:p w:rsidR="00AD55F4" w:rsidRPr="003D14DD" w:rsidRDefault="00AD55F4" w:rsidP="00AD55F4">
      <w:pPr>
        <w:rPr>
          <w:sz w:val="20"/>
          <w:szCs w:val="20"/>
        </w:rPr>
      </w:pPr>
      <w:r w:rsidRPr="003D14DD">
        <w:rPr>
          <w:sz w:val="20"/>
          <w:szCs w:val="20"/>
        </w:rPr>
        <w:t>*</w:t>
      </w:r>
    </w:p>
    <w:p w:rsidR="00AD55F4" w:rsidRPr="003D14DD" w:rsidRDefault="00AD55F4" w:rsidP="00AD55F4">
      <w:pPr>
        <w:rPr>
          <w:sz w:val="20"/>
          <w:szCs w:val="20"/>
        </w:rPr>
      </w:pPr>
      <w:r w:rsidRPr="003D14DD">
        <w:rPr>
          <w:sz w:val="20"/>
          <w:szCs w:val="20"/>
        </w:rPr>
        <w:t>Семинар – семинар-дискуссия</w:t>
      </w:r>
    </w:p>
    <w:p w:rsidR="00AD55F4" w:rsidRPr="003D14DD" w:rsidRDefault="00AD55F4" w:rsidP="00AD55F4">
      <w:pPr>
        <w:rPr>
          <w:sz w:val="20"/>
          <w:szCs w:val="20"/>
        </w:rPr>
      </w:pPr>
      <w:r w:rsidRPr="003D14DD">
        <w:rPr>
          <w:sz w:val="20"/>
          <w:szCs w:val="20"/>
        </w:rPr>
        <w:t xml:space="preserve">ГТ - практическое занятие - </w:t>
      </w:r>
      <w:proofErr w:type="spellStart"/>
      <w:r w:rsidRPr="003D14DD">
        <w:rPr>
          <w:sz w:val="20"/>
          <w:szCs w:val="20"/>
        </w:rPr>
        <w:t>глоссарный</w:t>
      </w:r>
      <w:proofErr w:type="spellEnd"/>
      <w:r w:rsidRPr="003D14DD">
        <w:rPr>
          <w:sz w:val="20"/>
          <w:szCs w:val="20"/>
        </w:rPr>
        <w:t xml:space="preserve"> тренинг</w:t>
      </w:r>
    </w:p>
    <w:p w:rsidR="00AD55F4" w:rsidRPr="003D14DD" w:rsidRDefault="00AD55F4" w:rsidP="00AD55F4">
      <w:pPr>
        <w:rPr>
          <w:sz w:val="20"/>
          <w:szCs w:val="20"/>
        </w:rPr>
      </w:pPr>
      <w:r w:rsidRPr="003D14DD">
        <w:rPr>
          <w:sz w:val="20"/>
          <w:szCs w:val="20"/>
        </w:rPr>
        <w:t xml:space="preserve">ТТ - практическое занятие - тест-тренинг </w:t>
      </w:r>
    </w:p>
    <w:p w:rsidR="00AD55F4" w:rsidRPr="003D14DD" w:rsidRDefault="00AD55F4" w:rsidP="00AD55F4">
      <w:pPr>
        <w:rPr>
          <w:sz w:val="20"/>
          <w:szCs w:val="20"/>
        </w:rPr>
      </w:pPr>
      <w:r w:rsidRPr="003D14DD">
        <w:rPr>
          <w:sz w:val="20"/>
          <w:szCs w:val="20"/>
        </w:rPr>
        <w:t xml:space="preserve">ПЗТ - практическое занятие - </w:t>
      </w:r>
      <w:proofErr w:type="spellStart"/>
      <w:r w:rsidRPr="003D14DD">
        <w:rPr>
          <w:sz w:val="20"/>
          <w:szCs w:val="20"/>
        </w:rPr>
        <w:t>позетовое</w:t>
      </w:r>
      <w:proofErr w:type="spellEnd"/>
      <w:r w:rsidRPr="003D14DD">
        <w:rPr>
          <w:sz w:val="20"/>
          <w:szCs w:val="20"/>
        </w:rPr>
        <w:t xml:space="preserve"> тестирование </w:t>
      </w:r>
    </w:p>
    <w:p w:rsidR="00AD55F4" w:rsidRPr="003D14DD" w:rsidRDefault="00AD55F4" w:rsidP="00AD55F4">
      <w:pPr>
        <w:rPr>
          <w:sz w:val="20"/>
          <w:szCs w:val="20"/>
        </w:rPr>
      </w:pPr>
      <w:r w:rsidRPr="003D14DD">
        <w:rPr>
          <w:sz w:val="20"/>
          <w:szCs w:val="20"/>
        </w:rPr>
        <w:t>ЛС - практическое занятие - логическая схема</w:t>
      </w:r>
    </w:p>
    <w:p w:rsidR="00AD55F4" w:rsidRPr="003D14DD" w:rsidRDefault="00AD55F4" w:rsidP="00AD55F4">
      <w:pPr>
        <w:rPr>
          <w:sz w:val="20"/>
          <w:szCs w:val="20"/>
        </w:rPr>
      </w:pPr>
      <w:r w:rsidRPr="003D14DD">
        <w:rPr>
          <w:sz w:val="20"/>
          <w:szCs w:val="20"/>
        </w:rPr>
        <w:t>УД - семинар-обсуждение устного доклада</w:t>
      </w:r>
    </w:p>
    <w:p w:rsidR="00AD55F4" w:rsidRPr="003D14DD" w:rsidRDefault="00AD55F4" w:rsidP="00AD55F4">
      <w:pPr>
        <w:rPr>
          <w:sz w:val="20"/>
          <w:szCs w:val="20"/>
        </w:rPr>
      </w:pPr>
      <w:r w:rsidRPr="003D14DD">
        <w:rPr>
          <w:sz w:val="20"/>
          <w:szCs w:val="20"/>
        </w:rPr>
        <w:t xml:space="preserve">РФ – семинар-обсуждение реферата </w:t>
      </w:r>
    </w:p>
    <w:p w:rsidR="00AD55F4" w:rsidRPr="003D14DD" w:rsidRDefault="00AD55F4" w:rsidP="00AD55F4">
      <w:pPr>
        <w:rPr>
          <w:sz w:val="20"/>
          <w:szCs w:val="20"/>
        </w:rPr>
      </w:pPr>
      <w:proofErr w:type="spellStart"/>
      <w:r w:rsidRPr="003D14DD">
        <w:rPr>
          <w:sz w:val="20"/>
          <w:szCs w:val="20"/>
        </w:rPr>
        <w:t>Асессмент</w:t>
      </w:r>
      <w:proofErr w:type="spellEnd"/>
      <w:r w:rsidRPr="003D14DD">
        <w:rPr>
          <w:sz w:val="20"/>
          <w:szCs w:val="20"/>
        </w:rPr>
        <w:t xml:space="preserve"> реферата - семинар-</w:t>
      </w:r>
      <w:proofErr w:type="spellStart"/>
      <w:r w:rsidRPr="003D14DD">
        <w:rPr>
          <w:sz w:val="20"/>
          <w:szCs w:val="20"/>
        </w:rPr>
        <w:t>асессмент</w:t>
      </w:r>
      <w:proofErr w:type="spellEnd"/>
      <w:r w:rsidRPr="003D14DD">
        <w:rPr>
          <w:sz w:val="20"/>
          <w:szCs w:val="20"/>
        </w:rPr>
        <w:t xml:space="preserve"> реферата</w:t>
      </w:r>
    </w:p>
    <w:p w:rsidR="00AD55F4" w:rsidRPr="003D14DD" w:rsidRDefault="00AD55F4" w:rsidP="00AD55F4">
      <w:pPr>
        <w:rPr>
          <w:sz w:val="20"/>
          <w:szCs w:val="20"/>
        </w:rPr>
      </w:pPr>
      <w:r w:rsidRPr="003D14DD">
        <w:rPr>
          <w:sz w:val="20"/>
          <w:szCs w:val="20"/>
        </w:rPr>
        <w:t xml:space="preserve">ВБ - </w:t>
      </w:r>
      <w:proofErr w:type="spellStart"/>
      <w:r w:rsidRPr="003D14DD">
        <w:rPr>
          <w:sz w:val="20"/>
          <w:szCs w:val="20"/>
        </w:rPr>
        <w:t>вебинар</w:t>
      </w:r>
      <w:proofErr w:type="spellEnd"/>
      <w:r w:rsidRPr="003D14DD">
        <w:rPr>
          <w:sz w:val="20"/>
          <w:szCs w:val="20"/>
        </w:rPr>
        <w:t xml:space="preserve"> </w:t>
      </w:r>
    </w:p>
    <w:p w:rsidR="00AD55F4" w:rsidRPr="003D14DD" w:rsidRDefault="00AD55F4" w:rsidP="00AD55F4">
      <w:pPr>
        <w:rPr>
          <w:sz w:val="20"/>
          <w:szCs w:val="20"/>
        </w:rPr>
      </w:pPr>
      <w:r w:rsidRPr="003D14DD">
        <w:rPr>
          <w:sz w:val="20"/>
          <w:szCs w:val="20"/>
        </w:rPr>
        <w:t xml:space="preserve">УЭ - семинар-обсуждение устного эссе </w:t>
      </w:r>
    </w:p>
    <w:p w:rsidR="00AD55F4" w:rsidRPr="003D14DD" w:rsidRDefault="00AD55F4" w:rsidP="00AD55F4">
      <w:pPr>
        <w:rPr>
          <w:sz w:val="20"/>
          <w:szCs w:val="20"/>
        </w:rPr>
      </w:pPr>
      <w:r w:rsidRPr="003D14DD">
        <w:rPr>
          <w:sz w:val="20"/>
          <w:szCs w:val="20"/>
        </w:rPr>
        <w:t xml:space="preserve">АЛТ - практическое занятие - алгоритмический тренинг  </w:t>
      </w:r>
    </w:p>
    <w:p w:rsidR="00AD55F4" w:rsidRPr="003D14DD" w:rsidRDefault="00AD55F4" w:rsidP="00AD55F4">
      <w:pPr>
        <w:ind w:firstLine="680"/>
        <w:rPr>
          <w:b/>
          <w:sz w:val="20"/>
          <w:szCs w:val="20"/>
        </w:rPr>
      </w:pPr>
    </w:p>
    <w:p w:rsidR="00AD55F4" w:rsidRPr="003D14DD" w:rsidRDefault="00AD55F4" w:rsidP="00AD55F4">
      <w:pPr>
        <w:ind w:firstLine="680"/>
        <w:rPr>
          <w:b/>
          <w:sz w:val="20"/>
          <w:szCs w:val="20"/>
        </w:rPr>
      </w:pPr>
      <w:r w:rsidRPr="003D14DD">
        <w:rPr>
          <w:b/>
          <w:sz w:val="20"/>
          <w:szCs w:val="20"/>
        </w:rPr>
        <w:t>5. Содержание дисциплины</w:t>
      </w:r>
    </w:p>
    <w:p w:rsidR="00AD55F4" w:rsidRPr="003D14DD" w:rsidRDefault="00AD55F4" w:rsidP="00AD55F4">
      <w:pPr>
        <w:ind w:firstLine="680"/>
        <w:rPr>
          <w:b/>
          <w:sz w:val="20"/>
          <w:szCs w:val="20"/>
        </w:rPr>
      </w:pPr>
      <w:r w:rsidRPr="003D14DD">
        <w:rPr>
          <w:b/>
          <w:sz w:val="20"/>
          <w:szCs w:val="20"/>
        </w:rPr>
        <w:t>5.1 Содержание разделов и тем</w:t>
      </w:r>
    </w:p>
    <w:p w:rsidR="00AD55F4" w:rsidRPr="003D14DD" w:rsidRDefault="00AD55F4" w:rsidP="00AD55F4">
      <w:pPr>
        <w:ind w:firstLine="680"/>
        <w:rPr>
          <w:b/>
          <w:sz w:val="20"/>
          <w:szCs w:val="20"/>
        </w:rPr>
      </w:pPr>
    </w:p>
    <w:tbl>
      <w:tblPr>
        <w:tblW w:w="49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0"/>
        <w:gridCol w:w="2170"/>
        <w:gridCol w:w="6661"/>
      </w:tblGrid>
      <w:tr w:rsidR="00AD55F4" w:rsidRPr="003D14DD" w:rsidTr="004D69F2">
        <w:trPr>
          <w:tblHeader/>
        </w:trPr>
        <w:tc>
          <w:tcPr>
            <w:tcW w:w="263" w:type="pct"/>
            <w:vAlign w:val="center"/>
          </w:tcPr>
          <w:p w:rsidR="00AD55F4" w:rsidRPr="003D14DD" w:rsidRDefault="00AD55F4" w:rsidP="004D69F2">
            <w:pPr>
              <w:rPr>
                <w:sz w:val="20"/>
                <w:szCs w:val="20"/>
              </w:rPr>
            </w:pPr>
            <w:r w:rsidRPr="003D14DD">
              <w:rPr>
                <w:sz w:val="20"/>
                <w:szCs w:val="20"/>
              </w:rPr>
              <w:t>№ п/п</w:t>
            </w:r>
          </w:p>
        </w:tc>
        <w:tc>
          <w:tcPr>
            <w:tcW w:w="1164" w:type="pct"/>
            <w:vAlign w:val="center"/>
          </w:tcPr>
          <w:p w:rsidR="00AD55F4" w:rsidRPr="003D14DD" w:rsidRDefault="00AD55F4" w:rsidP="004D69F2">
            <w:pPr>
              <w:jc w:val="center"/>
              <w:rPr>
                <w:sz w:val="20"/>
                <w:szCs w:val="20"/>
              </w:rPr>
            </w:pPr>
            <w:r w:rsidRPr="003D14DD">
              <w:rPr>
                <w:sz w:val="20"/>
                <w:szCs w:val="20"/>
              </w:rPr>
              <w:t>Наименование раздела дисциплины</w:t>
            </w:r>
          </w:p>
        </w:tc>
        <w:tc>
          <w:tcPr>
            <w:tcW w:w="3573" w:type="pct"/>
            <w:vAlign w:val="center"/>
          </w:tcPr>
          <w:p w:rsidR="00AD55F4" w:rsidRPr="003D14DD" w:rsidRDefault="00AD55F4" w:rsidP="004D69F2">
            <w:pPr>
              <w:jc w:val="center"/>
              <w:rPr>
                <w:sz w:val="20"/>
                <w:szCs w:val="20"/>
              </w:rPr>
            </w:pPr>
            <w:r w:rsidRPr="003D14DD">
              <w:rPr>
                <w:sz w:val="20"/>
                <w:szCs w:val="20"/>
              </w:rPr>
              <w:t>Содержание раздела дисциплины</w:t>
            </w:r>
          </w:p>
        </w:tc>
      </w:tr>
      <w:tr w:rsidR="00AD55F4" w:rsidRPr="003D14DD" w:rsidTr="004D69F2">
        <w:tc>
          <w:tcPr>
            <w:tcW w:w="263" w:type="pct"/>
          </w:tcPr>
          <w:p w:rsidR="00AD55F4" w:rsidRPr="003D14DD" w:rsidRDefault="00AD55F4" w:rsidP="004D69F2">
            <w:pPr>
              <w:rPr>
                <w:sz w:val="20"/>
                <w:szCs w:val="20"/>
              </w:rPr>
            </w:pPr>
            <w:r w:rsidRPr="003D14DD">
              <w:rPr>
                <w:sz w:val="20"/>
                <w:szCs w:val="20"/>
              </w:rPr>
              <w:t>1</w:t>
            </w:r>
          </w:p>
        </w:tc>
        <w:tc>
          <w:tcPr>
            <w:tcW w:w="1164" w:type="pct"/>
          </w:tcPr>
          <w:p w:rsidR="00AD55F4" w:rsidRPr="003D14DD" w:rsidRDefault="00AD55F4" w:rsidP="004D69F2">
            <w:pPr>
              <w:rPr>
                <w:sz w:val="20"/>
                <w:szCs w:val="20"/>
              </w:rPr>
            </w:pPr>
            <w:r w:rsidRPr="003D14DD">
              <w:rPr>
                <w:sz w:val="20"/>
                <w:szCs w:val="20"/>
              </w:rPr>
              <w:t>Основы программного обеспечения</w:t>
            </w:r>
          </w:p>
        </w:tc>
        <w:tc>
          <w:tcPr>
            <w:tcW w:w="3573" w:type="pct"/>
          </w:tcPr>
          <w:p w:rsidR="00AD55F4" w:rsidRPr="003D14DD" w:rsidRDefault="00AD55F4" w:rsidP="004D69F2">
            <w:pPr>
              <w:jc w:val="both"/>
              <w:rPr>
                <w:sz w:val="20"/>
                <w:szCs w:val="20"/>
              </w:rPr>
            </w:pPr>
            <w:r w:rsidRPr="003D14DD">
              <w:rPr>
                <w:sz w:val="20"/>
                <w:szCs w:val="20"/>
              </w:rPr>
              <w:t xml:space="preserve">Программное обеспечение – фактор информатизации. Структура программного обеспечения. Основные этапы решения задач на ЭВМ. </w:t>
            </w:r>
          </w:p>
          <w:p w:rsidR="00AD55F4" w:rsidRPr="003D14DD" w:rsidRDefault="00AD55F4" w:rsidP="004D69F2">
            <w:pPr>
              <w:jc w:val="both"/>
              <w:rPr>
                <w:sz w:val="20"/>
                <w:szCs w:val="20"/>
              </w:rPr>
            </w:pPr>
            <w:r w:rsidRPr="003D14DD">
              <w:rPr>
                <w:sz w:val="20"/>
                <w:szCs w:val="20"/>
              </w:rPr>
              <w:t>Понятие технологии программирования. Классические технологические процессы. Основные  стадии технологических процессов. Средства для создания приложений. Инструментарий технологии программирования. Особенности технологии быстрой разработки приложений RAD.</w:t>
            </w:r>
          </w:p>
        </w:tc>
      </w:tr>
      <w:tr w:rsidR="00AD55F4" w:rsidRPr="003D14DD" w:rsidTr="004D69F2">
        <w:tc>
          <w:tcPr>
            <w:tcW w:w="263" w:type="pct"/>
          </w:tcPr>
          <w:p w:rsidR="00AD55F4" w:rsidRPr="003D14DD" w:rsidRDefault="00AD55F4" w:rsidP="004D69F2">
            <w:pPr>
              <w:rPr>
                <w:sz w:val="20"/>
                <w:szCs w:val="20"/>
              </w:rPr>
            </w:pPr>
            <w:r w:rsidRPr="003D14DD">
              <w:rPr>
                <w:sz w:val="20"/>
                <w:szCs w:val="20"/>
              </w:rPr>
              <w:t>2</w:t>
            </w:r>
          </w:p>
        </w:tc>
        <w:tc>
          <w:tcPr>
            <w:tcW w:w="1164" w:type="pct"/>
          </w:tcPr>
          <w:p w:rsidR="00AD55F4" w:rsidRPr="003D14DD" w:rsidRDefault="00AD55F4" w:rsidP="004D69F2">
            <w:pPr>
              <w:rPr>
                <w:sz w:val="20"/>
                <w:szCs w:val="20"/>
              </w:rPr>
            </w:pPr>
            <w:r w:rsidRPr="003D14DD">
              <w:rPr>
                <w:sz w:val="20"/>
                <w:szCs w:val="20"/>
              </w:rPr>
              <w:t>Представление основных структур программирования</w:t>
            </w:r>
          </w:p>
        </w:tc>
        <w:tc>
          <w:tcPr>
            <w:tcW w:w="3573" w:type="pct"/>
          </w:tcPr>
          <w:p w:rsidR="00AD55F4" w:rsidRPr="003D14DD" w:rsidRDefault="00AD55F4" w:rsidP="004D69F2">
            <w:pPr>
              <w:jc w:val="both"/>
              <w:rPr>
                <w:sz w:val="20"/>
                <w:szCs w:val="20"/>
              </w:rPr>
            </w:pPr>
            <w:r w:rsidRPr="003D14DD">
              <w:rPr>
                <w:sz w:val="20"/>
                <w:szCs w:val="20"/>
              </w:rPr>
              <w:t xml:space="preserve">Эволюция языков программирования. Классификация языков программирования высокого уровня. Алгоритмические основы программного обеспечения. Рекурсивные алгоритмы. Понятие “типов данных”. Простые типы. Структурированные типы данных.  Записи. Динамические структуры данных.  Списки,  основные виды и способы реализации. Абстрактные структуры данных. Файловые типы и файловые переменные. Основные структуры программы: итерации, ветвления, повторения, процедуры. Модульные программы. </w:t>
            </w:r>
          </w:p>
        </w:tc>
      </w:tr>
      <w:tr w:rsidR="00AD55F4" w:rsidRPr="003D14DD" w:rsidTr="004D69F2">
        <w:tc>
          <w:tcPr>
            <w:tcW w:w="263" w:type="pct"/>
          </w:tcPr>
          <w:p w:rsidR="00AD55F4" w:rsidRPr="003D14DD" w:rsidRDefault="00AD55F4" w:rsidP="004D69F2">
            <w:pPr>
              <w:rPr>
                <w:sz w:val="20"/>
                <w:szCs w:val="20"/>
              </w:rPr>
            </w:pPr>
            <w:r w:rsidRPr="003D14DD">
              <w:rPr>
                <w:sz w:val="20"/>
                <w:szCs w:val="20"/>
              </w:rPr>
              <w:t>3</w:t>
            </w:r>
          </w:p>
        </w:tc>
        <w:tc>
          <w:tcPr>
            <w:tcW w:w="1164" w:type="pct"/>
          </w:tcPr>
          <w:p w:rsidR="00AD55F4" w:rsidRPr="003D14DD" w:rsidRDefault="00AD55F4" w:rsidP="004D69F2">
            <w:pPr>
              <w:rPr>
                <w:sz w:val="20"/>
                <w:szCs w:val="20"/>
              </w:rPr>
            </w:pPr>
            <w:r w:rsidRPr="003D14DD">
              <w:rPr>
                <w:sz w:val="20"/>
                <w:szCs w:val="20"/>
              </w:rPr>
              <w:t>Технология разработки программного обеспечения</w:t>
            </w:r>
          </w:p>
        </w:tc>
        <w:tc>
          <w:tcPr>
            <w:tcW w:w="3573" w:type="pct"/>
          </w:tcPr>
          <w:p w:rsidR="00AD55F4" w:rsidRPr="003D14DD" w:rsidRDefault="00AD55F4" w:rsidP="004D69F2">
            <w:pPr>
              <w:jc w:val="both"/>
              <w:rPr>
                <w:sz w:val="20"/>
                <w:szCs w:val="20"/>
              </w:rPr>
            </w:pPr>
            <w:r w:rsidRPr="003D14DD">
              <w:rPr>
                <w:sz w:val="20"/>
                <w:szCs w:val="20"/>
              </w:rPr>
              <w:t xml:space="preserve">Цели и задачи разработки программного обеспечения. Общие принципы разработки программного обеспечения. Жизненный цикл программного обеспечения. Модели жизненного цикла. Идеальный  и реальный процессы разработки программного обеспечения. Технология коллективной разработки. Средства поддержки коллективной разработки. Управление требованиями к программному обеспечению. Руководство программным проектом.  Оценка затрат на разработку. </w:t>
            </w:r>
          </w:p>
        </w:tc>
      </w:tr>
    </w:tbl>
    <w:p w:rsidR="00AD55F4" w:rsidRPr="003D14DD" w:rsidRDefault="00AD55F4" w:rsidP="00AD55F4">
      <w:pPr>
        <w:ind w:firstLine="720"/>
        <w:rPr>
          <w:b/>
          <w:sz w:val="20"/>
          <w:szCs w:val="20"/>
        </w:rPr>
      </w:pPr>
    </w:p>
    <w:p w:rsidR="00AD55F4" w:rsidRPr="003D14DD" w:rsidRDefault="00AD55F4" w:rsidP="00AD55F4">
      <w:pPr>
        <w:tabs>
          <w:tab w:val="left" w:pos="1080"/>
        </w:tabs>
        <w:ind w:firstLine="709"/>
        <w:rPr>
          <w:b/>
          <w:sz w:val="20"/>
          <w:szCs w:val="20"/>
        </w:rPr>
      </w:pPr>
      <w:r w:rsidRPr="003D14DD">
        <w:rPr>
          <w:b/>
          <w:sz w:val="20"/>
          <w:szCs w:val="20"/>
        </w:rPr>
        <w:t>5.2 Занятия лекционного и семинарского типа</w:t>
      </w:r>
    </w:p>
    <w:p w:rsidR="00AD55F4" w:rsidRPr="003D14DD" w:rsidRDefault="00AD55F4" w:rsidP="00AD55F4">
      <w:pPr>
        <w:tabs>
          <w:tab w:val="left" w:pos="1080"/>
        </w:tabs>
        <w:ind w:firstLine="709"/>
        <w:rPr>
          <w:b/>
          <w:sz w:val="20"/>
          <w:szCs w:val="20"/>
        </w:rPr>
      </w:pPr>
      <w:r w:rsidRPr="003D14DD">
        <w:rPr>
          <w:b/>
          <w:sz w:val="20"/>
          <w:szCs w:val="20"/>
        </w:rPr>
        <w:t>5.2.1 Темы лекций</w:t>
      </w:r>
    </w:p>
    <w:p w:rsidR="00AD55F4" w:rsidRPr="003D14DD" w:rsidRDefault="00AD55F4" w:rsidP="00AD55F4">
      <w:pPr>
        <w:tabs>
          <w:tab w:val="left" w:pos="1080"/>
        </w:tabs>
        <w:ind w:firstLine="709"/>
        <w:rPr>
          <w:b/>
          <w:sz w:val="20"/>
          <w:szCs w:val="20"/>
        </w:rPr>
      </w:pPr>
      <w:r w:rsidRPr="003D14DD">
        <w:rPr>
          <w:b/>
          <w:sz w:val="20"/>
          <w:szCs w:val="20"/>
        </w:rPr>
        <w:t>Раздел 1 «Основы программного обеспечения»</w:t>
      </w:r>
    </w:p>
    <w:p w:rsidR="00AD55F4" w:rsidRPr="003D14DD" w:rsidRDefault="00AD55F4" w:rsidP="00AD55F4">
      <w:pPr>
        <w:tabs>
          <w:tab w:val="left" w:pos="1080"/>
        </w:tabs>
        <w:ind w:firstLine="709"/>
        <w:rPr>
          <w:sz w:val="20"/>
          <w:szCs w:val="20"/>
        </w:rPr>
      </w:pPr>
      <w:r w:rsidRPr="003D14DD">
        <w:rPr>
          <w:sz w:val="20"/>
          <w:szCs w:val="20"/>
        </w:rPr>
        <w:t>1.</w:t>
      </w:r>
      <w:r w:rsidRPr="003D14DD">
        <w:rPr>
          <w:sz w:val="20"/>
          <w:szCs w:val="20"/>
        </w:rPr>
        <w:tab/>
        <w:t>Структура программного обеспечения</w:t>
      </w:r>
    </w:p>
    <w:p w:rsidR="00AD55F4" w:rsidRPr="003D14DD" w:rsidRDefault="00AD55F4" w:rsidP="00AD55F4">
      <w:pPr>
        <w:tabs>
          <w:tab w:val="left" w:pos="1080"/>
        </w:tabs>
        <w:ind w:firstLine="709"/>
        <w:rPr>
          <w:sz w:val="20"/>
          <w:szCs w:val="20"/>
        </w:rPr>
      </w:pPr>
      <w:r w:rsidRPr="003D14DD">
        <w:rPr>
          <w:sz w:val="20"/>
          <w:szCs w:val="20"/>
        </w:rPr>
        <w:t>2.</w:t>
      </w:r>
      <w:r w:rsidRPr="003D14DD">
        <w:rPr>
          <w:sz w:val="20"/>
          <w:szCs w:val="20"/>
        </w:rPr>
        <w:tab/>
        <w:t>Основные  стадии технологических процессов</w:t>
      </w:r>
    </w:p>
    <w:p w:rsidR="00AD55F4" w:rsidRPr="003D14DD" w:rsidRDefault="00AD55F4" w:rsidP="00AD55F4">
      <w:pPr>
        <w:tabs>
          <w:tab w:val="left" w:pos="1080"/>
        </w:tabs>
        <w:ind w:firstLine="709"/>
        <w:rPr>
          <w:b/>
          <w:sz w:val="20"/>
          <w:szCs w:val="20"/>
        </w:rPr>
      </w:pPr>
    </w:p>
    <w:p w:rsidR="00AD55F4" w:rsidRPr="003D14DD" w:rsidRDefault="00AD55F4" w:rsidP="00AD55F4">
      <w:pPr>
        <w:tabs>
          <w:tab w:val="left" w:pos="1080"/>
        </w:tabs>
        <w:ind w:firstLine="709"/>
        <w:rPr>
          <w:b/>
          <w:sz w:val="20"/>
          <w:szCs w:val="20"/>
        </w:rPr>
      </w:pPr>
      <w:r w:rsidRPr="003D14DD">
        <w:rPr>
          <w:b/>
          <w:sz w:val="20"/>
          <w:szCs w:val="20"/>
        </w:rPr>
        <w:t>Раздел 2 «Представление основных структур программирования»</w:t>
      </w:r>
    </w:p>
    <w:p w:rsidR="00AD55F4" w:rsidRPr="003D14DD" w:rsidRDefault="00AD55F4" w:rsidP="00AD55F4">
      <w:pPr>
        <w:tabs>
          <w:tab w:val="left" w:pos="1080"/>
        </w:tabs>
        <w:ind w:firstLine="709"/>
        <w:rPr>
          <w:sz w:val="20"/>
          <w:szCs w:val="20"/>
        </w:rPr>
      </w:pPr>
      <w:r w:rsidRPr="003D14DD">
        <w:rPr>
          <w:sz w:val="20"/>
          <w:szCs w:val="20"/>
        </w:rPr>
        <w:t>1.</w:t>
      </w:r>
      <w:r w:rsidRPr="003D14DD">
        <w:rPr>
          <w:sz w:val="20"/>
          <w:szCs w:val="20"/>
        </w:rPr>
        <w:tab/>
        <w:t xml:space="preserve">Классификация языков программирования высокого уровня </w:t>
      </w:r>
    </w:p>
    <w:p w:rsidR="00AD55F4" w:rsidRPr="003D14DD" w:rsidRDefault="00AD55F4" w:rsidP="00AD55F4">
      <w:pPr>
        <w:tabs>
          <w:tab w:val="left" w:pos="1080"/>
        </w:tabs>
        <w:ind w:firstLine="709"/>
        <w:rPr>
          <w:sz w:val="20"/>
          <w:szCs w:val="20"/>
        </w:rPr>
      </w:pPr>
      <w:r w:rsidRPr="003D14DD">
        <w:rPr>
          <w:sz w:val="20"/>
          <w:szCs w:val="20"/>
        </w:rPr>
        <w:t>2.</w:t>
      </w:r>
      <w:r w:rsidRPr="003D14DD">
        <w:rPr>
          <w:sz w:val="20"/>
          <w:szCs w:val="20"/>
        </w:rPr>
        <w:tab/>
        <w:t>Основные структуры программы: итерации, ветвления, повторения, процедуры</w:t>
      </w:r>
    </w:p>
    <w:p w:rsidR="00AD55F4" w:rsidRPr="003D14DD" w:rsidRDefault="00AD55F4" w:rsidP="00AD55F4">
      <w:pPr>
        <w:tabs>
          <w:tab w:val="left" w:pos="1080"/>
        </w:tabs>
        <w:ind w:firstLine="709"/>
        <w:rPr>
          <w:b/>
          <w:sz w:val="20"/>
          <w:szCs w:val="20"/>
        </w:rPr>
      </w:pPr>
    </w:p>
    <w:p w:rsidR="00AD55F4" w:rsidRPr="003D14DD" w:rsidRDefault="00AD55F4" w:rsidP="00AD55F4">
      <w:pPr>
        <w:tabs>
          <w:tab w:val="left" w:pos="1080"/>
        </w:tabs>
        <w:ind w:firstLine="709"/>
        <w:rPr>
          <w:b/>
          <w:sz w:val="20"/>
          <w:szCs w:val="20"/>
        </w:rPr>
      </w:pPr>
      <w:r w:rsidRPr="003D14DD">
        <w:rPr>
          <w:b/>
          <w:sz w:val="20"/>
          <w:szCs w:val="20"/>
        </w:rPr>
        <w:t>Раздел 3 «Технология разработки программного обеспечения»</w:t>
      </w:r>
    </w:p>
    <w:p w:rsidR="00AD55F4" w:rsidRPr="003D14DD" w:rsidRDefault="00AD55F4" w:rsidP="00AD55F4">
      <w:pPr>
        <w:tabs>
          <w:tab w:val="left" w:pos="1080"/>
        </w:tabs>
        <w:ind w:firstLine="709"/>
        <w:rPr>
          <w:sz w:val="20"/>
          <w:szCs w:val="20"/>
        </w:rPr>
      </w:pPr>
      <w:r w:rsidRPr="003D14DD">
        <w:rPr>
          <w:sz w:val="20"/>
          <w:szCs w:val="20"/>
        </w:rPr>
        <w:t>1.</w:t>
      </w:r>
      <w:r w:rsidRPr="003D14DD">
        <w:rPr>
          <w:sz w:val="20"/>
          <w:szCs w:val="20"/>
        </w:rPr>
        <w:tab/>
        <w:t>Общие принципы разработки программного обеспечения</w:t>
      </w:r>
    </w:p>
    <w:p w:rsidR="00AD55F4" w:rsidRPr="003D14DD" w:rsidRDefault="00AD55F4" w:rsidP="00AD55F4">
      <w:pPr>
        <w:tabs>
          <w:tab w:val="left" w:pos="1080"/>
        </w:tabs>
        <w:ind w:firstLine="709"/>
        <w:rPr>
          <w:sz w:val="20"/>
          <w:szCs w:val="20"/>
        </w:rPr>
      </w:pPr>
      <w:r w:rsidRPr="003D14DD">
        <w:rPr>
          <w:sz w:val="20"/>
          <w:szCs w:val="20"/>
        </w:rPr>
        <w:t>2.</w:t>
      </w:r>
      <w:r w:rsidRPr="003D14DD">
        <w:rPr>
          <w:sz w:val="20"/>
          <w:szCs w:val="20"/>
        </w:rPr>
        <w:tab/>
        <w:t>Технология коллективной разработки</w:t>
      </w:r>
    </w:p>
    <w:p w:rsidR="00AD55F4" w:rsidRPr="003D14DD" w:rsidRDefault="00AD55F4" w:rsidP="00AD55F4">
      <w:pPr>
        <w:tabs>
          <w:tab w:val="left" w:pos="1080"/>
        </w:tabs>
        <w:ind w:firstLine="709"/>
        <w:rPr>
          <w:b/>
          <w:sz w:val="20"/>
          <w:szCs w:val="20"/>
        </w:rPr>
      </w:pPr>
      <w:r w:rsidRPr="003D14DD">
        <w:rPr>
          <w:b/>
          <w:sz w:val="20"/>
          <w:szCs w:val="20"/>
        </w:rPr>
        <w:t xml:space="preserve"> </w:t>
      </w:r>
    </w:p>
    <w:p w:rsidR="00AD55F4" w:rsidRPr="003D14DD" w:rsidRDefault="00AD55F4" w:rsidP="00AD55F4">
      <w:pPr>
        <w:tabs>
          <w:tab w:val="left" w:pos="1080"/>
        </w:tabs>
        <w:ind w:firstLine="709"/>
        <w:rPr>
          <w:b/>
          <w:sz w:val="20"/>
          <w:szCs w:val="20"/>
        </w:rPr>
      </w:pPr>
      <w:r w:rsidRPr="003D14DD">
        <w:rPr>
          <w:b/>
          <w:sz w:val="20"/>
          <w:szCs w:val="20"/>
        </w:rPr>
        <w:t>5.2.2 Вопросы для обсуждения на семинарах и практических занятиях</w:t>
      </w:r>
    </w:p>
    <w:p w:rsidR="00AD55F4" w:rsidRPr="003D14DD" w:rsidRDefault="00AD55F4" w:rsidP="00AD55F4">
      <w:pPr>
        <w:tabs>
          <w:tab w:val="left" w:pos="900"/>
          <w:tab w:val="left" w:pos="1080"/>
          <w:tab w:val="left" w:pos="1534"/>
        </w:tabs>
        <w:suppressAutoHyphens/>
        <w:ind w:firstLine="709"/>
        <w:jc w:val="both"/>
        <w:rPr>
          <w:b/>
          <w:iCs/>
          <w:sz w:val="20"/>
          <w:szCs w:val="20"/>
        </w:rPr>
      </w:pPr>
      <w:r w:rsidRPr="003D14DD">
        <w:rPr>
          <w:b/>
          <w:sz w:val="20"/>
          <w:szCs w:val="20"/>
        </w:rPr>
        <w:t>Раздел 1</w:t>
      </w:r>
      <w:r w:rsidRPr="003D14DD">
        <w:rPr>
          <w:b/>
          <w:bCs/>
          <w:iCs/>
          <w:sz w:val="20"/>
          <w:szCs w:val="20"/>
        </w:rPr>
        <w:t xml:space="preserve"> </w:t>
      </w:r>
      <w:r w:rsidRPr="003D14DD">
        <w:rPr>
          <w:b/>
          <w:iCs/>
          <w:sz w:val="20"/>
          <w:szCs w:val="20"/>
        </w:rPr>
        <w:t>«</w:t>
      </w:r>
      <w:r w:rsidRPr="003D14DD">
        <w:rPr>
          <w:b/>
          <w:sz w:val="20"/>
          <w:szCs w:val="20"/>
        </w:rPr>
        <w:t>Основы программного обеспечения</w:t>
      </w:r>
      <w:r w:rsidRPr="003D14DD">
        <w:rPr>
          <w:b/>
          <w:iCs/>
          <w:sz w:val="20"/>
          <w:szCs w:val="20"/>
        </w:rPr>
        <w:t>»</w:t>
      </w:r>
    </w:p>
    <w:p w:rsidR="00AD55F4" w:rsidRPr="003D14DD" w:rsidRDefault="00AD55F4" w:rsidP="00AD55F4">
      <w:pPr>
        <w:numPr>
          <w:ilvl w:val="0"/>
          <w:numId w:val="25"/>
        </w:numPr>
        <w:tabs>
          <w:tab w:val="left" w:pos="900"/>
          <w:tab w:val="left" w:pos="1429"/>
        </w:tabs>
        <w:ind w:left="0" w:firstLine="709"/>
        <w:rPr>
          <w:sz w:val="20"/>
          <w:szCs w:val="20"/>
        </w:rPr>
      </w:pPr>
      <w:r w:rsidRPr="003D14DD">
        <w:rPr>
          <w:sz w:val="20"/>
          <w:szCs w:val="20"/>
        </w:rPr>
        <w:t xml:space="preserve">Программное обеспечение – фактор информатизации. </w:t>
      </w:r>
    </w:p>
    <w:p w:rsidR="00AD55F4" w:rsidRPr="003D14DD" w:rsidRDefault="00AD55F4" w:rsidP="00AD55F4">
      <w:pPr>
        <w:numPr>
          <w:ilvl w:val="0"/>
          <w:numId w:val="25"/>
        </w:numPr>
        <w:tabs>
          <w:tab w:val="left" w:pos="900"/>
          <w:tab w:val="left" w:pos="1429"/>
        </w:tabs>
        <w:ind w:left="0" w:firstLine="709"/>
        <w:rPr>
          <w:sz w:val="20"/>
          <w:szCs w:val="20"/>
        </w:rPr>
      </w:pPr>
      <w:r w:rsidRPr="003D14DD">
        <w:rPr>
          <w:sz w:val="20"/>
          <w:szCs w:val="20"/>
        </w:rPr>
        <w:t xml:space="preserve">Структура программного обеспечения. </w:t>
      </w:r>
    </w:p>
    <w:p w:rsidR="00AD55F4" w:rsidRPr="003D14DD" w:rsidRDefault="00AD55F4" w:rsidP="00AD55F4">
      <w:pPr>
        <w:numPr>
          <w:ilvl w:val="0"/>
          <w:numId w:val="25"/>
        </w:numPr>
        <w:tabs>
          <w:tab w:val="left" w:pos="900"/>
          <w:tab w:val="left" w:pos="1429"/>
        </w:tabs>
        <w:ind w:left="0" w:firstLine="709"/>
        <w:rPr>
          <w:sz w:val="20"/>
          <w:szCs w:val="20"/>
        </w:rPr>
      </w:pPr>
      <w:r w:rsidRPr="003D14DD">
        <w:rPr>
          <w:sz w:val="20"/>
          <w:szCs w:val="20"/>
        </w:rPr>
        <w:t xml:space="preserve">Основные этапы решения задач на ЭВМ. </w:t>
      </w:r>
    </w:p>
    <w:p w:rsidR="00AD55F4" w:rsidRPr="003D14DD" w:rsidRDefault="00AD55F4" w:rsidP="00AD55F4">
      <w:pPr>
        <w:numPr>
          <w:ilvl w:val="0"/>
          <w:numId w:val="25"/>
        </w:numPr>
        <w:tabs>
          <w:tab w:val="left" w:pos="900"/>
          <w:tab w:val="left" w:pos="1429"/>
        </w:tabs>
        <w:ind w:left="0" w:firstLine="709"/>
        <w:rPr>
          <w:sz w:val="20"/>
          <w:szCs w:val="20"/>
        </w:rPr>
      </w:pPr>
      <w:r w:rsidRPr="003D14DD">
        <w:rPr>
          <w:sz w:val="20"/>
          <w:szCs w:val="20"/>
        </w:rPr>
        <w:t xml:space="preserve">Понятие технологии программирования. </w:t>
      </w:r>
    </w:p>
    <w:p w:rsidR="00AD55F4" w:rsidRPr="003D14DD" w:rsidRDefault="00AD55F4" w:rsidP="00AD55F4">
      <w:pPr>
        <w:numPr>
          <w:ilvl w:val="0"/>
          <w:numId w:val="25"/>
        </w:numPr>
        <w:tabs>
          <w:tab w:val="left" w:pos="900"/>
          <w:tab w:val="left" w:pos="1429"/>
        </w:tabs>
        <w:ind w:left="0" w:firstLine="709"/>
        <w:rPr>
          <w:sz w:val="20"/>
          <w:szCs w:val="20"/>
        </w:rPr>
      </w:pPr>
      <w:r w:rsidRPr="003D14DD">
        <w:rPr>
          <w:sz w:val="20"/>
          <w:szCs w:val="20"/>
        </w:rPr>
        <w:t xml:space="preserve">Классические технологические процессы. </w:t>
      </w:r>
    </w:p>
    <w:p w:rsidR="00AD55F4" w:rsidRPr="003D14DD" w:rsidRDefault="00AD55F4" w:rsidP="00AD55F4">
      <w:pPr>
        <w:numPr>
          <w:ilvl w:val="0"/>
          <w:numId w:val="25"/>
        </w:numPr>
        <w:tabs>
          <w:tab w:val="left" w:pos="900"/>
          <w:tab w:val="left" w:pos="1429"/>
        </w:tabs>
        <w:ind w:left="0" w:firstLine="709"/>
        <w:rPr>
          <w:sz w:val="20"/>
          <w:szCs w:val="20"/>
        </w:rPr>
      </w:pPr>
      <w:r w:rsidRPr="003D14DD">
        <w:rPr>
          <w:sz w:val="20"/>
          <w:szCs w:val="20"/>
        </w:rPr>
        <w:lastRenderedPageBreak/>
        <w:t xml:space="preserve">Основные  стадии технологических процессов. </w:t>
      </w:r>
    </w:p>
    <w:p w:rsidR="00AD55F4" w:rsidRPr="003D14DD" w:rsidRDefault="00AD55F4" w:rsidP="00AD55F4">
      <w:pPr>
        <w:numPr>
          <w:ilvl w:val="0"/>
          <w:numId w:val="25"/>
        </w:numPr>
        <w:tabs>
          <w:tab w:val="left" w:pos="900"/>
          <w:tab w:val="left" w:pos="1429"/>
        </w:tabs>
        <w:ind w:left="0" w:firstLine="709"/>
        <w:rPr>
          <w:sz w:val="20"/>
          <w:szCs w:val="20"/>
        </w:rPr>
      </w:pPr>
      <w:r w:rsidRPr="003D14DD">
        <w:rPr>
          <w:sz w:val="20"/>
          <w:szCs w:val="20"/>
        </w:rPr>
        <w:t xml:space="preserve">Средства для создания приложений. </w:t>
      </w:r>
    </w:p>
    <w:p w:rsidR="00AD55F4" w:rsidRPr="003D14DD" w:rsidRDefault="00AD55F4" w:rsidP="00AD55F4">
      <w:pPr>
        <w:numPr>
          <w:ilvl w:val="0"/>
          <w:numId w:val="25"/>
        </w:numPr>
        <w:tabs>
          <w:tab w:val="left" w:pos="900"/>
          <w:tab w:val="left" w:pos="1429"/>
        </w:tabs>
        <w:ind w:left="0" w:firstLine="709"/>
        <w:rPr>
          <w:sz w:val="20"/>
          <w:szCs w:val="20"/>
        </w:rPr>
      </w:pPr>
      <w:r w:rsidRPr="003D14DD">
        <w:rPr>
          <w:sz w:val="20"/>
          <w:szCs w:val="20"/>
        </w:rPr>
        <w:t xml:space="preserve">Инструментарий технологии программирования. </w:t>
      </w:r>
    </w:p>
    <w:p w:rsidR="00AD55F4" w:rsidRPr="003D14DD" w:rsidRDefault="00AD55F4" w:rsidP="00AD55F4">
      <w:pPr>
        <w:numPr>
          <w:ilvl w:val="0"/>
          <w:numId w:val="25"/>
        </w:numPr>
        <w:tabs>
          <w:tab w:val="left" w:pos="900"/>
          <w:tab w:val="left" w:pos="1429"/>
        </w:tabs>
        <w:ind w:left="0" w:firstLine="709"/>
        <w:rPr>
          <w:b/>
          <w:sz w:val="20"/>
          <w:szCs w:val="20"/>
        </w:rPr>
      </w:pPr>
      <w:r w:rsidRPr="003D14DD">
        <w:rPr>
          <w:sz w:val="20"/>
          <w:szCs w:val="20"/>
        </w:rPr>
        <w:t>Особенности технологии быстрой разработки приложений RAD.</w:t>
      </w:r>
    </w:p>
    <w:p w:rsidR="00AD55F4" w:rsidRPr="003D14DD" w:rsidRDefault="00AD55F4" w:rsidP="00AD55F4">
      <w:pPr>
        <w:tabs>
          <w:tab w:val="left" w:pos="900"/>
        </w:tabs>
        <w:ind w:firstLine="709"/>
        <w:rPr>
          <w:b/>
          <w:sz w:val="20"/>
          <w:szCs w:val="20"/>
        </w:rPr>
      </w:pPr>
    </w:p>
    <w:p w:rsidR="00AD55F4" w:rsidRPr="003D14DD" w:rsidRDefault="00AD55F4" w:rsidP="00AD55F4">
      <w:pPr>
        <w:tabs>
          <w:tab w:val="left" w:pos="900"/>
          <w:tab w:val="left" w:pos="1080"/>
          <w:tab w:val="left" w:pos="1534"/>
        </w:tabs>
        <w:suppressAutoHyphens/>
        <w:ind w:firstLine="709"/>
        <w:jc w:val="both"/>
        <w:rPr>
          <w:b/>
          <w:iCs/>
          <w:sz w:val="20"/>
          <w:szCs w:val="20"/>
        </w:rPr>
      </w:pPr>
      <w:r w:rsidRPr="003D14DD">
        <w:rPr>
          <w:b/>
          <w:sz w:val="20"/>
          <w:szCs w:val="20"/>
        </w:rPr>
        <w:t>Раздел 2</w:t>
      </w:r>
      <w:r w:rsidRPr="003D14DD">
        <w:rPr>
          <w:b/>
          <w:bCs/>
          <w:iCs/>
          <w:sz w:val="20"/>
          <w:szCs w:val="20"/>
        </w:rPr>
        <w:t xml:space="preserve"> </w:t>
      </w:r>
      <w:r w:rsidRPr="003D14DD">
        <w:rPr>
          <w:b/>
          <w:iCs/>
          <w:sz w:val="20"/>
          <w:szCs w:val="20"/>
        </w:rPr>
        <w:t>«</w:t>
      </w:r>
      <w:r w:rsidRPr="003D14DD">
        <w:rPr>
          <w:b/>
          <w:sz w:val="20"/>
          <w:szCs w:val="20"/>
        </w:rPr>
        <w:t>Представление основных структур программирования</w:t>
      </w:r>
      <w:r w:rsidRPr="003D14DD">
        <w:rPr>
          <w:b/>
          <w:iCs/>
          <w:sz w:val="20"/>
          <w:szCs w:val="20"/>
        </w:rPr>
        <w:t>»</w:t>
      </w:r>
    </w:p>
    <w:p w:rsidR="00AD55F4" w:rsidRPr="003D14DD" w:rsidRDefault="00AD55F4" w:rsidP="00AD55F4">
      <w:pPr>
        <w:numPr>
          <w:ilvl w:val="0"/>
          <w:numId w:val="26"/>
        </w:numPr>
        <w:tabs>
          <w:tab w:val="left" w:pos="900"/>
          <w:tab w:val="left" w:pos="2149"/>
        </w:tabs>
        <w:ind w:left="0" w:firstLine="709"/>
        <w:rPr>
          <w:sz w:val="20"/>
          <w:szCs w:val="20"/>
        </w:rPr>
      </w:pPr>
      <w:r w:rsidRPr="003D14DD">
        <w:rPr>
          <w:sz w:val="20"/>
          <w:szCs w:val="20"/>
        </w:rPr>
        <w:t xml:space="preserve">Эволюция языков программирования. </w:t>
      </w:r>
    </w:p>
    <w:p w:rsidR="00AD55F4" w:rsidRPr="003D14DD" w:rsidRDefault="00AD55F4" w:rsidP="00AD55F4">
      <w:pPr>
        <w:numPr>
          <w:ilvl w:val="0"/>
          <w:numId w:val="26"/>
        </w:numPr>
        <w:tabs>
          <w:tab w:val="left" w:pos="900"/>
          <w:tab w:val="left" w:pos="2149"/>
        </w:tabs>
        <w:ind w:left="0" w:firstLine="709"/>
        <w:rPr>
          <w:sz w:val="20"/>
          <w:szCs w:val="20"/>
        </w:rPr>
      </w:pPr>
      <w:r w:rsidRPr="003D14DD">
        <w:rPr>
          <w:sz w:val="20"/>
          <w:szCs w:val="20"/>
        </w:rPr>
        <w:t xml:space="preserve">Классификация языков программирования высокого уровня. </w:t>
      </w:r>
    </w:p>
    <w:p w:rsidR="00AD55F4" w:rsidRPr="003D14DD" w:rsidRDefault="00AD55F4" w:rsidP="00AD55F4">
      <w:pPr>
        <w:numPr>
          <w:ilvl w:val="0"/>
          <w:numId w:val="26"/>
        </w:numPr>
        <w:tabs>
          <w:tab w:val="left" w:pos="900"/>
          <w:tab w:val="left" w:pos="2149"/>
        </w:tabs>
        <w:ind w:left="0" w:firstLine="709"/>
        <w:rPr>
          <w:sz w:val="20"/>
          <w:szCs w:val="20"/>
        </w:rPr>
      </w:pPr>
      <w:r w:rsidRPr="003D14DD">
        <w:rPr>
          <w:sz w:val="20"/>
          <w:szCs w:val="20"/>
        </w:rPr>
        <w:t xml:space="preserve">Алгоритмические основы программного обеспечения. </w:t>
      </w:r>
    </w:p>
    <w:p w:rsidR="00AD55F4" w:rsidRPr="003D14DD" w:rsidRDefault="00AD55F4" w:rsidP="00AD55F4">
      <w:pPr>
        <w:numPr>
          <w:ilvl w:val="0"/>
          <w:numId w:val="26"/>
        </w:numPr>
        <w:tabs>
          <w:tab w:val="left" w:pos="900"/>
          <w:tab w:val="left" w:pos="2149"/>
        </w:tabs>
        <w:ind w:left="0" w:firstLine="709"/>
        <w:rPr>
          <w:sz w:val="20"/>
          <w:szCs w:val="20"/>
        </w:rPr>
      </w:pPr>
      <w:r w:rsidRPr="003D14DD">
        <w:rPr>
          <w:sz w:val="20"/>
          <w:szCs w:val="20"/>
        </w:rPr>
        <w:t xml:space="preserve">Рекурсивные алгоритмы. </w:t>
      </w:r>
    </w:p>
    <w:p w:rsidR="00AD55F4" w:rsidRPr="003D14DD" w:rsidRDefault="00AD55F4" w:rsidP="00AD55F4">
      <w:pPr>
        <w:numPr>
          <w:ilvl w:val="0"/>
          <w:numId w:val="26"/>
        </w:numPr>
        <w:tabs>
          <w:tab w:val="left" w:pos="900"/>
          <w:tab w:val="left" w:pos="2149"/>
        </w:tabs>
        <w:ind w:left="0" w:firstLine="709"/>
        <w:rPr>
          <w:sz w:val="20"/>
          <w:szCs w:val="20"/>
        </w:rPr>
      </w:pPr>
      <w:r w:rsidRPr="003D14DD">
        <w:rPr>
          <w:sz w:val="20"/>
          <w:szCs w:val="20"/>
        </w:rPr>
        <w:t xml:space="preserve">Понятие “типов данных”. </w:t>
      </w:r>
    </w:p>
    <w:p w:rsidR="00AD55F4" w:rsidRPr="003D14DD" w:rsidRDefault="00AD55F4" w:rsidP="00AD55F4">
      <w:pPr>
        <w:numPr>
          <w:ilvl w:val="0"/>
          <w:numId w:val="26"/>
        </w:numPr>
        <w:tabs>
          <w:tab w:val="left" w:pos="900"/>
          <w:tab w:val="left" w:pos="2149"/>
        </w:tabs>
        <w:ind w:left="0" w:firstLine="709"/>
        <w:rPr>
          <w:sz w:val="20"/>
          <w:szCs w:val="20"/>
        </w:rPr>
      </w:pPr>
      <w:r w:rsidRPr="003D14DD">
        <w:rPr>
          <w:sz w:val="20"/>
          <w:szCs w:val="20"/>
        </w:rPr>
        <w:t xml:space="preserve">Динамические структуры данных.  </w:t>
      </w:r>
    </w:p>
    <w:p w:rsidR="00AD55F4" w:rsidRPr="003D14DD" w:rsidRDefault="00AD55F4" w:rsidP="00AD55F4">
      <w:pPr>
        <w:numPr>
          <w:ilvl w:val="0"/>
          <w:numId w:val="26"/>
        </w:numPr>
        <w:tabs>
          <w:tab w:val="left" w:pos="900"/>
          <w:tab w:val="left" w:pos="2149"/>
        </w:tabs>
        <w:ind w:left="0" w:firstLine="709"/>
        <w:rPr>
          <w:sz w:val="20"/>
          <w:szCs w:val="20"/>
        </w:rPr>
      </w:pPr>
      <w:r w:rsidRPr="003D14DD">
        <w:rPr>
          <w:sz w:val="20"/>
          <w:szCs w:val="20"/>
        </w:rPr>
        <w:t xml:space="preserve">Абстрактные структуры данных. </w:t>
      </w:r>
    </w:p>
    <w:p w:rsidR="00AD55F4" w:rsidRPr="003D14DD" w:rsidRDefault="00AD55F4" w:rsidP="00AD55F4">
      <w:pPr>
        <w:numPr>
          <w:ilvl w:val="0"/>
          <w:numId w:val="26"/>
        </w:numPr>
        <w:tabs>
          <w:tab w:val="left" w:pos="900"/>
          <w:tab w:val="left" w:pos="2149"/>
        </w:tabs>
        <w:ind w:left="0" w:firstLine="709"/>
        <w:rPr>
          <w:sz w:val="20"/>
          <w:szCs w:val="20"/>
        </w:rPr>
      </w:pPr>
      <w:r w:rsidRPr="003D14DD">
        <w:rPr>
          <w:sz w:val="20"/>
          <w:szCs w:val="20"/>
        </w:rPr>
        <w:t xml:space="preserve">Файловые типы и файловые переменные. </w:t>
      </w:r>
    </w:p>
    <w:p w:rsidR="00AD55F4" w:rsidRPr="003D14DD" w:rsidRDefault="00AD55F4" w:rsidP="00AD55F4">
      <w:pPr>
        <w:numPr>
          <w:ilvl w:val="0"/>
          <w:numId w:val="26"/>
        </w:numPr>
        <w:tabs>
          <w:tab w:val="left" w:pos="900"/>
          <w:tab w:val="left" w:pos="2149"/>
        </w:tabs>
        <w:ind w:left="0" w:firstLine="709"/>
        <w:rPr>
          <w:sz w:val="20"/>
          <w:szCs w:val="20"/>
        </w:rPr>
      </w:pPr>
      <w:r w:rsidRPr="003D14DD">
        <w:rPr>
          <w:sz w:val="20"/>
          <w:szCs w:val="20"/>
        </w:rPr>
        <w:t xml:space="preserve">Основные структуры программы: итерации, ветвления, повторения, процедуры. </w:t>
      </w:r>
    </w:p>
    <w:p w:rsidR="00AD55F4" w:rsidRPr="003D14DD" w:rsidRDefault="00AD55F4" w:rsidP="00AD55F4">
      <w:pPr>
        <w:numPr>
          <w:ilvl w:val="0"/>
          <w:numId w:val="26"/>
        </w:numPr>
        <w:tabs>
          <w:tab w:val="left" w:pos="900"/>
          <w:tab w:val="left" w:pos="1080"/>
          <w:tab w:val="left" w:pos="2149"/>
        </w:tabs>
        <w:ind w:left="0" w:firstLine="709"/>
        <w:rPr>
          <w:sz w:val="20"/>
          <w:szCs w:val="20"/>
        </w:rPr>
      </w:pPr>
      <w:r w:rsidRPr="003D14DD">
        <w:rPr>
          <w:sz w:val="20"/>
          <w:szCs w:val="20"/>
        </w:rPr>
        <w:t xml:space="preserve">Модульные программы. </w:t>
      </w:r>
    </w:p>
    <w:p w:rsidR="00AD55F4" w:rsidRPr="003D14DD" w:rsidRDefault="00AD55F4" w:rsidP="00AD55F4">
      <w:pPr>
        <w:tabs>
          <w:tab w:val="left" w:pos="900"/>
        </w:tabs>
        <w:ind w:firstLine="709"/>
        <w:rPr>
          <w:b/>
          <w:sz w:val="20"/>
          <w:szCs w:val="20"/>
        </w:rPr>
      </w:pPr>
    </w:p>
    <w:p w:rsidR="00AD55F4" w:rsidRPr="003D14DD" w:rsidRDefault="00AD55F4" w:rsidP="00AD55F4">
      <w:pPr>
        <w:tabs>
          <w:tab w:val="left" w:pos="900"/>
          <w:tab w:val="left" w:pos="1080"/>
          <w:tab w:val="left" w:pos="1534"/>
        </w:tabs>
        <w:suppressAutoHyphens/>
        <w:ind w:firstLine="709"/>
        <w:jc w:val="both"/>
        <w:rPr>
          <w:b/>
          <w:iCs/>
          <w:sz w:val="20"/>
          <w:szCs w:val="20"/>
        </w:rPr>
      </w:pPr>
      <w:r w:rsidRPr="003D14DD">
        <w:rPr>
          <w:b/>
          <w:sz w:val="20"/>
          <w:szCs w:val="20"/>
        </w:rPr>
        <w:t>Раздел 3</w:t>
      </w:r>
      <w:r w:rsidRPr="003D14DD">
        <w:rPr>
          <w:b/>
          <w:bCs/>
          <w:iCs/>
          <w:sz w:val="20"/>
          <w:szCs w:val="20"/>
        </w:rPr>
        <w:t xml:space="preserve"> </w:t>
      </w:r>
      <w:r w:rsidRPr="003D14DD">
        <w:rPr>
          <w:b/>
          <w:iCs/>
          <w:sz w:val="20"/>
          <w:szCs w:val="20"/>
        </w:rPr>
        <w:t>«</w:t>
      </w:r>
      <w:r w:rsidRPr="003D14DD">
        <w:rPr>
          <w:b/>
          <w:sz w:val="20"/>
          <w:szCs w:val="20"/>
        </w:rPr>
        <w:t>Технология разработки программного обеспечения</w:t>
      </w:r>
      <w:r w:rsidRPr="003D14DD">
        <w:rPr>
          <w:b/>
          <w:iCs/>
          <w:sz w:val="20"/>
          <w:szCs w:val="20"/>
        </w:rPr>
        <w:t>»</w:t>
      </w:r>
    </w:p>
    <w:p w:rsidR="00AD55F4" w:rsidRPr="003D14DD" w:rsidRDefault="00AD55F4" w:rsidP="00AD55F4">
      <w:pPr>
        <w:numPr>
          <w:ilvl w:val="0"/>
          <w:numId w:val="27"/>
        </w:numPr>
        <w:tabs>
          <w:tab w:val="left" w:pos="900"/>
          <w:tab w:val="left" w:pos="2149"/>
        </w:tabs>
        <w:ind w:left="0" w:firstLine="709"/>
        <w:rPr>
          <w:sz w:val="20"/>
          <w:szCs w:val="20"/>
        </w:rPr>
      </w:pPr>
      <w:r w:rsidRPr="003D14DD">
        <w:rPr>
          <w:sz w:val="20"/>
          <w:szCs w:val="20"/>
        </w:rPr>
        <w:t xml:space="preserve">Цели и задачи разработки программного обеспечения. </w:t>
      </w:r>
    </w:p>
    <w:p w:rsidR="00AD55F4" w:rsidRPr="003D14DD" w:rsidRDefault="00AD55F4" w:rsidP="00AD55F4">
      <w:pPr>
        <w:numPr>
          <w:ilvl w:val="0"/>
          <w:numId w:val="27"/>
        </w:numPr>
        <w:tabs>
          <w:tab w:val="left" w:pos="900"/>
          <w:tab w:val="left" w:pos="2149"/>
        </w:tabs>
        <w:ind w:left="0" w:firstLine="709"/>
        <w:rPr>
          <w:sz w:val="20"/>
          <w:szCs w:val="20"/>
        </w:rPr>
      </w:pPr>
      <w:r w:rsidRPr="003D14DD">
        <w:rPr>
          <w:sz w:val="20"/>
          <w:szCs w:val="20"/>
        </w:rPr>
        <w:t xml:space="preserve">Общие принципы разработки программного обеспечения. </w:t>
      </w:r>
    </w:p>
    <w:p w:rsidR="00AD55F4" w:rsidRPr="003D14DD" w:rsidRDefault="00AD55F4" w:rsidP="00AD55F4">
      <w:pPr>
        <w:numPr>
          <w:ilvl w:val="0"/>
          <w:numId w:val="27"/>
        </w:numPr>
        <w:tabs>
          <w:tab w:val="left" w:pos="900"/>
          <w:tab w:val="left" w:pos="2149"/>
        </w:tabs>
        <w:ind w:left="0" w:firstLine="709"/>
        <w:rPr>
          <w:sz w:val="20"/>
          <w:szCs w:val="20"/>
        </w:rPr>
      </w:pPr>
      <w:r w:rsidRPr="003D14DD">
        <w:rPr>
          <w:sz w:val="20"/>
          <w:szCs w:val="20"/>
        </w:rPr>
        <w:t xml:space="preserve">Жизненный цикл программного обеспечения. </w:t>
      </w:r>
    </w:p>
    <w:p w:rsidR="00AD55F4" w:rsidRPr="003D14DD" w:rsidRDefault="00AD55F4" w:rsidP="00AD55F4">
      <w:pPr>
        <w:numPr>
          <w:ilvl w:val="0"/>
          <w:numId w:val="27"/>
        </w:numPr>
        <w:tabs>
          <w:tab w:val="left" w:pos="900"/>
          <w:tab w:val="left" w:pos="2149"/>
        </w:tabs>
        <w:ind w:left="0" w:firstLine="709"/>
        <w:rPr>
          <w:sz w:val="20"/>
          <w:szCs w:val="20"/>
        </w:rPr>
      </w:pPr>
      <w:r w:rsidRPr="003D14DD">
        <w:rPr>
          <w:sz w:val="20"/>
          <w:szCs w:val="20"/>
        </w:rPr>
        <w:t xml:space="preserve">Идеальный  и реальный процессы разработки программного обеспечения. </w:t>
      </w:r>
    </w:p>
    <w:p w:rsidR="00AD55F4" w:rsidRPr="003D14DD" w:rsidRDefault="00AD55F4" w:rsidP="00AD55F4">
      <w:pPr>
        <w:numPr>
          <w:ilvl w:val="0"/>
          <w:numId w:val="27"/>
        </w:numPr>
        <w:tabs>
          <w:tab w:val="left" w:pos="900"/>
          <w:tab w:val="left" w:pos="2149"/>
        </w:tabs>
        <w:ind w:left="0" w:firstLine="709"/>
        <w:rPr>
          <w:sz w:val="20"/>
          <w:szCs w:val="20"/>
        </w:rPr>
      </w:pPr>
      <w:r w:rsidRPr="003D14DD">
        <w:rPr>
          <w:sz w:val="20"/>
          <w:szCs w:val="20"/>
        </w:rPr>
        <w:t xml:space="preserve">Технология коллективной разработки. </w:t>
      </w:r>
    </w:p>
    <w:p w:rsidR="00AD55F4" w:rsidRPr="003D14DD" w:rsidRDefault="00AD55F4" w:rsidP="00AD55F4">
      <w:pPr>
        <w:numPr>
          <w:ilvl w:val="0"/>
          <w:numId w:val="27"/>
        </w:numPr>
        <w:tabs>
          <w:tab w:val="left" w:pos="900"/>
          <w:tab w:val="left" w:pos="2149"/>
        </w:tabs>
        <w:ind w:left="0" w:firstLine="709"/>
        <w:rPr>
          <w:sz w:val="20"/>
          <w:szCs w:val="20"/>
        </w:rPr>
      </w:pPr>
      <w:r w:rsidRPr="003D14DD">
        <w:rPr>
          <w:sz w:val="20"/>
          <w:szCs w:val="20"/>
        </w:rPr>
        <w:t xml:space="preserve">Средства поддержки коллективной разработки. </w:t>
      </w:r>
    </w:p>
    <w:p w:rsidR="00AD55F4" w:rsidRPr="003D14DD" w:rsidRDefault="00AD55F4" w:rsidP="00AD55F4">
      <w:pPr>
        <w:numPr>
          <w:ilvl w:val="0"/>
          <w:numId w:val="27"/>
        </w:numPr>
        <w:tabs>
          <w:tab w:val="left" w:pos="900"/>
          <w:tab w:val="left" w:pos="2149"/>
        </w:tabs>
        <w:ind w:left="0" w:firstLine="709"/>
        <w:rPr>
          <w:sz w:val="20"/>
          <w:szCs w:val="20"/>
        </w:rPr>
      </w:pPr>
      <w:r w:rsidRPr="003D14DD">
        <w:rPr>
          <w:sz w:val="20"/>
          <w:szCs w:val="20"/>
        </w:rPr>
        <w:t xml:space="preserve">Управление требованиями к программному обеспечению. </w:t>
      </w:r>
    </w:p>
    <w:p w:rsidR="00AD55F4" w:rsidRPr="003D14DD" w:rsidRDefault="00AD55F4" w:rsidP="00AD55F4">
      <w:pPr>
        <w:numPr>
          <w:ilvl w:val="0"/>
          <w:numId w:val="27"/>
        </w:numPr>
        <w:tabs>
          <w:tab w:val="left" w:pos="900"/>
          <w:tab w:val="left" w:pos="2149"/>
        </w:tabs>
        <w:ind w:left="0" w:firstLine="709"/>
        <w:rPr>
          <w:sz w:val="20"/>
          <w:szCs w:val="20"/>
        </w:rPr>
      </w:pPr>
      <w:r w:rsidRPr="003D14DD">
        <w:rPr>
          <w:sz w:val="20"/>
          <w:szCs w:val="20"/>
        </w:rPr>
        <w:t xml:space="preserve">Руководство программным проектом.  </w:t>
      </w:r>
    </w:p>
    <w:p w:rsidR="00AD55F4" w:rsidRPr="003D14DD" w:rsidRDefault="00AD55F4" w:rsidP="00AD55F4">
      <w:pPr>
        <w:numPr>
          <w:ilvl w:val="0"/>
          <w:numId w:val="27"/>
        </w:numPr>
        <w:tabs>
          <w:tab w:val="left" w:pos="900"/>
          <w:tab w:val="left" w:pos="2149"/>
        </w:tabs>
        <w:ind w:left="0" w:firstLine="709"/>
        <w:rPr>
          <w:b/>
          <w:sz w:val="20"/>
          <w:szCs w:val="20"/>
        </w:rPr>
      </w:pPr>
      <w:r w:rsidRPr="003D14DD">
        <w:rPr>
          <w:sz w:val="20"/>
          <w:szCs w:val="20"/>
        </w:rPr>
        <w:t>Оценка затрат на разработку.</w:t>
      </w:r>
    </w:p>
    <w:p w:rsidR="00AD55F4" w:rsidRPr="003D14DD" w:rsidRDefault="00AD55F4" w:rsidP="00AD55F4">
      <w:pPr>
        <w:tabs>
          <w:tab w:val="left" w:pos="1080"/>
        </w:tabs>
        <w:rPr>
          <w:b/>
          <w:sz w:val="20"/>
          <w:szCs w:val="20"/>
        </w:rPr>
      </w:pPr>
    </w:p>
    <w:p w:rsidR="00AD55F4" w:rsidRPr="003D14DD" w:rsidRDefault="00AD55F4" w:rsidP="00AD55F4">
      <w:pPr>
        <w:tabs>
          <w:tab w:val="left" w:pos="1080"/>
        </w:tabs>
        <w:ind w:firstLine="709"/>
        <w:rPr>
          <w:b/>
          <w:sz w:val="20"/>
          <w:szCs w:val="20"/>
        </w:rPr>
      </w:pPr>
      <w:r w:rsidRPr="003D14DD">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AD55F4" w:rsidRPr="003D14DD" w:rsidRDefault="00AD55F4" w:rsidP="00AD55F4">
      <w:pPr>
        <w:tabs>
          <w:tab w:val="left" w:pos="1080"/>
        </w:tabs>
        <w:ind w:firstLine="709"/>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0"/>
        <w:gridCol w:w="2557"/>
        <w:gridCol w:w="2368"/>
        <w:gridCol w:w="1015"/>
        <w:gridCol w:w="1525"/>
      </w:tblGrid>
      <w:tr w:rsidR="00AD55F4" w:rsidRPr="003D14DD" w:rsidTr="004D69F2">
        <w:trPr>
          <w:trHeight w:val="190"/>
          <w:tblHeader/>
        </w:trPr>
        <w:tc>
          <w:tcPr>
            <w:tcW w:w="0" w:type="auto"/>
            <w:vMerge w:val="restart"/>
            <w:vAlign w:val="center"/>
          </w:tcPr>
          <w:p w:rsidR="00AD55F4" w:rsidRPr="003D14DD" w:rsidRDefault="00AD55F4" w:rsidP="004D69F2">
            <w:pPr>
              <w:jc w:val="center"/>
              <w:rPr>
                <w:b/>
                <w:sz w:val="20"/>
                <w:szCs w:val="20"/>
              </w:rPr>
            </w:pPr>
            <w:r w:rsidRPr="003D14DD">
              <w:rPr>
                <w:b/>
                <w:sz w:val="20"/>
                <w:szCs w:val="20"/>
              </w:rPr>
              <w:t>Виды контактной</w:t>
            </w:r>
          </w:p>
          <w:p w:rsidR="00AD55F4" w:rsidRPr="003D14DD" w:rsidRDefault="00AD55F4" w:rsidP="004D69F2">
            <w:pPr>
              <w:jc w:val="center"/>
              <w:rPr>
                <w:b/>
                <w:sz w:val="20"/>
                <w:szCs w:val="20"/>
              </w:rPr>
            </w:pPr>
            <w:r w:rsidRPr="003D14DD">
              <w:rPr>
                <w:b/>
                <w:sz w:val="20"/>
                <w:szCs w:val="20"/>
              </w:rPr>
              <w:t xml:space="preserve">работы </w:t>
            </w:r>
          </w:p>
        </w:tc>
        <w:tc>
          <w:tcPr>
            <w:tcW w:w="0" w:type="auto"/>
            <w:gridSpan w:val="2"/>
          </w:tcPr>
          <w:p w:rsidR="00AD55F4" w:rsidRPr="003D14DD" w:rsidRDefault="00AD55F4" w:rsidP="004D69F2">
            <w:pPr>
              <w:jc w:val="center"/>
              <w:rPr>
                <w:b/>
                <w:sz w:val="20"/>
                <w:szCs w:val="20"/>
              </w:rPr>
            </w:pPr>
            <w:r w:rsidRPr="003D14DD">
              <w:rPr>
                <w:b/>
                <w:sz w:val="20"/>
                <w:szCs w:val="20"/>
              </w:rPr>
              <w:t xml:space="preserve">Образовательные технологии </w:t>
            </w:r>
          </w:p>
        </w:tc>
        <w:tc>
          <w:tcPr>
            <w:tcW w:w="0" w:type="auto"/>
            <w:gridSpan w:val="2"/>
            <w:vAlign w:val="center"/>
          </w:tcPr>
          <w:p w:rsidR="00AD55F4" w:rsidRPr="003D14DD" w:rsidRDefault="00AD55F4" w:rsidP="004D69F2">
            <w:pPr>
              <w:jc w:val="center"/>
              <w:rPr>
                <w:b/>
                <w:sz w:val="20"/>
                <w:szCs w:val="20"/>
              </w:rPr>
            </w:pPr>
            <w:r w:rsidRPr="003D14DD">
              <w:rPr>
                <w:b/>
                <w:sz w:val="20"/>
                <w:szCs w:val="20"/>
              </w:rPr>
              <w:t xml:space="preserve">Контактная работа </w:t>
            </w:r>
          </w:p>
          <w:p w:rsidR="00AD55F4" w:rsidRPr="003D14DD" w:rsidRDefault="00AD55F4" w:rsidP="004D69F2">
            <w:pPr>
              <w:jc w:val="center"/>
              <w:rPr>
                <w:b/>
                <w:sz w:val="20"/>
                <w:szCs w:val="20"/>
              </w:rPr>
            </w:pPr>
          </w:p>
        </w:tc>
      </w:tr>
      <w:tr w:rsidR="00AD55F4" w:rsidRPr="003D14DD" w:rsidTr="004D69F2">
        <w:trPr>
          <w:trHeight w:val="577"/>
          <w:tblHeader/>
        </w:trPr>
        <w:tc>
          <w:tcPr>
            <w:tcW w:w="0" w:type="auto"/>
            <w:vMerge/>
          </w:tcPr>
          <w:p w:rsidR="00AD55F4" w:rsidRPr="003D14DD" w:rsidRDefault="00AD55F4" w:rsidP="004D69F2">
            <w:pPr>
              <w:jc w:val="center"/>
              <w:rPr>
                <w:sz w:val="20"/>
                <w:szCs w:val="20"/>
              </w:rPr>
            </w:pPr>
          </w:p>
        </w:tc>
        <w:tc>
          <w:tcPr>
            <w:tcW w:w="0" w:type="auto"/>
          </w:tcPr>
          <w:p w:rsidR="00AD55F4" w:rsidRPr="003D14DD" w:rsidRDefault="00AD55F4" w:rsidP="004D69F2">
            <w:pPr>
              <w:jc w:val="center"/>
              <w:rPr>
                <w:b/>
                <w:sz w:val="20"/>
                <w:szCs w:val="20"/>
              </w:rPr>
            </w:pPr>
            <w:r w:rsidRPr="003D14DD">
              <w:rPr>
                <w:b/>
                <w:sz w:val="20"/>
                <w:szCs w:val="20"/>
              </w:rPr>
              <w:t>Объем занятий, проводимых путем непосредственного взаимодействия педагогического работника с обучающимися</w:t>
            </w:r>
          </w:p>
          <w:p w:rsidR="00AD55F4" w:rsidRPr="003D14DD" w:rsidRDefault="00AD55F4" w:rsidP="004D69F2">
            <w:pPr>
              <w:jc w:val="center"/>
              <w:rPr>
                <w:b/>
                <w:sz w:val="20"/>
                <w:szCs w:val="20"/>
              </w:rPr>
            </w:pPr>
            <w:r w:rsidRPr="003D14DD">
              <w:rPr>
                <w:b/>
                <w:sz w:val="20"/>
                <w:szCs w:val="20"/>
              </w:rPr>
              <w:t>(</w:t>
            </w:r>
            <w:proofErr w:type="spellStart"/>
            <w:r w:rsidRPr="003D14DD">
              <w:rPr>
                <w:b/>
                <w:sz w:val="20"/>
                <w:szCs w:val="20"/>
              </w:rPr>
              <w:t>ак.ч</w:t>
            </w:r>
            <w:proofErr w:type="spellEnd"/>
            <w:r w:rsidRPr="003D14DD">
              <w:rPr>
                <w:b/>
                <w:sz w:val="20"/>
                <w:szCs w:val="20"/>
              </w:rPr>
              <w:t>)</w:t>
            </w:r>
          </w:p>
        </w:tc>
        <w:tc>
          <w:tcPr>
            <w:tcW w:w="0" w:type="auto"/>
          </w:tcPr>
          <w:p w:rsidR="00AD55F4" w:rsidRPr="003D14DD" w:rsidRDefault="00AD55F4" w:rsidP="004D69F2">
            <w:pPr>
              <w:jc w:val="center"/>
              <w:rPr>
                <w:b/>
                <w:sz w:val="20"/>
                <w:szCs w:val="20"/>
              </w:rPr>
            </w:pPr>
            <w:r w:rsidRPr="003D14DD">
              <w:rPr>
                <w:b/>
                <w:sz w:val="20"/>
                <w:szCs w:val="20"/>
              </w:rPr>
              <w:t>Объем занятий с применением электронного обучения, дистанционных образовательных технологий (</w:t>
            </w:r>
            <w:proofErr w:type="spellStart"/>
            <w:r w:rsidRPr="003D14DD">
              <w:rPr>
                <w:b/>
                <w:sz w:val="20"/>
                <w:szCs w:val="20"/>
              </w:rPr>
              <w:t>ак.ч</w:t>
            </w:r>
            <w:proofErr w:type="spellEnd"/>
            <w:r w:rsidRPr="003D14DD">
              <w:rPr>
                <w:b/>
                <w:sz w:val="20"/>
                <w:szCs w:val="20"/>
              </w:rPr>
              <w:t>)</w:t>
            </w:r>
          </w:p>
        </w:tc>
        <w:tc>
          <w:tcPr>
            <w:tcW w:w="1015" w:type="dxa"/>
            <w:vAlign w:val="center"/>
          </w:tcPr>
          <w:p w:rsidR="00AD55F4" w:rsidRPr="003D14DD" w:rsidRDefault="00AD55F4" w:rsidP="004D69F2">
            <w:pPr>
              <w:jc w:val="center"/>
              <w:rPr>
                <w:sz w:val="20"/>
                <w:szCs w:val="20"/>
              </w:rPr>
            </w:pPr>
            <w:r w:rsidRPr="003D14DD">
              <w:rPr>
                <w:b/>
                <w:sz w:val="20"/>
                <w:szCs w:val="20"/>
              </w:rPr>
              <w:t xml:space="preserve">(всего </w:t>
            </w:r>
            <w:proofErr w:type="spellStart"/>
            <w:r w:rsidRPr="003D14DD">
              <w:rPr>
                <w:b/>
                <w:sz w:val="20"/>
                <w:szCs w:val="20"/>
              </w:rPr>
              <w:t>ак.ч</w:t>
            </w:r>
            <w:proofErr w:type="spellEnd"/>
            <w:r w:rsidRPr="003D14DD">
              <w:rPr>
                <w:b/>
                <w:sz w:val="20"/>
                <w:szCs w:val="20"/>
              </w:rPr>
              <w:t>.)</w:t>
            </w:r>
          </w:p>
        </w:tc>
        <w:tc>
          <w:tcPr>
            <w:tcW w:w="1525" w:type="dxa"/>
            <w:vAlign w:val="center"/>
          </w:tcPr>
          <w:p w:rsidR="00AD55F4" w:rsidRPr="003D14DD" w:rsidRDefault="00AD55F4" w:rsidP="004D69F2">
            <w:pPr>
              <w:jc w:val="center"/>
              <w:rPr>
                <w:b/>
                <w:sz w:val="20"/>
                <w:szCs w:val="20"/>
              </w:rPr>
            </w:pPr>
            <w:r w:rsidRPr="003D14DD">
              <w:rPr>
                <w:b/>
                <w:sz w:val="20"/>
                <w:szCs w:val="20"/>
              </w:rPr>
              <w:t>в том числе в форме практической подготовки</w:t>
            </w:r>
          </w:p>
          <w:p w:rsidR="00AD55F4" w:rsidRPr="003D14DD" w:rsidRDefault="00AD55F4" w:rsidP="004D69F2">
            <w:pPr>
              <w:jc w:val="center"/>
              <w:rPr>
                <w:sz w:val="20"/>
                <w:szCs w:val="20"/>
              </w:rPr>
            </w:pPr>
            <w:r w:rsidRPr="003D14DD">
              <w:rPr>
                <w:b/>
                <w:sz w:val="20"/>
                <w:szCs w:val="20"/>
              </w:rPr>
              <w:t xml:space="preserve">( </w:t>
            </w:r>
            <w:proofErr w:type="spellStart"/>
            <w:r w:rsidRPr="003D14DD">
              <w:rPr>
                <w:b/>
                <w:sz w:val="20"/>
                <w:szCs w:val="20"/>
              </w:rPr>
              <w:t>ак.ч</w:t>
            </w:r>
            <w:proofErr w:type="spellEnd"/>
            <w:r w:rsidRPr="003D14DD">
              <w:rPr>
                <w:b/>
                <w:sz w:val="20"/>
                <w:szCs w:val="20"/>
              </w:rPr>
              <w:t>.)</w:t>
            </w:r>
          </w:p>
        </w:tc>
      </w:tr>
      <w:tr w:rsidR="00AD55F4" w:rsidRPr="003D14DD" w:rsidTr="004D69F2">
        <w:trPr>
          <w:trHeight w:val="171"/>
          <w:tblHeader/>
        </w:trPr>
        <w:tc>
          <w:tcPr>
            <w:tcW w:w="0" w:type="auto"/>
          </w:tcPr>
          <w:p w:rsidR="00AD55F4" w:rsidRPr="003D14DD" w:rsidRDefault="00AD55F4" w:rsidP="004D69F2">
            <w:pPr>
              <w:jc w:val="center"/>
              <w:rPr>
                <w:sz w:val="20"/>
                <w:szCs w:val="20"/>
              </w:rPr>
            </w:pPr>
            <w:r w:rsidRPr="003D14DD">
              <w:rPr>
                <w:sz w:val="20"/>
                <w:szCs w:val="20"/>
              </w:rPr>
              <w:t>1</w:t>
            </w:r>
          </w:p>
        </w:tc>
        <w:tc>
          <w:tcPr>
            <w:tcW w:w="0" w:type="auto"/>
          </w:tcPr>
          <w:p w:rsidR="00AD55F4" w:rsidRPr="003D14DD" w:rsidRDefault="00AD55F4" w:rsidP="004D69F2">
            <w:pPr>
              <w:jc w:val="center"/>
              <w:rPr>
                <w:sz w:val="20"/>
                <w:szCs w:val="20"/>
              </w:rPr>
            </w:pPr>
            <w:r w:rsidRPr="003D14DD">
              <w:rPr>
                <w:sz w:val="20"/>
                <w:szCs w:val="20"/>
              </w:rPr>
              <w:t>2</w:t>
            </w:r>
          </w:p>
        </w:tc>
        <w:tc>
          <w:tcPr>
            <w:tcW w:w="0" w:type="auto"/>
          </w:tcPr>
          <w:p w:rsidR="00AD55F4" w:rsidRPr="003D14DD" w:rsidRDefault="00AD55F4" w:rsidP="004D69F2">
            <w:pPr>
              <w:jc w:val="center"/>
              <w:rPr>
                <w:sz w:val="20"/>
                <w:szCs w:val="20"/>
              </w:rPr>
            </w:pPr>
            <w:r w:rsidRPr="003D14DD">
              <w:rPr>
                <w:sz w:val="20"/>
                <w:szCs w:val="20"/>
              </w:rPr>
              <w:t>3</w:t>
            </w:r>
          </w:p>
        </w:tc>
        <w:tc>
          <w:tcPr>
            <w:tcW w:w="1015" w:type="dxa"/>
          </w:tcPr>
          <w:p w:rsidR="00AD55F4" w:rsidRPr="003D14DD" w:rsidRDefault="00AD55F4" w:rsidP="004D69F2">
            <w:pPr>
              <w:jc w:val="center"/>
              <w:rPr>
                <w:sz w:val="20"/>
                <w:szCs w:val="20"/>
              </w:rPr>
            </w:pPr>
            <w:r w:rsidRPr="003D14DD">
              <w:rPr>
                <w:sz w:val="20"/>
                <w:szCs w:val="20"/>
              </w:rPr>
              <w:t>4</w:t>
            </w:r>
          </w:p>
        </w:tc>
        <w:tc>
          <w:tcPr>
            <w:tcW w:w="1525" w:type="dxa"/>
          </w:tcPr>
          <w:p w:rsidR="00AD55F4" w:rsidRPr="003D14DD" w:rsidRDefault="00AD55F4" w:rsidP="004D69F2">
            <w:pPr>
              <w:jc w:val="center"/>
              <w:rPr>
                <w:sz w:val="20"/>
                <w:szCs w:val="20"/>
              </w:rPr>
            </w:pPr>
            <w:r w:rsidRPr="003D14DD">
              <w:rPr>
                <w:sz w:val="20"/>
                <w:szCs w:val="20"/>
              </w:rPr>
              <w:t>5</w:t>
            </w:r>
          </w:p>
        </w:tc>
      </w:tr>
      <w:tr w:rsidR="00AD55F4" w:rsidRPr="003D14DD" w:rsidTr="004D69F2">
        <w:tc>
          <w:tcPr>
            <w:tcW w:w="0" w:type="auto"/>
          </w:tcPr>
          <w:p w:rsidR="00AD55F4" w:rsidRPr="003D14DD" w:rsidRDefault="00AD55F4" w:rsidP="004D69F2">
            <w:pPr>
              <w:rPr>
                <w:b/>
                <w:sz w:val="20"/>
                <w:szCs w:val="20"/>
              </w:rPr>
            </w:pPr>
            <w:r w:rsidRPr="003D14DD">
              <w:rPr>
                <w:b/>
                <w:sz w:val="20"/>
                <w:szCs w:val="20"/>
              </w:rPr>
              <w:t>Лекционного типа (лекции)</w:t>
            </w:r>
          </w:p>
        </w:tc>
        <w:tc>
          <w:tcPr>
            <w:tcW w:w="0" w:type="auto"/>
            <w:vAlign w:val="center"/>
          </w:tcPr>
          <w:p w:rsidR="00AD55F4" w:rsidRPr="003D14DD" w:rsidRDefault="00AD55F4" w:rsidP="004D69F2">
            <w:pPr>
              <w:jc w:val="center"/>
              <w:rPr>
                <w:sz w:val="20"/>
                <w:szCs w:val="20"/>
              </w:rPr>
            </w:pPr>
            <w:r w:rsidRPr="003D14DD">
              <w:rPr>
                <w:sz w:val="20"/>
                <w:szCs w:val="20"/>
              </w:rPr>
              <w:t>2</w:t>
            </w:r>
          </w:p>
        </w:tc>
        <w:tc>
          <w:tcPr>
            <w:tcW w:w="0" w:type="auto"/>
            <w:vAlign w:val="center"/>
          </w:tcPr>
          <w:p w:rsidR="00AD55F4" w:rsidRPr="003D14DD" w:rsidRDefault="00AD55F4" w:rsidP="004D69F2">
            <w:pPr>
              <w:jc w:val="center"/>
              <w:rPr>
                <w:i/>
                <w:sz w:val="20"/>
                <w:szCs w:val="20"/>
              </w:rPr>
            </w:pPr>
            <w:r w:rsidRPr="003D14DD">
              <w:rPr>
                <w:i/>
                <w:sz w:val="20"/>
                <w:szCs w:val="20"/>
              </w:rPr>
              <w:t>-</w:t>
            </w:r>
          </w:p>
        </w:tc>
        <w:tc>
          <w:tcPr>
            <w:tcW w:w="1015" w:type="dxa"/>
            <w:vAlign w:val="center"/>
          </w:tcPr>
          <w:p w:rsidR="00AD55F4" w:rsidRPr="003D14DD" w:rsidRDefault="00AD55F4" w:rsidP="004D69F2">
            <w:pPr>
              <w:jc w:val="center"/>
              <w:rPr>
                <w:b/>
                <w:sz w:val="20"/>
                <w:szCs w:val="20"/>
              </w:rPr>
            </w:pPr>
            <w:r w:rsidRPr="003D14DD">
              <w:rPr>
                <w:b/>
                <w:sz w:val="20"/>
                <w:szCs w:val="20"/>
              </w:rPr>
              <w:t>2</w:t>
            </w:r>
          </w:p>
        </w:tc>
        <w:tc>
          <w:tcPr>
            <w:tcW w:w="1525" w:type="dxa"/>
            <w:vAlign w:val="center"/>
          </w:tcPr>
          <w:p w:rsidR="00AD55F4" w:rsidRPr="003D14DD" w:rsidRDefault="00AD55F4" w:rsidP="004D69F2">
            <w:pPr>
              <w:jc w:val="center"/>
              <w:rPr>
                <w:b/>
                <w:sz w:val="20"/>
                <w:szCs w:val="20"/>
              </w:rPr>
            </w:pPr>
            <w:r w:rsidRPr="003D14DD">
              <w:rPr>
                <w:b/>
                <w:sz w:val="20"/>
                <w:szCs w:val="20"/>
              </w:rPr>
              <w:t>-</w:t>
            </w:r>
          </w:p>
        </w:tc>
      </w:tr>
      <w:tr w:rsidR="00AD55F4" w:rsidRPr="003D14DD" w:rsidTr="004D69F2">
        <w:trPr>
          <w:trHeight w:val="337"/>
        </w:trPr>
        <w:tc>
          <w:tcPr>
            <w:tcW w:w="0" w:type="auto"/>
          </w:tcPr>
          <w:p w:rsidR="00AD55F4" w:rsidRPr="003D14DD" w:rsidRDefault="00AD55F4" w:rsidP="004D69F2">
            <w:pPr>
              <w:rPr>
                <w:b/>
                <w:sz w:val="20"/>
                <w:szCs w:val="20"/>
              </w:rPr>
            </w:pPr>
            <w:r w:rsidRPr="003D14DD">
              <w:rPr>
                <w:b/>
                <w:sz w:val="20"/>
                <w:szCs w:val="20"/>
              </w:rPr>
              <w:t>Семинарского типа</w:t>
            </w:r>
          </w:p>
          <w:p w:rsidR="00AD55F4" w:rsidRPr="003D14DD" w:rsidRDefault="00AD55F4" w:rsidP="004D69F2">
            <w:pPr>
              <w:rPr>
                <w:b/>
                <w:sz w:val="20"/>
                <w:szCs w:val="20"/>
              </w:rPr>
            </w:pPr>
            <w:r w:rsidRPr="003D14DD">
              <w:rPr>
                <w:b/>
                <w:sz w:val="20"/>
                <w:szCs w:val="20"/>
              </w:rPr>
              <w:t>(семинар)</w:t>
            </w:r>
          </w:p>
          <w:p w:rsidR="00AD55F4" w:rsidRPr="003D14DD" w:rsidRDefault="00AD55F4" w:rsidP="004D69F2">
            <w:pPr>
              <w:rPr>
                <w:sz w:val="20"/>
                <w:szCs w:val="20"/>
              </w:rPr>
            </w:pPr>
          </w:p>
        </w:tc>
        <w:tc>
          <w:tcPr>
            <w:tcW w:w="0" w:type="auto"/>
            <w:vAlign w:val="center"/>
          </w:tcPr>
          <w:p w:rsidR="00AD55F4" w:rsidRPr="003D14DD" w:rsidRDefault="00AD55F4" w:rsidP="004D69F2">
            <w:pPr>
              <w:jc w:val="center"/>
              <w:rPr>
                <w:sz w:val="20"/>
                <w:szCs w:val="20"/>
              </w:rPr>
            </w:pPr>
            <w:r w:rsidRPr="003D14DD">
              <w:rPr>
                <w:sz w:val="20"/>
                <w:szCs w:val="20"/>
              </w:rPr>
              <w:t>-</w:t>
            </w:r>
          </w:p>
        </w:tc>
        <w:tc>
          <w:tcPr>
            <w:tcW w:w="0" w:type="auto"/>
            <w:vAlign w:val="center"/>
          </w:tcPr>
          <w:p w:rsidR="00AD55F4" w:rsidRPr="003D14DD" w:rsidRDefault="00AD55F4" w:rsidP="004D69F2">
            <w:pPr>
              <w:jc w:val="center"/>
              <w:rPr>
                <w:sz w:val="20"/>
                <w:szCs w:val="20"/>
              </w:rPr>
            </w:pPr>
            <w:r w:rsidRPr="003D14DD">
              <w:rPr>
                <w:sz w:val="20"/>
                <w:szCs w:val="20"/>
              </w:rPr>
              <w:t>-</w:t>
            </w:r>
          </w:p>
        </w:tc>
        <w:tc>
          <w:tcPr>
            <w:tcW w:w="1015" w:type="dxa"/>
            <w:vAlign w:val="center"/>
          </w:tcPr>
          <w:p w:rsidR="00AD55F4" w:rsidRPr="003D14DD" w:rsidRDefault="00AD55F4" w:rsidP="004D69F2">
            <w:pPr>
              <w:jc w:val="center"/>
              <w:rPr>
                <w:sz w:val="20"/>
                <w:szCs w:val="20"/>
              </w:rPr>
            </w:pPr>
            <w:r w:rsidRPr="003D14DD">
              <w:rPr>
                <w:sz w:val="20"/>
                <w:szCs w:val="20"/>
              </w:rPr>
              <w:t>-</w:t>
            </w:r>
          </w:p>
        </w:tc>
        <w:tc>
          <w:tcPr>
            <w:tcW w:w="1525" w:type="dxa"/>
            <w:vAlign w:val="center"/>
          </w:tcPr>
          <w:p w:rsidR="00AD55F4" w:rsidRPr="003D14DD" w:rsidRDefault="00AD55F4" w:rsidP="004D69F2">
            <w:pPr>
              <w:jc w:val="center"/>
              <w:rPr>
                <w:sz w:val="20"/>
                <w:szCs w:val="20"/>
              </w:rPr>
            </w:pPr>
            <w:r w:rsidRPr="003D14DD">
              <w:rPr>
                <w:sz w:val="20"/>
                <w:szCs w:val="20"/>
              </w:rPr>
              <w:t>-</w:t>
            </w:r>
          </w:p>
        </w:tc>
      </w:tr>
      <w:tr w:rsidR="00AD55F4" w:rsidRPr="003D14DD" w:rsidTr="004D69F2">
        <w:tc>
          <w:tcPr>
            <w:tcW w:w="0" w:type="auto"/>
          </w:tcPr>
          <w:p w:rsidR="00AD55F4" w:rsidRPr="003D14DD" w:rsidRDefault="00AD55F4" w:rsidP="004D69F2">
            <w:pPr>
              <w:rPr>
                <w:b/>
                <w:sz w:val="20"/>
                <w:szCs w:val="20"/>
              </w:rPr>
            </w:pPr>
            <w:r w:rsidRPr="003D14DD">
              <w:rPr>
                <w:b/>
                <w:sz w:val="20"/>
                <w:szCs w:val="20"/>
              </w:rPr>
              <w:t>Семинарского типа</w:t>
            </w:r>
          </w:p>
          <w:p w:rsidR="00AD55F4" w:rsidRPr="003D14DD" w:rsidRDefault="00AD55F4" w:rsidP="004D69F2">
            <w:pPr>
              <w:rPr>
                <w:sz w:val="20"/>
                <w:szCs w:val="20"/>
              </w:rPr>
            </w:pPr>
            <w:r w:rsidRPr="003D14DD">
              <w:rPr>
                <w:b/>
                <w:sz w:val="20"/>
                <w:szCs w:val="20"/>
              </w:rPr>
              <w:t>(практические занятия)</w:t>
            </w:r>
          </w:p>
        </w:tc>
        <w:tc>
          <w:tcPr>
            <w:tcW w:w="0" w:type="auto"/>
            <w:vAlign w:val="center"/>
          </w:tcPr>
          <w:p w:rsidR="00AD55F4" w:rsidRPr="003D14DD" w:rsidRDefault="00AD55F4" w:rsidP="004D69F2">
            <w:pPr>
              <w:jc w:val="center"/>
              <w:rPr>
                <w:sz w:val="20"/>
                <w:szCs w:val="20"/>
              </w:rPr>
            </w:pPr>
            <w:r w:rsidRPr="003D14DD">
              <w:rPr>
                <w:sz w:val="20"/>
                <w:szCs w:val="20"/>
              </w:rPr>
              <w:t>-</w:t>
            </w:r>
          </w:p>
        </w:tc>
        <w:tc>
          <w:tcPr>
            <w:tcW w:w="0" w:type="auto"/>
            <w:vAlign w:val="center"/>
          </w:tcPr>
          <w:p w:rsidR="00AD55F4" w:rsidRPr="003D14DD" w:rsidRDefault="00AD55F4" w:rsidP="004D69F2">
            <w:pPr>
              <w:jc w:val="center"/>
              <w:rPr>
                <w:sz w:val="20"/>
                <w:szCs w:val="20"/>
              </w:rPr>
            </w:pPr>
            <w:r w:rsidRPr="003D14DD">
              <w:rPr>
                <w:sz w:val="20"/>
                <w:szCs w:val="20"/>
              </w:rPr>
              <w:t>10</w:t>
            </w:r>
          </w:p>
        </w:tc>
        <w:tc>
          <w:tcPr>
            <w:tcW w:w="1015" w:type="dxa"/>
            <w:vAlign w:val="center"/>
          </w:tcPr>
          <w:p w:rsidR="00AD55F4" w:rsidRPr="003D14DD" w:rsidRDefault="00AD55F4" w:rsidP="004D69F2">
            <w:pPr>
              <w:jc w:val="center"/>
              <w:rPr>
                <w:b/>
                <w:sz w:val="20"/>
                <w:szCs w:val="20"/>
              </w:rPr>
            </w:pPr>
            <w:r w:rsidRPr="003D14DD">
              <w:rPr>
                <w:b/>
                <w:sz w:val="20"/>
                <w:szCs w:val="20"/>
              </w:rPr>
              <w:t>10</w:t>
            </w:r>
          </w:p>
        </w:tc>
        <w:tc>
          <w:tcPr>
            <w:tcW w:w="1525" w:type="dxa"/>
            <w:vAlign w:val="center"/>
          </w:tcPr>
          <w:p w:rsidR="00AD55F4" w:rsidRPr="003D14DD" w:rsidRDefault="00AD55F4" w:rsidP="004D69F2">
            <w:pPr>
              <w:jc w:val="center"/>
              <w:rPr>
                <w:b/>
                <w:sz w:val="20"/>
                <w:szCs w:val="20"/>
              </w:rPr>
            </w:pPr>
            <w:r w:rsidRPr="003D14DD">
              <w:rPr>
                <w:b/>
                <w:sz w:val="20"/>
                <w:szCs w:val="20"/>
              </w:rPr>
              <w:t>-</w:t>
            </w:r>
          </w:p>
        </w:tc>
      </w:tr>
      <w:tr w:rsidR="00AD55F4" w:rsidRPr="003D14DD" w:rsidTr="004D69F2">
        <w:tc>
          <w:tcPr>
            <w:tcW w:w="0" w:type="auto"/>
          </w:tcPr>
          <w:p w:rsidR="00AD55F4" w:rsidRPr="003D14DD" w:rsidRDefault="00AD55F4" w:rsidP="004D69F2">
            <w:pPr>
              <w:rPr>
                <w:i/>
                <w:sz w:val="20"/>
                <w:szCs w:val="20"/>
              </w:rPr>
            </w:pPr>
            <w:r w:rsidRPr="003D14DD">
              <w:rPr>
                <w:i/>
                <w:sz w:val="20"/>
                <w:szCs w:val="20"/>
              </w:rPr>
              <w:t xml:space="preserve">в том числе в форме практической подготовки </w:t>
            </w:r>
          </w:p>
        </w:tc>
        <w:tc>
          <w:tcPr>
            <w:tcW w:w="0" w:type="auto"/>
            <w:vAlign w:val="center"/>
          </w:tcPr>
          <w:p w:rsidR="00AD55F4" w:rsidRPr="003D14DD" w:rsidRDefault="00AD55F4" w:rsidP="004D69F2">
            <w:pPr>
              <w:jc w:val="center"/>
              <w:rPr>
                <w:i/>
                <w:sz w:val="20"/>
                <w:szCs w:val="20"/>
              </w:rPr>
            </w:pPr>
            <w:r w:rsidRPr="003D14DD">
              <w:rPr>
                <w:i/>
                <w:sz w:val="20"/>
                <w:szCs w:val="20"/>
              </w:rPr>
              <w:t>-</w:t>
            </w:r>
          </w:p>
        </w:tc>
        <w:tc>
          <w:tcPr>
            <w:tcW w:w="0" w:type="auto"/>
            <w:vAlign w:val="center"/>
          </w:tcPr>
          <w:p w:rsidR="00AD55F4" w:rsidRPr="003D14DD" w:rsidRDefault="00AD55F4" w:rsidP="004D69F2">
            <w:pPr>
              <w:jc w:val="center"/>
              <w:rPr>
                <w:sz w:val="20"/>
                <w:szCs w:val="20"/>
              </w:rPr>
            </w:pPr>
            <w:r w:rsidRPr="003D14DD">
              <w:rPr>
                <w:sz w:val="20"/>
                <w:szCs w:val="20"/>
              </w:rPr>
              <w:t>-</w:t>
            </w:r>
          </w:p>
        </w:tc>
        <w:tc>
          <w:tcPr>
            <w:tcW w:w="1015" w:type="dxa"/>
            <w:vAlign w:val="center"/>
          </w:tcPr>
          <w:p w:rsidR="00AD55F4" w:rsidRPr="003D14DD" w:rsidRDefault="00AD55F4" w:rsidP="004D69F2">
            <w:pPr>
              <w:jc w:val="center"/>
              <w:rPr>
                <w:sz w:val="20"/>
                <w:szCs w:val="20"/>
              </w:rPr>
            </w:pPr>
            <w:r w:rsidRPr="003D14DD">
              <w:rPr>
                <w:sz w:val="20"/>
                <w:szCs w:val="20"/>
              </w:rPr>
              <w:t>-</w:t>
            </w:r>
          </w:p>
        </w:tc>
        <w:tc>
          <w:tcPr>
            <w:tcW w:w="1525" w:type="dxa"/>
            <w:vAlign w:val="center"/>
          </w:tcPr>
          <w:p w:rsidR="00AD55F4" w:rsidRPr="003D14DD" w:rsidRDefault="00AD55F4" w:rsidP="004D69F2">
            <w:pPr>
              <w:jc w:val="center"/>
              <w:rPr>
                <w:sz w:val="20"/>
                <w:szCs w:val="20"/>
              </w:rPr>
            </w:pPr>
            <w:r w:rsidRPr="003D14DD">
              <w:rPr>
                <w:sz w:val="20"/>
                <w:szCs w:val="20"/>
              </w:rPr>
              <w:t>4</w:t>
            </w:r>
          </w:p>
        </w:tc>
      </w:tr>
      <w:tr w:rsidR="00AD55F4" w:rsidRPr="003D14DD" w:rsidTr="004D69F2">
        <w:tc>
          <w:tcPr>
            <w:tcW w:w="0" w:type="auto"/>
          </w:tcPr>
          <w:p w:rsidR="00AD55F4" w:rsidRPr="003D14DD" w:rsidRDefault="00AD55F4" w:rsidP="004D69F2">
            <w:pPr>
              <w:rPr>
                <w:b/>
                <w:sz w:val="20"/>
                <w:szCs w:val="20"/>
              </w:rPr>
            </w:pPr>
            <w:r w:rsidRPr="003D14DD">
              <w:rPr>
                <w:b/>
                <w:sz w:val="20"/>
                <w:szCs w:val="20"/>
              </w:rPr>
              <w:t>Семинарского типа</w:t>
            </w:r>
          </w:p>
          <w:p w:rsidR="00AD55F4" w:rsidRPr="003D14DD" w:rsidRDefault="00AD55F4" w:rsidP="004D69F2">
            <w:pPr>
              <w:rPr>
                <w:sz w:val="20"/>
                <w:szCs w:val="20"/>
              </w:rPr>
            </w:pPr>
            <w:r w:rsidRPr="003D14DD">
              <w:rPr>
                <w:b/>
                <w:sz w:val="20"/>
                <w:szCs w:val="20"/>
              </w:rPr>
              <w:t>(курсовое проектирование (работа))</w:t>
            </w:r>
          </w:p>
        </w:tc>
        <w:tc>
          <w:tcPr>
            <w:tcW w:w="0" w:type="auto"/>
            <w:vAlign w:val="center"/>
          </w:tcPr>
          <w:p w:rsidR="00AD55F4" w:rsidRPr="003D14DD" w:rsidRDefault="00AD55F4" w:rsidP="004D69F2">
            <w:pPr>
              <w:jc w:val="center"/>
              <w:rPr>
                <w:sz w:val="20"/>
                <w:szCs w:val="20"/>
              </w:rPr>
            </w:pPr>
            <w:r w:rsidRPr="003D14DD">
              <w:rPr>
                <w:sz w:val="20"/>
                <w:szCs w:val="20"/>
              </w:rPr>
              <w:t>-</w:t>
            </w:r>
          </w:p>
        </w:tc>
        <w:tc>
          <w:tcPr>
            <w:tcW w:w="0" w:type="auto"/>
            <w:vAlign w:val="center"/>
          </w:tcPr>
          <w:p w:rsidR="00AD55F4" w:rsidRPr="003D14DD" w:rsidRDefault="00AD55F4" w:rsidP="004D69F2">
            <w:pPr>
              <w:jc w:val="center"/>
              <w:rPr>
                <w:sz w:val="20"/>
                <w:szCs w:val="20"/>
              </w:rPr>
            </w:pPr>
            <w:r w:rsidRPr="003D14DD">
              <w:rPr>
                <w:sz w:val="20"/>
                <w:szCs w:val="20"/>
              </w:rPr>
              <w:t>-</w:t>
            </w:r>
          </w:p>
        </w:tc>
        <w:tc>
          <w:tcPr>
            <w:tcW w:w="1015" w:type="dxa"/>
            <w:vAlign w:val="center"/>
          </w:tcPr>
          <w:p w:rsidR="00AD55F4" w:rsidRPr="003D14DD" w:rsidRDefault="00AD55F4" w:rsidP="004D69F2">
            <w:pPr>
              <w:jc w:val="center"/>
              <w:rPr>
                <w:sz w:val="20"/>
                <w:szCs w:val="20"/>
              </w:rPr>
            </w:pPr>
            <w:r w:rsidRPr="003D14DD">
              <w:rPr>
                <w:sz w:val="20"/>
                <w:szCs w:val="20"/>
              </w:rPr>
              <w:t>-</w:t>
            </w:r>
          </w:p>
        </w:tc>
        <w:tc>
          <w:tcPr>
            <w:tcW w:w="1525" w:type="dxa"/>
            <w:vAlign w:val="center"/>
          </w:tcPr>
          <w:p w:rsidR="00AD55F4" w:rsidRPr="003D14DD" w:rsidRDefault="00AD55F4" w:rsidP="004D69F2">
            <w:pPr>
              <w:jc w:val="center"/>
              <w:rPr>
                <w:sz w:val="20"/>
                <w:szCs w:val="20"/>
              </w:rPr>
            </w:pPr>
            <w:r w:rsidRPr="003D14DD">
              <w:rPr>
                <w:sz w:val="20"/>
                <w:szCs w:val="20"/>
              </w:rPr>
              <w:t>-</w:t>
            </w:r>
          </w:p>
        </w:tc>
      </w:tr>
      <w:tr w:rsidR="00AD55F4" w:rsidRPr="003D14DD" w:rsidTr="004D69F2">
        <w:tc>
          <w:tcPr>
            <w:tcW w:w="0" w:type="auto"/>
          </w:tcPr>
          <w:p w:rsidR="00AD55F4" w:rsidRPr="003D14DD" w:rsidRDefault="00AD55F4" w:rsidP="004D69F2">
            <w:pPr>
              <w:rPr>
                <w:b/>
                <w:sz w:val="20"/>
                <w:szCs w:val="20"/>
              </w:rPr>
            </w:pPr>
            <w:r w:rsidRPr="003D14DD">
              <w:rPr>
                <w:b/>
                <w:sz w:val="20"/>
                <w:szCs w:val="20"/>
              </w:rPr>
              <w:lastRenderedPageBreak/>
              <w:t>Семинарского типа</w:t>
            </w:r>
          </w:p>
          <w:p w:rsidR="00AD55F4" w:rsidRPr="003D14DD" w:rsidRDefault="00AD55F4" w:rsidP="004D69F2">
            <w:pPr>
              <w:rPr>
                <w:sz w:val="20"/>
                <w:szCs w:val="20"/>
              </w:rPr>
            </w:pPr>
            <w:r w:rsidRPr="003D14DD">
              <w:rPr>
                <w:b/>
                <w:sz w:val="20"/>
                <w:szCs w:val="20"/>
              </w:rPr>
              <w:t>(лабораторные работы)</w:t>
            </w:r>
          </w:p>
        </w:tc>
        <w:tc>
          <w:tcPr>
            <w:tcW w:w="0" w:type="auto"/>
            <w:vAlign w:val="center"/>
          </w:tcPr>
          <w:p w:rsidR="00AD55F4" w:rsidRPr="003D14DD" w:rsidRDefault="00AD55F4" w:rsidP="004D69F2">
            <w:pPr>
              <w:jc w:val="center"/>
              <w:rPr>
                <w:sz w:val="20"/>
                <w:szCs w:val="20"/>
              </w:rPr>
            </w:pPr>
            <w:r w:rsidRPr="003D14DD">
              <w:rPr>
                <w:sz w:val="20"/>
                <w:szCs w:val="20"/>
              </w:rPr>
              <w:t>-</w:t>
            </w:r>
          </w:p>
        </w:tc>
        <w:tc>
          <w:tcPr>
            <w:tcW w:w="0" w:type="auto"/>
            <w:vAlign w:val="center"/>
          </w:tcPr>
          <w:p w:rsidR="00AD55F4" w:rsidRPr="003D14DD" w:rsidRDefault="00AD55F4" w:rsidP="004D69F2">
            <w:pPr>
              <w:jc w:val="center"/>
              <w:rPr>
                <w:sz w:val="20"/>
                <w:szCs w:val="20"/>
              </w:rPr>
            </w:pPr>
            <w:r w:rsidRPr="003D14DD">
              <w:rPr>
                <w:sz w:val="20"/>
                <w:szCs w:val="20"/>
              </w:rPr>
              <w:t>-</w:t>
            </w:r>
          </w:p>
        </w:tc>
        <w:tc>
          <w:tcPr>
            <w:tcW w:w="1015" w:type="dxa"/>
            <w:vAlign w:val="center"/>
          </w:tcPr>
          <w:p w:rsidR="00AD55F4" w:rsidRPr="003D14DD" w:rsidRDefault="00AD55F4" w:rsidP="004D69F2">
            <w:pPr>
              <w:jc w:val="center"/>
              <w:rPr>
                <w:sz w:val="20"/>
                <w:szCs w:val="20"/>
              </w:rPr>
            </w:pPr>
            <w:r w:rsidRPr="003D14DD">
              <w:rPr>
                <w:sz w:val="20"/>
                <w:szCs w:val="20"/>
              </w:rPr>
              <w:t>-</w:t>
            </w:r>
          </w:p>
        </w:tc>
        <w:tc>
          <w:tcPr>
            <w:tcW w:w="1525" w:type="dxa"/>
            <w:vAlign w:val="center"/>
          </w:tcPr>
          <w:p w:rsidR="00AD55F4" w:rsidRPr="003D14DD" w:rsidRDefault="00AD55F4" w:rsidP="004D69F2">
            <w:pPr>
              <w:jc w:val="center"/>
              <w:rPr>
                <w:sz w:val="20"/>
                <w:szCs w:val="20"/>
              </w:rPr>
            </w:pPr>
            <w:r w:rsidRPr="003D14DD">
              <w:rPr>
                <w:sz w:val="20"/>
                <w:szCs w:val="20"/>
              </w:rPr>
              <w:t>-</w:t>
            </w:r>
          </w:p>
        </w:tc>
      </w:tr>
      <w:tr w:rsidR="00AD55F4" w:rsidRPr="003D14DD" w:rsidTr="004D69F2">
        <w:tc>
          <w:tcPr>
            <w:tcW w:w="0" w:type="auto"/>
          </w:tcPr>
          <w:p w:rsidR="00AD55F4" w:rsidRPr="003D14DD" w:rsidRDefault="00AD55F4" w:rsidP="004D69F2">
            <w:pPr>
              <w:rPr>
                <w:b/>
                <w:sz w:val="20"/>
                <w:szCs w:val="20"/>
              </w:rPr>
            </w:pPr>
            <w:r w:rsidRPr="003D14DD">
              <w:rPr>
                <w:b/>
                <w:sz w:val="20"/>
                <w:szCs w:val="20"/>
              </w:rPr>
              <w:t>Промежуточная аттестация (экзамен)</w:t>
            </w:r>
          </w:p>
        </w:tc>
        <w:tc>
          <w:tcPr>
            <w:tcW w:w="0" w:type="auto"/>
            <w:vAlign w:val="center"/>
          </w:tcPr>
          <w:p w:rsidR="00AD55F4" w:rsidRPr="003D14DD" w:rsidRDefault="00AD55F4" w:rsidP="004D69F2">
            <w:pPr>
              <w:jc w:val="center"/>
              <w:rPr>
                <w:sz w:val="20"/>
                <w:szCs w:val="20"/>
              </w:rPr>
            </w:pPr>
            <w:r w:rsidRPr="003D14DD">
              <w:rPr>
                <w:sz w:val="20"/>
                <w:szCs w:val="20"/>
              </w:rPr>
              <w:t>2,2</w:t>
            </w:r>
          </w:p>
        </w:tc>
        <w:tc>
          <w:tcPr>
            <w:tcW w:w="0" w:type="auto"/>
            <w:vAlign w:val="center"/>
          </w:tcPr>
          <w:p w:rsidR="00AD55F4" w:rsidRPr="003D14DD" w:rsidRDefault="00AD55F4" w:rsidP="004D69F2">
            <w:pPr>
              <w:jc w:val="center"/>
              <w:rPr>
                <w:sz w:val="20"/>
                <w:szCs w:val="20"/>
              </w:rPr>
            </w:pPr>
            <w:r w:rsidRPr="003D14DD">
              <w:rPr>
                <w:sz w:val="20"/>
                <w:szCs w:val="20"/>
              </w:rPr>
              <w:t>-</w:t>
            </w:r>
          </w:p>
        </w:tc>
        <w:tc>
          <w:tcPr>
            <w:tcW w:w="1015" w:type="dxa"/>
            <w:vAlign w:val="center"/>
          </w:tcPr>
          <w:p w:rsidR="00AD55F4" w:rsidRPr="003D14DD" w:rsidRDefault="00AD55F4" w:rsidP="004D69F2">
            <w:pPr>
              <w:jc w:val="center"/>
              <w:rPr>
                <w:b/>
                <w:sz w:val="20"/>
                <w:szCs w:val="20"/>
              </w:rPr>
            </w:pPr>
            <w:r w:rsidRPr="003D14DD">
              <w:rPr>
                <w:b/>
                <w:sz w:val="20"/>
                <w:szCs w:val="20"/>
              </w:rPr>
              <w:t>2,2</w:t>
            </w:r>
          </w:p>
        </w:tc>
        <w:tc>
          <w:tcPr>
            <w:tcW w:w="1525" w:type="dxa"/>
            <w:vAlign w:val="center"/>
          </w:tcPr>
          <w:p w:rsidR="00AD55F4" w:rsidRPr="003D14DD" w:rsidRDefault="00AD55F4" w:rsidP="004D69F2">
            <w:pPr>
              <w:jc w:val="center"/>
              <w:rPr>
                <w:b/>
                <w:sz w:val="20"/>
                <w:szCs w:val="20"/>
              </w:rPr>
            </w:pPr>
            <w:r w:rsidRPr="003D14DD">
              <w:rPr>
                <w:b/>
                <w:sz w:val="20"/>
                <w:szCs w:val="20"/>
              </w:rPr>
              <w:t>-</w:t>
            </w:r>
          </w:p>
        </w:tc>
      </w:tr>
      <w:tr w:rsidR="00AD55F4" w:rsidRPr="003D14DD" w:rsidTr="004D69F2">
        <w:trPr>
          <w:trHeight w:val="160"/>
        </w:trPr>
        <w:tc>
          <w:tcPr>
            <w:tcW w:w="0" w:type="auto"/>
            <w:vAlign w:val="center"/>
          </w:tcPr>
          <w:p w:rsidR="00AD55F4" w:rsidRPr="003D14DD" w:rsidRDefault="00AD55F4" w:rsidP="004D69F2">
            <w:pPr>
              <w:jc w:val="center"/>
              <w:rPr>
                <w:sz w:val="20"/>
                <w:szCs w:val="20"/>
              </w:rPr>
            </w:pPr>
            <w:r w:rsidRPr="003D14DD">
              <w:rPr>
                <w:sz w:val="20"/>
                <w:szCs w:val="20"/>
              </w:rPr>
              <w:t xml:space="preserve">Итого </w:t>
            </w:r>
          </w:p>
        </w:tc>
        <w:tc>
          <w:tcPr>
            <w:tcW w:w="0" w:type="auto"/>
            <w:vAlign w:val="center"/>
          </w:tcPr>
          <w:p w:rsidR="00AD55F4" w:rsidRPr="003D14DD" w:rsidRDefault="00AD55F4" w:rsidP="004D69F2">
            <w:pPr>
              <w:jc w:val="center"/>
              <w:rPr>
                <w:sz w:val="20"/>
                <w:szCs w:val="20"/>
              </w:rPr>
            </w:pPr>
            <w:r w:rsidRPr="003D14DD">
              <w:rPr>
                <w:sz w:val="20"/>
                <w:szCs w:val="20"/>
              </w:rPr>
              <w:t>4,2</w:t>
            </w:r>
          </w:p>
        </w:tc>
        <w:tc>
          <w:tcPr>
            <w:tcW w:w="0" w:type="auto"/>
            <w:vAlign w:val="center"/>
          </w:tcPr>
          <w:p w:rsidR="00AD55F4" w:rsidRPr="003D14DD" w:rsidRDefault="00AD55F4" w:rsidP="004D69F2">
            <w:pPr>
              <w:jc w:val="center"/>
              <w:rPr>
                <w:sz w:val="20"/>
                <w:szCs w:val="20"/>
              </w:rPr>
            </w:pPr>
            <w:r w:rsidRPr="003D14DD">
              <w:rPr>
                <w:sz w:val="20"/>
                <w:szCs w:val="20"/>
              </w:rPr>
              <w:t>10</w:t>
            </w:r>
          </w:p>
        </w:tc>
        <w:tc>
          <w:tcPr>
            <w:tcW w:w="1015" w:type="dxa"/>
            <w:vAlign w:val="center"/>
          </w:tcPr>
          <w:p w:rsidR="00AD55F4" w:rsidRPr="003D14DD" w:rsidRDefault="00AD55F4" w:rsidP="004D69F2">
            <w:pPr>
              <w:jc w:val="center"/>
              <w:rPr>
                <w:b/>
                <w:sz w:val="20"/>
                <w:szCs w:val="20"/>
              </w:rPr>
            </w:pPr>
            <w:r w:rsidRPr="003D14DD">
              <w:rPr>
                <w:b/>
                <w:sz w:val="20"/>
                <w:szCs w:val="20"/>
              </w:rPr>
              <w:t>14,2</w:t>
            </w:r>
          </w:p>
        </w:tc>
        <w:tc>
          <w:tcPr>
            <w:tcW w:w="1525" w:type="dxa"/>
            <w:vAlign w:val="center"/>
          </w:tcPr>
          <w:p w:rsidR="00AD55F4" w:rsidRPr="003D14DD" w:rsidRDefault="00AD55F4" w:rsidP="004D69F2">
            <w:pPr>
              <w:jc w:val="center"/>
              <w:rPr>
                <w:b/>
                <w:sz w:val="20"/>
                <w:szCs w:val="20"/>
              </w:rPr>
            </w:pPr>
            <w:r w:rsidRPr="003D14DD">
              <w:rPr>
                <w:b/>
                <w:sz w:val="20"/>
                <w:szCs w:val="20"/>
              </w:rPr>
              <w:t>4</w:t>
            </w:r>
          </w:p>
        </w:tc>
      </w:tr>
    </w:tbl>
    <w:p w:rsidR="00AD55F4" w:rsidRPr="003D14DD" w:rsidRDefault="00AD55F4" w:rsidP="00AD55F4">
      <w:pPr>
        <w:tabs>
          <w:tab w:val="left" w:pos="1080"/>
        </w:tabs>
        <w:ind w:firstLine="709"/>
        <w:rPr>
          <w:b/>
          <w:sz w:val="20"/>
          <w:szCs w:val="20"/>
        </w:rPr>
      </w:pPr>
    </w:p>
    <w:p w:rsidR="00AD55F4" w:rsidRPr="003D14DD" w:rsidRDefault="00AD55F4" w:rsidP="00AD55F4">
      <w:pPr>
        <w:ind w:firstLine="680"/>
        <w:rPr>
          <w:i/>
          <w:sz w:val="20"/>
          <w:szCs w:val="20"/>
        </w:rPr>
      </w:pPr>
      <w:r w:rsidRPr="003D14DD">
        <w:rPr>
          <w:i/>
          <w:sz w:val="20"/>
          <w:szCs w:val="20"/>
        </w:rPr>
        <w:t>Соотношение объема занятий, проводимых  путем непосредственного взаимодействия педагогического работника с обучающимися по заочной форме - 30 %</w:t>
      </w:r>
    </w:p>
    <w:p w:rsidR="00AD55F4" w:rsidRPr="003D14DD" w:rsidRDefault="00AD55F4" w:rsidP="00AD55F4">
      <w:pPr>
        <w:ind w:firstLine="680"/>
        <w:rPr>
          <w:i/>
          <w:sz w:val="20"/>
          <w:szCs w:val="20"/>
        </w:rPr>
      </w:pPr>
    </w:p>
    <w:p w:rsidR="00AD55F4" w:rsidRPr="003D14DD" w:rsidRDefault="00AD55F4" w:rsidP="00AD55F4">
      <w:pPr>
        <w:pStyle w:val="11"/>
        <w:tabs>
          <w:tab w:val="right" w:leader="dot" w:pos="9600"/>
        </w:tabs>
        <w:ind w:firstLine="0"/>
        <w:rPr>
          <w:sz w:val="20"/>
          <w:szCs w:val="20"/>
        </w:rPr>
      </w:pPr>
    </w:p>
    <w:p w:rsidR="00AD55F4" w:rsidRPr="003D14DD" w:rsidRDefault="00AD55F4" w:rsidP="00AD55F4">
      <w:pPr>
        <w:pStyle w:val="11"/>
        <w:tabs>
          <w:tab w:val="right" w:leader="dot" w:pos="9600"/>
        </w:tabs>
        <w:ind w:firstLine="709"/>
        <w:rPr>
          <w:sz w:val="20"/>
          <w:szCs w:val="20"/>
        </w:rPr>
      </w:pPr>
      <w:r w:rsidRPr="003D14DD">
        <w:rPr>
          <w:sz w:val="20"/>
          <w:szCs w:val="20"/>
        </w:rPr>
        <w:t>6. М</w:t>
      </w:r>
      <w:r w:rsidRPr="003D14DD">
        <w:rPr>
          <w:caps w:val="0"/>
          <w:sz w:val="20"/>
          <w:szCs w:val="20"/>
        </w:rPr>
        <w:t xml:space="preserve">етодические указания по освоению дисциплины </w:t>
      </w:r>
    </w:p>
    <w:p w:rsidR="00AD55F4" w:rsidRPr="003D14DD" w:rsidRDefault="00AD55F4" w:rsidP="00AD55F4">
      <w:pPr>
        <w:tabs>
          <w:tab w:val="center" w:pos="4677"/>
          <w:tab w:val="right" w:pos="9355"/>
        </w:tabs>
        <w:suppressAutoHyphens/>
        <w:ind w:firstLine="709"/>
        <w:jc w:val="both"/>
        <w:rPr>
          <w:b/>
          <w:sz w:val="20"/>
          <w:szCs w:val="20"/>
        </w:rPr>
      </w:pPr>
      <w:r w:rsidRPr="003D14DD">
        <w:rPr>
          <w:b/>
          <w:sz w:val="20"/>
          <w:szCs w:val="20"/>
        </w:rPr>
        <w:t>6.1  Учебно-методическое обеспечение дисциплины</w:t>
      </w:r>
    </w:p>
    <w:p w:rsidR="00AD55F4" w:rsidRPr="003D14DD" w:rsidRDefault="00AD55F4" w:rsidP="00AD55F4">
      <w:pPr>
        <w:tabs>
          <w:tab w:val="left" w:pos="900"/>
        </w:tabs>
        <w:suppressAutoHyphens/>
        <w:overflowPunct w:val="0"/>
        <w:autoSpaceDE w:val="0"/>
        <w:autoSpaceDN w:val="0"/>
        <w:adjustRightInd w:val="0"/>
        <w:ind w:firstLine="709"/>
        <w:rPr>
          <w:i/>
          <w:sz w:val="20"/>
          <w:szCs w:val="20"/>
        </w:rPr>
      </w:pPr>
      <w:r w:rsidRPr="003D14DD">
        <w:rPr>
          <w:i/>
          <w:sz w:val="20"/>
          <w:szCs w:val="20"/>
        </w:rPr>
        <w:t>Методические указания для преподавателя</w:t>
      </w:r>
    </w:p>
    <w:p w:rsidR="00AD55F4" w:rsidRPr="003D14DD" w:rsidRDefault="00AD55F4" w:rsidP="00AD55F4">
      <w:pPr>
        <w:shd w:val="clear" w:color="auto" w:fill="FFFFFF"/>
        <w:ind w:firstLine="709"/>
        <w:jc w:val="both"/>
        <w:rPr>
          <w:sz w:val="20"/>
          <w:szCs w:val="20"/>
        </w:rPr>
      </w:pPr>
      <w:r w:rsidRPr="003D14DD">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w:t>
      </w:r>
      <w:r w:rsidRPr="003D14DD">
        <w:rPr>
          <w:spacing w:val="-1"/>
          <w:sz w:val="20"/>
          <w:szCs w:val="20"/>
        </w:rPr>
        <w:t>дисциплине, сформировать у студентов ориентиры для самостоятельной работы над курсом.</w:t>
      </w:r>
    </w:p>
    <w:p w:rsidR="00AD55F4" w:rsidRPr="003D14DD" w:rsidRDefault="00AD55F4" w:rsidP="00AD55F4">
      <w:pPr>
        <w:shd w:val="clear" w:color="auto" w:fill="FFFFFF"/>
        <w:ind w:firstLine="709"/>
        <w:jc w:val="both"/>
        <w:rPr>
          <w:sz w:val="20"/>
          <w:szCs w:val="20"/>
        </w:rPr>
      </w:pPr>
      <w:r w:rsidRPr="003D14DD">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AD55F4" w:rsidRPr="003D14DD" w:rsidRDefault="00AD55F4" w:rsidP="00AD55F4">
      <w:pPr>
        <w:shd w:val="clear" w:color="auto" w:fill="FFFFFF"/>
        <w:ind w:firstLine="709"/>
        <w:jc w:val="both"/>
        <w:rPr>
          <w:sz w:val="20"/>
          <w:szCs w:val="20"/>
        </w:rPr>
      </w:pPr>
      <w:r w:rsidRPr="003D14DD">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3D14DD">
        <w:rPr>
          <w:sz w:val="20"/>
          <w:szCs w:val="20"/>
        </w:rPr>
        <w:t>тренинговыми</w:t>
      </w:r>
      <w:proofErr w:type="spellEnd"/>
      <w:r w:rsidRPr="003D14DD">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AD55F4" w:rsidRPr="003D14DD" w:rsidRDefault="00AD55F4" w:rsidP="00AD55F4">
      <w:pPr>
        <w:tabs>
          <w:tab w:val="left" w:pos="900"/>
        </w:tabs>
        <w:suppressAutoHyphens/>
        <w:overflowPunct w:val="0"/>
        <w:autoSpaceDE w:val="0"/>
        <w:autoSpaceDN w:val="0"/>
        <w:adjustRightInd w:val="0"/>
        <w:ind w:firstLine="709"/>
        <w:jc w:val="both"/>
        <w:rPr>
          <w:b/>
          <w:sz w:val="20"/>
          <w:szCs w:val="20"/>
        </w:rPr>
      </w:pPr>
    </w:p>
    <w:p w:rsidR="00AD55F4" w:rsidRPr="003D14DD" w:rsidRDefault="00AD55F4" w:rsidP="00AD55F4">
      <w:pPr>
        <w:tabs>
          <w:tab w:val="left" w:pos="900"/>
        </w:tabs>
        <w:suppressAutoHyphens/>
        <w:overflowPunct w:val="0"/>
        <w:autoSpaceDE w:val="0"/>
        <w:autoSpaceDN w:val="0"/>
        <w:adjustRightInd w:val="0"/>
        <w:ind w:firstLine="709"/>
        <w:jc w:val="both"/>
        <w:rPr>
          <w:b/>
          <w:sz w:val="20"/>
          <w:szCs w:val="20"/>
        </w:rPr>
      </w:pPr>
      <w:r w:rsidRPr="003D14DD">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AD55F4" w:rsidRPr="003D14DD" w:rsidRDefault="00AD55F4" w:rsidP="00AD55F4">
      <w:pPr>
        <w:tabs>
          <w:tab w:val="left" w:pos="900"/>
          <w:tab w:val="left" w:pos="1080"/>
        </w:tabs>
        <w:ind w:firstLine="709"/>
        <w:jc w:val="both"/>
        <w:rPr>
          <w:sz w:val="20"/>
          <w:szCs w:val="20"/>
        </w:rPr>
      </w:pPr>
      <w:r w:rsidRPr="003D14DD">
        <w:rPr>
          <w:sz w:val="20"/>
          <w:szCs w:val="20"/>
        </w:rPr>
        <w:t>Методические материалы доступны на сайте «Личная студия» в разделе «Методические указания и пособия».</w:t>
      </w:r>
    </w:p>
    <w:p w:rsidR="00AD55F4" w:rsidRPr="003D14DD" w:rsidRDefault="00AD55F4" w:rsidP="00AD55F4">
      <w:pPr>
        <w:numPr>
          <w:ilvl w:val="0"/>
          <w:numId w:val="28"/>
        </w:numPr>
        <w:tabs>
          <w:tab w:val="left" w:pos="900"/>
          <w:tab w:val="left" w:pos="1080"/>
        </w:tabs>
        <w:ind w:left="0" w:firstLine="709"/>
        <w:jc w:val="both"/>
        <w:rPr>
          <w:sz w:val="20"/>
          <w:szCs w:val="20"/>
        </w:rPr>
      </w:pPr>
      <w:r w:rsidRPr="003D14DD">
        <w:rPr>
          <w:sz w:val="20"/>
          <w:szCs w:val="20"/>
        </w:rPr>
        <w:t>Методические указания  «Введение в технологию обучения».</w:t>
      </w:r>
    </w:p>
    <w:p w:rsidR="00AD55F4" w:rsidRPr="003D14DD" w:rsidRDefault="00AD55F4" w:rsidP="00AD55F4">
      <w:pPr>
        <w:numPr>
          <w:ilvl w:val="0"/>
          <w:numId w:val="28"/>
        </w:numPr>
        <w:tabs>
          <w:tab w:val="left" w:pos="900"/>
          <w:tab w:val="left" w:pos="1080"/>
        </w:tabs>
        <w:ind w:left="0" w:firstLine="709"/>
        <w:jc w:val="both"/>
        <w:rPr>
          <w:sz w:val="20"/>
          <w:szCs w:val="20"/>
        </w:rPr>
      </w:pPr>
      <w:r w:rsidRPr="003D14DD">
        <w:rPr>
          <w:sz w:val="20"/>
          <w:szCs w:val="20"/>
        </w:rPr>
        <w:t>Методические указания  по проведению учебного занятия «</w:t>
      </w:r>
      <w:proofErr w:type="spellStart"/>
      <w:r w:rsidRPr="003D14DD">
        <w:rPr>
          <w:sz w:val="20"/>
          <w:szCs w:val="20"/>
        </w:rPr>
        <w:t>Вебинар</w:t>
      </w:r>
      <w:proofErr w:type="spellEnd"/>
      <w:r w:rsidRPr="003D14DD">
        <w:rPr>
          <w:sz w:val="20"/>
          <w:szCs w:val="20"/>
        </w:rPr>
        <w:t>».</w:t>
      </w:r>
    </w:p>
    <w:p w:rsidR="00AD55F4" w:rsidRPr="003D14DD" w:rsidRDefault="00AD55F4" w:rsidP="00AD55F4">
      <w:pPr>
        <w:numPr>
          <w:ilvl w:val="0"/>
          <w:numId w:val="28"/>
        </w:numPr>
        <w:tabs>
          <w:tab w:val="left" w:pos="900"/>
          <w:tab w:val="left" w:pos="1080"/>
        </w:tabs>
        <w:ind w:left="0" w:firstLine="709"/>
        <w:jc w:val="both"/>
        <w:rPr>
          <w:sz w:val="20"/>
          <w:szCs w:val="20"/>
        </w:rPr>
      </w:pPr>
      <w:r w:rsidRPr="003D14DD">
        <w:rPr>
          <w:sz w:val="20"/>
          <w:szCs w:val="20"/>
        </w:rPr>
        <w:t>Методические указания по проведению занятия «Семинар - обсуждение устного эссе», «Семинар - обсуждение устного доклада».</w:t>
      </w:r>
    </w:p>
    <w:p w:rsidR="00AD55F4" w:rsidRPr="003D14DD" w:rsidRDefault="00AD55F4" w:rsidP="00AD55F4">
      <w:pPr>
        <w:numPr>
          <w:ilvl w:val="0"/>
          <w:numId w:val="28"/>
        </w:numPr>
        <w:tabs>
          <w:tab w:val="left" w:pos="900"/>
          <w:tab w:val="left" w:pos="1080"/>
        </w:tabs>
        <w:ind w:left="0" w:firstLine="709"/>
        <w:jc w:val="both"/>
        <w:rPr>
          <w:sz w:val="20"/>
          <w:szCs w:val="20"/>
        </w:rPr>
      </w:pPr>
      <w:r w:rsidRPr="003D14DD">
        <w:rPr>
          <w:sz w:val="20"/>
          <w:szCs w:val="20"/>
        </w:rPr>
        <w:t xml:space="preserve">Методические указания по проведению занятия «Семинар – </w:t>
      </w:r>
      <w:proofErr w:type="spellStart"/>
      <w:r w:rsidRPr="003D14DD">
        <w:rPr>
          <w:sz w:val="20"/>
          <w:szCs w:val="20"/>
        </w:rPr>
        <w:t>асессмент</w:t>
      </w:r>
      <w:proofErr w:type="spellEnd"/>
      <w:r w:rsidRPr="003D14DD">
        <w:rPr>
          <w:sz w:val="20"/>
          <w:szCs w:val="20"/>
        </w:rPr>
        <w:t xml:space="preserve"> реферата».</w:t>
      </w:r>
    </w:p>
    <w:p w:rsidR="00AD55F4" w:rsidRPr="003D14DD" w:rsidRDefault="00AD55F4" w:rsidP="00AD55F4">
      <w:pPr>
        <w:numPr>
          <w:ilvl w:val="0"/>
          <w:numId w:val="28"/>
        </w:numPr>
        <w:tabs>
          <w:tab w:val="left" w:pos="900"/>
          <w:tab w:val="left" w:pos="1080"/>
        </w:tabs>
        <w:ind w:left="0" w:firstLine="709"/>
        <w:jc w:val="both"/>
        <w:rPr>
          <w:sz w:val="20"/>
          <w:szCs w:val="20"/>
        </w:rPr>
      </w:pPr>
      <w:r w:rsidRPr="003D14DD">
        <w:rPr>
          <w:sz w:val="20"/>
          <w:szCs w:val="20"/>
        </w:rPr>
        <w:t>Методические указания по проведению занятия «Семинар – обсуждение реферата».</w:t>
      </w:r>
    </w:p>
    <w:p w:rsidR="00AD55F4" w:rsidRPr="003D14DD" w:rsidRDefault="00AD55F4" w:rsidP="00AD55F4">
      <w:pPr>
        <w:numPr>
          <w:ilvl w:val="0"/>
          <w:numId w:val="28"/>
        </w:numPr>
        <w:tabs>
          <w:tab w:val="left" w:pos="900"/>
          <w:tab w:val="left" w:pos="1080"/>
        </w:tabs>
        <w:ind w:left="0" w:firstLine="709"/>
        <w:jc w:val="both"/>
        <w:rPr>
          <w:sz w:val="20"/>
          <w:szCs w:val="20"/>
        </w:rPr>
      </w:pPr>
      <w:r w:rsidRPr="003D14DD">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AD55F4" w:rsidRPr="003D14DD" w:rsidRDefault="00AD55F4" w:rsidP="00AD55F4">
      <w:pPr>
        <w:numPr>
          <w:ilvl w:val="0"/>
          <w:numId w:val="28"/>
        </w:numPr>
        <w:tabs>
          <w:tab w:val="left" w:pos="900"/>
          <w:tab w:val="left" w:pos="1080"/>
        </w:tabs>
        <w:ind w:left="0" w:firstLine="709"/>
        <w:jc w:val="both"/>
        <w:rPr>
          <w:sz w:val="20"/>
          <w:szCs w:val="20"/>
        </w:rPr>
      </w:pPr>
      <w:r w:rsidRPr="003D14DD">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3D14DD">
        <w:rPr>
          <w:sz w:val="20"/>
          <w:szCs w:val="20"/>
        </w:rPr>
        <w:t>глоссарный</w:t>
      </w:r>
      <w:proofErr w:type="spellEnd"/>
      <w:r w:rsidRPr="003D14DD">
        <w:rPr>
          <w:sz w:val="20"/>
          <w:szCs w:val="20"/>
        </w:rPr>
        <w:t xml:space="preserve"> тренинг».</w:t>
      </w:r>
    </w:p>
    <w:p w:rsidR="00AD55F4" w:rsidRPr="003D14DD" w:rsidRDefault="00AD55F4" w:rsidP="00AD55F4">
      <w:pPr>
        <w:numPr>
          <w:ilvl w:val="0"/>
          <w:numId w:val="28"/>
        </w:numPr>
        <w:tabs>
          <w:tab w:val="left" w:pos="900"/>
          <w:tab w:val="left" w:pos="1080"/>
        </w:tabs>
        <w:ind w:left="0" w:firstLine="709"/>
        <w:jc w:val="both"/>
        <w:rPr>
          <w:sz w:val="20"/>
          <w:szCs w:val="20"/>
        </w:rPr>
      </w:pPr>
      <w:r w:rsidRPr="003D14DD">
        <w:rPr>
          <w:sz w:val="20"/>
          <w:szCs w:val="20"/>
        </w:rPr>
        <w:t xml:space="preserve">Методические указания по проведению занятия «Практическое занятие - </w:t>
      </w:r>
      <w:proofErr w:type="spellStart"/>
      <w:r w:rsidRPr="003D14DD">
        <w:rPr>
          <w:sz w:val="20"/>
          <w:szCs w:val="20"/>
        </w:rPr>
        <w:t>позетовое</w:t>
      </w:r>
      <w:proofErr w:type="spellEnd"/>
      <w:r w:rsidRPr="003D14DD">
        <w:rPr>
          <w:sz w:val="20"/>
          <w:szCs w:val="20"/>
        </w:rPr>
        <w:t xml:space="preserve"> тестирование».</w:t>
      </w:r>
    </w:p>
    <w:p w:rsidR="00AD55F4" w:rsidRPr="003D14DD" w:rsidRDefault="00AD55F4" w:rsidP="00AD55F4">
      <w:pPr>
        <w:numPr>
          <w:ilvl w:val="0"/>
          <w:numId w:val="28"/>
        </w:numPr>
        <w:tabs>
          <w:tab w:val="left" w:pos="900"/>
          <w:tab w:val="left" w:pos="1080"/>
        </w:tabs>
        <w:ind w:left="0" w:firstLine="709"/>
        <w:jc w:val="both"/>
        <w:rPr>
          <w:sz w:val="20"/>
          <w:szCs w:val="20"/>
        </w:rPr>
      </w:pPr>
      <w:r w:rsidRPr="003D14DD">
        <w:rPr>
          <w:sz w:val="20"/>
          <w:szCs w:val="20"/>
        </w:rPr>
        <w:t>Положение о реализации электронного обучения,  дистанционных образовательных технологий.</w:t>
      </w:r>
    </w:p>
    <w:p w:rsidR="00AD55F4" w:rsidRPr="003D14DD" w:rsidRDefault="00AD55F4" w:rsidP="00AD55F4">
      <w:pPr>
        <w:numPr>
          <w:ilvl w:val="0"/>
          <w:numId w:val="28"/>
        </w:numPr>
        <w:tabs>
          <w:tab w:val="left" w:pos="900"/>
          <w:tab w:val="left" w:pos="1080"/>
        </w:tabs>
        <w:ind w:left="0" w:firstLine="709"/>
        <w:jc w:val="both"/>
        <w:rPr>
          <w:sz w:val="20"/>
          <w:szCs w:val="20"/>
        </w:rPr>
      </w:pPr>
      <w:r w:rsidRPr="003D14DD">
        <w:rPr>
          <w:sz w:val="20"/>
          <w:szCs w:val="20"/>
        </w:rPr>
        <w:t>Методические указания по проведению занятия «Практическое занятие - алгоритмический тренинг».</w:t>
      </w:r>
    </w:p>
    <w:p w:rsidR="00AD55F4" w:rsidRPr="003D14DD" w:rsidRDefault="00AD55F4" w:rsidP="00AD55F4">
      <w:pPr>
        <w:tabs>
          <w:tab w:val="left" w:pos="900"/>
          <w:tab w:val="left" w:pos="1080"/>
        </w:tabs>
        <w:ind w:firstLine="709"/>
        <w:jc w:val="both"/>
        <w:rPr>
          <w:sz w:val="20"/>
          <w:szCs w:val="20"/>
        </w:rPr>
      </w:pPr>
      <w:r w:rsidRPr="003D14DD">
        <w:rPr>
          <w:sz w:val="20"/>
          <w:szCs w:val="20"/>
        </w:rPr>
        <w:t xml:space="preserve">Указанные методические материалы для обучающихся доступны в Личной студии обучающегося, в разделе ресурсы. </w:t>
      </w:r>
    </w:p>
    <w:p w:rsidR="00AD55F4" w:rsidRPr="003D14DD" w:rsidRDefault="00AD55F4" w:rsidP="00AD55F4">
      <w:pPr>
        <w:ind w:firstLine="709"/>
        <w:rPr>
          <w:b/>
          <w:sz w:val="20"/>
          <w:szCs w:val="20"/>
        </w:rPr>
      </w:pPr>
    </w:p>
    <w:p w:rsidR="00AD55F4" w:rsidRPr="003D14DD" w:rsidRDefault="00AD55F4" w:rsidP="00AD55F4">
      <w:pPr>
        <w:ind w:firstLine="680"/>
        <w:rPr>
          <w:b/>
          <w:sz w:val="20"/>
          <w:szCs w:val="20"/>
        </w:rPr>
      </w:pPr>
      <w:r w:rsidRPr="003D14DD">
        <w:rPr>
          <w:b/>
          <w:sz w:val="20"/>
          <w:szCs w:val="20"/>
        </w:rPr>
        <w:t>6.3 Особенности реализации дисциплины в отношении лиц из числа инвалидов и лиц с ограниченными возможностями здоровья</w:t>
      </w:r>
    </w:p>
    <w:p w:rsidR="00D5576A" w:rsidRPr="00D5576A" w:rsidRDefault="00D5576A" w:rsidP="00D5576A">
      <w:pPr>
        <w:shd w:val="clear" w:color="auto" w:fill="FFFFFF"/>
        <w:ind w:firstLine="709"/>
        <w:jc w:val="both"/>
        <w:rPr>
          <w:rFonts w:eastAsia="Calibri"/>
          <w:sz w:val="20"/>
          <w:szCs w:val="20"/>
        </w:rPr>
      </w:pPr>
      <w:r w:rsidRPr="00D5576A">
        <w:rPr>
          <w:rFonts w:eastAsia="Calibri"/>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D5576A" w:rsidRPr="00D5576A" w:rsidRDefault="00D5576A" w:rsidP="00D5576A">
      <w:pPr>
        <w:ind w:firstLine="709"/>
        <w:jc w:val="both"/>
        <w:rPr>
          <w:rFonts w:eastAsia="Calibri"/>
          <w:sz w:val="20"/>
          <w:szCs w:val="20"/>
        </w:rPr>
      </w:pPr>
      <w:r w:rsidRPr="00D5576A">
        <w:rPr>
          <w:rFonts w:eastAsia="Calibri"/>
          <w:sz w:val="20"/>
          <w:szCs w:val="20"/>
        </w:rPr>
        <w:lastRenderedPageBreak/>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D5576A">
        <w:rPr>
          <w:rFonts w:eastAsia="Calibri"/>
          <w:sz w:val="20"/>
          <w:szCs w:val="20"/>
        </w:rPr>
        <w:t>тифлоинформационных</w:t>
      </w:r>
      <w:proofErr w:type="spellEnd"/>
      <w:r w:rsidRPr="00D5576A">
        <w:rPr>
          <w:rFonts w:eastAsia="Calibri"/>
          <w:sz w:val="20"/>
          <w:szCs w:val="20"/>
        </w:rPr>
        <w:t xml:space="preserve"> устройств.</w:t>
      </w:r>
    </w:p>
    <w:p w:rsidR="00D5576A" w:rsidRPr="00D5576A" w:rsidRDefault="00D5576A" w:rsidP="00D5576A">
      <w:pPr>
        <w:shd w:val="clear" w:color="auto" w:fill="FFFFFF"/>
        <w:tabs>
          <w:tab w:val="left" w:pos="993"/>
        </w:tabs>
        <w:ind w:firstLine="709"/>
        <w:jc w:val="both"/>
        <w:rPr>
          <w:rFonts w:eastAsia="Calibri"/>
          <w:sz w:val="20"/>
          <w:szCs w:val="20"/>
        </w:rPr>
      </w:pPr>
      <w:r w:rsidRPr="00D5576A">
        <w:rPr>
          <w:rFonts w:eastAsia="Calibri"/>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D5576A" w:rsidRPr="00D5576A" w:rsidRDefault="00D5576A" w:rsidP="00D5576A">
      <w:pPr>
        <w:ind w:firstLine="709"/>
        <w:jc w:val="both"/>
        <w:rPr>
          <w:rFonts w:eastAsia="Calibri"/>
          <w:sz w:val="20"/>
          <w:szCs w:val="20"/>
        </w:rPr>
      </w:pPr>
      <w:r w:rsidRPr="00D5576A">
        <w:rPr>
          <w:rFonts w:eastAsia="Calibri"/>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D5576A" w:rsidRPr="00D5576A" w:rsidRDefault="00D5576A" w:rsidP="00D5576A">
      <w:pPr>
        <w:ind w:firstLine="709"/>
        <w:jc w:val="both"/>
        <w:rPr>
          <w:rFonts w:eastAsia="Calibri"/>
          <w:sz w:val="20"/>
          <w:szCs w:val="20"/>
        </w:rPr>
      </w:pPr>
      <w:r w:rsidRPr="00D5576A">
        <w:rPr>
          <w:rFonts w:eastAsia="Calibri"/>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D5576A" w:rsidRPr="00D5576A" w:rsidRDefault="00D5576A" w:rsidP="00D5576A">
      <w:pPr>
        <w:ind w:firstLine="709"/>
        <w:jc w:val="both"/>
        <w:rPr>
          <w:rFonts w:eastAsia="Calibri"/>
          <w:sz w:val="20"/>
          <w:szCs w:val="20"/>
        </w:rPr>
      </w:pPr>
      <w:r w:rsidRPr="00D5576A">
        <w:rPr>
          <w:rFonts w:eastAsia="Calibri"/>
          <w:sz w:val="20"/>
          <w:szCs w:val="20"/>
        </w:rPr>
        <w:t>При проведении промежуточной аттестации по дисциплине обеспечивается соблюдение следующих общих требований:</w:t>
      </w:r>
    </w:p>
    <w:p w:rsidR="00D5576A" w:rsidRPr="00D5576A" w:rsidRDefault="00D5576A" w:rsidP="00D5576A">
      <w:pPr>
        <w:shd w:val="clear" w:color="auto" w:fill="FFFFFF"/>
        <w:tabs>
          <w:tab w:val="left" w:pos="888"/>
        </w:tabs>
        <w:ind w:firstLine="709"/>
        <w:jc w:val="both"/>
        <w:rPr>
          <w:rFonts w:eastAsia="Calibri"/>
          <w:sz w:val="20"/>
          <w:szCs w:val="20"/>
        </w:rPr>
      </w:pPr>
      <w:r w:rsidRPr="00D5576A">
        <w:rPr>
          <w:rFonts w:eastAsia="Calibri"/>
          <w:sz w:val="20"/>
          <w:szCs w:val="20"/>
        </w:rPr>
        <w:t>-</w:t>
      </w:r>
      <w:r w:rsidRPr="00D5576A">
        <w:rPr>
          <w:rFonts w:eastAsia="Calibri"/>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D5576A" w:rsidRPr="00D5576A" w:rsidRDefault="00D5576A" w:rsidP="00D5576A">
      <w:pPr>
        <w:ind w:firstLine="709"/>
        <w:jc w:val="both"/>
        <w:rPr>
          <w:rFonts w:eastAsia="Calibri"/>
          <w:sz w:val="20"/>
          <w:szCs w:val="20"/>
        </w:rPr>
      </w:pPr>
      <w:r w:rsidRPr="00D5576A">
        <w:rPr>
          <w:rFonts w:eastAsia="Calibri"/>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D5576A" w:rsidRPr="00D5576A" w:rsidRDefault="00D5576A" w:rsidP="00D5576A">
      <w:pPr>
        <w:ind w:firstLine="709"/>
        <w:jc w:val="both"/>
        <w:rPr>
          <w:rFonts w:eastAsia="Calibri"/>
          <w:sz w:val="20"/>
          <w:szCs w:val="20"/>
        </w:rPr>
      </w:pPr>
      <w:r w:rsidRPr="00D5576A">
        <w:rPr>
          <w:rFonts w:eastAsia="Calibri"/>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D5576A" w:rsidRPr="00D5576A" w:rsidRDefault="00D5576A" w:rsidP="00D5576A">
      <w:pPr>
        <w:ind w:firstLine="709"/>
        <w:jc w:val="both"/>
        <w:rPr>
          <w:rFonts w:eastAsia="Calibri"/>
          <w:sz w:val="20"/>
          <w:szCs w:val="20"/>
        </w:rPr>
      </w:pPr>
      <w:r w:rsidRPr="00D5576A">
        <w:rPr>
          <w:rFonts w:eastAsia="Calibri"/>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D5576A" w:rsidRPr="00D5576A" w:rsidRDefault="00D5576A" w:rsidP="00D5576A">
      <w:pPr>
        <w:ind w:firstLine="709"/>
        <w:jc w:val="both"/>
        <w:rPr>
          <w:rFonts w:eastAsia="Calibri"/>
          <w:sz w:val="20"/>
          <w:szCs w:val="20"/>
        </w:rPr>
      </w:pPr>
      <w:r w:rsidRPr="00D5576A">
        <w:rPr>
          <w:rFonts w:eastAsia="Calibri"/>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D5576A" w:rsidRPr="00D5576A" w:rsidRDefault="00D5576A" w:rsidP="00D5576A">
      <w:pPr>
        <w:ind w:firstLine="709"/>
        <w:jc w:val="both"/>
        <w:rPr>
          <w:rFonts w:eastAsia="Calibri"/>
          <w:sz w:val="20"/>
          <w:szCs w:val="20"/>
        </w:rPr>
      </w:pPr>
      <w:r w:rsidRPr="00D5576A">
        <w:rPr>
          <w:rFonts w:eastAsia="Calibri"/>
          <w:sz w:val="20"/>
          <w:szCs w:val="20"/>
        </w:rPr>
        <w:t>- продолжительность сдачи экзамена, проводимого в письменной форме, - не более чем на 90 минут;</w:t>
      </w:r>
    </w:p>
    <w:p w:rsidR="00D5576A" w:rsidRPr="00D5576A" w:rsidRDefault="00D5576A" w:rsidP="00D5576A">
      <w:pPr>
        <w:ind w:firstLine="709"/>
        <w:jc w:val="both"/>
        <w:rPr>
          <w:rFonts w:eastAsia="Calibri"/>
          <w:sz w:val="20"/>
          <w:szCs w:val="20"/>
        </w:rPr>
      </w:pPr>
      <w:r w:rsidRPr="00D5576A">
        <w:rPr>
          <w:rFonts w:eastAsia="Calibri"/>
          <w:sz w:val="20"/>
          <w:szCs w:val="20"/>
        </w:rPr>
        <w:t>- продолжительность подготовки обучающегося к ответу на экзамене, проводимом в устной форме, - не более чем на 20 минут.</w:t>
      </w:r>
    </w:p>
    <w:p w:rsidR="00D5576A" w:rsidRPr="00D5576A" w:rsidRDefault="00D5576A" w:rsidP="00D5576A">
      <w:pPr>
        <w:ind w:firstLine="709"/>
        <w:jc w:val="both"/>
        <w:rPr>
          <w:rFonts w:eastAsia="Calibri"/>
          <w:sz w:val="20"/>
          <w:szCs w:val="20"/>
        </w:rPr>
      </w:pPr>
      <w:r w:rsidRPr="00D5576A">
        <w:rPr>
          <w:rFonts w:eastAsia="Calibri"/>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D5576A" w:rsidRPr="00D5576A" w:rsidRDefault="00D5576A" w:rsidP="00D5576A">
      <w:pPr>
        <w:ind w:firstLine="709"/>
        <w:jc w:val="both"/>
        <w:rPr>
          <w:rFonts w:eastAsia="Calibri"/>
          <w:sz w:val="20"/>
          <w:szCs w:val="20"/>
        </w:rPr>
      </w:pPr>
      <w:r w:rsidRPr="00D5576A">
        <w:rPr>
          <w:rFonts w:eastAsia="Calibri"/>
          <w:sz w:val="20"/>
          <w:szCs w:val="20"/>
        </w:rPr>
        <w:t>а) для слепых:</w:t>
      </w:r>
    </w:p>
    <w:p w:rsidR="00D5576A" w:rsidRPr="00D5576A" w:rsidRDefault="00D5576A" w:rsidP="00D5576A">
      <w:pPr>
        <w:shd w:val="clear" w:color="auto" w:fill="FFFFFF"/>
        <w:tabs>
          <w:tab w:val="left" w:pos="955"/>
        </w:tabs>
        <w:ind w:firstLine="709"/>
        <w:jc w:val="both"/>
        <w:rPr>
          <w:rFonts w:eastAsia="Calibri"/>
          <w:sz w:val="20"/>
          <w:szCs w:val="20"/>
        </w:rPr>
      </w:pPr>
      <w:r w:rsidRPr="00D5576A">
        <w:rPr>
          <w:rFonts w:eastAsia="Calibri"/>
          <w:sz w:val="20"/>
          <w:szCs w:val="20"/>
        </w:rPr>
        <w:t>-</w:t>
      </w:r>
      <w:r w:rsidRPr="00D5576A">
        <w:rPr>
          <w:rFonts w:eastAsia="Calibri"/>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D5576A" w:rsidRPr="00D5576A" w:rsidRDefault="00D5576A" w:rsidP="00D5576A">
      <w:pPr>
        <w:ind w:firstLine="709"/>
        <w:jc w:val="both"/>
        <w:rPr>
          <w:rFonts w:eastAsia="Calibri"/>
          <w:sz w:val="20"/>
          <w:szCs w:val="20"/>
        </w:rPr>
      </w:pPr>
      <w:r w:rsidRPr="00D5576A">
        <w:rPr>
          <w:rFonts w:eastAsia="Calibri"/>
          <w:sz w:val="20"/>
          <w:szCs w:val="20"/>
        </w:rPr>
        <w:t xml:space="preserve">- письменные задания выполняются обучающимися с использованием клавиатуры с азбукой Брайля, либо </w:t>
      </w:r>
      <w:proofErr w:type="spellStart"/>
      <w:r w:rsidRPr="00D5576A">
        <w:rPr>
          <w:rFonts w:eastAsia="Calibri"/>
          <w:sz w:val="20"/>
          <w:szCs w:val="20"/>
        </w:rPr>
        <w:t>надиктовываются</w:t>
      </w:r>
      <w:proofErr w:type="spellEnd"/>
      <w:r w:rsidRPr="00D5576A">
        <w:rPr>
          <w:rFonts w:eastAsia="Calibri"/>
          <w:sz w:val="20"/>
          <w:szCs w:val="20"/>
        </w:rPr>
        <w:t xml:space="preserve"> ассистенту;</w:t>
      </w:r>
    </w:p>
    <w:p w:rsidR="00D5576A" w:rsidRPr="00D5576A" w:rsidRDefault="00D5576A" w:rsidP="00D5576A">
      <w:pPr>
        <w:ind w:firstLine="709"/>
        <w:jc w:val="both"/>
        <w:rPr>
          <w:rFonts w:eastAsia="Calibri"/>
          <w:sz w:val="20"/>
          <w:szCs w:val="20"/>
        </w:rPr>
      </w:pPr>
      <w:r w:rsidRPr="00D5576A">
        <w:rPr>
          <w:rFonts w:eastAsia="Calibri"/>
          <w:sz w:val="20"/>
          <w:szCs w:val="20"/>
        </w:rPr>
        <w:t>б) для слабовидящих:</w:t>
      </w:r>
    </w:p>
    <w:p w:rsidR="00D5576A" w:rsidRPr="00D5576A" w:rsidRDefault="00D5576A" w:rsidP="00D5576A">
      <w:pPr>
        <w:ind w:firstLine="709"/>
        <w:jc w:val="both"/>
        <w:rPr>
          <w:rFonts w:eastAsia="Calibri"/>
          <w:sz w:val="20"/>
          <w:szCs w:val="20"/>
        </w:rPr>
      </w:pPr>
      <w:r w:rsidRPr="00D5576A">
        <w:rPr>
          <w:rFonts w:eastAsia="Calibri"/>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D5576A">
        <w:rPr>
          <w:rFonts w:eastAsia="Calibri"/>
          <w:sz w:val="20"/>
          <w:szCs w:val="20"/>
        </w:rPr>
        <w:t>Jaws</w:t>
      </w:r>
      <w:proofErr w:type="spellEnd"/>
      <w:r w:rsidRPr="00D5576A">
        <w:rPr>
          <w:rFonts w:eastAsia="Calibri"/>
          <w:sz w:val="20"/>
          <w:szCs w:val="20"/>
        </w:rPr>
        <w:t>;</w:t>
      </w:r>
    </w:p>
    <w:p w:rsidR="00D5576A" w:rsidRPr="00D5576A" w:rsidRDefault="00D5576A" w:rsidP="00D5576A">
      <w:pPr>
        <w:ind w:firstLine="709"/>
        <w:jc w:val="both"/>
        <w:rPr>
          <w:rFonts w:eastAsia="Calibri"/>
          <w:sz w:val="20"/>
          <w:szCs w:val="20"/>
        </w:rPr>
      </w:pPr>
      <w:r w:rsidRPr="00D5576A">
        <w:rPr>
          <w:rFonts w:eastAsia="Calibri"/>
          <w:sz w:val="20"/>
          <w:szCs w:val="20"/>
        </w:rPr>
        <w:t>- обеспечивается индивидуальное равномерное освещение не менее 300 люкс;</w:t>
      </w:r>
    </w:p>
    <w:p w:rsidR="00D5576A" w:rsidRPr="00D5576A" w:rsidRDefault="00D5576A" w:rsidP="00D5576A">
      <w:pPr>
        <w:ind w:firstLine="709"/>
        <w:jc w:val="both"/>
        <w:rPr>
          <w:rFonts w:eastAsia="Calibri"/>
          <w:sz w:val="20"/>
          <w:szCs w:val="20"/>
        </w:rPr>
      </w:pPr>
      <w:r w:rsidRPr="00D5576A">
        <w:rPr>
          <w:rFonts w:eastAsia="Calibri"/>
          <w:sz w:val="20"/>
          <w:szCs w:val="20"/>
        </w:rPr>
        <w:t xml:space="preserve">- при необходимости обучающимся предоставляется увеличивающее </w:t>
      </w:r>
      <w:proofErr w:type="spellStart"/>
      <w:r w:rsidRPr="00D5576A">
        <w:rPr>
          <w:rFonts w:eastAsia="Calibri"/>
          <w:sz w:val="20"/>
          <w:szCs w:val="20"/>
        </w:rPr>
        <w:t>устройство,допускается</w:t>
      </w:r>
      <w:proofErr w:type="spellEnd"/>
      <w:r w:rsidRPr="00D5576A">
        <w:rPr>
          <w:rFonts w:eastAsia="Calibri"/>
          <w:sz w:val="20"/>
          <w:szCs w:val="20"/>
        </w:rPr>
        <w:t xml:space="preserve"> использование увеличивающих устройств, имеющихся у обучающихся;</w:t>
      </w:r>
    </w:p>
    <w:p w:rsidR="00D5576A" w:rsidRPr="00D5576A" w:rsidRDefault="00D5576A" w:rsidP="00D5576A">
      <w:pPr>
        <w:ind w:firstLine="709"/>
        <w:jc w:val="both"/>
        <w:rPr>
          <w:rFonts w:eastAsia="Calibri"/>
          <w:sz w:val="20"/>
          <w:szCs w:val="20"/>
        </w:rPr>
      </w:pPr>
      <w:r w:rsidRPr="00D5576A">
        <w:rPr>
          <w:rFonts w:eastAsia="Calibri"/>
          <w:sz w:val="20"/>
          <w:szCs w:val="20"/>
        </w:rPr>
        <w:t>в) для глухих и слабослышащих, с тяжелыми нарушениями речи:</w:t>
      </w:r>
    </w:p>
    <w:p w:rsidR="00D5576A" w:rsidRPr="00D5576A" w:rsidRDefault="00D5576A" w:rsidP="00D5576A">
      <w:pPr>
        <w:ind w:firstLine="709"/>
        <w:jc w:val="both"/>
        <w:rPr>
          <w:rFonts w:eastAsia="Calibri"/>
          <w:sz w:val="20"/>
          <w:szCs w:val="20"/>
        </w:rPr>
      </w:pPr>
      <w:r w:rsidRPr="00D5576A">
        <w:rPr>
          <w:rFonts w:eastAsia="Calibri"/>
          <w:sz w:val="20"/>
          <w:szCs w:val="20"/>
        </w:rPr>
        <w:t>- имеется в наличии информационная система "Исток" для слабослышащих коллективного пользования;</w:t>
      </w:r>
    </w:p>
    <w:p w:rsidR="00D5576A" w:rsidRPr="00D5576A" w:rsidRDefault="00D5576A" w:rsidP="00D5576A">
      <w:pPr>
        <w:ind w:firstLine="709"/>
        <w:jc w:val="both"/>
        <w:rPr>
          <w:rFonts w:eastAsia="Calibri"/>
          <w:sz w:val="20"/>
          <w:szCs w:val="20"/>
        </w:rPr>
      </w:pPr>
      <w:r w:rsidRPr="00D5576A">
        <w:rPr>
          <w:rFonts w:eastAsia="Calibri"/>
          <w:sz w:val="20"/>
          <w:szCs w:val="20"/>
        </w:rPr>
        <w:t>- по их желанию испытания проводятся в электронной или письменной форме;</w:t>
      </w:r>
    </w:p>
    <w:p w:rsidR="00D5576A" w:rsidRPr="00D5576A" w:rsidRDefault="00D5576A" w:rsidP="00D5576A">
      <w:pPr>
        <w:ind w:firstLine="709"/>
        <w:jc w:val="both"/>
        <w:rPr>
          <w:rFonts w:eastAsia="Calibri"/>
          <w:sz w:val="20"/>
          <w:szCs w:val="20"/>
        </w:rPr>
      </w:pPr>
      <w:r w:rsidRPr="00D5576A">
        <w:rPr>
          <w:rFonts w:eastAsia="Calibri"/>
          <w:sz w:val="20"/>
          <w:szCs w:val="20"/>
        </w:rPr>
        <w:t>г) для лиц с нарушениями опорно-двигательного аппарата:</w:t>
      </w:r>
    </w:p>
    <w:p w:rsidR="00D5576A" w:rsidRPr="00D5576A" w:rsidRDefault="00D5576A" w:rsidP="00D5576A">
      <w:pPr>
        <w:ind w:firstLine="709"/>
        <w:jc w:val="both"/>
        <w:rPr>
          <w:rFonts w:eastAsia="Calibri"/>
          <w:sz w:val="20"/>
          <w:szCs w:val="20"/>
        </w:rPr>
      </w:pPr>
      <w:r w:rsidRPr="00D5576A">
        <w:rPr>
          <w:rFonts w:eastAsia="Calibri"/>
          <w:sz w:val="20"/>
          <w:szCs w:val="20"/>
        </w:rPr>
        <w:t xml:space="preserve">- тестовые и </w:t>
      </w:r>
      <w:proofErr w:type="spellStart"/>
      <w:r w:rsidRPr="00D5576A">
        <w:rPr>
          <w:rFonts w:eastAsia="Calibri"/>
          <w:sz w:val="20"/>
          <w:szCs w:val="20"/>
        </w:rPr>
        <w:t>тренинговые</w:t>
      </w:r>
      <w:proofErr w:type="spellEnd"/>
      <w:r w:rsidRPr="00D5576A">
        <w:rPr>
          <w:rFonts w:eastAsia="Calibri"/>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D5576A" w:rsidRPr="00D5576A" w:rsidRDefault="00D5576A" w:rsidP="00D5576A">
      <w:pPr>
        <w:ind w:firstLine="709"/>
        <w:jc w:val="both"/>
        <w:rPr>
          <w:rFonts w:eastAsia="Calibri"/>
          <w:sz w:val="20"/>
          <w:szCs w:val="20"/>
        </w:rPr>
      </w:pPr>
      <w:r w:rsidRPr="00D5576A">
        <w:rPr>
          <w:rFonts w:eastAsia="Calibri"/>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D5576A" w:rsidRPr="00D5576A" w:rsidRDefault="00D5576A" w:rsidP="00D5576A">
      <w:pPr>
        <w:ind w:firstLine="709"/>
        <w:jc w:val="both"/>
        <w:rPr>
          <w:rFonts w:eastAsia="Calibri"/>
          <w:sz w:val="20"/>
          <w:szCs w:val="20"/>
        </w:rPr>
      </w:pPr>
      <w:r w:rsidRPr="00D5576A">
        <w:rPr>
          <w:rFonts w:eastAsia="Calibri"/>
          <w:sz w:val="20"/>
          <w:szCs w:val="20"/>
        </w:rPr>
        <w:t>- по их желанию испытания проводятся в устной форме.</w:t>
      </w:r>
    </w:p>
    <w:p w:rsidR="00D5576A" w:rsidRPr="00D5576A" w:rsidRDefault="00D5576A" w:rsidP="00D5576A">
      <w:pPr>
        <w:ind w:firstLine="709"/>
        <w:jc w:val="both"/>
        <w:rPr>
          <w:rFonts w:eastAsia="Calibri"/>
          <w:sz w:val="20"/>
          <w:szCs w:val="20"/>
        </w:rPr>
      </w:pPr>
      <w:r w:rsidRPr="00D5576A">
        <w:rPr>
          <w:rFonts w:eastAsia="Calibri"/>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AD55F4" w:rsidRPr="003D14DD" w:rsidRDefault="00AD55F4" w:rsidP="00AD55F4">
      <w:pPr>
        <w:ind w:firstLine="709"/>
        <w:rPr>
          <w:b/>
          <w:sz w:val="20"/>
          <w:szCs w:val="20"/>
        </w:rPr>
      </w:pPr>
    </w:p>
    <w:p w:rsidR="00AD55F4" w:rsidRPr="003D14DD" w:rsidRDefault="00AD55F4" w:rsidP="00AD55F4">
      <w:pPr>
        <w:ind w:firstLine="709"/>
        <w:rPr>
          <w:b/>
          <w:sz w:val="20"/>
          <w:szCs w:val="20"/>
        </w:rPr>
      </w:pPr>
      <w:r w:rsidRPr="003D14DD">
        <w:rPr>
          <w:b/>
          <w:sz w:val="20"/>
          <w:szCs w:val="20"/>
        </w:rPr>
        <w:lastRenderedPageBreak/>
        <w:t xml:space="preserve">6.4 Методические рекомендации по самостоятельной работе студентов </w:t>
      </w:r>
    </w:p>
    <w:p w:rsidR="00AD55F4" w:rsidRPr="003D14DD" w:rsidRDefault="00AD55F4" w:rsidP="00AD55F4">
      <w:pPr>
        <w:shd w:val="clear" w:color="auto" w:fill="FFFFFF"/>
        <w:ind w:firstLine="709"/>
        <w:jc w:val="both"/>
        <w:rPr>
          <w:sz w:val="20"/>
          <w:szCs w:val="20"/>
        </w:rPr>
      </w:pPr>
      <w:r w:rsidRPr="003D14DD">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AD55F4" w:rsidRPr="003D14DD" w:rsidRDefault="00AD55F4" w:rsidP="00AD55F4">
      <w:pPr>
        <w:shd w:val="clear" w:color="auto" w:fill="FFFFFF"/>
        <w:ind w:firstLine="709"/>
        <w:jc w:val="both"/>
        <w:rPr>
          <w:sz w:val="20"/>
          <w:szCs w:val="20"/>
        </w:rPr>
      </w:pPr>
      <w:r w:rsidRPr="003D14DD">
        <w:rPr>
          <w:sz w:val="20"/>
          <w:szCs w:val="20"/>
        </w:rPr>
        <w:t>Реализация поставленной цели предполагает решение следующих задач:</w:t>
      </w:r>
    </w:p>
    <w:p w:rsidR="00AD55F4" w:rsidRPr="003D14DD" w:rsidRDefault="00AD55F4" w:rsidP="00AD55F4">
      <w:pPr>
        <w:shd w:val="clear" w:color="auto" w:fill="FFFFFF"/>
        <w:tabs>
          <w:tab w:val="left" w:pos="893"/>
        </w:tabs>
        <w:ind w:firstLine="709"/>
        <w:jc w:val="both"/>
        <w:rPr>
          <w:sz w:val="20"/>
          <w:szCs w:val="20"/>
        </w:rPr>
      </w:pPr>
      <w:r w:rsidRPr="003D14DD">
        <w:rPr>
          <w:sz w:val="20"/>
          <w:szCs w:val="20"/>
        </w:rPr>
        <w:t>-</w:t>
      </w:r>
      <w:r w:rsidRPr="003D14DD">
        <w:rPr>
          <w:sz w:val="20"/>
          <w:szCs w:val="20"/>
        </w:rPr>
        <w:tab/>
        <w:t>качественное освоение теоретического материала по изучаемой дисциплине, углубление</w:t>
      </w:r>
      <w:r w:rsidRPr="003D14DD">
        <w:rPr>
          <w:sz w:val="20"/>
          <w:szCs w:val="20"/>
        </w:rPr>
        <w:br/>
        <w:t xml:space="preserve">и расширение теоретических знаний с целью их применения на уровне </w:t>
      </w:r>
      <w:proofErr w:type="spellStart"/>
      <w:r w:rsidRPr="003D14DD">
        <w:rPr>
          <w:sz w:val="20"/>
          <w:szCs w:val="20"/>
        </w:rPr>
        <w:t>межпредметных</w:t>
      </w:r>
      <w:proofErr w:type="spellEnd"/>
      <w:r w:rsidRPr="003D14DD">
        <w:rPr>
          <w:sz w:val="20"/>
          <w:szCs w:val="20"/>
        </w:rPr>
        <w:t xml:space="preserve"> связей;</w:t>
      </w:r>
    </w:p>
    <w:p w:rsidR="00AD55F4" w:rsidRPr="003D14DD" w:rsidRDefault="00AD55F4" w:rsidP="00AD55F4">
      <w:pPr>
        <w:shd w:val="clear" w:color="auto" w:fill="FFFFFF"/>
        <w:tabs>
          <w:tab w:val="left" w:pos="984"/>
        </w:tabs>
        <w:ind w:firstLine="709"/>
        <w:jc w:val="both"/>
        <w:rPr>
          <w:sz w:val="20"/>
          <w:szCs w:val="20"/>
        </w:rPr>
      </w:pPr>
      <w:r w:rsidRPr="003D14DD">
        <w:rPr>
          <w:sz w:val="20"/>
          <w:szCs w:val="20"/>
        </w:rPr>
        <w:t>-</w:t>
      </w:r>
      <w:r w:rsidRPr="003D14DD">
        <w:rPr>
          <w:sz w:val="20"/>
          <w:szCs w:val="20"/>
        </w:rPr>
        <w:tab/>
        <w:t>систематизация    и    закрепление    полученных    теоретических    знаний    и    практических навыков;</w:t>
      </w:r>
    </w:p>
    <w:p w:rsidR="00AD55F4" w:rsidRPr="003D14DD" w:rsidRDefault="00AD55F4" w:rsidP="00AD55F4">
      <w:pPr>
        <w:shd w:val="clear" w:color="auto" w:fill="FFFFFF"/>
        <w:tabs>
          <w:tab w:val="left" w:pos="907"/>
        </w:tabs>
        <w:ind w:firstLine="709"/>
        <w:jc w:val="both"/>
        <w:rPr>
          <w:sz w:val="20"/>
          <w:szCs w:val="20"/>
        </w:rPr>
      </w:pPr>
      <w:r w:rsidRPr="003D14DD">
        <w:rPr>
          <w:sz w:val="20"/>
          <w:szCs w:val="20"/>
        </w:rPr>
        <w:t>-</w:t>
      </w:r>
      <w:r w:rsidRPr="003D14DD">
        <w:rPr>
          <w:sz w:val="20"/>
          <w:szCs w:val="20"/>
        </w:rPr>
        <w:tab/>
        <w:t>формирование умений по поиску и использованию нормативной, правовой, справочной</w:t>
      </w:r>
      <w:r w:rsidRPr="003D14DD">
        <w:rPr>
          <w:sz w:val="20"/>
          <w:szCs w:val="20"/>
        </w:rPr>
        <w:br/>
        <w:t>и специальной литературы, а также других источников информации;</w:t>
      </w:r>
    </w:p>
    <w:p w:rsidR="00AD55F4" w:rsidRPr="003D14DD" w:rsidRDefault="00AD55F4" w:rsidP="00AD55F4">
      <w:pPr>
        <w:shd w:val="clear" w:color="auto" w:fill="FFFFFF"/>
        <w:tabs>
          <w:tab w:val="left" w:pos="1037"/>
        </w:tabs>
        <w:ind w:firstLine="709"/>
        <w:jc w:val="both"/>
        <w:rPr>
          <w:sz w:val="20"/>
          <w:szCs w:val="20"/>
        </w:rPr>
      </w:pPr>
      <w:r w:rsidRPr="003D14DD">
        <w:rPr>
          <w:sz w:val="20"/>
          <w:szCs w:val="20"/>
        </w:rPr>
        <w:t>-</w:t>
      </w:r>
      <w:r w:rsidRPr="003D14DD">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AD55F4" w:rsidRPr="003D14DD" w:rsidRDefault="00AD55F4" w:rsidP="00AD55F4">
      <w:pPr>
        <w:shd w:val="clear" w:color="auto" w:fill="FFFFFF"/>
        <w:tabs>
          <w:tab w:val="left" w:pos="1090"/>
        </w:tabs>
        <w:ind w:firstLine="709"/>
        <w:jc w:val="both"/>
        <w:rPr>
          <w:sz w:val="20"/>
          <w:szCs w:val="20"/>
        </w:rPr>
      </w:pPr>
      <w:r w:rsidRPr="003D14DD">
        <w:rPr>
          <w:sz w:val="20"/>
          <w:szCs w:val="20"/>
        </w:rPr>
        <w:t>-</w:t>
      </w:r>
      <w:r w:rsidRPr="003D14DD">
        <w:rPr>
          <w:sz w:val="20"/>
          <w:szCs w:val="20"/>
        </w:rPr>
        <w:tab/>
        <w:t>формирование       самостоятельности       мышления,       способностей       к       саморазвитию,</w:t>
      </w:r>
      <w:r w:rsidRPr="003D14DD">
        <w:rPr>
          <w:sz w:val="20"/>
          <w:szCs w:val="20"/>
        </w:rPr>
        <w:br/>
        <w:t>самообразованию, самосовершенствованию и самореализации;</w:t>
      </w:r>
    </w:p>
    <w:p w:rsidR="00AD55F4" w:rsidRPr="003D14DD" w:rsidRDefault="00AD55F4" w:rsidP="00AD55F4">
      <w:pPr>
        <w:widowControl w:val="0"/>
        <w:numPr>
          <w:ilvl w:val="0"/>
          <w:numId w:val="19"/>
        </w:numPr>
        <w:shd w:val="clear" w:color="auto" w:fill="FFFFFF"/>
        <w:tabs>
          <w:tab w:val="left" w:pos="888"/>
        </w:tabs>
        <w:autoSpaceDE w:val="0"/>
        <w:autoSpaceDN w:val="0"/>
        <w:adjustRightInd w:val="0"/>
        <w:ind w:left="720" w:hanging="360"/>
        <w:jc w:val="both"/>
        <w:rPr>
          <w:sz w:val="20"/>
          <w:szCs w:val="20"/>
        </w:rPr>
      </w:pPr>
      <w:r w:rsidRPr="003D14DD">
        <w:rPr>
          <w:sz w:val="20"/>
          <w:szCs w:val="20"/>
        </w:rPr>
        <w:t>развитие научно-исследовательских навыков;</w:t>
      </w:r>
    </w:p>
    <w:p w:rsidR="00AD55F4" w:rsidRPr="003D14DD" w:rsidRDefault="00AD55F4" w:rsidP="00AD55F4">
      <w:pPr>
        <w:widowControl w:val="0"/>
        <w:numPr>
          <w:ilvl w:val="0"/>
          <w:numId w:val="19"/>
        </w:numPr>
        <w:shd w:val="clear" w:color="auto" w:fill="FFFFFF"/>
        <w:tabs>
          <w:tab w:val="left" w:pos="888"/>
        </w:tabs>
        <w:autoSpaceDE w:val="0"/>
        <w:autoSpaceDN w:val="0"/>
        <w:adjustRightInd w:val="0"/>
        <w:ind w:left="720" w:hanging="360"/>
        <w:jc w:val="both"/>
        <w:rPr>
          <w:sz w:val="20"/>
          <w:szCs w:val="20"/>
        </w:rPr>
      </w:pPr>
      <w:r w:rsidRPr="003D14DD">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AD55F4" w:rsidRPr="003D14DD" w:rsidRDefault="00AD55F4" w:rsidP="00AD55F4">
      <w:pPr>
        <w:shd w:val="clear" w:color="auto" w:fill="FFFFFF"/>
        <w:ind w:firstLine="709"/>
        <w:jc w:val="both"/>
        <w:rPr>
          <w:sz w:val="20"/>
          <w:szCs w:val="20"/>
        </w:rPr>
      </w:pPr>
      <w:r w:rsidRPr="003D14DD">
        <w:rPr>
          <w:sz w:val="20"/>
          <w:szCs w:val="20"/>
        </w:rPr>
        <w:t>Самостоятельная работа является неотъемлемой частью образовательного процесса.</w:t>
      </w:r>
    </w:p>
    <w:p w:rsidR="00AD55F4" w:rsidRPr="003D14DD" w:rsidRDefault="00AD55F4" w:rsidP="00AD55F4">
      <w:pPr>
        <w:shd w:val="clear" w:color="auto" w:fill="FFFFFF"/>
        <w:ind w:firstLine="709"/>
        <w:jc w:val="both"/>
        <w:rPr>
          <w:sz w:val="20"/>
          <w:szCs w:val="20"/>
        </w:rPr>
      </w:pPr>
      <w:r w:rsidRPr="003D14DD">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AD55F4" w:rsidRPr="003D14DD" w:rsidRDefault="00AD55F4" w:rsidP="00AD55F4">
      <w:pPr>
        <w:shd w:val="clear" w:color="auto" w:fill="FFFFFF"/>
        <w:ind w:firstLine="709"/>
        <w:jc w:val="both"/>
        <w:rPr>
          <w:sz w:val="20"/>
          <w:szCs w:val="20"/>
        </w:rPr>
      </w:pPr>
      <w:r w:rsidRPr="003D14DD">
        <w:rPr>
          <w:sz w:val="20"/>
          <w:szCs w:val="20"/>
        </w:rPr>
        <w:t>Самостоятельная работа должна:</w:t>
      </w:r>
    </w:p>
    <w:p w:rsidR="00AD55F4" w:rsidRPr="003D14DD" w:rsidRDefault="00AD55F4" w:rsidP="00AD55F4">
      <w:pPr>
        <w:shd w:val="clear" w:color="auto" w:fill="FFFFFF"/>
        <w:tabs>
          <w:tab w:val="left" w:pos="907"/>
        </w:tabs>
        <w:ind w:firstLine="709"/>
        <w:jc w:val="both"/>
        <w:rPr>
          <w:sz w:val="20"/>
          <w:szCs w:val="20"/>
        </w:rPr>
      </w:pPr>
      <w:r w:rsidRPr="003D14DD">
        <w:rPr>
          <w:sz w:val="20"/>
          <w:szCs w:val="20"/>
        </w:rPr>
        <w:t>-</w:t>
      </w:r>
      <w:r w:rsidRPr="003D14DD">
        <w:rPr>
          <w:sz w:val="20"/>
          <w:szCs w:val="20"/>
        </w:rPr>
        <w:tab/>
        <w:t>быть выполнена индивидуально (или являться частью коллективной работы). В случае,</w:t>
      </w:r>
      <w:r w:rsidRPr="003D14DD">
        <w:rPr>
          <w:sz w:val="20"/>
          <w:szCs w:val="20"/>
        </w:rPr>
        <w:br/>
        <w:t>когда СР подготовлена в порядке выполнения группового задания, в работе делается</w:t>
      </w:r>
      <w:r w:rsidRPr="003D14DD">
        <w:rPr>
          <w:sz w:val="20"/>
          <w:szCs w:val="20"/>
        </w:rPr>
        <w:br/>
        <w:t>соответствующая оговорка;</w:t>
      </w:r>
    </w:p>
    <w:p w:rsidR="00AD55F4" w:rsidRPr="003D14DD" w:rsidRDefault="00AD55F4" w:rsidP="00AD55F4">
      <w:pPr>
        <w:shd w:val="clear" w:color="auto" w:fill="FFFFFF"/>
        <w:tabs>
          <w:tab w:val="left" w:pos="1085"/>
        </w:tabs>
        <w:ind w:firstLine="709"/>
        <w:jc w:val="both"/>
        <w:rPr>
          <w:sz w:val="20"/>
          <w:szCs w:val="20"/>
        </w:rPr>
      </w:pPr>
      <w:r w:rsidRPr="003D14DD">
        <w:rPr>
          <w:sz w:val="20"/>
          <w:szCs w:val="20"/>
        </w:rPr>
        <w:t>-</w:t>
      </w:r>
      <w:r w:rsidRPr="003D14DD">
        <w:rPr>
          <w:sz w:val="20"/>
          <w:szCs w:val="20"/>
        </w:rPr>
        <w:tab/>
        <w:t>представлять собой законченную разработку (этап разработки), в которой</w:t>
      </w:r>
      <w:r w:rsidRPr="003D14DD">
        <w:rPr>
          <w:sz w:val="20"/>
          <w:szCs w:val="20"/>
        </w:rPr>
        <w:br/>
        <w:t>анализируются актуальные проблемы по определенной теме и ее отдельных аспектов;</w:t>
      </w:r>
    </w:p>
    <w:p w:rsidR="00AD55F4" w:rsidRPr="003D14DD" w:rsidRDefault="00AD55F4" w:rsidP="00AD55F4">
      <w:pPr>
        <w:widowControl w:val="0"/>
        <w:numPr>
          <w:ilvl w:val="0"/>
          <w:numId w:val="19"/>
        </w:numPr>
        <w:shd w:val="clear" w:color="auto" w:fill="FFFFFF"/>
        <w:tabs>
          <w:tab w:val="left" w:pos="888"/>
        </w:tabs>
        <w:autoSpaceDE w:val="0"/>
        <w:autoSpaceDN w:val="0"/>
        <w:adjustRightInd w:val="0"/>
        <w:ind w:left="720" w:hanging="360"/>
        <w:jc w:val="both"/>
        <w:rPr>
          <w:sz w:val="20"/>
          <w:szCs w:val="20"/>
        </w:rPr>
      </w:pPr>
      <w:r w:rsidRPr="003D14DD">
        <w:rPr>
          <w:sz w:val="20"/>
          <w:szCs w:val="20"/>
        </w:rPr>
        <w:t>отражать необходимую и достаточную компетентность автора;</w:t>
      </w:r>
    </w:p>
    <w:p w:rsidR="00AD55F4" w:rsidRPr="003D14DD" w:rsidRDefault="00AD55F4" w:rsidP="00AD55F4">
      <w:pPr>
        <w:widowControl w:val="0"/>
        <w:numPr>
          <w:ilvl w:val="0"/>
          <w:numId w:val="19"/>
        </w:numPr>
        <w:shd w:val="clear" w:color="auto" w:fill="FFFFFF"/>
        <w:tabs>
          <w:tab w:val="left" w:pos="888"/>
        </w:tabs>
        <w:autoSpaceDE w:val="0"/>
        <w:autoSpaceDN w:val="0"/>
        <w:adjustRightInd w:val="0"/>
        <w:ind w:left="720" w:hanging="360"/>
        <w:jc w:val="both"/>
        <w:rPr>
          <w:sz w:val="20"/>
          <w:szCs w:val="20"/>
        </w:rPr>
      </w:pPr>
      <w:r w:rsidRPr="003D14DD">
        <w:rPr>
          <w:sz w:val="20"/>
          <w:szCs w:val="20"/>
        </w:rPr>
        <w:t>иметь учебную, научную и/или практическую направленность;</w:t>
      </w:r>
    </w:p>
    <w:p w:rsidR="00AD55F4" w:rsidRPr="003D14DD" w:rsidRDefault="00AD55F4" w:rsidP="00AD55F4">
      <w:pPr>
        <w:shd w:val="clear" w:color="auto" w:fill="FFFFFF"/>
        <w:tabs>
          <w:tab w:val="left" w:pos="970"/>
        </w:tabs>
        <w:ind w:firstLine="709"/>
        <w:jc w:val="both"/>
        <w:rPr>
          <w:sz w:val="20"/>
          <w:szCs w:val="20"/>
        </w:rPr>
      </w:pPr>
      <w:r w:rsidRPr="003D14DD">
        <w:rPr>
          <w:sz w:val="20"/>
          <w:szCs w:val="20"/>
        </w:rPr>
        <w:t>-</w:t>
      </w:r>
      <w:r w:rsidRPr="003D14DD">
        <w:rPr>
          <w:sz w:val="20"/>
          <w:szCs w:val="20"/>
        </w:rPr>
        <w:tab/>
        <w:t>быть оформлена структурно и в логической последовательности: титульный лист,</w:t>
      </w:r>
      <w:r w:rsidRPr="003D14DD">
        <w:rPr>
          <w:sz w:val="20"/>
          <w:szCs w:val="20"/>
        </w:rPr>
        <w:br/>
        <w:t>оглавление, основная часть, заключение, выводы, список литературы, приложения,</w:t>
      </w:r>
    </w:p>
    <w:p w:rsidR="00AD55F4" w:rsidRPr="003D14DD" w:rsidRDefault="00AD55F4" w:rsidP="00AD55F4">
      <w:pPr>
        <w:shd w:val="clear" w:color="auto" w:fill="FFFFFF"/>
        <w:tabs>
          <w:tab w:val="left" w:pos="1109"/>
        </w:tabs>
        <w:ind w:firstLine="709"/>
        <w:jc w:val="both"/>
        <w:rPr>
          <w:sz w:val="20"/>
          <w:szCs w:val="20"/>
        </w:rPr>
      </w:pPr>
      <w:r w:rsidRPr="003D14DD">
        <w:rPr>
          <w:sz w:val="20"/>
          <w:szCs w:val="20"/>
        </w:rPr>
        <w:t>-</w:t>
      </w:r>
      <w:r w:rsidRPr="003D14DD">
        <w:rPr>
          <w:sz w:val="20"/>
          <w:szCs w:val="20"/>
        </w:rPr>
        <w:tab/>
        <w:t>содержать краткие и четкие формулировки, убедительную аргументацию,</w:t>
      </w:r>
      <w:r w:rsidRPr="003D14DD">
        <w:rPr>
          <w:sz w:val="20"/>
          <w:szCs w:val="20"/>
        </w:rPr>
        <w:br/>
        <w:t>доказательность и обоснованность выводов;</w:t>
      </w:r>
    </w:p>
    <w:p w:rsidR="00AD55F4" w:rsidRPr="003D14DD" w:rsidRDefault="00AD55F4" w:rsidP="00AD55F4">
      <w:pPr>
        <w:shd w:val="clear" w:color="auto" w:fill="FFFFFF"/>
        <w:tabs>
          <w:tab w:val="left" w:pos="984"/>
          <w:tab w:val="left" w:pos="5770"/>
        </w:tabs>
        <w:ind w:firstLine="709"/>
        <w:jc w:val="both"/>
        <w:rPr>
          <w:sz w:val="20"/>
          <w:szCs w:val="20"/>
        </w:rPr>
      </w:pPr>
      <w:r w:rsidRPr="003D14DD">
        <w:rPr>
          <w:sz w:val="20"/>
          <w:szCs w:val="20"/>
        </w:rPr>
        <w:t>-</w:t>
      </w:r>
      <w:r w:rsidRPr="003D14DD">
        <w:rPr>
          <w:sz w:val="20"/>
          <w:szCs w:val="20"/>
        </w:rPr>
        <w:tab/>
        <w:t>соответствовать этическим нормам (правила цитирования и парафраз; ссылки на</w:t>
      </w:r>
      <w:r w:rsidRPr="003D14DD">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AD55F4" w:rsidRPr="003D14DD" w:rsidRDefault="00AD55F4" w:rsidP="00AD55F4">
      <w:pPr>
        <w:suppressAutoHyphens/>
        <w:jc w:val="both"/>
        <w:rPr>
          <w:b/>
          <w:bCs/>
          <w:sz w:val="20"/>
          <w:szCs w:val="20"/>
        </w:rPr>
      </w:pPr>
    </w:p>
    <w:p w:rsidR="00AD55F4" w:rsidRPr="003D14DD" w:rsidRDefault="00B13558" w:rsidP="00AD55F4">
      <w:pPr>
        <w:tabs>
          <w:tab w:val="left" w:pos="900"/>
        </w:tabs>
        <w:ind w:firstLine="709"/>
        <w:rPr>
          <w:b/>
          <w:sz w:val="20"/>
          <w:szCs w:val="20"/>
        </w:rPr>
      </w:pPr>
      <w:r>
        <w:rPr>
          <w:b/>
          <w:bCs/>
          <w:sz w:val="20"/>
          <w:szCs w:val="20"/>
        </w:rPr>
        <w:t>7</w:t>
      </w:r>
      <w:r w:rsidR="00AD55F4" w:rsidRPr="003D14DD">
        <w:rPr>
          <w:b/>
          <w:sz w:val="20"/>
          <w:szCs w:val="20"/>
        </w:rPr>
        <w:t>. Учебно-методическое и информационное обеспечение дисциплины</w:t>
      </w:r>
    </w:p>
    <w:p w:rsidR="00AD55F4" w:rsidRPr="003D14DD" w:rsidRDefault="00B13558" w:rsidP="00AD55F4">
      <w:pPr>
        <w:ind w:firstLine="709"/>
        <w:rPr>
          <w:b/>
          <w:sz w:val="20"/>
          <w:szCs w:val="20"/>
        </w:rPr>
      </w:pPr>
      <w:r>
        <w:rPr>
          <w:b/>
          <w:sz w:val="20"/>
          <w:szCs w:val="20"/>
        </w:rPr>
        <w:t>7</w:t>
      </w:r>
      <w:r w:rsidR="00AD55F4" w:rsidRPr="003D14DD">
        <w:rPr>
          <w:b/>
          <w:sz w:val="20"/>
          <w:szCs w:val="20"/>
        </w:rPr>
        <w:t xml:space="preserve">.1 Рекомендуемая литература </w:t>
      </w:r>
    </w:p>
    <w:p w:rsidR="00AD55F4" w:rsidRPr="003D14DD" w:rsidRDefault="00AD55F4" w:rsidP="00AD55F4">
      <w:pPr>
        <w:tabs>
          <w:tab w:val="left" w:pos="900"/>
          <w:tab w:val="left" w:pos="1080"/>
        </w:tabs>
        <w:ind w:firstLine="709"/>
        <w:rPr>
          <w:b/>
          <w:sz w:val="20"/>
          <w:szCs w:val="20"/>
        </w:rPr>
      </w:pPr>
    </w:p>
    <w:p w:rsidR="00AD55F4" w:rsidRPr="003D14DD" w:rsidRDefault="00AD55F4" w:rsidP="00AD55F4">
      <w:pPr>
        <w:tabs>
          <w:tab w:val="left" w:pos="1080"/>
        </w:tabs>
        <w:suppressAutoHyphens/>
        <w:ind w:firstLine="709"/>
        <w:jc w:val="both"/>
        <w:rPr>
          <w:b/>
          <w:sz w:val="20"/>
          <w:szCs w:val="20"/>
        </w:rPr>
      </w:pPr>
      <w:r w:rsidRPr="003D14DD">
        <w:rPr>
          <w:b/>
          <w:sz w:val="20"/>
          <w:szCs w:val="20"/>
        </w:rPr>
        <w:t>Основная учебная и научная литература</w:t>
      </w:r>
    </w:p>
    <w:p w:rsidR="00382309" w:rsidRPr="00382309" w:rsidRDefault="00382309" w:rsidP="00382309">
      <w:pPr>
        <w:pStyle w:val="afffc"/>
        <w:numPr>
          <w:ilvl w:val="0"/>
          <w:numId w:val="40"/>
        </w:numPr>
        <w:rPr>
          <w:sz w:val="20"/>
          <w:szCs w:val="20"/>
        </w:rPr>
      </w:pPr>
      <w:r w:rsidRPr="00382309">
        <w:rPr>
          <w:sz w:val="20"/>
          <w:szCs w:val="20"/>
        </w:rPr>
        <w:t>Куклина, И. Г. Методы и средства проектирования информационных систем : учебное пособие / И. Г. Куклина, К. А. Сафонов. — Нижний Новгород : Нижегородский государственный архитектурно-строительный университет, ЭБС АСВ, 2020. — 84 c. — ISBN 978-5-528-00419-8. — Текст : электронный // Электронно-библиотечная система IPR BOOKS : [сайт]. — URL: https://www.iprbookshop.ru/107378.html</w:t>
      </w:r>
    </w:p>
    <w:p w:rsidR="00382309" w:rsidRPr="00382309" w:rsidRDefault="00382309" w:rsidP="00382309">
      <w:pPr>
        <w:pStyle w:val="afffc"/>
        <w:numPr>
          <w:ilvl w:val="0"/>
          <w:numId w:val="40"/>
        </w:numPr>
        <w:rPr>
          <w:sz w:val="20"/>
          <w:szCs w:val="20"/>
        </w:rPr>
      </w:pPr>
      <w:r w:rsidRPr="00382309">
        <w:rPr>
          <w:sz w:val="20"/>
          <w:szCs w:val="20"/>
        </w:rPr>
        <w:t>Фролов, А. Б. Web-сайт. Разработка, создание, сопровождение : учебное пособие / А. Б. Фролов, И. А. Нагаева, И. А. Кузнецов ; под редакцией И. А. Нагаевой. — Саратов : Вузовское образование, 2020. — 355 c. — ISBN 978-5-4487-0700-1. — Текст : электронный // Электронно-библиотечная система IPR BOOKS : [сайт]. — URL: http://www.iprbookshop.ru/93989.html</w:t>
      </w:r>
    </w:p>
    <w:p w:rsidR="00AD55F4" w:rsidRPr="003D14DD" w:rsidRDefault="00AD55F4" w:rsidP="00AD55F4">
      <w:pPr>
        <w:tabs>
          <w:tab w:val="left" w:pos="900"/>
          <w:tab w:val="left" w:pos="1134"/>
        </w:tabs>
        <w:suppressAutoHyphens/>
        <w:ind w:firstLine="709"/>
        <w:jc w:val="both"/>
        <w:rPr>
          <w:sz w:val="20"/>
          <w:szCs w:val="20"/>
        </w:rPr>
      </w:pPr>
    </w:p>
    <w:p w:rsidR="00AD55F4" w:rsidRPr="003D14DD" w:rsidRDefault="00AD55F4" w:rsidP="00AD55F4">
      <w:pPr>
        <w:tabs>
          <w:tab w:val="left" w:pos="900"/>
          <w:tab w:val="left" w:pos="1134"/>
        </w:tabs>
        <w:suppressAutoHyphens/>
        <w:ind w:firstLine="709"/>
        <w:jc w:val="both"/>
        <w:rPr>
          <w:b/>
          <w:sz w:val="20"/>
          <w:szCs w:val="20"/>
        </w:rPr>
      </w:pPr>
      <w:r w:rsidRPr="003D14DD">
        <w:rPr>
          <w:b/>
          <w:sz w:val="20"/>
          <w:szCs w:val="20"/>
        </w:rPr>
        <w:t>Дополнительная литература</w:t>
      </w:r>
    </w:p>
    <w:p w:rsidR="00382309" w:rsidRPr="00382309" w:rsidRDefault="00382309" w:rsidP="00382309">
      <w:pPr>
        <w:pStyle w:val="afffc"/>
        <w:numPr>
          <w:ilvl w:val="0"/>
          <w:numId w:val="41"/>
        </w:numPr>
        <w:rPr>
          <w:sz w:val="20"/>
          <w:szCs w:val="20"/>
        </w:rPr>
      </w:pPr>
      <w:r w:rsidRPr="00382309">
        <w:rPr>
          <w:sz w:val="20"/>
          <w:szCs w:val="20"/>
        </w:rPr>
        <w:t>Зубкова Т.М. Технология разработки программного обеспечения [Электронный ресурс] : учебное пособие / Т.М. Зубкова. — Электрон. текстовые данные. — Оренбург: Оренбургский государственный университет, ЭБС АСВ, 2017. — 469 c. — 978-5-7410-1785-2. — Режим доступа: http://www.iprbookshop.ru/78846</w:t>
      </w:r>
    </w:p>
    <w:p w:rsidR="00382309" w:rsidRPr="00382309" w:rsidRDefault="00382309" w:rsidP="00382309">
      <w:pPr>
        <w:pStyle w:val="afffc"/>
        <w:numPr>
          <w:ilvl w:val="0"/>
          <w:numId w:val="41"/>
        </w:numPr>
        <w:rPr>
          <w:sz w:val="20"/>
          <w:szCs w:val="20"/>
        </w:rPr>
      </w:pPr>
      <w:r w:rsidRPr="00382309">
        <w:rPr>
          <w:sz w:val="20"/>
          <w:szCs w:val="20"/>
        </w:rPr>
        <w:t>Антонов В.Ф. Методы и средства проектирования информационных систем [Электронный ресурс] : учебное пособие / В.Ф. Антонов, А.А. Москвитин. — Электрон. текстовые данные. — Ставрополь: Северо-Кавказский федеральный университет, 2016. — 342 c. — 2227-8397. — Режим доступа: http://www.iprbookshop.ru/66080</w:t>
      </w:r>
    </w:p>
    <w:p w:rsidR="00AD55F4" w:rsidRPr="003D14DD" w:rsidRDefault="00AD55F4" w:rsidP="00AD55F4">
      <w:pPr>
        <w:ind w:left="360"/>
        <w:jc w:val="both"/>
        <w:rPr>
          <w:sz w:val="20"/>
          <w:szCs w:val="20"/>
        </w:rPr>
      </w:pPr>
    </w:p>
    <w:p w:rsidR="00AD55F4" w:rsidRPr="003D14DD" w:rsidRDefault="00B13558" w:rsidP="00AD55F4">
      <w:pPr>
        <w:tabs>
          <w:tab w:val="left" w:pos="900"/>
        </w:tabs>
        <w:suppressAutoHyphens/>
        <w:ind w:firstLine="709"/>
        <w:jc w:val="both"/>
        <w:rPr>
          <w:b/>
          <w:sz w:val="20"/>
          <w:szCs w:val="20"/>
        </w:rPr>
      </w:pPr>
      <w:r>
        <w:rPr>
          <w:b/>
          <w:sz w:val="20"/>
          <w:szCs w:val="20"/>
        </w:rPr>
        <w:lastRenderedPageBreak/>
        <w:t>7</w:t>
      </w:r>
      <w:r w:rsidR="00AD55F4" w:rsidRPr="003D14DD">
        <w:rPr>
          <w:b/>
          <w:sz w:val="20"/>
          <w:szCs w:val="20"/>
        </w:rPr>
        <w:t>.2 Ресурсы информационно-телекоммуникационной сети «Интернет»</w:t>
      </w:r>
    </w:p>
    <w:p w:rsidR="00AD55F4" w:rsidRPr="003D14DD" w:rsidRDefault="00AD55F4" w:rsidP="00AD55F4">
      <w:pPr>
        <w:tabs>
          <w:tab w:val="left" w:pos="360"/>
          <w:tab w:val="left" w:pos="900"/>
          <w:tab w:val="left" w:pos="1134"/>
        </w:tabs>
        <w:suppressAutoHyphens/>
        <w:ind w:firstLine="709"/>
        <w:jc w:val="both"/>
        <w:rPr>
          <w:sz w:val="20"/>
          <w:szCs w:val="20"/>
        </w:rPr>
      </w:pPr>
      <w:r w:rsidRPr="003D14DD">
        <w:rPr>
          <w:sz w:val="20"/>
          <w:szCs w:val="20"/>
        </w:rPr>
        <w:t>Единое окно доступа к образовательным ресурсам: http://window.edu.ru/</w:t>
      </w:r>
    </w:p>
    <w:p w:rsidR="00AD55F4" w:rsidRPr="003D14DD" w:rsidRDefault="00AD55F4" w:rsidP="00AD55F4">
      <w:pPr>
        <w:tabs>
          <w:tab w:val="left" w:pos="360"/>
          <w:tab w:val="left" w:pos="900"/>
          <w:tab w:val="left" w:pos="1134"/>
        </w:tabs>
        <w:suppressAutoHyphens/>
        <w:ind w:firstLine="709"/>
        <w:jc w:val="both"/>
        <w:rPr>
          <w:sz w:val="20"/>
          <w:szCs w:val="20"/>
        </w:rPr>
      </w:pPr>
      <w:r w:rsidRPr="003D14DD">
        <w:rPr>
          <w:sz w:val="20"/>
          <w:szCs w:val="20"/>
        </w:rPr>
        <w:t>Федеральный институт развития образования: https://firo.ranepa.ru/</w:t>
      </w:r>
    </w:p>
    <w:p w:rsidR="00AD55F4" w:rsidRPr="003D14DD" w:rsidRDefault="00AD55F4" w:rsidP="00AD55F4">
      <w:pPr>
        <w:tabs>
          <w:tab w:val="left" w:pos="360"/>
          <w:tab w:val="left" w:pos="900"/>
          <w:tab w:val="left" w:pos="1134"/>
        </w:tabs>
        <w:suppressAutoHyphens/>
        <w:ind w:firstLine="709"/>
        <w:jc w:val="both"/>
        <w:rPr>
          <w:sz w:val="20"/>
          <w:szCs w:val="20"/>
        </w:rPr>
      </w:pPr>
      <w:r w:rsidRPr="003D14DD">
        <w:rPr>
          <w:sz w:val="20"/>
          <w:szCs w:val="20"/>
        </w:rPr>
        <w:t>Российское образование. Федеральный портал: http://www.edu.ru/</w:t>
      </w:r>
    </w:p>
    <w:p w:rsidR="00AD55F4" w:rsidRPr="003D14DD" w:rsidRDefault="00AD55F4" w:rsidP="00AD55F4">
      <w:pPr>
        <w:tabs>
          <w:tab w:val="left" w:pos="900"/>
        </w:tabs>
        <w:suppressAutoHyphens/>
        <w:ind w:firstLine="709"/>
        <w:jc w:val="both"/>
        <w:rPr>
          <w:b/>
          <w:sz w:val="20"/>
          <w:szCs w:val="20"/>
        </w:rPr>
      </w:pPr>
    </w:p>
    <w:p w:rsidR="00845A88" w:rsidRDefault="00B13558" w:rsidP="00845A88">
      <w:pPr>
        <w:ind w:firstLine="567"/>
        <w:jc w:val="both"/>
        <w:rPr>
          <w:b/>
          <w:sz w:val="20"/>
          <w:szCs w:val="20"/>
        </w:rPr>
      </w:pPr>
      <w:r>
        <w:rPr>
          <w:b/>
          <w:sz w:val="20"/>
          <w:szCs w:val="20"/>
        </w:rPr>
        <w:t>8</w:t>
      </w:r>
      <w:r w:rsidR="00845A88">
        <w:rPr>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845A88" w:rsidRDefault="00845A88" w:rsidP="00845A88">
      <w:pPr>
        <w:ind w:firstLine="567"/>
        <w:jc w:val="both"/>
        <w:rPr>
          <w:sz w:val="20"/>
          <w:szCs w:val="20"/>
        </w:rPr>
      </w:pPr>
      <w:r>
        <w:rPr>
          <w:sz w:val="20"/>
          <w:szCs w:val="20"/>
        </w:rPr>
        <w:t xml:space="preserve">Для проведения занятий по дисциплине имеется следующее материально-техническое обеспечение: </w:t>
      </w:r>
    </w:p>
    <w:p w:rsidR="00845A88" w:rsidRDefault="00845A88" w:rsidP="00845A88">
      <w:pPr>
        <w:ind w:firstLine="567"/>
        <w:jc w:val="both"/>
        <w:rPr>
          <w:sz w:val="20"/>
          <w:szCs w:val="20"/>
        </w:rPr>
      </w:pPr>
      <w:r>
        <w:rPr>
          <w:sz w:val="20"/>
          <w:szCs w:val="20"/>
        </w:rPr>
        <w:t xml:space="preserve">- </w:t>
      </w:r>
      <w:r w:rsidR="00F568F1" w:rsidRPr="00F568F1">
        <w:rPr>
          <w:sz w:val="20"/>
          <w:szCs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845A88" w:rsidRDefault="00845A88" w:rsidP="00845A88">
      <w:pPr>
        <w:ind w:firstLine="567"/>
        <w:jc w:val="both"/>
        <w:rPr>
          <w:sz w:val="20"/>
          <w:szCs w:val="20"/>
        </w:rPr>
      </w:pPr>
      <w:r>
        <w:rPr>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845A88" w:rsidRDefault="00845A88" w:rsidP="00845A88">
      <w:pPr>
        <w:tabs>
          <w:tab w:val="left" w:pos="360"/>
          <w:tab w:val="left" w:pos="900"/>
          <w:tab w:val="left" w:pos="993"/>
          <w:tab w:val="left" w:pos="1134"/>
        </w:tabs>
        <w:suppressAutoHyphens/>
        <w:ind w:firstLine="709"/>
        <w:jc w:val="both"/>
        <w:rPr>
          <w:sz w:val="20"/>
          <w:szCs w:val="20"/>
        </w:rPr>
      </w:pPr>
      <w:r>
        <w:rPr>
          <w:sz w:val="20"/>
          <w:szCs w:val="20"/>
        </w:rPr>
        <w:t>Программное обеспечение:</w:t>
      </w:r>
    </w:p>
    <w:p w:rsidR="00AD55F4" w:rsidRPr="003D14DD" w:rsidRDefault="00AD55F4" w:rsidP="00AD55F4">
      <w:pPr>
        <w:tabs>
          <w:tab w:val="left" w:pos="360"/>
          <w:tab w:val="left" w:pos="900"/>
          <w:tab w:val="left" w:pos="993"/>
          <w:tab w:val="left" w:pos="1134"/>
        </w:tabs>
        <w:suppressAutoHyphens/>
        <w:ind w:firstLine="709"/>
        <w:jc w:val="both"/>
        <w:rPr>
          <w:i/>
          <w:sz w:val="20"/>
          <w:szCs w:val="20"/>
        </w:rPr>
      </w:pPr>
      <w:r w:rsidRPr="003D14DD">
        <w:rPr>
          <w:i/>
          <w:sz w:val="20"/>
          <w:szCs w:val="20"/>
        </w:rPr>
        <w:t>Лицензионное программное обеспечение (в том числе, отечественного производства):</w:t>
      </w:r>
    </w:p>
    <w:p w:rsidR="00AD55F4" w:rsidRPr="003D14DD" w:rsidRDefault="00AD55F4" w:rsidP="00AD55F4">
      <w:pPr>
        <w:ind w:firstLine="709"/>
        <w:jc w:val="both"/>
        <w:rPr>
          <w:sz w:val="20"/>
          <w:szCs w:val="20"/>
        </w:rPr>
      </w:pPr>
      <w:r w:rsidRPr="003D14DD">
        <w:rPr>
          <w:sz w:val="20"/>
          <w:szCs w:val="20"/>
        </w:rPr>
        <w:t xml:space="preserve">Операционная система </w:t>
      </w:r>
      <w:r w:rsidRPr="003D14DD">
        <w:rPr>
          <w:sz w:val="20"/>
          <w:szCs w:val="20"/>
          <w:lang w:val="en-US"/>
        </w:rPr>
        <w:t>Windows</w:t>
      </w:r>
      <w:r w:rsidRPr="003D14DD">
        <w:rPr>
          <w:sz w:val="20"/>
          <w:szCs w:val="20"/>
        </w:rPr>
        <w:t xml:space="preserve"> </w:t>
      </w:r>
      <w:r w:rsidRPr="003D14DD">
        <w:rPr>
          <w:sz w:val="20"/>
          <w:szCs w:val="20"/>
          <w:lang w:val="en-US"/>
        </w:rPr>
        <w:t>Professional</w:t>
      </w:r>
      <w:r w:rsidRPr="003D14DD">
        <w:rPr>
          <w:sz w:val="20"/>
          <w:szCs w:val="20"/>
        </w:rPr>
        <w:t xml:space="preserve"> 10</w:t>
      </w:r>
    </w:p>
    <w:p w:rsidR="00AD55F4" w:rsidRPr="003D14DD" w:rsidRDefault="00AD55F4" w:rsidP="00AD55F4">
      <w:pPr>
        <w:ind w:firstLine="709"/>
        <w:jc w:val="both"/>
        <w:rPr>
          <w:sz w:val="20"/>
          <w:szCs w:val="20"/>
        </w:rPr>
      </w:pPr>
      <w:r w:rsidRPr="003D14DD">
        <w:rPr>
          <w:sz w:val="20"/>
          <w:szCs w:val="20"/>
        </w:rPr>
        <w:t>ПО браузер – приложение операционной системы, предназначенное для просмотра Web-страниц</w:t>
      </w:r>
    </w:p>
    <w:p w:rsidR="00AD55F4" w:rsidRPr="003D14DD" w:rsidRDefault="00AD55F4" w:rsidP="00AD55F4">
      <w:pPr>
        <w:ind w:firstLine="709"/>
        <w:jc w:val="both"/>
        <w:rPr>
          <w:sz w:val="20"/>
          <w:szCs w:val="20"/>
        </w:rPr>
      </w:pPr>
      <w:r w:rsidRPr="003D14DD">
        <w:rPr>
          <w:sz w:val="20"/>
          <w:szCs w:val="20"/>
        </w:rPr>
        <w:t>Платформа проведения аттестационных процедур с использованием каналов связи (отечественное ПО)</w:t>
      </w:r>
    </w:p>
    <w:p w:rsidR="00AD55F4" w:rsidRPr="003D14DD" w:rsidRDefault="00AD55F4" w:rsidP="00AD55F4">
      <w:pPr>
        <w:ind w:firstLine="709"/>
        <w:jc w:val="both"/>
        <w:rPr>
          <w:sz w:val="20"/>
          <w:szCs w:val="20"/>
        </w:rPr>
      </w:pPr>
      <w:r w:rsidRPr="003D14DD">
        <w:rPr>
          <w:sz w:val="20"/>
          <w:szCs w:val="20"/>
        </w:rPr>
        <w:t xml:space="preserve">Платформа проведения </w:t>
      </w:r>
      <w:proofErr w:type="spellStart"/>
      <w:r w:rsidRPr="003D14DD">
        <w:rPr>
          <w:sz w:val="20"/>
          <w:szCs w:val="20"/>
        </w:rPr>
        <w:t>вебинаров</w:t>
      </w:r>
      <w:proofErr w:type="spellEnd"/>
      <w:r w:rsidRPr="003D14DD">
        <w:rPr>
          <w:sz w:val="20"/>
          <w:szCs w:val="20"/>
        </w:rPr>
        <w:t xml:space="preserve"> (отечественное ПО)</w:t>
      </w:r>
    </w:p>
    <w:p w:rsidR="00AD55F4" w:rsidRPr="003D14DD" w:rsidRDefault="00AD55F4" w:rsidP="00AD55F4">
      <w:pPr>
        <w:ind w:firstLine="709"/>
        <w:jc w:val="both"/>
        <w:rPr>
          <w:sz w:val="20"/>
          <w:szCs w:val="20"/>
        </w:rPr>
      </w:pPr>
      <w:r w:rsidRPr="003D14DD">
        <w:rPr>
          <w:sz w:val="20"/>
          <w:szCs w:val="20"/>
        </w:rPr>
        <w:t xml:space="preserve">Информационная технология. Онлайн тестирование цифровой платформы </w:t>
      </w:r>
      <w:proofErr w:type="spellStart"/>
      <w:r w:rsidRPr="003D14DD">
        <w:rPr>
          <w:sz w:val="20"/>
          <w:szCs w:val="20"/>
        </w:rPr>
        <w:t>Ровеб</w:t>
      </w:r>
      <w:proofErr w:type="spellEnd"/>
      <w:r w:rsidRPr="003D14DD">
        <w:rPr>
          <w:sz w:val="20"/>
          <w:szCs w:val="20"/>
        </w:rPr>
        <w:t xml:space="preserve"> (отечественное ПО)</w:t>
      </w:r>
    </w:p>
    <w:p w:rsidR="00AD55F4" w:rsidRPr="003D14DD" w:rsidRDefault="00AD55F4" w:rsidP="00AD55F4">
      <w:pPr>
        <w:ind w:firstLine="709"/>
        <w:jc w:val="both"/>
        <w:rPr>
          <w:sz w:val="20"/>
          <w:szCs w:val="20"/>
        </w:rPr>
      </w:pPr>
      <w:r w:rsidRPr="003D14DD">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AD55F4" w:rsidRPr="003D14DD" w:rsidRDefault="00AD55F4" w:rsidP="00AD55F4">
      <w:pPr>
        <w:ind w:firstLine="709"/>
        <w:jc w:val="both"/>
        <w:rPr>
          <w:sz w:val="20"/>
          <w:szCs w:val="20"/>
        </w:rPr>
      </w:pPr>
      <w:r w:rsidRPr="003D14DD">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AD55F4" w:rsidRPr="003D14DD" w:rsidRDefault="00AD55F4" w:rsidP="00AD55F4">
      <w:pPr>
        <w:ind w:firstLine="709"/>
        <w:jc w:val="both"/>
        <w:rPr>
          <w:sz w:val="20"/>
          <w:szCs w:val="20"/>
        </w:rPr>
      </w:pPr>
      <w:r w:rsidRPr="003D14DD">
        <w:rPr>
          <w:sz w:val="20"/>
          <w:szCs w:val="20"/>
        </w:rPr>
        <w:t>Электронный информационный ресурс «Личная студия обучающегося» (отечественное ПО)</w:t>
      </w:r>
    </w:p>
    <w:p w:rsidR="00AD55F4" w:rsidRPr="003D14DD" w:rsidRDefault="00AD55F4" w:rsidP="00AD55F4">
      <w:pPr>
        <w:tabs>
          <w:tab w:val="left" w:pos="360"/>
          <w:tab w:val="left" w:pos="900"/>
          <w:tab w:val="left" w:pos="993"/>
          <w:tab w:val="left" w:pos="1134"/>
        </w:tabs>
        <w:suppressAutoHyphens/>
        <w:ind w:firstLine="709"/>
        <w:jc w:val="both"/>
        <w:rPr>
          <w:i/>
          <w:sz w:val="20"/>
          <w:szCs w:val="20"/>
        </w:rPr>
      </w:pPr>
      <w:r w:rsidRPr="003D14DD">
        <w:rPr>
          <w:i/>
          <w:sz w:val="20"/>
          <w:szCs w:val="20"/>
        </w:rPr>
        <w:t>Свободно распространяемое программное обеспечение (в том числе отечественного производства):</w:t>
      </w:r>
    </w:p>
    <w:p w:rsidR="00AD55F4" w:rsidRPr="003D14DD" w:rsidRDefault="00AD55F4" w:rsidP="00AD55F4">
      <w:pPr>
        <w:ind w:firstLine="709"/>
        <w:jc w:val="both"/>
        <w:rPr>
          <w:sz w:val="20"/>
          <w:szCs w:val="20"/>
        </w:rPr>
      </w:pPr>
      <w:r w:rsidRPr="003D14DD">
        <w:rPr>
          <w:sz w:val="20"/>
          <w:szCs w:val="20"/>
        </w:rPr>
        <w:t>Мой Офис Веб-редакторы https://edit.myoffice.ru (отечественное ПО)</w:t>
      </w:r>
    </w:p>
    <w:p w:rsidR="00AD55F4" w:rsidRPr="003D14DD" w:rsidRDefault="00AD55F4" w:rsidP="00AD55F4">
      <w:pPr>
        <w:ind w:firstLine="709"/>
        <w:jc w:val="both"/>
        <w:rPr>
          <w:sz w:val="20"/>
          <w:szCs w:val="20"/>
          <w:lang w:val="en-US"/>
        </w:rPr>
      </w:pPr>
      <w:r w:rsidRPr="003D14DD">
        <w:rPr>
          <w:sz w:val="20"/>
          <w:szCs w:val="20"/>
        </w:rPr>
        <w:t>ПО</w:t>
      </w:r>
      <w:r w:rsidRPr="003D14DD">
        <w:rPr>
          <w:sz w:val="20"/>
          <w:szCs w:val="20"/>
          <w:lang w:val="en-US"/>
        </w:rPr>
        <w:t xml:space="preserve"> OpenOffice.Org Calc. </w:t>
      </w:r>
    </w:p>
    <w:p w:rsidR="00AD55F4" w:rsidRPr="003D14DD" w:rsidRDefault="00100E2C" w:rsidP="00AD55F4">
      <w:pPr>
        <w:ind w:firstLine="709"/>
        <w:jc w:val="both"/>
        <w:rPr>
          <w:sz w:val="20"/>
          <w:szCs w:val="20"/>
          <w:lang w:val="en-US"/>
        </w:rPr>
      </w:pPr>
      <w:hyperlink r:id="rId6" w:history="1">
        <w:r w:rsidR="00AD55F4" w:rsidRPr="003D14DD">
          <w:rPr>
            <w:sz w:val="20"/>
            <w:szCs w:val="20"/>
            <w:lang w:val="en-US"/>
          </w:rPr>
          <w:t>http://qsp.su/tools/onlinehelp/about_license_gpl_russian.html</w:t>
        </w:r>
      </w:hyperlink>
      <w:r w:rsidR="00AD55F4" w:rsidRPr="003D14DD">
        <w:rPr>
          <w:sz w:val="20"/>
          <w:szCs w:val="20"/>
          <w:lang w:val="en-US"/>
        </w:rPr>
        <w:t xml:space="preserve"> </w:t>
      </w:r>
    </w:p>
    <w:p w:rsidR="00AD55F4" w:rsidRPr="003D14DD" w:rsidRDefault="00AD55F4" w:rsidP="00AD55F4">
      <w:pPr>
        <w:ind w:firstLine="709"/>
        <w:jc w:val="both"/>
        <w:rPr>
          <w:sz w:val="20"/>
          <w:szCs w:val="20"/>
        </w:rPr>
      </w:pPr>
      <w:r w:rsidRPr="003D14DD">
        <w:rPr>
          <w:sz w:val="20"/>
          <w:szCs w:val="20"/>
        </w:rPr>
        <w:t xml:space="preserve">ПО </w:t>
      </w:r>
      <w:proofErr w:type="spellStart"/>
      <w:r w:rsidRPr="003D14DD">
        <w:rPr>
          <w:sz w:val="20"/>
          <w:szCs w:val="20"/>
        </w:rPr>
        <w:t>OpenOffice.Org.Base</w:t>
      </w:r>
      <w:proofErr w:type="spellEnd"/>
    </w:p>
    <w:p w:rsidR="00AD55F4" w:rsidRPr="003D14DD" w:rsidRDefault="00DF7ECD" w:rsidP="00AD55F4">
      <w:pPr>
        <w:ind w:firstLine="709"/>
        <w:jc w:val="both"/>
        <w:rPr>
          <w:sz w:val="20"/>
          <w:szCs w:val="20"/>
        </w:rPr>
      </w:pPr>
      <w:hyperlink r:id="rId7" w:history="1">
        <w:r w:rsidR="00AD55F4" w:rsidRPr="003D14DD">
          <w:rPr>
            <w:sz w:val="20"/>
            <w:szCs w:val="20"/>
          </w:rPr>
          <w:t>http://qsp.su/tools/onlinehelp/about_license_gpl_russian.html</w:t>
        </w:r>
      </w:hyperlink>
    </w:p>
    <w:p w:rsidR="00AD55F4" w:rsidRPr="003D14DD" w:rsidRDefault="00AD55F4" w:rsidP="00AD55F4">
      <w:pPr>
        <w:ind w:firstLine="709"/>
        <w:jc w:val="both"/>
        <w:rPr>
          <w:sz w:val="20"/>
          <w:szCs w:val="20"/>
          <w:lang w:val="en-US"/>
        </w:rPr>
      </w:pPr>
      <w:r w:rsidRPr="003D14DD">
        <w:rPr>
          <w:sz w:val="20"/>
          <w:szCs w:val="20"/>
        </w:rPr>
        <w:t>ПО</w:t>
      </w:r>
      <w:r w:rsidRPr="003D14DD">
        <w:rPr>
          <w:sz w:val="20"/>
          <w:szCs w:val="20"/>
          <w:lang w:val="en-US"/>
        </w:rPr>
        <w:t xml:space="preserve"> </w:t>
      </w:r>
      <w:proofErr w:type="spellStart"/>
      <w:r w:rsidRPr="003D14DD">
        <w:rPr>
          <w:sz w:val="20"/>
          <w:szCs w:val="20"/>
          <w:lang w:val="en-US"/>
        </w:rPr>
        <w:t>OpenOffice.org.Impress</w:t>
      </w:r>
      <w:proofErr w:type="spellEnd"/>
      <w:r w:rsidRPr="003D14DD">
        <w:rPr>
          <w:sz w:val="20"/>
          <w:szCs w:val="20"/>
          <w:lang w:val="en-US"/>
        </w:rPr>
        <w:t xml:space="preserve"> </w:t>
      </w:r>
    </w:p>
    <w:p w:rsidR="00AD55F4" w:rsidRPr="003D14DD" w:rsidRDefault="00100E2C" w:rsidP="00AD55F4">
      <w:pPr>
        <w:ind w:firstLine="709"/>
        <w:jc w:val="both"/>
        <w:rPr>
          <w:sz w:val="20"/>
          <w:szCs w:val="20"/>
          <w:lang w:val="en-US"/>
        </w:rPr>
      </w:pPr>
      <w:hyperlink r:id="rId8" w:history="1">
        <w:r w:rsidR="00AD55F4" w:rsidRPr="003D14DD">
          <w:rPr>
            <w:sz w:val="20"/>
            <w:szCs w:val="20"/>
            <w:lang w:val="en-US"/>
          </w:rPr>
          <w:t>http://qsp.su/tools/onlinehelp/about_license_gpl_russian.html</w:t>
        </w:r>
      </w:hyperlink>
      <w:r w:rsidR="00AD55F4" w:rsidRPr="003D14DD">
        <w:rPr>
          <w:sz w:val="20"/>
          <w:szCs w:val="20"/>
          <w:lang w:val="en-US"/>
        </w:rPr>
        <w:t xml:space="preserve"> </w:t>
      </w:r>
    </w:p>
    <w:p w:rsidR="00AD55F4" w:rsidRPr="003D14DD" w:rsidRDefault="00AD55F4" w:rsidP="00AD55F4">
      <w:pPr>
        <w:ind w:firstLine="709"/>
        <w:jc w:val="both"/>
        <w:rPr>
          <w:sz w:val="20"/>
          <w:szCs w:val="20"/>
          <w:lang w:val="en-US"/>
        </w:rPr>
      </w:pPr>
      <w:r w:rsidRPr="003D14DD">
        <w:rPr>
          <w:sz w:val="20"/>
          <w:szCs w:val="20"/>
        </w:rPr>
        <w:t>ПО</w:t>
      </w:r>
      <w:r w:rsidRPr="003D14DD">
        <w:rPr>
          <w:sz w:val="20"/>
          <w:szCs w:val="20"/>
          <w:lang w:val="en-US"/>
        </w:rPr>
        <w:t xml:space="preserve"> OpenOffice.Org Writer </w:t>
      </w:r>
    </w:p>
    <w:p w:rsidR="00AD55F4" w:rsidRPr="003D14DD" w:rsidRDefault="00100E2C" w:rsidP="00AD55F4">
      <w:pPr>
        <w:ind w:firstLine="709"/>
        <w:jc w:val="both"/>
        <w:rPr>
          <w:sz w:val="20"/>
          <w:szCs w:val="20"/>
          <w:lang w:val="en-US"/>
        </w:rPr>
      </w:pPr>
      <w:hyperlink r:id="rId9" w:history="1">
        <w:r w:rsidR="00AD55F4" w:rsidRPr="003D14DD">
          <w:rPr>
            <w:sz w:val="20"/>
            <w:szCs w:val="20"/>
            <w:lang w:val="en-US"/>
          </w:rPr>
          <w:t>http://qsp.su/tools/onlinehelp/about_license_gpl_russian.html</w:t>
        </w:r>
      </w:hyperlink>
    </w:p>
    <w:p w:rsidR="00AD55F4" w:rsidRPr="003D14DD" w:rsidRDefault="00AD55F4" w:rsidP="00AD55F4">
      <w:pPr>
        <w:ind w:firstLine="709"/>
        <w:jc w:val="both"/>
        <w:rPr>
          <w:sz w:val="20"/>
          <w:szCs w:val="20"/>
          <w:lang w:val="en-US"/>
        </w:rPr>
      </w:pPr>
      <w:r w:rsidRPr="003D14DD">
        <w:rPr>
          <w:sz w:val="20"/>
          <w:szCs w:val="20"/>
        </w:rPr>
        <w:t>ПО</w:t>
      </w:r>
      <w:r w:rsidRPr="003D14DD">
        <w:rPr>
          <w:sz w:val="20"/>
          <w:szCs w:val="20"/>
          <w:lang w:val="en-US"/>
        </w:rPr>
        <w:t xml:space="preserve"> Open Office.org Draw</w:t>
      </w:r>
    </w:p>
    <w:p w:rsidR="00AD55F4" w:rsidRPr="003D14DD" w:rsidRDefault="00100E2C" w:rsidP="00AD55F4">
      <w:pPr>
        <w:ind w:firstLine="709"/>
        <w:jc w:val="both"/>
        <w:rPr>
          <w:sz w:val="20"/>
          <w:szCs w:val="20"/>
          <w:lang w:val="en-US"/>
        </w:rPr>
      </w:pPr>
      <w:hyperlink r:id="rId10" w:history="1">
        <w:r w:rsidR="00AD55F4" w:rsidRPr="003D14DD">
          <w:rPr>
            <w:sz w:val="20"/>
            <w:szCs w:val="20"/>
            <w:lang w:val="en-US"/>
          </w:rPr>
          <w:t>http://qsp.su/tools/onlinehelp/about_license_gpl_russian.html</w:t>
        </w:r>
      </w:hyperlink>
    </w:p>
    <w:p w:rsidR="00AD55F4" w:rsidRPr="003D14DD" w:rsidRDefault="00AD55F4" w:rsidP="00AD55F4">
      <w:pPr>
        <w:ind w:firstLine="709"/>
        <w:jc w:val="both"/>
        <w:rPr>
          <w:sz w:val="20"/>
          <w:szCs w:val="20"/>
        </w:rPr>
      </w:pPr>
      <w:r w:rsidRPr="003D14DD">
        <w:rPr>
          <w:sz w:val="20"/>
          <w:szCs w:val="20"/>
        </w:rPr>
        <w:t xml:space="preserve">ПО «Блокнот» - стандартное приложение операционной системы (MS </w:t>
      </w:r>
      <w:proofErr w:type="spellStart"/>
      <w:r w:rsidRPr="003D14DD">
        <w:rPr>
          <w:sz w:val="20"/>
          <w:szCs w:val="20"/>
        </w:rPr>
        <w:t>Windows</w:t>
      </w:r>
      <w:proofErr w:type="spellEnd"/>
      <w:r w:rsidRPr="003D14DD">
        <w:rPr>
          <w:sz w:val="20"/>
          <w:szCs w:val="20"/>
        </w:rPr>
        <w:t xml:space="preserve">, </w:t>
      </w:r>
      <w:proofErr w:type="spellStart"/>
      <w:r w:rsidRPr="003D14DD">
        <w:rPr>
          <w:sz w:val="20"/>
          <w:szCs w:val="20"/>
        </w:rPr>
        <w:t>Android</w:t>
      </w:r>
      <w:proofErr w:type="spellEnd"/>
      <w:r w:rsidRPr="003D14DD">
        <w:rPr>
          <w:sz w:val="20"/>
          <w:szCs w:val="20"/>
        </w:rPr>
        <w:t xml:space="preserve"> и т.д.), </w:t>
      </w:r>
    </w:p>
    <w:p w:rsidR="00AD55F4" w:rsidRPr="003D14DD" w:rsidRDefault="00AD55F4" w:rsidP="00AD55F4">
      <w:pPr>
        <w:ind w:firstLine="709"/>
        <w:jc w:val="both"/>
        <w:rPr>
          <w:sz w:val="20"/>
          <w:szCs w:val="20"/>
        </w:rPr>
      </w:pPr>
      <w:r w:rsidRPr="003D14DD">
        <w:rPr>
          <w:sz w:val="20"/>
          <w:szCs w:val="20"/>
        </w:rPr>
        <w:t xml:space="preserve">предназначенное для работы с текстами;  </w:t>
      </w:r>
    </w:p>
    <w:p w:rsidR="00AD55F4" w:rsidRPr="003D14DD" w:rsidRDefault="00AD55F4" w:rsidP="00AD55F4">
      <w:pPr>
        <w:tabs>
          <w:tab w:val="left" w:pos="360"/>
          <w:tab w:val="left" w:pos="900"/>
          <w:tab w:val="left" w:pos="993"/>
          <w:tab w:val="left" w:pos="1134"/>
        </w:tabs>
        <w:suppressAutoHyphens/>
        <w:ind w:firstLine="709"/>
        <w:jc w:val="both"/>
        <w:rPr>
          <w:i/>
          <w:sz w:val="20"/>
          <w:szCs w:val="20"/>
        </w:rPr>
      </w:pPr>
      <w:r w:rsidRPr="003D14DD">
        <w:rPr>
          <w:i/>
          <w:sz w:val="20"/>
          <w:szCs w:val="20"/>
        </w:rPr>
        <w:t>Современные профессиональные базы данных:</w:t>
      </w:r>
    </w:p>
    <w:p w:rsidR="00AD55F4" w:rsidRPr="003D14DD" w:rsidRDefault="00AD55F4" w:rsidP="00AD55F4">
      <w:pPr>
        <w:ind w:firstLine="709"/>
        <w:rPr>
          <w:sz w:val="20"/>
          <w:szCs w:val="20"/>
        </w:rPr>
      </w:pPr>
      <w:r w:rsidRPr="003D14DD">
        <w:rPr>
          <w:sz w:val="20"/>
          <w:szCs w:val="20"/>
        </w:rPr>
        <w:t xml:space="preserve">Реестр профессиональных стандартов https://profstandart.rosmintrud.ru/obshchiy-informatsionnyy-blok/natsionalnyy-reestr-professionalnykh-standartov/reestr-professionalnykh-standartov/ </w:t>
      </w:r>
    </w:p>
    <w:p w:rsidR="00AD55F4" w:rsidRPr="003D14DD" w:rsidRDefault="00AD55F4" w:rsidP="00AD55F4">
      <w:pPr>
        <w:ind w:firstLine="709"/>
        <w:rPr>
          <w:sz w:val="20"/>
          <w:szCs w:val="20"/>
        </w:rPr>
      </w:pPr>
      <w:r w:rsidRPr="003D14DD">
        <w:rPr>
          <w:sz w:val="20"/>
          <w:szCs w:val="20"/>
        </w:rPr>
        <w:t xml:space="preserve">Официальный сайт оператора единого реестра российских программ для электронных вычислительных машин и баз данных в информационно-телекоммуникационной сети «Интернет» https://reestr.digital.gov.ru/ </w:t>
      </w:r>
    </w:p>
    <w:p w:rsidR="00AD55F4" w:rsidRPr="003D14DD" w:rsidRDefault="00AD55F4" w:rsidP="00AD55F4">
      <w:pPr>
        <w:ind w:firstLine="709"/>
        <w:rPr>
          <w:sz w:val="20"/>
          <w:szCs w:val="20"/>
        </w:rPr>
      </w:pPr>
      <w:r w:rsidRPr="003D14DD">
        <w:rPr>
          <w:sz w:val="20"/>
          <w:szCs w:val="20"/>
        </w:rPr>
        <w:t xml:space="preserve">Реестр студентов/ординаторов/аспирантов/ассистентов-стажеров https://www.mos.ru/karta-moskvicha/services-proverka-grazhdanina-v-reestre-studentov/ </w:t>
      </w:r>
    </w:p>
    <w:p w:rsidR="00AD55F4" w:rsidRPr="003D14DD" w:rsidRDefault="00AD55F4" w:rsidP="00AD55F4">
      <w:pPr>
        <w:ind w:firstLine="709"/>
        <w:rPr>
          <w:sz w:val="20"/>
          <w:szCs w:val="20"/>
        </w:rPr>
      </w:pPr>
      <w:r w:rsidRPr="003D14DD">
        <w:rPr>
          <w:sz w:val="20"/>
          <w:szCs w:val="20"/>
        </w:rPr>
        <w:t xml:space="preserve">Российское образование. Федеральный портал </w:t>
      </w:r>
      <w:hyperlink r:id="rId11" w:history="1">
        <w:r w:rsidRPr="003D14DD">
          <w:rPr>
            <w:sz w:val="20"/>
            <w:szCs w:val="20"/>
          </w:rPr>
          <w:t>http://www.edu.ru/</w:t>
        </w:r>
      </w:hyperlink>
      <w:r w:rsidRPr="003D14DD">
        <w:rPr>
          <w:sz w:val="20"/>
          <w:szCs w:val="20"/>
        </w:rPr>
        <w:t xml:space="preserve"> </w:t>
      </w:r>
      <w:r w:rsidRPr="003D14DD">
        <w:rPr>
          <w:sz w:val="20"/>
          <w:szCs w:val="20"/>
        </w:rPr>
        <w:br/>
        <w:t xml:space="preserve">Электронные версии изданий по психологии и педагогике </w:t>
      </w:r>
      <w:hyperlink r:id="rId12" w:history="1">
        <w:r w:rsidRPr="003D14DD">
          <w:rPr>
            <w:sz w:val="20"/>
            <w:szCs w:val="20"/>
          </w:rPr>
          <w:t>https://psyjournals.ru/psyedu_ru/index.shtml</w:t>
        </w:r>
      </w:hyperlink>
      <w:r w:rsidRPr="003D14DD">
        <w:rPr>
          <w:sz w:val="20"/>
          <w:szCs w:val="20"/>
        </w:rPr>
        <w:t xml:space="preserve"> </w:t>
      </w:r>
    </w:p>
    <w:p w:rsidR="00AD55F4" w:rsidRPr="003D14DD" w:rsidRDefault="00AD55F4" w:rsidP="00AD55F4">
      <w:pPr>
        <w:ind w:firstLine="709"/>
        <w:jc w:val="both"/>
        <w:rPr>
          <w:sz w:val="20"/>
          <w:szCs w:val="20"/>
        </w:rPr>
      </w:pPr>
      <w:r w:rsidRPr="003D14DD">
        <w:rPr>
          <w:sz w:val="20"/>
          <w:szCs w:val="20"/>
        </w:rPr>
        <w:t>Научная электронная библиотека http://elibrary.ru</w:t>
      </w:r>
    </w:p>
    <w:p w:rsidR="00AD55F4" w:rsidRPr="003D14DD" w:rsidRDefault="00AD55F4" w:rsidP="00AD55F4">
      <w:pPr>
        <w:ind w:firstLine="709"/>
        <w:jc w:val="both"/>
        <w:rPr>
          <w:sz w:val="20"/>
          <w:szCs w:val="20"/>
        </w:rPr>
      </w:pPr>
      <w:r w:rsidRPr="003D14DD">
        <w:rPr>
          <w:sz w:val="20"/>
          <w:szCs w:val="20"/>
        </w:rPr>
        <w:t xml:space="preserve">Электронно-библиотечная система </w:t>
      </w:r>
      <w:proofErr w:type="spellStart"/>
      <w:r w:rsidRPr="003D14DD">
        <w:rPr>
          <w:sz w:val="20"/>
          <w:szCs w:val="20"/>
        </w:rPr>
        <w:t>IPRbooks</w:t>
      </w:r>
      <w:proofErr w:type="spellEnd"/>
      <w:r w:rsidRPr="003D14DD">
        <w:rPr>
          <w:sz w:val="20"/>
          <w:szCs w:val="20"/>
        </w:rPr>
        <w:t xml:space="preserve"> (ЭБС </w:t>
      </w:r>
      <w:proofErr w:type="spellStart"/>
      <w:r w:rsidRPr="003D14DD">
        <w:rPr>
          <w:sz w:val="20"/>
          <w:szCs w:val="20"/>
        </w:rPr>
        <w:t>IPRbooks</w:t>
      </w:r>
      <w:proofErr w:type="spellEnd"/>
      <w:r w:rsidRPr="003D14DD">
        <w:rPr>
          <w:sz w:val="20"/>
          <w:szCs w:val="20"/>
        </w:rPr>
        <w:t>) –</w:t>
      </w:r>
    </w:p>
    <w:p w:rsidR="00AD55F4" w:rsidRPr="003D14DD" w:rsidRDefault="00AD55F4" w:rsidP="00AD55F4">
      <w:pPr>
        <w:ind w:firstLine="709"/>
        <w:jc w:val="both"/>
        <w:rPr>
          <w:sz w:val="20"/>
          <w:szCs w:val="20"/>
        </w:rPr>
      </w:pPr>
      <w:r w:rsidRPr="003D14DD">
        <w:rPr>
          <w:sz w:val="20"/>
          <w:szCs w:val="20"/>
        </w:rPr>
        <w:t>электронная библиотека по всем отраслям знаний</w:t>
      </w:r>
    </w:p>
    <w:p w:rsidR="00AD55F4" w:rsidRPr="003D14DD" w:rsidRDefault="00AD55F4" w:rsidP="00AD55F4">
      <w:pPr>
        <w:ind w:firstLine="709"/>
        <w:jc w:val="both"/>
        <w:rPr>
          <w:sz w:val="20"/>
          <w:szCs w:val="20"/>
        </w:rPr>
      </w:pPr>
      <w:r w:rsidRPr="003D14DD">
        <w:rPr>
          <w:sz w:val="20"/>
          <w:szCs w:val="20"/>
        </w:rPr>
        <w:t>http://www.iprbookshop.ru</w:t>
      </w:r>
    </w:p>
    <w:p w:rsidR="00AD55F4" w:rsidRPr="003D14DD" w:rsidRDefault="00AD55F4" w:rsidP="00AD55F4">
      <w:pPr>
        <w:tabs>
          <w:tab w:val="left" w:pos="360"/>
          <w:tab w:val="left" w:pos="900"/>
          <w:tab w:val="left" w:pos="993"/>
          <w:tab w:val="left" w:pos="1134"/>
        </w:tabs>
        <w:suppressAutoHyphens/>
        <w:ind w:firstLine="709"/>
        <w:jc w:val="both"/>
        <w:rPr>
          <w:i/>
          <w:sz w:val="20"/>
          <w:szCs w:val="20"/>
        </w:rPr>
      </w:pPr>
      <w:r w:rsidRPr="003D14DD">
        <w:rPr>
          <w:i/>
          <w:sz w:val="20"/>
          <w:szCs w:val="20"/>
        </w:rPr>
        <w:t>Информационно-справочные системы:</w:t>
      </w:r>
    </w:p>
    <w:p w:rsidR="005A4A7B" w:rsidRPr="005A4A7B" w:rsidRDefault="005A4A7B" w:rsidP="00232ACC">
      <w:pPr>
        <w:ind w:firstLine="709"/>
        <w:jc w:val="both"/>
        <w:rPr>
          <w:sz w:val="20"/>
          <w:szCs w:val="20"/>
        </w:rPr>
      </w:pPr>
      <w:r w:rsidRPr="005A4A7B">
        <w:rPr>
          <w:sz w:val="20"/>
          <w:szCs w:val="20"/>
        </w:rPr>
        <w:t xml:space="preserve">Справочно-правовая система «Гарант»; </w:t>
      </w:r>
    </w:p>
    <w:p w:rsidR="00335312" w:rsidRPr="00232ACC" w:rsidRDefault="005A4A7B" w:rsidP="00232ACC">
      <w:pPr>
        <w:ind w:firstLine="709"/>
        <w:jc w:val="both"/>
        <w:rPr>
          <w:sz w:val="20"/>
          <w:szCs w:val="20"/>
        </w:rPr>
      </w:pPr>
      <w:r w:rsidRPr="005A4A7B">
        <w:rPr>
          <w:sz w:val="20"/>
          <w:szCs w:val="20"/>
        </w:rPr>
        <w:t>Справочно-правовая система «Консультант Плюс».</w:t>
      </w:r>
    </w:p>
    <w:sectPr w:rsidR="00335312" w:rsidRPr="00232ACC" w:rsidSect="00970A4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Franklin Gothic Demi Cond">
    <w:panose1 w:val="020B0706030402020204"/>
    <w:charset w:val="CC"/>
    <w:family w:val="swiss"/>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SchoolDL">
    <w:altName w:val="Times New Roman"/>
    <w:panose1 w:val="00000000000000000000"/>
    <w:charset w:val="00"/>
    <w:family w:val="auto"/>
    <w:notTrueType/>
    <w:pitch w:val="variable"/>
    <w:sig w:usb0="00000003" w:usb1="00000000" w:usb2="00000000" w:usb3="00000000" w:csb0="00000001" w:csb1="00000000"/>
  </w:font>
  <w:font w:name="PragmaticaCTT">
    <w:charset w:val="02"/>
    <w:family w:val="auto"/>
    <w:pitch w:val="variable"/>
    <w:sig w:usb0="00000000" w:usb1="10000000" w:usb2="00000000" w:usb3="00000000" w:csb0="80000000" w:csb1="00000000"/>
  </w:font>
  <w:font w:name="Comic Sans MS">
    <w:panose1 w:val="030F0702030302020204"/>
    <w:charset w:val="CC"/>
    <w:family w:val="script"/>
    <w:pitch w:val="variable"/>
    <w:sig w:usb0="00000287" w:usb1="00000013"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Sylfaen">
    <w:panose1 w:val="010A0502050306030303"/>
    <w:charset w:val="CC"/>
    <w:family w:val="roman"/>
    <w:pitch w:val="variable"/>
    <w:sig w:usb0="04000687" w:usb1="00000000" w:usb2="00000000" w:usb3="00000000" w:csb0="0000009F" w:csb1="00000000"/>
  </w:font>
  <w:font w:name="MS Mincho">
    <w:altName w:val="Yu Gothic UI"/>
    <w:panose1 w:val="02020609040205080304"/>
    <w:charset w:val="80"/>
    <w:family w:val="modern"/>
    <w:pitch w:val="fixed"/>
    <w:sig w:usb0="E00002FF" w:usb1="6AC7FDFB" w:usb2="00000012" w:usb3="00000000" w:csb0="0002009F" w:csb1="00000000"/>
  </w:font>
  <w:font w:name="Arial Narrow">
    <w:panose1 w:val="020B0606020202030204"/>
    <w:charset w:val="CC"/>
    <w:family w:val="swiss"/>
    <w:pitch w:val="variable"/>
    <w:sig w:usb0="00000287" w:usb1="000008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OpenSymbol">
    <w:altName w:val="Courier New"/>
    <w:charset w:val="00"/>
    <w:family w:val="auto"/>
    <w:pitch w:val="variable"/>
    <w:sig w:usb0="800000AF" w:usb1="1001ECEA" w:usb2="00000000" w:usb3="00000000" w:csb0="00000001"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Schoolbook">
    <w:panose1 w:val="02040604050505020304"/>
    <w:charset w:val="CC"/>
    <w:family w:val="roman"/>
    <w:pitch w:val="variable"/>
    <w:sig w:usb0="00000287" w:usb1="00000000" w:usb2="00000000" w:usb3="00000000" w:csb0="0000009F" w:csb1="00000000"/>
  </w:font>
  <w:font w:name="MS Sans Serif">
    <w:altName w:val="Arial"/>
    <w:panose1 w:val="00000000000000000000"/>
    <w:charset w:val="00"/>
    <w:family w:val="swiss"/>
    <w:notTrueType/>
    <w:pitch w:val="variable"/>
    <w:sig w:usb0="00000003" w:usb1="00000000" w:usb2="00000000" w:usb3="00000000" w:csb0="00000001" w:csb1="00000000"/>
  </w:font>
  <w:font w:name="TimesET">
    <w:altName w:val="Times New Roman"/>
    <w:charset w:val="00"/>
    <w:family w:val="auto"/>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Arial Black">
    <w:panose1 w:val="020B0A04020102020204"/>
    <w:charset w:val="CC"/>
    <w:family w:val="swiss"/>
    <w:pitch w:val="variable"/>
    <w:sig w:usb0="A00002AF" w:usb1="400078FB" w:usb2="00000000" w:usb3="00000000" w:csb0="0000009F" w:csb1="00000000"/>
  </w:font>
  <w:font w:name="Georgia">
    <w:panose1 w:val="02040502050405020303"/>
    <w:charset w:val="CC"/>
    <w:family w:val="roman"/>
    <w:pitch w:val="variable"/>
    <w:sig w:usb0="00000287" w:usb1="00000000" w:usb2="00000000" w:usb3="00000000" w:csb0="0000009F" w:csb1="00000000"/>
  </w:font>
  <w:font w:name="TimesNewRomanPS-BoldMT">
    <w:altName w:val="Yu Gothic UI"/>
    <w:panose1 w:val="00000000000000000000"/>
    <w:charset w:val="80"/>
    <w:family w:val="auto"/>
    <w:notTrueType/>
    <w:pitch w:val="default"/>
    <w:sig w:usb0="00000003" w:usb1="08070000" w:usb2="00000010" w:usb3="00000000" w:csb0="00020001" w:csb1="00000000"/>
  </w:font>
  <w:font w:name="Trebuchet MS">
    <w:panose1 w:val="020B0603020202020204"/>
    <w:charset w:val="CC"/>
    <w:family w:val="swiss"/>
    <w:pitch w:val="variable"/>
    <w:sig w:usb0="00000687" w:usb1="00000000" w:usb2="00000000" w:usb3="00000000" w:csb0="000000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CC"/>
    <w:family w:val="roman"/>
    <w:pitch w:val="variable"/>
    <w:sig w:usb0="E0002EFF" w:usb1="C000785B" w:usb2="00000009" w:usb3="00000000" w:csb0="000001FF" w:csb1="00000000"/>
  </w:font>
  <w:font w:name="Franklin Gothic Medium Cond">
    <w:panose1 w:val="020B0606030402020204"/>
    <w:charset w:val="CC"/>
    <w:family w:val="swiss"/>
    <w:pitch w:val="variable"/>
    <w:sig w:usb0="000002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35A68E4"/>
    <w:lvl w:ilvl="0">
      <w:start w:val="1"/>
      <w:numFmt w:val="decimal"/>
      <w:pStyle w:val="5"/>
      <w:lvlText w:val="%1."/>
      <w:lvlJc w:val="left"/>
      <w:pPr>
        <w:tabs>
          <w:tab w:val="num" w:pos="1492"/>
        </w:tabs>
        <w:ind w:left="1492" w:hanging="360"/>
      </w:p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lvl>
  </w:abstractNum>
  <w:abstractNum w:abstractNumId="2" w15:restartNumberingAfterBreak="0">
    <w:nsid w:val="FFFFFF7F"/>
    <w:multiLevelType w:val="singleLevel"/>
    <w:tmpl w:val="FFFFFF7F"/>
    <w:lvl w:ilvl="0">
      <w:start w:val="1"/>
      <w:numFmt w:val="decimal"/>
      <w:pStyle w:val="1"/>
      <w:lvlText w:val="%1."/>
      <w:lvlJc w:val="left"/>
      <w:pPr>
        <w:tabs>
          <w:tab w:val="num" w:pos="643"/>
        </w:tabs>
        <w:ind w:left="643" w:hanging="360"/>
      </w:pPr>
    </w:lvl>
  </w:abstractNum>
  <w:abstractNum w:abstractNumId="3" w15:restartNumberingAfterBreak="0">
    <w:nsid w:val="FFFFFF83"/>
    <w:multiLevelType w:val="singleLevel"/>
    <w:tmpl w:val="FFFFFF83"/>
    <w:lvl w:ilvl="0">
      <w:start w:val="1"/>
      <w:numFmt w:val="bullet"/>
      <w:pStyle w:val="2"/>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E"/>
    <w:lvl w:ilvl="0">
      <w:numFmt w:val="decimal"/>
      <w:lvlText w:val="*"/>
      <w:lvlJc w:val="left"/>
    </w:lvl>
  </w:abstractNum>
  <w:abstractNum w:abstractNumId="5" w15:restartNumberingAfterBreak="0">
    <w:nsid w:val="01FE0EA2"/>
    <w:multiLevelType w:val="multilevel"/>
    <w:tmpl w:val="01FE0EA2"/>
    <w:lvl w:ilvl="0">
      <w:start w:val="1"/>
      <w:numFmt w:val="decimal"/>
      <w:lvlText w:val="%1."/>
      <w:lvlJc w:val="left"/>
      <w:pPr>
        <w:tabs>
          <w:tab w:val="num" w:pos="360"/>
        </w:tabs>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69068EB"/>
    <w:multiLevelType w:val="multilevel"/>
    <w:tmpl w:val="46340397"/>
    <w:lvl w:ilvl="0">
      <w:start w:val="1"/>
      <w:numFmt w:val="decimal"/>
      <w:lvlText w:val="%1"/>
      <w:lvlJc w:val="left"/>
      <w:pPr>
        <w:tabs>
          <w:tab w:val="num" w:pos="720"/>
        </w:tabs>
        <w:ind w:left="0" w:firstLine="0"/>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7451625"/>
    <w:multiLevelType w:val="multilevel"/>
    <w:tmpl w:val="07451625"/>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color w:val="auto"/>
        <w:sz w:val="20"/>
        <w:szCs w:val="20"/>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7A26F92"/>
    <w:multiLevelType w:val="multilevel"/>
    <w:tmpl w:val="07A26F92"/>
    <w:lvl w:ilvl="0">
      <w:start w:val="4"/>
      <w:numFmt w:val="upperRoman"/>
      <w:pStyle w:val="30"/>
      <w:lvlText w:val="%1."/>
      <w:lvlJc w:val="left"/>
      <w:pPr>
        <w:tabs>
          <w:tab w:val="num" w:pos="3330"/>
        </w:tabs>
        <w:ind w:left="3330" w:hanging="72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090F4729"/>
    <w:multiLevelType w:val="hybridMultilevel"/>
    <w:tmpl w:val="B7F49F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0E54661"/>
    <w:multiLevelType w:val="multilevel"/>
    <w:tmpl w:val="10E54661"/>
    <w:lvl w:ilvl="0">
      <w:start w:val="1"/>
      <w:numFmt w:val="bullet"/>
      <w:pStyle w:val="31"/>
      <w:lvlText w:val=""/>
      <w:lvlJc w:val="left"/>
      <w:pPr>
        <w:tabs>
          <w:tab w:val="num" w:pos="360"/>
        </w:tabs>
        <w:ind w:left="36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360"/>
        </w:tabs>
        <w:ind w:left="-360" w:hanging="360"/>
      </w:pPr>
      <w:rPr>
        <w:rFonts w:ascii="Wingdings" w:hAnsi="Wingdings" w:hint="default"/>
      </w:rPr>
    </w:lvl>
    <w:lvl w:ilvl="3">
      <w:start w:val="1"/>
      <w:numFmt w:val="bullet"/>
      <w:lvlText w:val=""/>
      <w:lvlJc w:val="left"/>
      <w:pPr>
        <w:tabs>
          <w:tab w:val="num" w:pos="360"/>
        </w:tabs>
        <w:ind w:left="360" w:hanging="360"/>
      </w:pPr>
      <w:rPr>
        <w:rFonts w:ascii="Symbol" w:hAnsi="Symbol" w:hint="default"/>
      </w:rPr>
    </w:lvl>
    <w:lvl w:ilvl="4">
      <w:start w:val="1"/>
      <w:numFmt w:val="bullet"/>
      <w:lvlText w:val="o"/>
      <w:lvlJc w:val="left"/>
      <w:pPr>
        <w:tabs>
          <w:tab w:val="num" w:pos="1080"/>
        </w:tabs>
        <w:ind w:left="1080" w:hanging="360"/>
      </w:pPr>
      <w:rPr>
        <w:rFonts w:ascii="Courier New" w:hAnsi="Courier New" w:cs="Courier New"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o"/>
      <w:lvlJc w:val="left"/>
      <w:pPr>
        <w:tabs>
          <w:tab w:val="num" w:pos="3240"/>
        </w:tabs>
        <w:ind w:left="3240" w:hanging="360"/>
      </w:pPr>
      <w:rPr>
        <w:rFonts w:ascii="Courier New" w:hAnsi="Courier New" w:cs="Courier New" w:hint="default"/>
      </w:rPr>
    </w:lvl>
    <w:lvl w:ilvl="8">
      <w:start w:val="1"/>
      <w:numFmt w:val="bullet"/>
      <w:lvlText w:val=""/>
      <w:lvlJc w:val="left"/>
      <w:pPr>
        <w:tabs>
          <w:tab w:val="num" w:pos="3960"/>
        </w:tabs>
        <w:ind w:left="3960" w:hanging="360"/>
      </w:pPr>
      <w:rPr>
        <w:rFonts w:ascii="Wingdings" w:hAnsi="Wingdings" w:hint="default"/>
      </w:rPr>
    </w:lvl>
  </w:abstractNum>
  <w:abstractNum w:abstractNumId="11" w15:restartNumberingAfterBreak="0">
    <w:nsid w:val="134735D7"/>
    <w:multiLevelType w:val="multilevel"/>
    <w:tmpl w:val="134735D7"/>
    <w:lvl w:ilvl="0">
      <w:start w:val="1"/>
      <w:numFmt w:val="decimal"/>
      <w:pStyle w:val="a"/>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2" w15:restartNumberingAfterBreak="0">
    <w:nsid w:val="172C2AED"/>
    <w:multiLevelType w:val="multilevel"/>
    <w:tmpl w:val="172C2AED"/>
    <w:lvl w:ilvl="0">
      <w:start w:val="1"/>
      <w:numFmt w:val="decimal"/>
      <w:pStyle w:val="131"/>
      <w:lvlText w:val="4.%1."/>
      <w:lvlJc w:val="left"/>
      <w:pPr>
        <w:tabs>
          <w:tab w:val="num" w:pos="1361"/>
        </w:tabs>
        <w:ind w:left="1361" w:hanging="681"/>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17AA16EB"/>
    <w:multiLevelType w:val="multilevel"/>
    <w:tmpl w:val="17AA16EB"/>
    <w:lvl w:ilvl="0">
      <w:start w:val="1"/>
      <w:numFmt w:val="decimal"/>
      <w:pStyle w:val="a0"/>
      <w:lvlText w:val="%1."/>
      <w:lvlJc w:val="left"/>
      <w:pPr>
        <w:tabs>
          <w:tab w:val="num" w:pos="0"/>
        </w:tabs>
        <w:ind w:left="113" w:hanging="113"/>
      </w:pPr>
      <w:rPr>
        <w:rFonts w:ascii="Times New Roman" w:hAnsi="Times New Roman"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187154C1"/>
    <w:multiLevelType w:val="singleLevel"/>
    <w:tmpl w:val="187154C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1AD47C45"/>
    <w:multiLevelType w:val="multilevel"/>
    <w:tmpl w:val="1AD47C45"/>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color w:val="auto"/>
        <w:sz w:val="20"/>
        <w:szCs w:val="20"/>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208A77B7"/>
    <w:multiLevelType w:val="multilevel"/>
    <w:tmpl w:val="208A77B7"/>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6431CAD"/>
    <w:multiLevelType w:val="multilevel"/>
    <w:tmpl w:val="26431CAD"/>
    <w:lvl w:ilvl="0">
      <w:start w:val="1"/>
      <w:numFmt w:val="decimal"/>
      <w:pStyle w:val="0752"/>
      <w:suff w:val="space"/>
      <w:lvlText w:val="%1."/>
      <w:lvlJc w:val="left"/>
      <w:pPr>
        <w:ind w:left="360" w:hanging="360"/>
      </w:pPr>
    </w:lvl>
    <w:lvl w:ilvl="1">
      <w:start w:val="1"/>
      <w:numFmt w:val="upperLetter"/>
      <w:pStyle w:val="20"/>
      <w:lvlText w:val="%2)"/>
      <w:lvlJc w:val="left"/>
      <w:pPr>
        <w:tabs>
          <w:tab w:val="num" w:pos="1211"/>
        </w:tabs>
        <w:ind w:left="720" w:firstLine="131"/>
      </w:pPr>
      <w:rPr>
        <w:sz w:val="20"/>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8E23240"/>
    <w:multiLevelType w:val="multilevel"/>
    <w:tmpl w:val="46340397"/>
    <w:lvl w:ilvl="0">
      <w:start w:val="1"/>
      <w:numFmt w:val="decimal"/>
      <w:lvlText w:val="%1"/>
      <w:lvlJc w:val="left"/>
      <w:pPr>
        <w:tabs>
          <w:tab w:val="num" w:pos="720"/>
        </w:tabs>
        <w:ind w:left="0" w:firstLine="0"/>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4876730"/>
    <w:multiLevelType w:val="multilevel"/>
    <w:tmpl w:val="34876730"/>
    <w:lvl w:ilvl="0">
      <w:start w:val="1"/>
      <w:numFmt w:val="bullet"/>
      <w:pStyle w:val="a1"/>
      <w:lvlText w:val=""/>
      <w:lvlJc w:val="left"/>
      <w:pPr>
        <w:tabs>
          <w:tab w:val="num" w:pos="540"/>
        </w:tabs>
        <w:ind w:left="54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360"/>
        </w:tabs>
        <w:ind w:left="-360" w:hanging="360"/>
      </w:pPr>
      <w:rPr>
        <w:rFonts w:ascii="Wingdings" w:hAnsi="Wingdings" w:hint="default"/>
      </w:rPr>
    </w:lvl>
    <w:lvl w:ilvl="3">
      <w:start w:val="1"/>
      <w:numFmt w:val="bullet"/>
      <w:lvlText w:val=""/>
      <w:lvlJc w:val="left"/>
      <w:pPr>
        <w:tabs>
          <w:tab w:val="num" w:pos="360"/>
        </w:tabs>
        <w:ind w:left="360" w:hanging="360"/>
      </w:pPr>
      <w:rPr>
        <w:rFonts w:ascii="Symbol" w:hAnsi="Symbol" w:hint="default"/>
      </w:rPr>
    </w:lvl>
    <w:lvl w:ilvl="4">
      <w:start w:val="1"/>
      <w:numFmt w:val="bullet"/>
      <w:lvlText w:val="o"/>
      <w:lvlJc w:val="left"/>
      <w:pPr>
        <w:tabs>
          <w:tab w:val="num" w:pos="1080"/>
        </w:tabs>
        <w:ind w:left="1080" w:hanging="360"/>
      </w:pPr>
      <w:rPr>
        <w:rFonts w:ascii="Courier New" w:hAnsi="Courier New" w:cs="Courier New"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o"/>
      <w:lvlJc w:val="left"/>
      <w:pPr>
        <w:tabs>
          <w:tab w:val="num" w:pos="3240"/>
        </w:tabs>
        <w:ind w:left="3240" w:hanging="360"/>
      </w:pPr>
      <w:rPr>
        <w:rFonts w:ascii="Courier New" w:hAnsi="Courier New" w:cs="Courier New" w:hint="default"/>
      </w:rPr>
    </w:lvl>
    <w:lvl w:ilvl="8">
      <w:start w:val="1"/>
      <w:numFmt w:val="bullet"/>
      <w:lvlText w:val=""/>
      <w:lvlJc w:val="left"/>
      <w:pPr>
        <w:tabs>
          <w:tab w:val="num" w:pos="3960"/>
        </w:tabs>
        <w:ind w:left="3960" w:hanging="360"/>
      </w:pPr>
      <w:rPr>
        <w:rFonts w:ascii="Wingdings" w:hAnsi="Wingdings" w:hint="default"/>
      </w:rPr>
    </w:lvl>
  </w:abstractNum>
  <w:abstractNum w:abstractNumId="21"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38043C17"/>
    <w:multiLevelType w:val="multilevel"/>
    <w:tmpl w:val="38043C17"/>
    <w:lvl w:ilvl="0">
      <w:start w:val="1"/>
      <w:numFmt w:val="russianLower"/>
      <w:pStyle w:val="a2"/>
      <w:lvlText w:val="%1)"/>
      <w:lvlJc w:val="left"/>
      <w:pPr>
        <w:tabs>
          <w:tab w:val="num" w:pos="1354"/>
        </w:tabs>
        <w:ind w:left="1354" w:hanging="360"/>
      </w:pPr>
      <w:rPr>
        <w:rFonts w:hint="default"/>
      </w:rPr>
    </w:lvl>
    <w:lvl w:ilvl="1">
      <w:start w:val="1"/>
      <w:numFmt w:val="bullet"/>
      <w:lvlText w:val=""/>
      <w:lvlJc w:val="left"/>
      <w:pPr>
        <w:tabs>
          <w:tab w:val="num" w:pos="900"/>
        </w:tabs>
        <w:ind w:left="900" w:hanging="360"/>
      </w:pPr>
      <w:rPr>
        <w:rFonts w:ascii="Symbol" w:hAnsi="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CE6024B"/>
    <w:multiLevelType w:val="multilevel"/>
    <w:tmpl w:val="3CE6024B"/>
    <w:lvl w:ilvl="0">
      <w:start w:val="1"/>
      <w:numFmt w:val="decimal"/>
      <w:lvlText w:val="%1."/>
      <w:lvlJc w:val="left"/>
      <w:pPr>
        <w:tabs>
          <w:tab w:val="num" w:pos="2149"/>
        </w:tabs>
        <w:ind w:left="2149" w:hanging="360"/>
      </w:pPr>
      <w:rPr>
        <w:b w:val="0"/>
      </w:r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24" w15:restartNumberingAfterBreak="0">
    <w:nsid w:val="3D7873AF"/>
    <w:multiLevelType w:val="multilevel"/>
    <w:tmpl w:val="3D7873AF"/>
    <w:lvl w:ilvl="0">
      <w:start w:val="1"/>
      <w:numFmt w:val="bullet"/>
      <w:pStyle w:val="10"/>
      <w:lvlText w:val=""/>
      <w:lvlJc w:val="left"/>
      <w:pPr>
        <w:tabs>
          <w:tab w:val="num" w:pos="1429"/>
        </w:tabs>
        <w:ind w:left="1429" w:hanging="360"/>
      </w:pPr>
      <w:rPr>
        <w:rFonts w:ascii="Symbol" w:hAnsi="Symbol" w:hint="default"/>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25" w15:restartNumberingAfterBreak="0">
    <w:nsid w:val="43206C01"/>
    <w:multiLevelType w:val="multilevel"/>
    <w:tmpl w:val="43206C01"/>
    <w:lvl w:ilvl="0">
      <w:start w:val="1"/>
      <w:numFmt w:val="decimal"/>
      <w:lvlText w:val="%1."/>
      <w:lvlJc w:val="left"/>
      <w:pPr>
        <w:tabs>
          <w:tab w:val="num" w:pos="1429"/>
        </w:tabs>
        <w:ind w:left="1429" w:hanging="36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44384E7A"/>
    <w:multiLevelType w:val="multilevel"/>
    <w:tmpl w:val="44384E7A"/>
    <w:lvl w:ilvl="0">
      <w:start w:val="1"/>
      <w:numFmt w:val="decimal"/>
      <w:pStyle w:val="4"/>
      <w:lvlText w:val="%1"/>
      <w:lvlJc w:val="left"/>
      <w:pPr>
        <w:tabs>
          <w:tab w:val="num" w:pos="0"/>
        </w:tabs>
        <w:ind w:left="0" w:firstLine="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461716F0"/>
    <w:multiLevelType w:val="multilevel"/>
    <w:tmpl w:val="461716F0"/>
    <w:lvl w:ilvl="0">
      <w:start w:val="1"/>
      <w:numFmt w:val="decimal"/>
      <w:pStyle w:val="8"/>
      <w:lvlText w:val="%1"/>
      <w:lvlJc w:val="left"/>
      <w:pPr>
        <w:tabs>
          <w:tab w:val="num" w:pos="57"/>
        </w:tabs>
        <w:ind w:left="57"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471B090D"/>
    <w:multiLevelType w:val="multilevel"/>
    <w:tmpl w:val="471B090D"/>
    <w:lvl w:ilvl="0">
      <w:start w:val="1"/>
      <w:numFmt w:val="decimal"/>
      <w:pStyle w:val="12pt025"/>
      <w:lvlText w:val="%1"/>
      <w:lvlJc w:val="left"/>
      <w:pPr>
        <w:tabs>
          <w:tab w:val="num" w:pos="1076"/>
        </w:tabs>
        <w:ind w:left="1076" w:hanging="432"/>
      </w:pPr>
    </w:lvl>
    <w:lvl w:ilvl="1">
      <w:start w:val="1"/>
      <w:numFmt w:val="decimal"/>
      <w:lvlText w:val="%1.%2"/>
      <w:lvlJc w:val="left"/>
      <w:pPr>
        <w:tabs>
          <w:tab w:val="num" w:pos="1220"/>
        </w:tabs>
        <w:ind w:left="1220" w:hanging="576"/>
      </w:pPr>
    </w:lvl>
    <w:lvl w:ilvl="2">
      <w:start w:val="1"/>
      <w:numFmt w:val="decimal"/>
      <w:lvlText w:val="%1.%2.%3"/>
      <w:lvlJc w:val="left"/>
      <w:pPr>
        <w:tabs>
          <w:tab w:val="num" w:pos="1364"/>
        </w:tabs>
        <w:ind w:left="1364" w:hanging="720"/>
      </w:pPr>
    </w:lvl>
    <w:lvl w:ilvl="3">
      <w:start w:val="1"/>
      <w:numFmt w:val="decimal"/>
      <w:lvlText w:val="%1.%2.%3.%4"/>
      <w:lvlJc w:val="left"/>
      <w:pPr>
        <w:tabs>
          <w:tab w:val="num" w:pos="1508"/>
        </w:tabs>
        <w:ind w:left="1508" w:hanging="864"/>
      </w:pPr>
    </w:lvl>
    <w:lvl w:ilvl="4">
      <w:start w:val="1"/>
      <w:numFmt w:val="decimal"/>
      <w:lvlText w:val="%1.%2.%3.%4.%5"/>
      <w:lvlJc w:val="left"/>
      <w:pPr>
        <w:tabs>
          <w:tab w:val="num" w:pos="1652"/>
        </w:tabs>
        <w:ind w:left="1652" w:hanging="1008"/>
      </w:pPr>
    </w:lvl>
    <w:lvl w:ilvl="5">
      <w:start w:val="1"/>
      <w:numFmt w:val="decimal"/>
      <w:lvlText w:val="%1.%2.%3.%4.%5.%6"/>
      <w:lvlJc w:val="left"/>
      <w:pPr>
        <w:tabs>
          <w:tab w:val="num" w:pos="1796"/>
        </w:tabs>
        <w:ind w:left="1796" w:hanging="1152"/>
      </w:pPr>
    </w:lvl>
    <w:lvl w:ilvl="6">
      <w:start w:val="1"/>
      <w:numFmt w:val="decimal"/>
      <w:lvlText w:val="%1.%2.%3.%4.%5.%6.%7"/>
      <w:lvlJc w:val="left"/>
      <w:pPr>
        <w:tabs>
          <w:tab w:val="num" w:pos="1940"/>
        </w:tabs>
        <w:ind w:left="1940" w:hanging="1296"/>
      </w:pPr>
    </w:lvl>
    <w:lvl w:ilvl="7">
      <w:start w:val="1"/>
      <w:numFmt w:val="decimal"/>
      <w:lvlText w:val="%1.%2.%3.%4.%5.%6.%7.%8"/>
      <w:lvlJc w:val="left"/>
      <w:pPr>
        <w:tabs>
          <w:tab w:val="num" w:pos="2084"/>
        </w:tabs>
        <w:ind w:left="2084" w:hanging="1440"/>
      </w:pPr>
    </w:lvl>
    <w:lvl w:ilvl="8">
      <w:start w:val="1"/>
      <w:numFmt w:val="decimal"/>
      <w:lvlText w:val="%1.%2.%3.%4.%5.%6.%7.%8.%9"/>
      <w:lvlJc w:val="left"/>
      <w:pPr>
        <w:tabs>
          <w:tab w:val="num" w:pos="2228"/>
        </w:tabs>
        <w:ind w:left="2228" w:hanging="1584"/>
      </w:pPr>
    </w:lvl>
  </w:abstractNum>
  <w:abstractNum w:abstractNumId="30" w15:restartNumberingAfterBreak="0">
    <w:nsid w:val="49645713"/>
    <w:multiLevelType w:val="multilevel"/>
    <w:tmpl w:val="49645713"/>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4C453E1A"/>
    <w:multiLevelType w:val="multilevel"/>
    <w:tmpl w:val="46340397"/>
    <w:lvl w:ilvl="0">
      <w:start w:val="1"/>
      <w:numFmt w:val="decimal"/>
      <w:lvlText w:val="%1"/>
      <w:lvlJc w:val="left"/>
      <w:pPr>
        <w:tabs>
          <w:tab w:val="num" w:pos="720"/>
        </w:tabs>
        <w:ind w:left="0" w:firstLine="0"/>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4CFB77FC"/>
    <w:multiLevelType w:val="multilevel"/>
    <w:tmpl w:val="4CFB77F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4FE4255F"/>
    <w:multiLevelType w:val="multilevel"/>
    <w:tmpl w:val="4FE4255F"/>
    <w:lvl w:ilvl="0">
      <w:start w:val="1"/>
      <w:numFmt w:val="decimal"/>
      <w:lvlText w:val="%1."/>
      <w:lvlJc w:val="left"/>
      <w:pPr>
        <w:tabs>
          <w:tab w:val="num" w:pos="360"/>
        </w:tabs>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D1D6645"/>
    <w:multiLevelType w:val="multilevel"/>
    <w:tmpl w:val="5D1D6645"/>
    <w:styleLink w:val="224"/>
    <w:lvl w:ilvl="0">
      <w:start w:val="1"/>
      <w:numFmt w:val="decimal"/>
      <w:lvlText w:val="%1."/>
      <w:lvlJc w:val="left"/>
      <w:pPr>
        <w:ind w:left="1080" w:hanging="360"/>
      </w:pPr>
      <w:rPr>
        <w:rFonts w:cs="Times New Roman" w:hint="default"/>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35" w15:restartNumberingAfterBreak="0">
    <w:nsid w:val="702E73BF"/>
    <w:multiLevelType w:val="multilevel"/>
    <w:tmpl w:val="702E73BF"/>
    <w:lvl w:ilvl="0">
      <w:start w:val="1"/>
      <w:numFmt w:val="decimal"/>
      <w:lvlText w:val="%1."/>
      <w:lvlJc w:val="left"/>
      <w:pPr>
        <w:tabs>
          <w:tab w:val="num" w:pos="1789"/>
        </w:tabs>
        <w:ind w:left="1789" w:hanging="360"/>
      </w:pPr>
      <w:rPr>
        <w:rFonts w:hint="default"/>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36" w15:restartNumberingAfterBreak="0">
    <w:nsid w:val="708867C0"/>
    <w:multiLevelType w:val="multilevel"/>
    <w:tmpl w:val="708867C0"/>
    <w:lvl w:ilvl="0">
      <w:start w:val="1"/>
      <w:numFmt w:val="decimal"/>
      <w:lvlText w:val="%1."/>
      <w:lvlJc w:val="left"/>
      <w:pPr>
        <w:ind w:left="1778" w:hanging="360"/>
      </w:pPr>
      <w:rPr>
        <w:rFonts w:hint="default"/>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7" w15:restartNumberingAfterBreak="0">
    <w:nsid w:val="755768D7"/>
    <w:multiLevelType w:val="multilevel"/>
    <w:tmpl w:val="755768D7"/>
    <w:lvl w:ilvl="0">
      <w:start w:val="1"/>
      <w:numFmt w:val="bullet"/>
      <w:pStyle w:val="40"/>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866370E"/>
    <w:multiLevelType w:val="hybridMultilevel"/>
    <w:tmpl w:val="B7F49F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887219C"/>
    <w:multiLevelType w:val="multilevel"/>
    <w:tmpl w:val="7887219C"/>
    <w:lvl w:ilvl="0">
      <w:start w:val="1"/>
      <w:numFmt w:val="decimal"/>
      <w:lvlText w:val="%1."/>
      <w:lvlJc w:val="left"/>
      <w:pPr>
        <w:tabs>
          <w:tab w:val="num" w:pos="2149"/>
        </w:tabs>
        <w:ind w:left="2149"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num w:numId="1">
    <w:abstractNumId w:val="0"/>
  </w:num>
  <w:num w:numId="2">
    <w:abstractNumId w:val="28"/>
  </w:num>
  <w:num w:numId="3">
    <w:abstractNumId w:val="1"/>
    <w:lvlOverride w:ilvl="0">
      <w:startOverride w:val="1"/>
    </w:lvlOverride>
  </w:num>
  <w:num w:numId="4">
    <w:abstractNumId w:val="37"/>
  </w:num>
  <w:num w:numId="5">
    <w:abstractNumId w:val="3"/>
  </w:num>
  <w:num w:numId="6">
    <w:abstractNumId w:val="22"/>
  </w:num>
  <w:num w:numId="7">
    <w:abstractNumId w:val="8"/>
  </w:num>
  <w:num w:numId="8">
    <w:abstractNumId w:val="26"/>
  </w:num>
  <w:num w:numId="9">
    <w:abstractNumId w:val="18"/>
  </w:num>
  <w:num w:numId="10">
    <w:abstractNumId w:val="2"/>
  </w:num>
  <w:num w:numId="11">
    <w:abstractNumId w:val="12"/>
  </w:num>
  <w:num w:numId="12">
    <w:abstractNumId w:val="29"/>
  </w:num>
  <w:num w:numId="13">
    <w:abstractNumId w:val="13"/>
  </w:num>
  <w:num w:numId="14">
    <w:abstractNumId w:val="20"/>
  </w:num>
  <w:num w:numId="15">
    <w:abstractNumId w:val="10"/>
  </w:num>
  <w:num w:numId="16">
    <w:abstractNumId w:val="11"/>
  </w:num>
  <w:num w:numId="17">
    <w:abstractNumId w:val="24"/>
  </w:num>
  <w:num w:numId="18">
    <w:abstractNumId w:val="14"/>
    <w:lvlOverride w:ilvl="0">
      <w:startOverride w:val="1"/>
    </w:lvlOverride>
  </w:num>
  <w:num w:numId="19">
    <w:abstractNumId w:val="4"/>
    <w:lvlOverride w:ilvl="0">
      <w:lvl w:ilvl="0">
        <w:start w:val="65535"/>
        <w:numFmt w:val="bullet"/>
        <w:lvlText w:val="-"/>
        <w:legacy w:legacy="1" w:legacySpace="0" w:legacyIndent="130"/>
        <w:lvlJc w:val="left"/>
        <w:rPr>
          <w:rFonts w:ascii="Times New Roman" w:hAnsi="Times New Roman" w:cs="Times New Roman" w:hint="default"/>
        </w:rPr>
      </w:lvl>
    </w:lvlOverride>
  </w:num>
  <w:num w:numId="20">
    <w:abstractNumId w:val="35"/>
  </w:num>
  <w:num w:numId="21">
    <w:abstractNumId w:val="4"/>
    <w:lvlOverride w:ilvl="0">
      <w:lvl w:ilvl="0">
        <w:start w:val="65535"/>
        <w:numFmt w:val="bullet"/>
        <w:lvlText w:val="•"/>
        <w:legacy w:legacy="1" w:legacySpace="0" w:legacyIndent="274"/>
        <w:lvlJc w:val="left"/>
        <w:rPr>
          <w:rFonts w:ascii="Times New Roman" w:hAnsi="Times New Roman" w:hint="default"/>
        </w:rPr>
      </w:lvl>
    </w:lvlOverride>
  </w:num>
  <w:num w:numId="22">
    <w:abstractNumId w:val="17"/>
  </w:num>
  <w:num w:numId="23">
    <w:abstractNumId w:val="7"/>
  </w:num>
  <w:num w:numId="24">
    <w:abstractNumId w:val="15"/>
  </w:num>
  <w:num w:numId="25">
    <w:abstractNumId w:val="25"/>
  </w:num>
  <w:num w:numId="26">
    <w:abstractNumId w:val="39"/>
  </w:num>
  <w:num w:numId="27">
    <w:abstractNumId w:val="23"/>
  </w:num>
  <w:num w:numId="28">
    <w:abstractNumId w:val="36"/>
  </w:num>
  <w:num w:numId="29">
    <w:abstractNumId w:val="5"/>
  </w:num>
  <w:num w:numId="30">
    <w:abstractNumId w:val="33"/>
  </w:num>
  <w:num w:numId="31">
    <w:abstractNumId w:val="30"/>
  </w:num>
  <w:num w:numId="32">
    <w:abstractNumId w:val="32"/>
  </w:num>
  <w:num w:numId="33">
    <w:abstractNumId w:val="34"/>
  </w:num>
  <w:num w:numId="34">
    <w:abstractNumId w:val="19"/>
  </w:num>
  <w:num w:numId="35">
    <w:abstractNumId w:val="6"/>
  </w:num>
  <w:num w:numId="36">
    <w:abstractNumId w:val="31"/>
  </w:num>
  <w:num w:numId="37">
    <w:abstractNumId w:val="16"/>
  </w:num>
  <w:num w:numId="38">
    <w:abstractNumId w:val="27"/>
  </w:num>
  <w:num w:numId="39">
    <w:abstractNumId w:val="21"/>
  </w:num>
  <w:num w:numId="40">
    <w:abstractNumId w:val="38"/>
  </w:num>
  <w:num w:numId="41">
    <w:abstractNumId w:val="9"/>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5C30"/>
    <w:rsid w:val="0007373C"/>
    <w:rsid w:val="00100E2C"/>
    <w:rsid w:val="001C0797"/>
    <w:rsid w:val="00232ACC"/>
    <w:rsid w:val="00382309"/>
    <w:rsid w:val="003A611E"/>
    <w:rsid w:val="003B2BF7"/>
    <w:rsid w:val="00421FBE"/>
    <w:rsid w:val="005A4A7B"/>
    <w:rsid w:val="006A104A"/>
    <w:rsid w:val="007F7C79"/>
    <w:rsid w:val="00836DEB"/>
    <w:rsid w:val="00845A88"/>
    <w:rsid w:val="00970A4B"/>
    <w:rsid w:val="00A67D35"/>
    <w:rsid w:val="00AC2D23"/>
    <w:rsid w:val="00AD55F4"/>
    <w:rsid w:val="00B13558"/>
    <w:rsid w:val="00BE751E"/>
    <w:rsid w:val="00C36E10"/>
    <w:rsid w:val="00CE59DA"/>
    <w:rsid w:val="00D5576A"/>
    <w:rsid w:val="00D829E1"/>
    <w:rsid w:val="00DF7ECD"/>
    <w:rsid w:val="00E15C30"/>
    <w:rsid w:val="00E51907"/>
    <w:rsid w:val="00F568F1"/>
    <w:rsid w:val="00F93B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913C38"/>
  <w15:docId w15:val="{E6129466-B4AD-4A35-B7B0-53907D0A6E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AD55F4"/>
    <w:pPr>
      <w:spacing w:after="0" w:line="240" w:lineRule="auto"/>
    </w:pPr>
    <w:rPr>
      <w:rFonts w:ascii="Times New Roman" w:eastAsia="Times New Roman" w:hAnsi="Times New Roman" w:cs="Times New Roman"/>
      <w:sz w:val="24"/>
      <w:szCs w:val="24"/>
      <w:lang w:eastAsia="ru-RU"/>
    </w:rPr>
  </w:style>
  <w:style w:type="paragraph" w:styleId="11">
    <w:name w:val="heading 1"/>
    <w:basedOn w:val="a3"/>
    <w:next w:val="a3"/>
    <w:link w:val="14"/>
    <w:qFormat/>
    <w:rsid w:val="00AD55F4"/>
    <w:pPr>
      <w:ind w:firstLine="454"/>
      <w:outlineLvl w:val="0"/>
    </w:pPr>
    <w:rPr>
      <w:b/>
      <w:caps/>
    </w:rPr>
  </w:style>
  <w:style w:type="paragraph" w:styleId="21">
    <w:name w:val="heading 2"/>
    <w:basedOn w:val="a3"/>
    <w:next w:val="a3"/>
    <w:link w:val="23"/>
    <w:qFormat/>
    <w:rsid w:val="00AD55F4"/>
    <w:pPr>
      <w:keepNext/>
      <w:spacing w:before="240" w:after="60"/>
      <w:outlineLvl w:val="1"/>
    </w:pPr>
    <w:rPr>
      <w:rFonts w:ascii="Arial" w:hAnsi="Arial" w:cs="Arial"/>
      <w:b/>
      <w:bCs/>
      <w:i/>
      <w:iCs/>
      <w:sz w:val="28"/>
      <w:szCs w:val="28"/>
      <w:lang w:eastAsia="en-US"/>
    </w:rPr>
  </w:style>
  <w:style w:type="paragraph" w:styleId="32">
    <w:name w:val="heading 3"/>
    <w:basedOn w:val="a3"/>
    <w:link w:val="320"/>
    <w:qFormat/>
    <w:rsid w:val="00AD55F4"/>
    <w:pPr>
      <w:spacing w:before="100" w:beforeAutospacing="1" w:after="100" w:afterAutospacing="1"/>
      <w:outlineLvl w:val="2"/>
    </w:pPr>
    <w:rPr>
      <w:b/>
      <w:bCs/>
      <w:sz w:val="27"/>
      <w:szCs w:val="27"/>
    </w:rPr>
  </w:style>
  <w:style w:type="paragraph" w:styleId="41">
    <w:name w:val="heading 4"/>
    <w:basedOn w:val="a3"/>
    <w:next w:val="a3"/>
    <w:link w:val="42"/>
    <w:qFormat/>
    <w:rsid w:val="00AD55F4"/>
    <w:pPr>
      <w:keepNext/>
      <w:spacing w:before="240" w:after="60"/>
      <w:outlineLvl w:val="3"/>
    </w:pPr>
    <w:rPr>
      <w:b/>
      <w:bCs/>
      <w:sz w:val="28"/>
      <w:szCs w:val="28"/>
    </w:rPr>
  </w:style>
  <w:style w:type="paragraph" w:styleId="50">
    <w:name w:val="heading 5"/>
    <w:basedOn w:val="a3"/>
    <w:next w:val="a3"/>
    <w:link w:val="51"/>
    <w:qFormat/>
    <w:rsid w:val="00AD55F4"/>
    <w:pPr>
      <w:spacing w:before="240" w:after="60"/>
      <w:outlineLvl w:val="4"/>
    </w:pPr>
    <w:rPr>
      <w:b/>
      <w:bCs/>
      <w:i/>
      <w:iCs/>
      <w:sz w:val="26"/>
      <w:szCs w:val="26"/>
    </w:rPr>
  </w:style>
  <w:style w:type="paragraph" w:styleId="6">
    <w:name w:val="heading 6"/>
    <w:basedOn w:val="a3"/>
    <w:next w:val="a3"/>
    <w:link w:val="60"/>
    <w:qFormat/>
    <w:rsid w:val="00AD55F4"/>
    <w:pPr>
      <w:spacing w:before="240" w:after="60"/>
      <w:outlineLvl w:val="5"/>
    </w:pPr>
    <w:rPr>
      <w:rFonts w:ascii="Calibri" w:hAnsi="Calibri"/>
      <w:b/>
      <w:bCs/>
      <w:sz w:val="22"/>
      <w:szCs w:val="22"/>
    </w:rPr>
  </w:style>
  <w:style w:type="paragraph" w:styleId="7">
    <w:name w:val="heading 7"/>
    <w:basedOn w:val="a3"/>
    <w:next w:val="a3"/>
    <w:link w:val="70"/>
    <w:qFormat/>
    <w:rsid w:val="00AD55F4"/>
    <w:pPr>
      <w:spacing w:before="240" w:after="60"/>
      <w:outlineLvl w:val="6"/>
    </w:pPr>
    <w:rPr>
      <w:rFonts w:ascii="Calibri" w:hAnsi="Calibri"/>
    </w:rPr>
  </w:style>
  <w:style w:type="paragraph" w:styleId="80">
    <w:name w:val="heading 8"/>
    <w:basedOn w:val="a3"/>
    <w:next w:val="a3"/>
    <w:link w:val="81"/>
    <w:qFormat/>
    <w:rsid w:val="00AD55F4"/>
    <w:pPr>
      <w:spacing w:before="240" w:after="60"/>
      <w:outlineLvl w:val="7"/>
    </w:pPr>
    <w:rPr>
      <w:rFonts w:ascii="Calibri" w:hAnsi="Calibri"/>
      <w:i/>
      <w:iCs/>
      <w:lang w:eastAsia="en-US"/>
    </w:rPr>
  </w:style>
  <w:style w:type="paragraph" w:styleId="9">
    <w:name w:val="heading 9"/>
    <w:basedOn w:val="a3"/>
    <w:next w:val="a3"/>
    <w:link w:val="90"/>
    <w:qFormat/>
    <w:rsid w:val="00AD55F4"/>
    <w:pPr>
      <w:spacing w:before="240" w:after="60"/>
      <w:outlineLvl w:val="8"/>
    </w:pPr>
    <w:rPr>
      <w:rFonts w:ascii="Cambria" w:hAnsi="Cambria"/>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2">
    <w:name w:val="Заголовок 1 Знак"/>
    <w:aliases w:val="Знак Знак410,Знак Заголовок 1 Знак Знак3,Основной текст с отступом1 Знак,текст Знак2,Основной текст 1 Знак2,Знак4 Знак1"/>
    <w:basedOn w:val="a4"/>
    <w:rsid w:val="00AD55F4"/>
    <w:rPr>
      <w:rFonts w:asciiTheme="majorHAnsi" w:eastAsiaTheme="majorEastAsia" w:hAnsiTheme="majorHAnsi" w:cstheme="majorBidi"/>
      <w:color w:val="2E74B5" w:themeColor="accent1" w:themeShade="BF"/>
      <w:sz w:val="32"/>
      <w:szCs w:val="32"/>
      <w:lang w:eastAsia="ru-RU"/>
    </w:rPr>
  </w:style>
  <w:style w:type="character" w:customStyle="1" w:styleId="22">
    <w:name w:val="Заголовок 2 Знак"/>
    <w:aliases w:val="Знак3 Знак Знак5,Знак3 Знак Знак12,Знак3 Знак Знак13,Знак3 Знак Знак14,Знак3 Знак Знак15,Знак3 Знак Знак16,Знак3 Знак Знак17,Знак3 Знак Знак Знак2,Знак3 Знак Знак Знак3"/>
    <w:basedOn w:val="a4"/>
    <w:uiPriority w:val="99"/>
    <w:rsid w:val="00AD55F4"/>
    <w:rPr>
      <w:rFonts w:asciiTheme="majorHAnsi" w:eastAsiaTheme="majorEastAsia" w:hAnsiTheme="majorHAnsi" w:cstheme="majorBidi"/>
      <w:color w:val="2E74B5" w:themeColor="accent1" w:themeShade="BF"/>
      <w:sz w:val="26"/>
      <w:szCs w:val="26"/>
      <w:lang w:eastAsia="ru-RU"/>
    </w:rPr>
  </w:style>
  <w:style w:type="character" w:customStyle="1" w:styleId="33">
    <w:name w:val="Заголовок 3 Знак"/>
    <w:aliases w:val="Знак2 Знак1,Знак2 Знак2"/>
    <w:basedOn w:val="a4"/>
    <w:rsid w:val="00AD55F4"/>
    <w:rPr>
      <w:rFonts w:asciiTheme="majorHAnsi" w:eastAsiaTheme="majorEastAsia" w:hAnsiTheme="majorHAnsi" w:cstheme="majorBidi"/>
      <w:color w:val="1F4D78" w:themeColor="accent1" w:themeShade="7F"/>
      <w:sz w:val="24"/>
      <w:szCs w:val="24"/>
      <w:lang w:eastAsia="ru-RU"/>
    </w:rPr>
  </w:style>
  <w:style w:type="character" w:customStyle="1" w:styleId="42">
    <w:name w:val="Заголовок 4 Знак"/>
    <w:basedOn w:val="a4"/>
    <w:link w:val="41"/>
    <w:rsid w:val="00AD55F4"/>
    <w:rPr>
      <w:rFonts w:ascii="Times New Roman" w:eastAsia="Times New Roman" w:hAnsi="Times New Roman" w:cs="Times New Roman"/>
      <w:b/>
      <w:bCs/>
      <w:sz w:val="28"/>
      <w:szCs w:val="28"/>
    </w:rPr>
  </w:style>
  <w:style w:type="character" w:customStyle="1" w:styleId="51">
    <w:name w:val="Заголовок 5 Знак"/>
    <w:basedOn w:val="a4"/>
    <w:link w:val="50"/>
    <w:rsid w:val="00AD55F4"/>
    <w:rPr>
      <w:rFonts w:ascii="Times New Roman" w:eastAsia="Times New Roman" w:hAnsi="Times New Roman" w:cs="Times New Roman"/>
      <w:b/>
      <w:bCs/>
      <w:i/>
      <w:iCs/>
      <w:sz w:val="26"/>
      <w:szCs w:val="26"/>
    </w:rPr>
  </w:style>
  <w:style w:type="character" w:customStyle="1" w:styleId="60">
    <w:name w:val="Заголовок 6 Знак"/>
    <w:basedOn w:val="a4"/>
    <w:link w:val="6"/>
    <w:rsid w:val="00AD55F4"/>
    <w:rPr>
      <w:rFonts w:ascii="Calibri" w:eastAsia="Times New Roman" w:hAnsi="Calibri" w:cs="Times New Roman"/>
      <w:b/>
      <w:bCs/>
    </w:rPr>
  </w:style>
  <w:style w:type="character" w:customStyle="1" w:styleId="70">
    <w:name w:val="Заголовок 7 Знак"/>
    <w:basedOn w:val="a4"/>
    <w:link w:val="7"/>
    <w:rsid w:val="00AD55F4"/>
    <w:rPr>
      <w:rFonts w:ascii="Calibri" w:eastAsia="Times New Roman" w:hAnsi="Calibri" w:cs="Times New Roman"/>
      <w:sz w:val="24"/>
      <w:szCs w:val="24"/>
    </w:rPr>
  </w:style>
  <w:style w:type="character" w:customStyle="1" w:styleId="81">
    <w:name w:val="Заголовок 8 Знак"/>
    <w:basedOn w:val="a4"/>
    <w:link w:val="80"/>
    <w:rsid w:val="00AD55F4"/>
    <w:rPr>
      <w:rFonts w:ascii="Calibri" w:eastAsia="Times New Roman" w:hAnsi="Calibri" w:cs="Times New Roman"/>
      <w:i/>
      <w:iCs/>
      <w:sz w:val="24"/>
      <w:szCs w:val="24"/>
    </w:rPr>
  </w:style>
  <w:style w:type="character" w:customStyle="1" w:styleId="90">
    <w:name w:val="Заголовок 9 Знак"/>
    <w:basedOn w:val="a4"/>
    <w:link w:val="9"/>
    <w:rsid w:val="00AD55F4"/>
    <w:rPr>
      <w:rFonts w:ascii="Cambria" w:eastAsia="Times New Roman" w:hAnsi="Cambria" w:cs="Times New Roman"/>
    </w:rPr>
  </w:style>
  <w:style w:type="character" w:customStyle="1" w:styleId="14">
    <w:name w:val="Заголовок 1 Знак4"/>
    <w:link w:val="11"/>
    <w:locked/>
    <w:rsid w:val="00AD55F4"/>
    <w:rPr>
      <w:rFonts w:ascii="Times New Roman" w:eastAsia="Times New Roman" w:hAnsi="Times New Roman" w:cs="Times New Roman"/>
      <w:b/>
      <w:caps/>
      <w:sz w:val="24"/>
      <w:szCs w:val="24"/>
      <w:lang w:eastAsia="ru-RU"/>
    </w:rPr>
  </w:style>
  <w:style w:type="character" w:customStyle="1" w:styleId="23">
    <w:name w:val="Заголовок 2 Знак3"/>
    <w:link w:val="21"/>
    <w:rsid w:val="00AD55F4"/>
    <w:rPr>
      <w:rFonts w:ascii="Arial" w:eastAsia="Times New Roman" w:hAnsi="Arial" w:cs="Arial"/>
      <w:b/>
      <w:bCs/>
      <w:i/>
      <w:iCs/>
      <w:sz w:val="28"/>
      <w:szCs w:val="28"/>
    </w:rPr>
  </w:style>
  <w:style w:type="character" w:customStyle="1" w:styleId="320">
    <w:name w:val="Заголовок 3 Знак2"/>
    <w:link w:val="32"/>
    <w:locked/>
    <w:rsid w:val="00AD55F4"/>
    <w:rPr>
      <w:rFonts w:ascii="Times New Roman" w:eastAsia="Times New Roman" w:hAnsi="Times New Roman" w:cs="Times New Roman"/>
      <w:b/>
      <w:bCs/>
      <w:sz w:val="27"/>
      <w:szCs w:val="27"/>
      <w:lang w:eastAsia="ru-RU"/>
    </w:rPr>
  </w:style>
  <w:style w:type="character" w:styleId="HTML">
    <w:name w:val="HTML Sample"/>
    <w:rsid w:val="00AD55F4"/>
    <w:rPr>
      <w:rFonts w:ascii="Courier New" w:eastAsia="Times New Roman" w:hAnsi="Courier New" w:cs="Courier New"/>
    </w:rPr>
  </w:style>
  <w:style w:type="character" w:styleId="a7">
    <w:name w:val="FollowedHyperlink"/>
    <w:rsid w:val="00AD55F4"/>
    <w:rPr>
      <w:color w:val="800080"/>
      <w:u w:val="single"/>
    </w:rPr>
  </w:style>
  <w:style w:type="character" w:styleId="a8">
    <w:name w:val="footnote reference"/>
    <w:unhideWhenUsed/>
    <w:rsid w:val="00AD55F4"/>
    <w:rPr>
      <w:vertAlign w:val="superscript"/>
    </w:rPr>
  </w:style>
  <w:style w:type="character" w:styleId="a9">
    <w:name w:val="annotation reference"/>
    <w:rsid w:val="00AD55F4"/>
    <w:rPr>
      <w:sz w:val="16"/>
      <w:szCs w:val="16"/>
    </w:rPr>
  </w:style>
  <w:style w:type="character" w:styleId="aa">
    <w:name w:val="endnote reference"/>
    <w:unhideWhenUsed/>
    <w:rsid w:val="00AD55F4"/>
    <w:rPr>
      <w:vertAlign w:val="superscript"/>
    </w:rPr>
  </w:style>
  <w:style w:type="character" w:styleId="HTML0">
    <w:name w:val="HTML Acronym"/>
    <w:rsid w:val="00AD55F4"/>
  </w:style>
  <w:style w:type="character" w:styleId="ab">
    <w:name w:val="Emphasis"/>
    <w:qFormat/>
    <w:rsid w:val="00AD55F4"/>
    <w:rPr>
      <w:i/>
      <w:iCs/>
    </w:rPr>
  </w:style>
  <w:style w:type="character" w:styleId="ac">
    <w:name w:val="Hyperlink"/>
    <w:uiPriority w:val="99"/>
    <w:rsid w:val="00AD55F4"/>
    <w:rPr>
      <w:color w:val="000000"/>
      <w:u w:val="single"/>
    </w:rPr>
  </w:style>
  <w:style w:type="character" w:styleId="HTML1">
    <w:name w:val="HTML Code"/>
    <w:rsid w:val="00AD55F4"/>
    <w:rPr>
      <w:rFonts w:ascii="Courier New" w:eastAsia="Times New Roman" w:hAnsi="Courier New" w:cs="Courier New"/>
      <w:sz w:val="20"/>
      <w:szCs w:val="20"/>
    </w:rPr>
  </w:style>
  <w:style w:type="character" w:styleId="ad">
    <w:name w:val="page number"/>
    <w:rsid w:val="00AD55F4"/>
  </w:style>
  <w:style w:type="character" w:styleId="ae">
    <w:name w:val="line number"/>
    <w:unhideWhenUsed/>
    <w:rsid w:val="00AD55F4"/>
  </w:style>
  <w:style w:type="character" w:styleId="HTML2">
    <w:name w:val="HTML Definition"/>
    <w:rsid w:val="00AD55F4"/>
    <w:rPr>
      <w:i/>
      <w:iCs/>
    </w:rPr>
  </w:style>
  <w:style w:type="character" w:styleId="HTML3">
    <w:name w:val="HTML Variable"/>
    <w:rsid w:val="00AD55F4"/>
    <w:rPr>
      <w:i/>
      <w:iCs/>
    </w:rPr>
  </w:style>
  <w:style w:type="character" w:styleId="HTML4">
    <w:name w:val="HTML Typewriter"/>
    <w:rsid w:val="00AD55F4"/>
    <w:rPr>
      <w:rFonts w:ascii="Courier New" w:eastAsia="Times New Roman" w:hAnsi="Courier New" w:cs="Courier New"/>
      <w:sz w:val="20"/>
      <w:szCs w:val="20"/>
    </w:rPr>
  </w:style>
  <w:style w:type="character" w:styleId="af">
    <w:name w:val="Strong"/>
    <w:uiPriority w:val="22"/>
    <w:qFormat/>
    <w:rsid w:val="00AD55F4"/>
    <w:rPr>
      <w:b/>
      <w:bCs/>
    </w:rPr>
  </w:style>
  <w:style w:type="character" w:styleId="HTML5">
    <w:name w:val="HTML Cite"/>
    <w:unhideWhenUsed/>
    <w:rsid w:val="00AD55F4"/>
    <w:rPr>
      <w:i/>
      <w:iCs/>
    </w:rPr>
  </w:style>
  <w:style w:type="paragraph" w:styleId="af0">
    <w:name w:val="Balloon Text"/>
    <w:basedOn w:val="a3"/>
    <w:link w:val="af1"/>
    <w:rsid w:val="00AD55F4"/>
    <w:rPr>
      <w:rFonts w:ascii="Tahoma" w:hAnsi="Tahoma"/>
      <w:sz w:val="16"/>
      <w:szCs w:val="16"/>
    </w:rPr>
  </w:style>
  <w:style w:type="character" w:customStyle="1" w:styleId="af1">
    <w:name w:val="Текст выноски Знак"/>
    <w:basedOn w:val="a4"/>
    <w:link w:val="af0"/>
    <w:rsid w:val="00AD55F4"/>
    <w:rPr>
      <w:rFonts w:ascii="Tahoma" w:eastAsia="Times New Roman" w:hAnsi="Tahoma" w:cs="Times New Roman"/>
      <w:sz w:val="16"/>
      <w:szCs w:val="16"/>
    </w:rPr>
  </w:style>
  <w:style w:type="paragraph" w:styleId="24">
    <w:name w:val="Body Text 2"/>
    <w:basedOn w:val="a3"/>
    <w:link w:val="25"/>
    <w:rsid w:val="00AD55F4"/>
    <w:pPr>
      <w:jc w:val="both"/>
    </w:pPr>
    <w:rPr>
      <w:color w:val="000000"/>
      <w:sz w:val="28"/>
    </w:rPr>
  </w:style>
  <w:style w:type="character" w:customStyle="1" w:styleId="25">
    <w:name w:val="Основной текст 2 Знак"/>
    <w:basedOn w:val="a4"/>
    <w:link w:val="24"/>
    <w:rsid w:val="00AD55F4"/>
    <w:rPr>
      <w:rFonts w:ascii="Times New Roman" w:eastAsia="Times New Roman" w:hAnsi="Times New Roman" w:cs="Times New Roman"/>
      <w:color w:val="000000"/>
      <w:sz w:val="28"/>
      <w:szCs w:val="24"/>
      <w:lang w:eastAsia="ru-RU"/>
    </w:rPr>
  </w:style>
  <w:style w:type="paragraph" w:styleId="5">
    <w:name w:val="List Number 5"/>
    <w:basedOn w:val="a3"/>
    <w:rsid w:val="00AD55F4"/>
    <w:pPr>
      <w:numPr>
        <w:numId w:val="1"/>
      </w:numPr>
      <w:tabs>
        <w:tab w:val="left" w:pos="1492"/>
      </w:tabs>
    </w:pPr>
  </w:style>
  <w:style w:type="paragraph" w:styleId="af2">
    <w:name w:val="Normal Indent"/>
    <w:basedOn w:val="a3"/>
    <w:rsid w:val="00AD55F4"/>
    <w:pPr>
      <w:ind w:firstLine="720"/>
      <w:jc w:val="both"/>
    </w:pPr>
    <w:rPr>
      <w:sz w:val="28"/>
      <w:szCs w:val="20"/>
    </w:rPr>
  </w:style>
  <w:style w:type="paragraph" w:styleId="af3">
    <w:name w:val="Plain Text"/>
    <w:basedOn w:val="a3"/>
    <w:link w:val="af4"/>
    <w:rsid w:val="00AD55F4"/>
    <w:pPr>
      <w:autoSpaceDE w:val="0"/>
      <w:autoSpaceDN w:val="0"/>
      <w:adjustRightInd w:val="0"/>
    </w:pPr>
    <w:rPr>
      <w:rFonts w:ascii="Courier New" w:hAnsi="Courier New" w:cs="Courier New"/>
      <w:sz w:val="20"/>
      <w:szCs w:val="20"/>
    </w:rPr>
  </w:style>
  <w:style w:type="character" w:customStyle="1" w:styleId="af4">
    <w:name w:val="Текст Знак"/>
    <w:basedOn w:val="a4"/>
    <w:link w:val="af3"/>
    <w:rsid w:val="00AD55F4"/>
    <w:rPr>
      <w:rFonts w:ascii="Courier New" w:eastAsia="Times New Roman" w:hAnsi="Courier New" w:cs="Courier New"/>
      <w:sz w:val="20"/>
      <w:szCs w:val="20"/>
      <w:lang w:eastAsia="ru-RU"/>
    </w:rPr>
  </w:style>
  <w:style w:type="paragraph" w:styleId="34">
    <w:name w:val="Body Text Indent 3"/>
    <w:basedOn w:val="a3"/>
    <w:link w:val="330"/>
    <w:rsid w:val="00AD55F4"/>
    <w:pPr>
      <w:spacing w:after="120"/>
      <w:ind w:left="283"/>
    </w:pPr>
    <w:rPr>
      <w:sz w:val="16"/>
      <w:szCs w:val="16"/>
    </w:rPr>
  </w:style>
  <w:style w:type="character" w:customStyle="1" w:styleId="35">
    <w:name w:val="Основной текст с отступом 3 Знак"/>
    <w:basedOn w:val="a4"/>
    <w:rsid w:val="00AD55F4"/>
    <w:rPr>
      <w:rFonts w:ascii="Times New Roman" w:eastAsia="Times New Roman" w:hAnsi="Times New Roman" w:cs="Times New Roman"/>
      <w:sz w:val="16"/>
      <w:szCs w:val="16"/>
      <w:lang w:eastAsia="ru-RU"/>
    </w:rPr>
  </w:style>
  <w:style w:type="character" w:customStyle="1" w:styleId="330">
    <w:name w:val="Основной текст с отступом 3 Знак3"/>
    <w:link w:val="34"/>
    <w:rsid w:val="00AD55F4"/>
    <w:rPr>
      <w:rFonts w:ascii="Times New Roman" w:eastAsia="Times New Roman" w:hAnsi="Times New Roman" w:cs="Times New Roman"/>
      <w:sz w:val="16"/>
      <w:szCs w:val="16"/>
      <w:lang w:eastAsia="ru-RU"/>
    </w:rPr>
  </w:style>
  <w:style w:type="paragraph" w:styleId="af5">
    <w:name w:val="endnote text"/>
    <w:basedOn w:val="a3"/>
    <w:link w:val="af6"/>
    <w:unhideWhenUsed/>
    <w:rsid w:val="00AD55F4"/>
    <w:pPr>
      <w:widowControl w:val="0"/>
      <w:autoSpaceDE w:val="0"/>
      <w:autoSpaceDN w:val="0"/>
      <w:adjustRightInd w:val="0"/>
    </w:pPr>
    <w:rPr>
      <w:color w:val="000000"/>
      <w:sz w:val="28"/>
    </w:rPr>
  </w:style>
  <w:style w:type="character" w:customStyle="1" w:styleId="af6">
    <w:name w:val="Текст концевой сноски Знак"/>
    <w:basedOn w:val="a4"/>
    <w:link w:val="af5"/>
    <w:rsid w:val="00AD55F4"/>
    <w:rPr>
      <w:rFonts w:ascii="Times New Roman" w:eastAsia="Times New Roman" w:hAnsi="Times New Roman" w:cs="Times New Roman"/>
      <w:color w:val="000000"/>
      <w:sz w:val="28"/>
      <w:szCs w:val="24"/>
    </w:rPr>
  </w:style>
  <w:style w:type="paragraph" w:styleId="af7">
    <w:name w:val="caption"/>
    <w:basedOn w:val="a3"/>
    <w:next w:val="a3"/>
    <w:qFormat/>
    <w:rsid w:val="00AD55F4"/>
    <w:rPr>
      <w:b/>
      <w:bCs/>
      <w:sz w:val="20"/>
      <w:szCs w:val="20"/>
    </w:rPr>
  </w:style>
  <w:style w:type="paragraph" w:styleId="af8">
    <w:name w:val="annotation text"/>
    <w:basedOn w:val="a3"/>
    <w:link w:val="af9"/>
    <w:rsid w:val="00AD55F4"/>
    <w:rPr>
      <w:sz w:val="20"/>
      <w:szCs w:val="20"/>
    </w:rPr>
  </w:style>
  <w:style w:type="character" w:customStyle="1" w:styleId="af9">
    <w:name w:val="Текст примечания Знак"/>
    <w:basedOn w:val="a4"/>
    <w:link w:val="af8"/>
    <w:rsid w:val="00AD55F4"/>
    <w:rPr>
      <w:rFonts w:ascii="Times New Roman" w:eastAsia="Times New Roman" w:hAnsi="Times New Roman" w:cs="Times New Roman"/>
      <w:sz w:val="20"/>
      <w:szCs w:val="20"/>
      <w:lang w:eastAsia="ru-RU"/>
    </w:rPr>
  </w:style>
  <w:style w:type="paragraph" w:styleId="13">
    <w:name w:val="index 1"/>
    <w:basedOn w:val="a3"/>
    <w:next w:val="a3"/>
    <w:rsid w:val="00AD55F4"/>
    <w:pPr>
      <w:suppressAutoHyphens/>
      <w:ind w:left="240" w:hanging="240"/>
    </w:pPr>
    <w:rPr>
      <w:lang w:eastAsia="ar-SA"/>
    </w:rPr>
  </w:style>
  <w:style w:type="paragraph" w:styleId="afa">
    <w:name w:val="annotation subject"/>
    <w:basedOn w:val="af8"/>
    <w:next w:val="af8"/>
    <w:link w:val="afb"/>
    <w:rsid w:val="00AD55F4"/>
    <w:rPr>
      <w:b/>
      <w:bCs/>
    </w:rPr>
  </w:style>
  <w:style w:type="character" w:customStyle="1" w:styleId="afb">
    <w:name w:val="Тема примечания Знак"/>
    <w:basedOn w:val="af9"/>
    <w:link w:val="afa"/>
    <w:rsid w:val="00AD55F4"/>
    <w:rPr>
      <w:rFonts w:ascii="Times New Roman" w:eastAsia="Times New Roman" w:hAnsi="Times New Roman" w:cs="Times New Roman"/>
      <w:b/>
      <w:bCs/>
      <w:sz w:val="20"/>
      <w:szCs w:val="20"/>
      <w:lang w:eastAsia="ru-RU"/>
    </w:rPr>
  </w:style>
  <w:style w:type="paragraph" w:styleId="afc">
    <w:name w:val="Document Map"/>
    <w:basedOn w:val="a3"/>
    <w:link w:val="afd"/>
    <w:rsid w:val="00AD55F4"/>
    <w:pPr>
      <w:shd w:val="clear" w:color="auto" w:fill="000080"/>
    </w:pPr>
    <w:rPr>
      <w:rFonts w:ascii="Tahoma" w:hAnsi="Tahoma"/>
      <w:sz w:val="20"/>
      <w:szCs w:val="20"/>
    </w:rPr>
  </w:style>
  <w:style w:type="character" w:customStyle="1" w:styleId="afd">
    <w:name w:val="Схема документа Знак"/>
    <w:basedOn w:val="a4"/>
    <w:link w:val="afc"/>
    <w:rsid w:val="00AD55F4"/>
    <w:rPr>
      <w:rFonts w:ascii="Tahoma" w:eastAsia="Times New Roman" w:hAnsi="Tahoma" w:cs="Times New Roman"/>
      <w:sz w:val="20"/>
      <w:szCs w:val="20"/>
      <w:shd w:val="clear" w:color="auto" w:fill="000080"/>
    </w:rPr>
  </w:style>
  <w:style w:type="paragraph" w:styleId="afe">
    <w:name w:val="footnote text"/>
    <w:basedOn w:val="a3"/>
    <w:link w:val="aff"/>
    <w:rsid w:val="00AD55F4"/>
    <w:pPr>
      <w:spacing w:line="360" w:lineRule="auto"/>
      <w:ind w:firstLine="709"/>
      <w:jc w:val="both"/>
    </w:pPr>
    <w:rPr>
      <w:rFonts w:ascii="Courier New" w:eastAsia="Courier New" w:hAnsi="Courier New" w:cs="Courier New"/>
      <w:color w:val="000000"/>
      <w:sz w:val="28"/>
    </w:rPr>
  </w:style>
  <w:style w:type="character" w:customStyle="1" w:styleId="aff">
    <w:name w:val="Текст сноски Знак"/>
    <w:basedOn w:val="a4"/>
    <w:link w:val="afe"/>
    <w:rsid w:val="00AD55F4"/>
    <w:rPr>
      <w:rFonts w:ascii="Courier New" w:eastAsia="Courier New" w:hAnsi="Courier New" w:cs="Courier New"/>
      <w:color w:val="000000"/>
      <w:sz w:val="28"/>
      <w:szCs w:val="24"/>
      <w:lang w:eastAsia="ru-RU"/>
    </w:rPr>
  </w:style>
  <w:style w:type="paragraph" w:styleId="8">
    <w:name w:val="toc 8"/>
    <w:basedOn w:val="a3"/>
    <w:next w:val="a3"/>
    <w:rsid w:val="00AD55F4"/>
    <w:pPr>
      <w:widowControl w:val="0"/>
      <w:numPr>
        <w:numId w:val="2"/>
      </w:numPr>
      <w:tabs>
        <w:tab w:val="left" w:pos="57"/>
        <w:tab w:val="left" w:pos="1800"/>
      </w:tabs>
      <w:autoSpaceDE w:val="0"/>
      <w:autoSpaceDN w:val="0"/>
      <w:adjustRightInd w:val="0"/>
      <w:ind w:left="1800"/>
    </w:pPr>
  </w:style>
  <w:style w:type="paragraph" w:styleId="3">
    <w:name w:val="List Number 3"/>
    <w:basedOn w:val="a3"/>
    <w:rsid w:val="00AD55F4"/>
    <w:pPr>
      <w:numPr>
        <w:numId w:val="3"/>
      </w:numPr>
      <w:tabs>
        <w:tab w:val="left" w:pos="926"/>
      </w:tabs>
    </w:pPr>
  </w:style>
  <w:style w:type="paragraph" w:styleId="HTML6">
    <w:name w:val="HTML Address"/>
    <w:basedOn w:val="a3"/>
    <w:link w:val="HTML7"/>
    <w:unhideWhenUsed/>
    <w:rsid w:val="00AD55F4"/>
    <w:rPr>
      <w:sz w:val="16"/>
      <w:szCs w:val="16"/>
    </w:rPr>
  </w:style>
  <w:style w:type="character" w:customStyle="1" w:styleId="HTML7">
    <w:name w:val="Адрес HTML Знак"/>
    <w:basedOn w:val="a4"/>
    <w:link w:val="HTML6"/>
    <w:rsid w:val="00AD55F4"/>
    <w:rPr>
      <w:rFonts w:ascii="Times New Roman" w:eastAsia="Times New Roman" w:hAnsi="Times New Roman" w:cs="Times New Roman"/>
      <w:sz w:val="16"/>
      <w:szCs w:val="16"/>
      <w:lang w:val="ru-RU" w:eastAsia="ru-RU"/>
    </w:rPr>
  </w:style>
  <w:style w:type="paragraph" w:styleId="aff0">
    <w:name w:val="header"/>
    <w:basedOn w:val="a3"/>
    <w:link w:val="aff1"/>
    <w:rsid w:val="00AD55F4"/>
    <w:pPr>
      <w:tabs>
        <w:tab w:val="center" w:pos="4677"/>
        <w:tab w:val="right" w:pos="9355"/>
      </w:tabs>
    </w:pPr>
    <w:rPr>
      <w:b/>
      <w:caps/>
    </w:rPr>
  </w:style>
  <w:style w:type="character" w:customStyle="1" w:styleId="aff1">
    <w:name w:val="Верхний колонтитул Знак"/>
    <w:basedOn w:val="a4"/>
    <w:link w:val="aff0"/>
    <w:rsid w:val="00AD55F4"/>
    <w:rPr>
      <w:rFonts w:ascii="Times New Roman" w:eastAsia="Times New Roman" w:hAnsi="Times New Roman" w:cs="Times New Roman"/>
      <w:b/>
      <w:caps/>
      <w:sz w:val="24"/>
      <w:szCs w:val="24"/>
      <w:lang w:eastAsia="ru-RU"/>
    </w:rPr>
  </w:style>
  <w:style w:type="paragraph" w:styleId="91">
    <w:name w:val="toc 9"/>
    <w:basedOn w:val="a3"/>
    <w:next w:val="a3"/>
    <w:rsid w:val="00AD55F4"/>
    <w:pPr>
      <w:spacing w:after="100" w:line="276" w:lineRule="auto"/>
      <w:ind w:left="1760"/>
    </w:pPr>
    <w:rPr>
      <w:rFonts w:ascii="Calibri" w:hAnsi="Calibri"/>
      <w:sz w:val="22"/>
      <w:szCs w:val="22"/>
    </w:rPr>
  </w:style>
  <w:style w:type="paragraph" w:styleId="71">
    <w:name w:val="toc 7"/>
    <w:basedOn w:val="a3"/>
    <w:next w:val="a3"/>
    <w:rsid w:val="00AD55F4"/>
    <w:pPr>
      <w:spacing w:after="100" w:line="276" w:lineRule="auto"/>
      <w:ind w:left="1320"/>
    </w:pPr>
    <w:rPr>
      <w:rFonts w:ascii="Calibri" w:hAnsi="Calibri"/>
      <w:sz w:val="22"/>
      <w:szCs w:val="22"/>
    </w:rPr>
  </w:style>
  <w:style w:type="paragraph" w:styleId="aff2">
    <w:name w:val="Body Text"/>
    <w:basedOn w:val="a3"/>
    <w:link w:val="43"/>
    <w:rsid w:val="00AD55F4"/>
    <w:pPr>
      <w:spacing w:after="120"/>
    </w:pPr>
  </w:style>
  <w:style w:type="character" w:customStyle="1" w:styleId="aff3">
    <w:name w:val="Основной текст Знак"/>
    <w:basedOn w:val="a4"/>
    <w:rsid w:val="00AD55F4"/>
    <w:rPr>
      <w:rFonts w:ascii="Times New Roman" w:eastAsia="Times New Roman" w:hAnsi="Times New Roman" w:cs="Times New Roman"/>
      <w:sz w:val="24"/>
      <w:szCs w:val="24"/>
      <w:lang w:eastAsia="ru-RU"/>
    </w:rPr>
  </w:style>
  <w:style w:type="character" w:customStyle="1" w:styleId="43">
    <w:name w:val="Основной текст Знак4"/>
    <w:link w:val="aff2"/>
    <w:rsid w:val="00AD55F4"/>
    <w:rPr>
      <w:rFonts w:ascii="Times New Roman" w:eastAsia="Times New Roman" w:hAnsi="Times New Roman" w:cs="Times New Roman"/>
      <w:sz w:val="24"/>
      <w:szCs w:val="24"/>
      <w:lang w:eastAsia="ru-RU"/>
    </w:rPr>
  </w:style>
  <w:style w:type="paragraph" w:styleId="aff4">
    <w:name w:val="index heading"/>
    <w:basedOn w:val="a3"/>
    <w:rsid w:val="00AD55F4"/>
    <w:pPr>
      <w:suppressLineNumbers/>
      <w:suppressAutoHyphens/>
    </w:pPr>
    <w:rPr>
      <w:rFonts w:cs="Tahoma"/>
      <w:lang w:eastAsia="ar-SA"/>
    </w:rPr>
  </w:style>
  <w:style w:type="paragraph" w:styleId="15">
    <w:name w:val="toc 1"/>
    <w:basedOn w:val="a3"/>
    <w:next w:val="a3"/>
    <w:link w:val="16"/>
    <w:rsid w:val="00AD55F4"/>
    <w:pPr>
      <w:widowControl w:val="0"/>
      <w:tabs>
        <w:tab w:val="left" w:pos="360"/>
      </w:tabs>
      <w:autoSpaceDE w:val="0"/>
      <w:autoSpaceDN w:val="0"/>
      <w:adjustRightInd w:val="0"/>
    </w:pPr>
    <w:rPr>
      <w:color w:val="000000"/>
    </w:rPr>
  </w:style>
  <w:style w:type="character" w:customStyle="1" w:styleId="16">
    <w:name w:val="Оглавление 1 Знак"/>
    <w:link w:val="15"/>
    <w:locked/>
    <w:rsid w:val="00AD55F4"/>
    <w:rPr>
      <w:rFonts w:ascii="Times New Roman" w:eastAsia="Times New Roman" w:hAnsi="Times New Roman" w:cs="Times New Roman"/>
      <w:color w:val="000000"/>
      <w:sz w:val="24"/>
      <w:szCs w:val="24"/>
      <w:lang w:eastAsia="ru-RU"/>
    </w:rPr>
  </w:style>
  <w:style w:type="paragraph" w:styleId="aff5">
    <w:name w:val="macro"/>
    <w:link w:val="aff6"/>
    <w:rsid w:val="00AD55F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6">
    <w:name w:val="Текст макроса Знак"/>
    <w:basedOn w:val="a4"/>
    <w:link w:val="aff5"/>
    <w:rsid w:val="00AD55F4"/>
    <w:rPr>
      <w:rFonts w:ascii="Courier New" w:eastAsia="Times New Roman" w:hAnsi="Courier New" w:cs="Times New Roman"/>
      <w:sz w:val="20"/>
      <w:szCs w:val="20"/>
      <w:lang w:val="en-US" w:eastAsia="ru-RU"/>
    </w:rPr>
  </w:style>
  <w:style w:type="paragraph" w:styleId="61">
    <w:name w:val="toc 6"/>
    <w:basedOn w:val="a3"/>
    <w:next w:val="a3"/>
    <w:rsid w:val="00AD55F4"/>
    <w:pPr>
      <w:spacing w:after="100" w:line="276" w:lineRule="auto"/>
      <w:ind w:left="1100"/>
    </w:pPr>
    <w:rPr>
      <w:rFonts w:ascii="Calibri" w:hAnsi="Calibri"/>
      <w:sz w:val="22"/>
      <w:szCs w:val="22"/>
    </w:rPr>
  </w:style>
  <w:style w:type="paragraph" w:styleId="36">
    <w:name w:val="toc 3"/>
    <w:basedOn w:val="a3"/>
    <w:next w:val="a3"/>
    <w:rsid w:val="00AD55F4"/>
    <w:pPr>
      <w:widowControl w:val="0"/>
      <w:tabs>
        <w:tab w:val="left" w:pos="360"/>
      </w:tabs>
      <w:autoSpaceDE w:val="0"/>
      <w:autoSpaceDN w:val="0"/>
      <w:adjustRightInd w:val="0"/>
      <w:ind w:left="400"/>
    </w:pPr>
    <w:rPr>
      <w:szCs w:val="20"/>
    </w:rPr>
  </w:style>
  <w:style w:type="paragraph" w:styleId="26">
    <w:name w:val="toc 2"/>
    <w:basedOn w:val="a3"/>
    <w:next w:val="a3"/>
    <w:rsid w:val="00AD55F4"/>
    <w:pPr>
      <w:widowControl w:val="0"/>
      <w:tabs>
        <w:tab w:val="left" w:pos="360"/>
      </w:tabs>
      <w:autoSpaceDE w:val="0"/>
      <w:autoSpaceDN w:val="0"/>
      <w:adjustRightInd w:val="0"/>
      <w:ind w:left="200"/>
    </w:pPr>
    <w:rPr>
      <w:szCs w:val="20"/>
    </w:rPr>
  </w:style>
  <w:style w:type="paragraph" w:styleId="40">
    <w:name w:val="toc 4"/>
    <w:basedOn w:val="a3"/>
    <w:next w:val="a3"/>
    <w:rsid w:val="00AD55F4"/>
    <w:pPr>
      <w:widowControl w:val="0"/>
      <w:numPr>
        <w:numId w:val="4"/>
      </w:numPr>
      <w:tabs>
        <w:tab w:val="left" w:pos="502"/>
        <w:tab w:val="left" w:pos="720"/>
      </w:tabs>
      <w:autoSpaceDE w:val="0"/>
      <w:autoSpaceDN w:val="0"/>
      <w:adjustRightInd w:val="0"/>
      <w:ind w:left="502"/>
    </w:pPr>
  </w:style>
  <w:style w:type="paragraph" w:styleId="52">
    <w:name w:val="toc 5"/>
    <w:basedOn w:val="a3"/>
    <w:next w:val="a3"/>
    <w:rsid w:val="00AD55F4"/>
    <w:pPr>
      <w:spacing w:after="100" w:line="276" w:lineRule="auto"/>
      <w:ind w:left="880"/>
    </w:pPr>
    <w:rPr>
      <w:rFonts w:ascii="Calibri" w:hAnsi="Calibri"/>
      <w:sz w:val="22"/>
      <w:szCs w:val="22"/>
    </w:rPr>
  </w:style>
  <w:style w:type="paragraph" w:styleId="53">
    <w:name w:val="List Bullet 5"/>
    <w:basedOn w:val="a3"/>
    <w:rsid w:val="00AD55F4"/>
    <w:pPr>
      <w:ind w:left="1132" w:hanging="283"/>
    </w:pPr>
    <w:rPr>
      <w:color w:val="00000A"/>
    </w:rPr>
  </w:style>
  <w:style w:type="paragraph" w:styleId="aff7">
    <w:name w:val="Body Text First Indent"/>
    <w:basedOn w:val="aff2"/>
    <w:link w:val="aff8"/>
    <w:rsid w:val="00AD55F4"/>
    <w:pPr>
      <w:ind w:firstLine="210"/>
    </w:pPr>
    <w:rPr>
      <w:b/>
      <w:bCs/>
      <w:sz w:val="27"/>
      <w:szCs w:val="27"/>
    </w:rPr>
  </w:style>
  <w:style w:type="character" w:customStyle="1" w:styleId="aff8">
    <w:name w:val="Красная строка Знак"/>
    <w:basedOn w:val="aff3"/>
    <w:link w:val="aff7"/>
    <w:rsid w:val="00AD55F4"/>
    <w:rPr>
      <w:rFonts w:ascii="Times New Roman" w:eastAsia="Times New Roman" w:hAnsi="Times New Roman" w:cs="Times New Roman"/>
      <w:b/>
      <w:bCs/>
      <w:sz w:val="27"/>
      <w:szCs w:val="27"/>
      <w:lang w:eastAsia="ru-RU"/>
    </w:rPr>
  </w:style>
  <w:style w:type="paragraph" w:styleId="aff9">
    <w:name w:val="Body Text Indent"/>
    <w:basedOn w:val="a3"/>
    <w:link w:val="affa"/>
    <w:unhideWhenUsed/>
    <w:rsid w:val="00AD55F4"/>
    <w:pPr>
      <w:spacing w:after="120"/>
      <w:ind w:left="283"/>
    </w:pPr>
  </w:style>
  <w:style w:type="character" w:customStyle="1" w:styleId="affa">
    <w:name w:val="Основной текст с отступом Знак"/>
    <w:basedOn w:val="a4"/>
    <w:link w:val="aff9"/>
    <w:semiHidden/>
    <w:rsid w:val="00AD55F4"/>
    <w:rPr>
      <w:rFonts w:ascii="Times New Roman" w:eastAsia="Times New Roman" w:hAnsi="Times New Roman" w:cs="Times New Roman"/>
      <w:sz w:val="24"/>
      <w:szCs w:val="24"/>
      <w:lang w:eastAsia="ru-RU"/>
    </w:rPr>
  </w:style>
  <w:style w:type="paragraph" w:styleId="27">
    <w:name w:val="Body Text First Indent 2"/>
    <w:basedOn w:val="aff9"/>
    <w:link w:val="28"/>
    <w:rsid w:val="00AD55F4"/>
    <w:pPr>
      <w:ind w:firstLine="210"/>
    </w:pPr>
  </w:style>
  <w:style w:type="character" w:customStyle="1" w:styleId="28">
    <w:name w:val="Красная строка 2 Знак"/>
    <w:basedOn w:val="affa"/>
    <w:link w:val="27"/>
    <w:rsid w:val="00AD55F4"/>
    <w:rPr>
      <w:rFonts w:ascii="Times New Roman" w:eastAsia="Times New Roman" w:hAnsi="Times New Roman" w:cs="Times New Roman"/>
      <w:sz w:val="24"/>
      <w:szCs w:val="24"/>
      <w:lang w:eastAsia="ru-RU"/>
    </w:rPr>
  </w:style>
  <w:style w:type="character" w:customStyle="1" w:styleId="29">
    <w:name w:val="Основной текст с отступом Знак2"/>
    <w:locked/>
    <w:rsid w:val="00AD55F4"/>
    <w:rPr>
      <w:sz w:val="24"/>
      <w:szCs w:val="24"/>
      <w:lang w:val="ru-RU" w:eastAsia="ru-RU" w:bidi="ar-SA"/>
    </w:rPr>
  </w:style>
  <w:style w:type="paragraph" w:styleId="44">
    <w:name w:val="List Bullet 4"/>
    <w:basedOn w:val="a3"/>
    <w:rsid w:val="00AD55F4"/>
    <w:pPr>
      <w:ind w:left="849" w:hanging="283"/>
    </w:pPr>
    <w:rPr>
      <w:color w:val="00000A"/>
    </w:rPr>
  </w:style>
  <w:style w:type="paragraph" w:styleId="affb">
    <w:name w:val="List Bullet"/>
    <w:basedOn w:val="a3"/>
    <w:rsid w:val="00AD55F4"/>
    <w:pPr>
      <w:tabs>
        <w:tab w:val="left" w:pos="643"/>
      </w:tabs>
      <w:ind w:left="643" w:hanging="360"/>
      <w:contextualSpacing/>
    </w:pPr>
  </w:style>
  <w:style w:type="paragraph" w:styleId="2">
    <w:name w:val="List Bullet 2"/>
    <w:basedOn w:val="a3"/>
    <w:rsid w:val="00AD55F4"/>
    <w:pPr>
      <w:numPr>
        <w:numId w:val="5"/>
      </w:numPr>
      <w:tabs>
        <w:tab w:val="left" w:pos="643"/>
      </w:tabs>
    </w:pPr>
  </w:style>
  <w:style w:type="paragraph" w:styleId="37">
    <w:name w:val="List Bullet 3"/>
    <w:basedOn w:val="a3"/>
    <w:rsid w:val="00AD55F4"/>
    <w:pPr>
      <w:tabs>
        <w:tab w:val="left" w:pos="926"/>
      </w:tabs>
      <w:ind w:left="926" w:hanging="360"/>
    </w:pPr>
  </w:style>
  <w:style w:type="paragraph" w:customStyle="1" w:styleId="affc">
    <w:basedOn w:val="a3"/>
    <w:next w:val="affd"/>
    <w:qFormat/>
    <w:rsid w:val="00AD55F4"/>
    <w:pPr>
      <w:suppressAutoHyphens/>
      <w:jc w:val="center"/>
    </w:pPr>
    <w:rPr>
      <w:sz w:val="28"/>
      <w:lang w:val="en-US" w:eastAsia="ar-SA"/>
    </w:rPr>
  </w:style>
  <w:style w:type="character" w:customStyle="1" w:styleId="54">
    <w:name w:val="Заголовок Знак5"/>
    <w:link w:val="affe"/>
    <w:rsid w:val="00AD55F4"/>
    <w:rPr>
      <w:sz w:val="28"/>
      <w:szCs w:val="24"/>
      <w:lang w:val="en-US" w:eastAsia="ar-SA" w:bidi="ar-SA"/>
    </w:rPr>
  </w:style>
  <w:style w:type="paragraph" w:styleId="affd">
    <w:name w:val="Subtitle"/>
    <w:basedOn w:val="a3"/>
    <w:link w:val="afff"/>
    <w:qFormat/>
    <w:rsid w:val="00AD55F4"/>
    <w:pPr>
      <w:jc w:val="center"/>
    </w:pPr>
    <w:rPr>
      <w:b/>
    </w:rPr>
  </w:style>
  <w:style w:type="character" w:customStyle="1" w:styleId="afff">
    <w:name w:val="Подзаголовок Знак"/>
    <w:basedOn w:val="a4"/>
    <w:link w:val="affd"/>
    <w:rsid w:val="00AD55F4"/>
    <w:rPr>
      <w:rFonts w:ascii="Times New Roman" w:eastAsia="Times New Roman" w:hAnsi="Times New Roman" w:cs="Times New Roman"/>
      <w:b/>
      <w:sz w:val="24"/>
      <w:szCs w:val="24"/>
    </w:rPr>
  </w:style>
  <w:style w:type="paragraph" w:styleId="afff0">
    <w:name w:val="footer"/>
    <w:basedOn w:val="a3"/>
    <w:link w:val="afff1"/>
    <w:rsid w:val="00AD55F4"/>
    <w:pPr>
      <w:tabs>
        <w:tab w:val="center" w:pos="4677"/>
        <w:tab w:val="right" w:pos="9355"/>
      </w:tabs>
    </w:pPr>
  </w:style>
  <w:style w:type="character" w:customStyle="1" w:styleId="afff1">
    <w:name w:val="Нижний колонтитул Знак"/>
    <w:basedOn w:val="a4"/>
    <w:link w:val="afff0"/>
    <w:rsid w:val="00AD55F4"/>
    <w:rPr>
      <w:rFonts w:ascii="Times New Roman" w:eastAsia="Times New Roman" w:hAnsi="Times New Roman" w:cs="Times New Roman"/>
      <w:sz w:val="24"/>
      <w:szCs w:val="24"/>
      <w:lang w:eastAsia="ru-RU"/>
    </w:rPr>
  </w:style>
  <w:style w:type="paragraph" w:styleId="a2">
    <w:name w:val="List Number"/>
    <w:basedOn w:val="a3"/>
    <w:rsid w:val="00AD55F4"/>
    <w:pPr>
      <w:numPr>
        <w:numId w:val="6"/>
      </w:numPr>
      <w:tabs>
        <w:tab w:val="left" w:pos="1354"/>
      </w:tabs>
      <w:contextualSpacing/>
    </w:pPr>
    <w:rPr>
      <w:sz w:val="20"/>
      <w:szCs w:val="20"/>
      <w:lang w:eastAsia="en-US"/>
    </w:rPr>
  </w:style>
  <w:style w:type="paragraph" w:styleId="2a">
    <w:name w:val="List Number 2"/>
    <w:basedOn w:val="a3"/>
    <w:rsid w:val="00AD55F4"/>
    <w:pPr>
      <w:widowControl w:val="0"/>
      <w:tabs>
        <w:tab w:val="left" w:pos="641"/>
      </w:tabs>
      <w:ind w:left="641" w:hanging="358"/>
    </w:pPr>
    <w:rPr>
      <w:rFonts w:ascii="Courier New" w:hAnsi="Courier New"/>
      <w:szCs w:val="20"/>
    </w:rPr>
  </w:style>
  <w:style w:type="paragraph" w:styleId="afff2">
    <w:name w:val="List"/>
    <w:basedOn w:val="a3"/>
    <w:rsid w:val="00AD55F4"/>
    <w:pPr>
      <w:ind w:left="283" w:hanging="283"/>
    </w:pPr>
  </w:style>
  <w:style w:type="paragraph" w:styleId="afff3">
    <w:name w:val="Normal (Web)"/>
    <w:aliases w:val="Знак Знак24,Знак Знак33,Знак Знак23,Обычный (веб) Знак,Текст Знак2,Знак3 Знак1,Heading 12 Знак1"/>
    <w:basedOn w:val="a3"/>
    <w:link w:val="17"/>
    <w:qFormat/>
    <w:rsid w:val="00AD55F4"/>
    <w:pPr>
      <w:spacing w:before="100" w:beforeAutospacing="1" w:after="100" w:afterAutospacing="1"/>
    </w:pPr>
    <w:rPr>
      <w:lang w:bidi="hi-IN"/>
    </w:rPr>
  </w:style>
  <w:style w:type="character" w:customStyle="1" w:styleId="17">
    <w:name w:val="Обычный (веб) Знак1"/>
    <w:aliases w:val="Знак Знак24 Знак2,Знак Знак33 Знак1,Знак Знак23 Знак2,Обычный (веб) Знак Знак2,Текст Знак2 Знак1,Знак3 Знак1 Знак1,Heading 12 Знак1 Знак"/>
    <w:link w:val="afff3"/>
    <w:locked/>
    <w:rsid w:val="00AD55F4"/>
    <w:rPr>
      <w:rFonts w:ascii="Times New Roman" w:eastAsia="Times New Roman" w:hAnsi="Times New Roman" w:cs="Times New Roman"/>
      <w:sz w:val="24"/>
      <w:szCs w:val="24"/>
      <w:lang w:eastAsia="ru-RU" w:bidi="hi-IN"/>
    </w:rPr>
  </w:style>
  <w:style w:type="paragraph" w:styleId="30">
    <w:name w:val="Body Text 3"/>
    <w:basedOn w:val="a3"/>
    <w:link w:val="321"/>
    <w:rsid w:val="00AD55F4"/>
    <w:pPr>
      <w:numPr>
        <w:numId w:val="7"/>
      </w:numPr>
      <w:tabs>
        <w:tab w:val="clear" w:pos="3330"/>
      </w:tabs>
      <w:spacing w:after="120"/>
      <w:ind w:left="0" w:firstLine="0"/>
    </w:pPr>
    <w:rPr>
      <w:sz w:val="16"/>
      <w:szCs w:val="16"/>
    </w:rPr>
  </w:style>
  <w:style w:type="character" w:customStyle="1" w:styleId="38">
    <w:name w:val="Основной текст 3 Знак"/>
    <w:aliases w:val="Знак5 Знак,Знак5 Знак Знак1,Знак5 Знак10,Знак5 Знак22,Знак5 Знак23,Знак5 Знак24,Знак5 Знак26,Знак5 Знак27"/>
    <w:basedOn w:val="a4"/>
    <w:rsid w:val="00AD55F4"/>
    <w:rPr>
      <w:rFonts w:ascii="Times New Roman" w:eastAsia="Times New Roman" w:hAnsi="Times New Roman" w:cs="Times New Roman"/>
      <w:sz w:val="16"/>
      <w:szCs w:val="16"/>
      <w:lang w:eastAsia="ru-RU"/>
    </w:rPr>
  </w:style>
  <w:style w:type="character" w:customStyle="1" w:styleId="321">
    <w:name w:val="Основной текст 3 Знак2"/>
    <w:link w:val="30"/>
    <w:locked/>
    <w:rsid w:val="00AD55F4"/>
    <w:rPr>
      <w:rFonts w:ascii="Times New Roman" w:eastAsia="Times New Roman" w:hAnsi="Times New Roman" w:cs="Times New Roman"/>
      <w:sz w:val="16"/>
      <w:szCs w:val="16"/>
    </w:rPr>
  </w:style>
  <w:style w:type="paragraph" w:styleId="2b">
    <w:name w:val="Body Text Indent 2"/>
    <w:basedOn w:val="a3"/>
    <w:link w:val="220"/>
    <w:rsid w:val="00AD55F4"/>
    <w:pPr>
      <w:spacing w:after="120" w:line="480" w:lineRule="auto"/>
      <w:ind w:left="283"/>
    </w:pPr>
  </w:style>
  <w:style w:type="character" w:customStyle="1" w:styleId="2c">
    <w:name w:val="Основной текст с отступом 2 Знак"/>
    <w:basedOn w:val="a4"/>
    <w:rsid w:val="00AD55F4"/>
    <w:rPr>
      <w:rFonts w:ascii="Times New Roman" w:eastAsia="Times New Roman" w:hAnsi="Times New Roman" w:cs="Times New Roman"/>
      <w:sz w:val="24"/>
      <w:szCs w:val="24"/>
      <w:lang w:eastAsia="ru-RU"/>
    </w:rPr>
  </w:style>
  <w:style w:type="character" w:customStyle="1" w:styleId="220">
    <w:name w:val="Основной текст с отступом 2 Знак2"/>
    <w:link w:val="2b"/>
    <w:rsid w:val="00AD55F4"/>
    <w:rPr>
      <w:rFonts w:ascii="Times New Roman" w:eastAsia="Times New Roman" w:hAnsi="Times New Roman" w:cs="Times New Roman"/>
      <w:sz w:val="24"/>
      <w:szCs w:val="24"/>
      <w:lang w:eastAsia="ru-RU"/>
    </w:rPr>
  </w:style>
  <w:style w:type="paragraph" w:styleId="2d">
    <w:name w:val="List Continue 2"/>
    <w:basedOn w:val="a3"/>
    <w:rsid w:val="00AD55F4"/>
    <w:pPr>
      <w:spacing w:after="120"/>
      <w:ind w:left="566"/>
      <w:jc w:val="both"/>
    </w:pPr>
    <w:rPr>
      <w:sz w:val="20"/>
      <w:szCs w:val="20"/>
    </w:rPr>
  </w:style>
  <w:style w:type="paragraph" w:styleId="2e">
    <w:name w:val="List 2"/>
    <w:basedOn w:val="a3"/>
    <w:rsid w:val="00AD55F4"/>
    <w:pPr>
      <w:ind w:left="566" w:hanging="283"/>
      <w:contextualSpacing/>
    </w:pPr>
  </w:style>
  <w:style w:type="paragraph" w:styleId="39">
    <w:name w:val="List 3"/>
    <w:basedOn w:val="a3"/>
    <w:rsid w:val="00AD55F4"/>
    <w:pPr>
      <w:ind w:left="849" w:hanging="283"/>
    </w:pPr>
  </w:style>
  <w:style w:type="paragraph" w:styleId="45">
    <w:name w:val="List 4"/>
    <w:basedOn w:val="a3"/>
    <w:rsid w:val="00AD55F4"/>
    <w:pPr>
      <w:ind w:left="1132" w:hanging="283"/>
      <w:contextualSpacing/>
    </w:pPr>
  </w:style>
  <w:style w:type="paragraph" w:styleId="HTML8">
    <w:name w:val="HTML Preformatted"/>
    <w:basedOn w:val="a3"/>
    <w:link w:val="HTML30"/>
    <w:rsid w:val="00AD55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9">
    <w:name w:val="Стандартный HTML Знак"/>
    <w:basedOn w:val="a4"/>
    <w:semiHidden/>
    <w:rsid w:val="00AD55F4"/>
    <w:rPr>
      <w:rFonts w:ascii="Consolas" w:eastAsia="Times New Roman" w:hAnsi="Consolas" w:cs="Times New Roman"/>
      <w:sz w:val="20"/>
      <w:szCs w:val="20"/>
      <w:lang w:eastAsia="ru-RU"/>
    </w:rPr>
  </w:style>
  <w:style w:type="character" w:customStyle="1" w:styleId="HTML30">
    <w:name w:val="Стандартный HTML Знак3"/>
    <w:link w:val="HTML8"/>
    <w:rsid w:val="00AD55F4"/>
    <w:rPr>
      <w:rFonts w:ascii="Courier New" w:eastAsia="Times New Roman" w:hAnsi="Courier New" w:cs="Times New Roman"/>
      <w:sz w:val="20"/>
      <w:szCs w:val="20"/>
    </w:rPr>
  </w:style>
  <w:style w:type="paragraph" w:styleId="afff4">
    <w:name w:val="Block Text"/>
    <w:basedOn w:val="a3"/>
    <w:rsid w:val="00AD55F4"/>
    <w:pPr>
      <w:ind w:left="709" w:right="-908"/>
    </w:pPr>
    <w:rPr>
      <w:szCs w:val="20"/>
    </w:rPr>
  </w:style>
  <w:style w:type="table" w:styleId="18">
    <w:name w:val="Table Simple 1"/>
    <w:basedOn w:val="a5"/>
    <w:rsid w:val="00AD55F4"/>
    <w:pPr>
      <w:spacing w:after="0" w:line="240" w:lineRule="auto"/>
    </w:pPr>
    <w:rPr>
      <w:rFonts w:ascii="Calibri" w:eastAsia="Times New Roman" w:hAnsi="Calibri"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cs="Times New Roman"/>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9">
    <w:name w:val="Table Grid 1"/>
    <w:basedOn w:val="a5"/>
    <w:rsid w:val="00AD55F4"/>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5">
    <w:name w:val="Table Grid"/>
    <w:basedOn w:val="a5"/>
    <w:rsid w:val="00AD55F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6">
    <w:name w:val="Table Professional"/>
    <w:basedOn w:val="a5"/>
    <w:rsid w:val="00AD55F4"/>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FontStyle50">
    <w:name w:val="Font Style50"/>
    <w:rsid w:val="00AD55F4"/>
    <w:rPr>
      <w:rFonts w:ascii="Times New Roman" w:hAnsi="Times New Roman" w:cs="Times New Roman"/>
      <w:b/>
      <w:bCs/>
      <w:sz w:val="26"/>
      <w:szCs w:val="26"/>
    </w:rPr>
  </w:style>
  <w:style w:type="paragraph" w:customStyle="1" w:styleId="afff7">
    <w:name w:val="Для таблиц"/>
    <w:basedOn w:val="a3"/>
    <w:uiPriority w:val="99"/>
    <w:rsid w:val="00AD55F4"/>
  </w:style>
  <w:style w:type="paragraph" w:customStyle="1" w:styleId="afff8">
    <w:name w:val="список с точками"/>
    <w:basedOn w:val="a3"/>
    <w:rsid w:val="00AD55F4"/>
    <w:pPr>
      <w:tabs>
        <w:tab w:val="left" w:pos="3330"/>
      </w:tabs>
      <w:spacing w:line="312" w:lineRule="auto"/>
      <w:ind w:left="3330" w:hanging="720"/>
      <w:jc w:val="both"/>
    </w:pPr>
  </w:style>
  <w:style w:type="paragraph" w:customStyle="1" w:styleId="Default">
    <w:name w:val="Default"/>
    <w:rsid w:val="00AD55F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f9">
    <w:name w:val="Знак Знак Знак Знак Знак Знак"/>
    <w:basedOn w:val="a3"/>
    <w:rsid w:val="00AD55F4"/>
    <w:pPr>
      <w:tabs>
        <w:tab w:val="left" w:pos="643"/>
      </w:tabs>
      <w:spacing w:after="160" w:line="240" w:lineRule="exact"/>
    </w:pPr>
    <w:rPr>
      <w:rFonts w:ascii="Verdana" w:hAnsi="Verdana" w:cs="Verdana"/>
      <w:sz w:val="20"/>
      <w:szCs w:val="20"/>
      <w:lang w:val="en-US" w:eastAsia="en-US"/>
    </w:rPr>
  </w:style>
  <w:style w:type="character" w:customStyle="1" w:styleId="FontStyle11">
    <w:name w:val="Font Style11"/>
    <w:rsid w:val="00AD55F4"/>
    <w:rPr>
      <w:rFonts w:ascii="Times New Roman" w:hAnsi="Times New Roman" w:cs="Times New Roman"/>
      <w:b/>
      <w:bCs/>
      <w:sz w:val="24"/>
      <w:szCs w:val="24"/>
    </w:rPr>
  </w:style>
  <w:style w:type="character" w:customStyle="1" w:styleId="FontStyle12">
    <w:name w:val="Font Style12"/>
    <w:rsid w:val="00AD55F4"/>
    <w:rPr>
      <w:rFonts w:ascii="Times New Roman" w:hAnsi="Times New Roman" w:cs="Times New Roman"/>
      <w:sz w:val="24"/>
      <w:szCs w:val="24"/>
    </w:rPr>
  </w:style>
  <w:style w:type="paragraph" w:customStyle="1" w:styleId="Style2">
    <w:name w:val="Style2"/>
    <w:basedOn w:val="a3"/>
    <w:rsid w:val="00AD55F4"/>
    <w:pPr>
      <w:widowControl w:val="0"/>
      <w:autoSpaceDE w:val="0"/>
      <w:autoSpaceDN w:val="0"/>
      <w:adjustRightInd w:val="0"/>
    </w:pPr>
  </w:style>
  <w:style w:type="paragraph" w:customStyle="1" w:styleId="Style1">
    <w:name w:val="Style1"/>
    <w:basedOn w:val="a3"/>
    <w:rsid w:val="00AD55F4"/>
    <w:pPr>
      <w:widowControl w:val="0"/>
      <w:autoSpaceDE w:val="0"/>
      <w:autoSpaceDN w:val="0"/>
      <w:adjustRightInd w:val="0"/>
      <w:spacing w:line="309" w:lineRule="exact"/>
      <w:ind w:firstLine="686"/>
      <w:jc w:val="both"/>
    </w:pPr>
  </w:style>
  <w:style w:type="paragraph" w:customStyle="1" w:styleId="Style16">
    <w:name w:val="Style16"/>
    <w:basedOn w:val="a3"/>
    <w:rsid w:val="00AD55F4"/>
    <w:pPr>
      <w:widowControl w:val="0"/>
      <w:autoSpaceDE w:val="0"/>
      <w:autoSpaceDN w:val="0"/>
      <w:adjustRightInd w:val="0"/>
      <w:spacing w:line="480" w:lineRule="exact"/>
      <w:ind w:firstLine="715"/>
      <w:jc w:val="both"/>
    </w:pPr>
  </w:style>
  <w:style w:type="character" w:customStyle="1" w:styleId="FontStyle36">
    <w:name w:val="Font Style36"/>
    <w:rsid w:val="00AD55F4"/>
    <w:rPr>
      <w:rFonts w:ascii="Times New Roman" w:hAnsi="Times New Roman" w:cs="Times New Roman" w:hint="default"/>
      <w:sz w:val="26"/>
      <w:szCs w:val="26"/>
    </w:rPr>
  </w:style>
  <w:style w:type="character" w:customStyle="1" w:styleId="FontStyle51">
    <w:name w:val="Font Style51"/>
    <w:rsid w:val="00AD55F4"/>
    <w:rPr>
      <w:rFonts w:ascii="Times New Roman" w:hAnsi="Times New Roman" w:cs="Times New Roman"/>
      <w:sz w:val="24"/>
      <w:szCs w:val="24"/>
    </w:rPr>
  </w:style>
  <w:style w:type="character" w:customStyle="1" w:styleId="afffa">
    <w:name w:val="Тело ИАК Знак"/>
    <w:link w:val="afffb"/>
    <w:rsid w:val="00AD55F4"/>
    <w:rPr>
      <w:sz w:val="28"/>
      <w:szCs w:val="28"/>
    </w:rPr>
  </w:style>
  <w:style w:type="paragraph" w:customStyle="1" w:styleId="afffb">
    <w:name w:val="Тело ИАК"/>
    <w:basedOn w:val="a3"/>
    <w:link w:val="afffa"/>
    <w:rsid w:val="00AD55F4"/>
    <w:pPr>
      <w:spacing w:line="288" w:lineRule="auto"/>
      <w:ind w:firstLine="720"/>
      <w:jc w:val="both"/>
    </w:pPr>
    <w:rPr>
      <w:rFonts w:asciiTheme="minorHAnsi" w:eastAsiaTheme="minorHAnsi" w:hAnsiTheme="minorHAnsi" w:cstheme="minorBidi"/>
      <w:sz w:val="28"/>
      <w:szCs w:val="28"/>
      <w:lang w:eastAsia="en-US"/>
    </w:rPr>
  </w:style>
  <w:style w:type="paragraph" w:customStyle="1" w:styleId="ConsPlusNonformat">
    <w:name w:val="ConsPlusNonformat"/>
    <w:rsid w:val="00AD55F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mw-headline">
    <w:name w:val="mw-headline"/>
    <w:rsid w:val="00AD55F4"/>
  </w:style>
  <w:style w:type="character" w:customStyle="1" w:styleId="150">
    <w:name w:val="Знак Знак15"/>
    <w:locked/>
    <w:rsid w:val="00AD55F4"/>
    <w:rPr>
      <w:b/>
      <w:caps/>
      <w:sz w:val="24"/>
      <w:szCs w:val="24"/>
      <w:lang w:val="ru-RU" w:eastAsia="ru-RU" w:bidi="ar-SA"/>
    </w:rPr>
  </w:style>
  <w:style w:type="character" w:customStyle="1" w:styleId="110">
    <w:name w:val="Знак Знак11"/>
    <w:locked/>
    <w:rsid w:val="00AD55F4"/>
    <w:rPr>
      <w:sz w:val="16"/>
      <w:szCs w:val="16"/>
      <w:lang w:val="ru-RU" w:eastAsia="ru-RU" w:bidi="ar-SA"/>
    </w:rPr>
  </w:style>
  <w:style w:type="character" w:customStyle="1" w:styleId="100">
    <w:name w:val="Знак Знак10"/>
    <w:rsid w:val="00AD55F4"/>
    <w:rPr>
      <w:sz w:val="16"/>
      <w:szCs w:val="16"/>
      <w:lang w:val="ru-RU" w:eastAsia="ru-RU" w:bidi="ar-SA"/>
    </w:rPr>
  </w:style>
  <w:style w:type="character" w:customStyle="1" w:styleId="140">
    <w:name w:val="Знак Знак14"/>
    <w:rsid w:val="00AD55F4"/>
    <w:rPr>
      <w:rFonts w:ascii="Arial" w:hAnsi="Arial" w:cs="Arial"/>
      <w:b/>
      <w:bCs/>
      <w:i/>
      <w:iCs/>
      <w:sz w:val="28"/>
      <w:szCs w:val="28"/>
      <w:lang w:val="ru-RU" w:eastAsia="en-US" w:bidi="ar-SA"/>
    </w:rPr>
  </w:style>
  <w:style w:type="character" w:customStyle="1" w:styleId="120">
    <w:name w:val="Знак Знак12"/>
    <w:rsid w:val="00AD55F4"/>
    <w:rPr>
      <w:rFonts w:ascii="Calibri" w:hAnsi="Calibri"/>
      <w:i/>
      <w:iCs/>
      <w:sz w:val="24"/>
      <w:szCs w:val="24"/>
      <w:lang w:val="ru-RU" w:eastAsia="en-US" w:bidi="ar-SA"/>
    </w:rPr>
  </w:style>
  <w:style w:type="character" w:customStyle="1" w:styleId="62">
    <w:name w:val="Знак Знак6"/>
    <w:rsid w:val="00AD55F4"/>
    <w:rPr>
      <w:sz w:val="24"/>
      <w:szCs w:val="24"/>
    </w:rPr>
  </w:style>
  <w:style w:type="paragraph" w:customStyle="1" w:styleId="Style5">
    <w:name w:val="Style5"/>
    <w:basedOn w:val="a3"/>
    <w:rsid w:val="00AD55F4"/>
    <w:pPr>
      <w:widowControl w:val="0"/>
      <w:autoSpaceDE w:val="0"/>
      <w:autoSpaceDN w:val="0"/>
      <w:adjustRightInd w:val="0"/>
      <w:spacing w:line="490" w:lineRule="exact"/>
      <w:jc w:val="center"/>
    </w:pPr>
  </w:style>
  <w:style w:type="paragraph" w:customStyle="1" w:styleId="FR3">
    <w:name w:val="FR3"/>
    <w:rsid w:val="00AD55F4"/>
    <w:pPr>
      <w:widowControl w:val="0"/>
      <w:spacing w:after="0" w:line="280" w:lineRule="auto"/>
      <w:jc w:val="both"/>
    </w:pPr>
    <w:rPr>
      <w:rFonts w:ascii="Times New Roman" w:eastAsia="Times New Roman" w:hAnsi="Times New Roman" w:cs="Times New Roman"/>
      <w:snapToGrid w:val="0"/>
      <w:sz w:val="20"/>
      <w:szCs w:val="20"/>
      <w:lang w:eastAsia="ru-RU"/>
    </w:rPr>
  </w:style>
  <w:style w:type="paragraph" w:customStyle="1" w:styleId="1a">
    <w:name w:val="Обычный1"/>
    <w:rsid w:val="00AD55F4"/>
    <w:pPr>
      <w:widowControl w:val="0"/>
      <w:spacing w:after="0" w:line="240" w:lineRule="auto"/>
      <w:ind w:firstLine="420"/>
      <w:jc w:val="both"/>
    </w:pPr>
    <w:rPr>
      <w:rFonts w:ascii="Arial" w:eastAsia="Times New Roman" w:hAnsi="Arial" w:cs="Times New Roman"/>
      <w:snapToGrid w:val="0"/>
      <w:sz w:val="18"/>
      <w:szCs w:val="20"/>
      <w:lang w:eastAsia="ru-RU"/>
    </w:rPr>
  </w:style>
  <w:style w:type="character" w:customStyle="1" w:styleId="FontStyle25">
    <w:name w:val="Font Style25"/>
    <w:rsid w:val="00AD55F4"/>
    <w:rPr>
      <w:rFonts w:ascii="Times New Roman" w:hAnsi="Times New Roman" w:cs="Times New Roman" w:hint="default"/>
      <w:i/>
      <w:iCs/>
      <w:sz w:val="16"/>
      <w:szCs w:val="16"/>
    </w:rPr>
  </w:style>
  <w:style w:type="paragraph" w:customStyle="1" w:styleId="2f">
    <w:name w:val="Стиль2"/>
    <w:basedOn w:val="a3"/>
    <w:next w:val="a2"/>
    <w:rsid w:val="00AD55F4"/>
    <w:rPr>
      <w:b/>
      <w:sz w:val="20"/>
    </w:rPr>
  </w:style>
  <w:style w:type="paragraph" w:customStyle="1" w:styleId="FR4">
    <w:name w:val="FR4"/>
    <w:rsid w:val="00AD55F4"/>
    <w:pPr>
      <w:spacing w:after="0" w:line="240" w:lineRule="auto"/>
      <w:jc w:val="center"/>
    </w:pPr>
    <w:rPr>
      <w:rFonts w:ascii="Arial" w:eastAsia="Times New Roman" w:hAnsi="Arial" w:cs="Times New Roman"/>
      <w:b/>
      <w:snapToGrid w:val="0"/>
      <w:sz w:val="12"/>
      <w:szCs w:val="20"/>
      <w:lang w:eastAsia="ru-RU"/>
    </w:rPr>
  </w:style>
  <w:style w:type="paragraph" w:customStyle="1" w:styleId="BodyText21">
    <w:name w:val="Body Text 21"/>
    <w:basedOn w:val="a3"/>
    <w:rsid w:val="00AD55F4"/>
    <w:pPr>
      <w:spacing w:line="360" w:lineRule="auto"/>
      <w:jc w:val="both"/>
    </w:pPr>
    <w:rPr>
      <w:szCs w:val="20"/>
    </w:rPr>
  </w:style>
  <w:style w:type="paragraph" w:customStyle="1" w:styleId="1b">
    <w:name w:val="Текст1"/>
    <w:basedOn w:val="a3"/>
    <w:rsid w:val="00AD55F4"/>
    <w:rPr>
      <w:rFonts w:ascii="Courier New" w:hAnsi="Courier New"/>
      <w:sz w:val="20"/>
      <w:szCs w:val="20"/>
    </w:rPr>
  </w:style>
  <w:style w:type="paragraph" w:customStyle="1" w:styleId="1c">
    <w:name w:val="Абзац списка1"/>
    <w:basedOn w:val="a3"/>
    <w:link w:val="ListParagraphChar"/>
    <w:rsid w:val="00AD55F4"/>
    <w:pPr>
      <w:ind w:left="708"/>
    </w:pPr>
  </w:style>
  <w:style w:type="character" w:customStyle="1" w:styleId="ListParagraphChar">
    <w:name w:val="List Paragraph Char"/>
    <w:link w:val="1c"/>
    <w:locked/>
    <w:rsid w:val="00AD55F4"/>
    <w:rPr>
      <w:rFonts w:ascii="Times New Roman" w:eastAsia="Times New Roman" w:hAnsi="Times New Roman" w:cs="Times New Roman"/>
      <w:sz w:val="24"/>
      <w:szCs w:val="24"/>
      <w:lang w:eastAsia="ru-RU"/>
    </w:rPr>
  </w:style>
  <w:style w:type="character" w:customStyle="1" w:styleId="FontStyle600">
    <w:name w:val="Font Style600"/>
    <w:rsid w:val="00AD55F4"/>
    <w:rPr>
      <w:rFonts w:ascii="Times New Roman" w:hAnsi="Times New Roman" w:cs="Times New Roman"/>
      <w:sz w:val="22"/>
      <w:szCs w:val="22"/>
    </w:rPr>
  </w:style>
  <w:style w:type="character" w:customStyle="1" w:styleId="FontStyle184">
    <w:name w:val="Font Style184"/>
    <w:rsid w:val="00AD55F4"/>
    <w:rPr>
      <w:rFonts w:ascii="Times New Roman" w:hAnsi="Times New Roman" w:cs="Times New Roman"/>
      <w:sz w:val="20"/>
      <w:szCs w:val="20"/>
    </w:rPr>
  </w:style>
  <w:style w:type="character" w:customStyle="1" w:styleId="FontStyle624">
    <w:name w:val="Font Style624"/>
    <w:rsid w:val="00AD55F4"/>
    <w:rPr>
      <w:rFonts w:ascii="Times New Roman" w:hAnsi="Times New Roman" w:cs="Times New Roman"/>
      <w:b/>
      <w:bCs/>
      <w:i/>
      <w:iCs/>
      <w:sz w:val="22"/>
      <w:szCs w:val="22"/>
    </w:rPr>
  </w:style>
  <w:style w:type="character" w:customStyle="1" w:styleId="FontStyle187">
    <w:name w:val="Font Style187"/>
    <w:rsid w:val="00AD55F4"/>
    <w:rPr>
      <w:rFonts w:ascii="Times New Roman" w:hAnsi="Times New Roman" w:cs="Times New Roman"/>
      <w:i/>
      <w:iCs/>
      <w:sz w:val="20"/>
      <w:szCs w:val="20"/>
    </w:rPr>
  </w:style>
  <w:style w:type="character" w:customStyle="1" w:styleId="FontStyle572">
    <w:name w:val="Font Style572"/>
    <w:rsid w:val="00AD55F4"/>
    <w:rPr>
      <w:rFonts w:ascii="Times New Roman" w:hAnsi="Times New Roman" w:cs="Times New Roman"/>
      <w:sz w:val="16"/>
      <w:szCs w:val="16"/>
    </w:rPr>
  </w:style>
  <w:style w:type="character" w:customStyle="1" w:styleId="FontStyle568">
    <w:name w:val="Font Style568"/>
    <w:rsid w:val="00AD55F4"/>
    <w:rPr>
      <w:rFonts w:ascii="Times New Roman" w:hAnsi="Times New Roman" w:cs="Times New Roman"/>
      <w:i/>
      <w:iCs/>
      <w:sz w:val="16"/>
      <w:szCs w:val="16"/>
    </w:rPr>
  </w:style>
  <w:style w:type="paragraph" w:customStyle="1" w:styleId="Style241">
    <w:name w:val="Style241"/>
    <w:basedOn w:val="a3"/>
    <w:rsid w:val="00AD55F4"/>
    <w:pPr>
      <w:widowControl w:val="0"/>
      <w:autoSpaceDE w:val="0"/>
      <w:autoSpaceDN w:val="0"/>
      <w:adjustRightInd w:val="0"/>
      <w:spacing w:line="194" w:lineRule="exact"/>
      <w:ind w:hanging="2021"/>
    </w:pPr>
  </w:style>
  <w:style w:type="character" w:customStyle="1" w:styleId="FontStyle152">
    <w:name w:val="Font Style152"/>
    <w:rsid w:val="00AD55F4"/>
    <w:rPr>
      <w:rFonts w:ascii="Times New Roman" w:hAnsi="Times New Roman" w:cs="Times New Roman"/>
      <w:b/>
      <w:bCs/>
      <w:sz w:val="20"/>
      <w:szCs w:val="20"/>
    </w:rPr>
  </w:style>
  <w:style w:type="paragraph" w:customStyle="1" w:styleId="Style174">
    <w:name w:val="Style174"/>
    <w:basedOn w:val="a3"/>
    <w:rsid w:val="00AD55F4"/>
    <w:pPr>
      <w:widowControl w:val="0"/>
      <w:autoSpaceDE w:val="0"/>
      <w:autoSpaceDN w:val="0"/>
      <w:adjustRightInd w:val="0"/>
      <w:spacing w:line="254" w:lineRule="exact"/>
      <w:jc w:val="center"/>
    </w:pPr>
  </w:style>
  <w:style w:type="paragraph" w:customStyle="1" w:styleId="Style222">
    <w:name w:val="Style222"/>
    <w:basedOn w:val="a3"/>
    <w:rsid w:val="00AD55F4"/>
    <w:pPr>
      <w:widowControl w:val="0"/>
      <w:autoSpaceDE w:val="0"/>
      <w:autoSpaceDN w:val="0"/>
      <w:adjustRightInd w:val="0"/>
      <w:spacing w:line="174" w:lineRule="exact"/>
      <w:ind w:firstLine="374"/>
      <w:jc w:val="both"/>
    </w:pPr>
  </w:style>
  <w:style w:type="paragraph" w:customStyle="1" w:styleId="Style285">
    <w:name w:val="Style285"/>
    <w:basedOn w:val="a3"/>
    <w:rsid w:val="00AD55F4"/>
    <w:pPr>
      <w:widowControl w:val="0"/>
      <w:autoSpaceDE w:val="0"/>
      <w:autoSpaceDN w:val="0"/>
      <w:adjustRightInd w:val="0"/>
      <w:spacing w:line="379" w:lineRule="exact"/>
      <w:ind w:hanging="787"/>
    </w:pPr>
  </w:style>
  <w:style w:type="paragraph" w:customStyle="1" w:styleId="Style204">
    <w:name w:val="Style204"/>
    <w:basedOn w:val="a3"/>
    <w:rsid w:val="00AD55F4"/>
    <w:pPr>
      <w:widowControl w:val="0"/>
      <w:autoSpaceDE w:val="0"/>
      <w:autoSpaceDN w:val="0"/>
      <w:adjustRightInd w:val="0"/>
      <w:spacing w:line="229" w:lineRule="exact"/>
      <w:jc w:val="both"/>
    </w:pPr>
  </w:style>
  <w:style w:type="paragraph" w:customStyle="1" w:styleId="Style210">
    <w:name w:val="Style210"/>
    <w:basedOn w:val="a3"/>
    <w:rsid w:val="00AD55F4"/>
    <w:pPr>
      <w:widowControl w:val="0"/>
      <w:autoSpaceDE w:val="0"/>
      <w:autoSpaceDN w:val="0"/>
      <w:adjustRightInd w:val="0"/>
      <w:spacing w:line="221" w:lineRule="exact"/>
    </w:pPr>
  </w:style>
  <w:style w:type="character" w:customStyle="1" w:styleId="FontStyle575">
    <w:name w:val="Font Style575"/>
    <w:rsid w:val="00AD55F4"/>
    <w:rPr>
      <w:rFonts w:ascii="Courier New" w:hAnsi="Courier New" w:cs="Courier New"/>
      <w:b/>
      <w:bCs/>
      <w:sz w:val="24"/>
      <w:szCs w:val="24"/>
    </w:rPr>
  </w:style>
  <w:style w:type="character" w:customStyle="1" w:styleId="FontStyle668">
    <w:name w:val="Font Style668"/>
    <w:rsid w:val="00AD55F4"/>
    <w:rPr>
      <w:rFonts w:ascii="Times New Roman" w:hAnsi="Times New Roman" w:cs="Times New Roman"/>
      <w:b/>
      <w:bCs/>
      <w:i/>
      <w:iCs/>
      <w:spacing w:val="30"/>
      <w:sz w:val="20"/>
      <w:szCs w:val="20"/>
    </w:rPr>
  </w:style>
  <w:style w:type="character" w:customStyle="1" w:styleId="toctext">
    <w:name w:val="toctext"/>
    <w:rsid w:val="00AD55F4"/>
  </w:style>
  <w:style w:type="paragraph" w:customStyle="1" w:styleId="Style59">
    <w:name w:val="Style59"/>
    <w:basedOn w:val="a3"/>
    <w:rsid w:val="00AD55F4"/>
    <w:pPr>
      <w:widowControl w:val="0"/>
      <w:autoSpaceDE w:val="0"/>
      <w:autoSpaceDN w:val="0"/>
      <w:adjustRightInd w:val="0"/>
      <w:spacing w:line="221" w:lineRule="exact"/>
      <w:ind w:firstLine="950"/>
      <w:jc w:val="both"/>
    </w:pPr>
  </w:style>
  <w:style w:type="paragraph" w:customStyle="1" w:styleId="Style269">
    <w:name w:val="Style269"/>
    <w:basedOn w:val="a3"/>
    <w:rsid w:val="00AD55F4"/>
    <w:pPr>
      <w:widowControl w:val="0"/>
      <w:autoSpaceDE w:val="0"/>
      <w:autoSpaceDN w:val="0"/>
      <w:adjustRightInd w:val="0"/>
      <w:spacing w:line="331" w:lineRule="exact"/>
      <w:ind w:firstLine="2621"/>
    </w:pPr>
  </w:style>
  <w:style w:type="paragraph" w:customStyle="1" w:styleId="Style19">
    <w:name w:val="Style19"/>
    <w:basedOn w:val="a3"/>
    <w:rsid w:val="00AD55F4"/>
    <w:pPr>
      <w:widowControl w:val="0"/>
      <w:autoSpaceDE w:val="0"/>
      <w:autoSpaceDN w:val="0"/>
      <w:adjustRightInd w:val="0"/>
      <w:spacing w:line="456" w:lineRule="exact"/>
      <w:ind w:firstLine="667"/>
      <w:jc w:val="both"/>
    </w:pPr>
  </w:style>
  <w:style w:type="character" w:customStyle="1" w:styleId="FontStyle580">
    <w:name w:val="Font Style580"/>
    <w:rsid w:val="00AD55F4"/>
    <w:rPr>
      <w:rFonts w:ascii="Times New Roman" w:hAnsi="Times New Roman" w:cs="Times New Roman"/>
      <w:i/>
      <w:iCs/>
      <w:sz w:val="22"/>
      <w:szCs w:val="22"/>
    </w:rPr>
  </w:style>
  <w:style w:type="character" w:customStyle="1" w:styleId="FontStyle582">
    <w:name w:val="Font Style582"/>
    <w:rsid w:val="00AD55F4"/>
    <w:rPr>
      <w:rFonts w:ascii="Times New Roman" w:hAnsi="Times New Roman" w:cs="Times New Roman"/>
      <w:b/>
      <w:bCs/>
      <w:i/>
      <w:iCs/>
      <w:sz w:val="22"/>
      <w:szCs w:val="22"/>
    </w:rPr>
  </w:style>
  <w:style w:type="paragraph" w:customStyle="1" w:styleId="Style192">
    <w:name w:val="Style192"/>
    <w:basedOn w:val="a3"/>
    <w:rsid w:val="00AD55F4"/>
    <w:pPr>
      <w:widowControl w:val="0"/>
      <w:autoSpaceDE w:val="0"/>
      <w:autoSpaceDN w:val="0"/>
      <w:adjustRightInd w:val="0"/>
      <w:spacing w:line="226" w:lineRule="exact"/>
      <w:ind w:firstLine="346"/>
      <w:jc w:val="both"/>
    </w:pPr>
  </w:style>
  <w:style w:type="character" w:customStyle="1" w:styleId="FontStyle592">
    <w:name w:val="Font Style592"/>
    <w:rsid w:val="00AD55F4"/>
    <w:rPr>
      <w:rFonts w:ascii="Times New Roman" w:hAnsi="Times New Roman" w:cs="Times New Roman"/>
      <w:b/>
      <w:bCs/>
      <w:sz w:val="20"/>
      <w:szCs w:val="20"/>
    </w:rPr>
  </w:style>
  <w:style w:type="character" w:customStyle="1" w:styleId="FontStyle577">
    <w:name w:val="Font Style577"/>
    <w:rsid w:val="00AD55F4"/>
    <w:rPr>
      <w:rFonts w:ascii="Times New Roman" w:hAnsi="Times New Roman" w:cs="Times New Roman"/>
      <w:sz w:val="20"/>
      <w:szCs w:val="20"/>
    </w:rPr>
  </w:style>
  <w:style w:type="character" w:customStyle="1" w:styleId="FontStyle594">
    <w:name w:val="Font Style594"/>
    <w:rsid w:val="00AD55F4"/>
    <w:rPr>
      <w:rFonts w:ascii="Times New Roman" w:hAnsi="Times New Roman" w:cs="Times New Roman"/>
      <w:i/>
      <w:iCs/>
      <w:sz w:val="20"/>
      <w:szCs w:val="20"/>
    </w:rPr>
  </w:style>
  <w:style w:type="character" w:customStyle="1" w:styleId="FontStyle148">
    <w:name w:val="Font Style148"/>
    <w:rsid w:val="00AD55F4"/>
    <w:rPr>
      <w:rFonts w:ascii="Times New Roman" w:hAnsi="Times New Roman" w:cs="Times New Roman"/>
      <w:i/>
      <w:iCs/>
      <w:sz w:val="20"/>
      <w:szCs w:val="20"/>
    </w:rPr>
  </w:style>
  <w:style w:type="paragraph" w:customStyle="1" w:styleId="Style139">
    <w:name w:val="Style139"/>
    <w:basedOn w:val="a3"/>
    <w:rsid w:val="00AD55F4"/>
    <w:pPr>
      <w:widowControl w:val="0"/>
      <w:autoSpaceDE w:val="0"/>
      <w:autoSpaceDN w:val="0"/>
      <w:adjustRightInd w:val="0"/>
      <w:spacing w:line="281" w:lineRule="exact"/>
      <w:ind w:firstLine="360"/>
      <w:jc w:val="both"/>
    </w:pPr>
    <w:rPr>
      <w:rFonts w:ascii="Franklin Gothic Demi Cond" w:hAnsi="Franklin Gothic Demi Cond"/>
    </w:rPr>
  </w:style>
  <w:style w:type="character" w:customStyle="1" w:styleId="FontStyle156">
    <w:name w:val="Font Style156"/>
    <w:rsid w:val="00AD55F4"/>
    <w:rPr>
      <w:rFonts w:ascii="Times New Roman" w:hAnsi="Times New Roman" w:cs="Times New Roman"/>
      <w:b/>
      <w:bCs/>
      <w:i/>
      <w:iCs/>
      <w:spacing w:val="30"/>
      <w:sz w:val="22"/>
      <w:szCs w:val="22"/>
    </w:rPr>
  </w:style>
  <w:style w:type="paragraph" w:customStyle="1" w:styleId="Style161">
    <w:name w:val="Style161"/>
    <w:basedOn w:val="a3"/>
    <w:rsid w:val="00AD55F4"/>
    <w:pPr>
      <w:widowControl w:val="0"/>
      <w:autoSpaceDE w:val="0"/>
      <w:autoSpaceDN w:val="0"/>
      <w:adjustRightInd w:val="0"/>
      <w:spacing w:line="221" w:lineRule="exact"/>
      <w:ind w:firstLine="379"/>
      <w:jc w:val="both"/>
    </w:pPr>
  </w:style>
  <w:style w:type="character" w:customStyle="1" w:styleId="FontStyle562">
    <w:name w:val="Font Style562"/>
    <w:rsid w:val="00AD55F4"/>
    <w:rPr>
      <w:rFonts w:ascii="Times New Roman" w:hAnsi="Times New Roman" w:cs="Times New Roman"/>
      <w:b/>
      <w:bCs/>
      <w:spacing w:val="-10"/>
      <w:sz w:val="28"/>
      <w:szCs w:val="28"/>
    </w:rPr>
  </w:style>
  <w:style w:type="paragraph" w:customStyle="1" w:styleId="Style135">
    <w:name w:val="Style135"/>
    <w:basedOn w:val="a3"/>
    <w:rsid w:val="00AD55F4"/>
    <w:pPr>
      <w:widowControl w:val="0"/>
      <w:autoSpaceDE w:val="0"/>
      <w:autoSpaceDN w:val="0"/>
      <w:adjustRightInd w:val="0"/>
      <w:spacing w:line="302" w:lineRule="exact"/>
      <w:ind w:firstLine="355"/>
    </w:pPr>
  </w:style>
  <w:style w:type="character" w:customStyle="1" w:styleId="FontStyle188">
    <w:name w:val="Font Style188"/>
    <w:rsid w:val="00AD55F4"/>
    <w:rPr>
      <w:rFonts w:ascii="Times New Roman" w:hAnsi="Times New Roman" w:cs="Times New Roman"/>
      <w:b/>
      <w:bCs/>
      <w:sz w:val="20"/>
      <w:szCs w:val="20"/>
    </w:rPr>
  </w:style>
  <w:style w:type="character" w:customStyle="1" w:styleId="FontStyle581">
    <w:name w:val="Font Style581"/>
    <w:rsid w:val="00AD55F4"/>
    <w:rPr>
      <w:rFonts w:ascii="Courier New" w:hAnsi="Courier New" w:cs="Courier New"/>
      <w:b/>
      <w:bCs/>
      <w:sz w:val="26"/>
      <w:szCs w:val="26"/>
    </w:rPr>
  </w:style>
  <w:style w:type="character" w:customStyle="1" w:styleId="FontStyle653">
    <w:name w:val="Font Style653"/>
    <w:rsid w:val="00AD55F4"/>
    <w:rPr>
      <w:rFonts w:ascii="Book Antiqua" w:hAnsi="Book Antiqua" w:cs="Book Antiqua"/>
      <w:b/>
      <w:bCs/>
      <w:sz w:val="18"/>
      <w:szCs w:val="18"/>
    </w:rPr>
  </w:style>
  <w:style w:type="character" w:customStyle="1" w:styleId="FontStyle631">
    <w:name w:val="Font Style631"/>
    <w:rsid w:val="00AD55F4"/>
    <w:rPr>
      <w:rFonts w:ascii="Times New Roman" w:hAnsi="Times New Roman" w:cs="Times New Roman"/>
      <w:b/>
      <w:bCs/>
      <w:spacing w:val="20"/>
      <w:sz w:val="22"/>
      <w:szCs w:val="22"/>
    </w:rPr>
  </w:style>
  <w:style w:type="character" w:customStyle="1" w:styleId="FontStyle712">
    <w:name w:val="Font Style712"/>
    <w:rsid w:val="00AD55F4"/>
    <w:rPr>
      <w:rFonts w:ascii="Times New Roman" w:hAnsi="Times New Roman" w:cs="Times New Roman"/>
      <w:b/>
      <w:bCs/>
      <w:sz w:val="20"/>
      <w:szCs w:val="20"/>
    </w:rPr>
  </w:style>
  <w:style w:type="character" w:customStyle="1" w:styleId="FontStyle820">
    <w:name w:val="Font Style820"/>
    <w:rsid w:val="00AD55F4"/>
    <w:rPr>
      <w:rFonts w:ascii="Times New Roman" w:hAnsi="Times New Roman" w:cs="Times New Roman"/>
      <w:sz w:val="22"/>
      <w:szCs w:val="22"/>
    </w:rPr>
  </w:style>
  <w:style w:type="character" w:customStyle="1" w:styleId="FontStyle821">
    <w:name w:val="Font Style821"/>
    <w:rsid w:val="00AD55F4"/>
    <w:rPr>
      <w:rFonts w:ascii="Times New Roman" w:hAnsi="Times New Roman" w:cs="Times New Roman"/>
      <w:i/>
      <w:iCs/>
      <w:sz w:val="22"/>
      <w:szCs w:val="22"/>
    </w:rPr>
  </w:style>
  <w:style w:type="paragraph" w:customStyle="1" w:styleId="Style450">
    <w:name w:val="Style450"/>
    <w:basedOn w:val="a3"/>
    <w:rsid w:val="00AD55F4"/>
    <w:pPr>
      <w:widowControl w:val="0"/>
      <w:autoSpaceDE w:val="0"/>
      <w:autoSpaceDN w:val="0"/>
      <w:adjustRightInd w:val="0"/>
      <w:spacing w:line="336" w:lineRule="exact"/>
      <w:ind w:firstLine="331"/>
      <w:jc w:val="both"/>
    </w:pPr>
  </w:style>
  <w:style w:type="character" w:customStyle="1" w:styleId="z-">
    <w:name w:val="z-Начало формы Знак"/>
    <w:link w:val="z-0"/>
    <w:rsid w:val="00AD55F4"/>
    <w:rPr>
      <w:rFonts w:ascii="Arial" w:hAnsi="Arial"/>
      <w:b/>
      <w:bCs/>
      <w:kern w:val="32"/>
      <w:sz w:val="32"/>
      <w:szCs w:val="32"/>
    </w:rPr>
  </w:style>
  <w:style w:type="paragraph" w:styleId="z-0">
    <w:name w:val="HTML Top of Form"/>
    <w:basedOn w:val="a3"/>
    <w:next w:val="a3"/>
    <w:link w:val="z-"/>
    <w:unhideWhenUsed/>
    <w:rsid w:val="00AD55F4"/>
    <w:pPr>
      <w:pBdr>
        <w:bottom w:val="single" w:sz="6" w:space="1" w:color="auto"/>
      </w:pBdr>
      <w:jc w:val="center"/>
    </w:pPr>
    <w:rPr>
      <w:rFonts w:ascii="Arial" w:eastAsiaTheme="minorHAnsi" w:hAnsi="Arial" w:cstheme="minorBidi"/>
      <w:b/>
      <w:bCs/>
      <w:kern w:val="32"/>
      <w:sz w:val="32"/>
      <w:szCs w:val="32"/>
      <w:lang w:eastAsia="en-US"/>
    </w:rPr>
  </w:style>
  <w:style w:type="character" w:customStyle="1" w:styleId="z-1">
    <w:name w:val="z-Начало формы Знак1"/>
    <w:basedOn w:val="a4"/>
    <w:semiHidden/>
    <w:rsid w:val="00AD55F4"/>
    <w:rPr>
      <w:rFonts w:ascii="Arial" w:eastAsia="Times New Roman" w:hAnsi="Arial" w:cs="Arial"/>
      <w:vanish/>
      <w:sz w:val="16"/>
      <w:szCs w:val="16"/>
      <w:lang w:eastAsia="ru-RU"/>
    </w:rPr>
  </w:style>
  <w:style w:type="character" w:customStyle="1" w:styleId="Heading2Char">
    <w:name w:val="Heading 2 Char"/>
    <w:aliases w:val="Знак3 Знак Char"/>
    <w:locked/>
    <w:rsid w:val="00AD55F4"/>
    <w:rPr>
      <w:rFonts w:ascii="Arial" w:hAnsi="Arial" w:cs="Arial"/>
      <w:b/>
      <w:bCs/>
      <w:i/>
      <w:iCs/>
      <w:sz w:val="28"/>
      <w:szCs w:val="28"/>
    </w:rPr>
  </w:style>
  <w:style w:type="paragraph" w:customStyle="1" w:styleId="1d">
    <w:name w:val="Без интервала1"/>
    <w:basedOn w:val="a3"/>
    <w:link w:val="NoSpacingChar"/>
    <w:rsid w:val="00AD55F4"/>
  </w:style>
  <w:style w:type="character" w:customStyle="1" w:styleId="NoSpacingChar">
    <w:name w:val="No Spacing Char"/>
    <w:link w:val="1d"/>
    <w:locked/>
    <w:rsid w:val="00AD55F4"/>
    <w:rPr>
      <w:rFonts w:ascii="Times New Roman" w:eastAsia="Times New Roman" w:hAnsi="Times New Roman" w:cs="Times New Roman"/>
      <w:sz w:val="24"/>
      <w:szCs w:val="24"/>
      <w:lang w:eastAsia="ru-RU"/>
    </w:rPr>
  </w:style>
  <w:style w:type="paragraph" w:customStyle="1" w:styleId="2f0">
    <w:name w:val="Абзац списка2"/>
    <w:basedOn w:val="a3"/>
    <w:link w:val="ListParagraphChar4"/>
    <w:rsid w:val="00AD55F4"/>
    <w:pPr>
      <w:ind w:left="708"/>
    </w:pPr>
  </w:style>
  <w:style w:type="character" w:customStyle="1" w:styleId="ListParagraphChar4">
    <w:name w:val="List Paragraph Char4"/>
    <w:link w:val="2f0"/>
    <w:locked/>
    <w:rsid w:val="00AD55F4"/>
    <w:rPr>
      <w:rFonts w:ascii="Times New Roman" w:eastAsia="Times New Roman" w:hAnsi="Times New Roman" w:cs="Times New Roman"/>
      <w:sz w:val="24"/>
      <w:szCs w:val="24"/>
      <w:lang w:eastAsia="ru-RU"/>
    </w:rPr>
  </w:style>
  <w:style w:type="paragraph" w:customStyle="1" w:styleId="210">
    <w:name w:val="Цитата 21"/>
    <w:basedOn w:val="a3"/>
    <w:next w:val="a3"/>
    <w:link w:val="QuoteChar"/>
    <w:rsid w:val="00AD55F4"/>
    <w:rPr>
      <w:i/>
      <w:iCs/>
      <w:color w:val="000000"/>
    </w:rPr>
  </w:style>
  <w:style w:type="character" w:customStyle="1" w:styleId="QuoteChar">
    <w:name w:val="Quote Char"/>
    <w:link w:val="210"/>
    <w:locked/>
    <w:rsid w:val="00AD55F4"/>
    <w:rPr>
      <w:rFonts w:ascii="Times New Roman" w:eastAsia="Times New Roman" w:hAnsi="Times New Roman" w:cs="Times New Roman"/>
      <w:i/>
      <w:iCs/>
      <w:color w:val="000000"/>
      <w:sz w:val="24"/>
      <w:szCs w:val="24"/>
    </w:rPr>
  </w:style>
  <w:style w:type="paragraph" w:customStyle="1" w:styleId="1e">
    <w:name w:val="Выделенная цитата1"/>
    <w:basedOn w:val="a3"/>
    <w:next w:val="a3"/>
    <w:link w:val="IntenseQuoteChar"/>
    <w:rsid w:val="00AD55F4"/>
    <w:pPr>
      <w:pBdr>
        <w:bottom w:val="single" w:sz="4" w:space="4" w:color="4F81BD"/>
      </w:pBdr>
      <w:spacing w:before="200" w:after="280"/>
      <w:ind w:left="936" w:right="936"/>
    </w:pPr>
    <w:rPr>
      <w:b/>
      <w:bCs/>
      <w:i/>
      <w:iCs/>
      <w:color w:val="4F81BD"/>
    </w:rPr>
  </w:style>
  <w:style w:type="character" w:customStyle="1" w:styleId="IntenseQuoteChar">
    <w:name w:val="Intense Quote Char"/>
    <w:link w:val="1e"/>
    <w:locked/>
    <w:rsid w:val="00AD55F4"/>
    <w:rPr>
      <w:rFonts w:ascii="Times New Roman" w:eastAsia="Times New Roman" w:hAnsi="Times New Roman" w:cs="Times New Roman"/>
      <w:b/>
      <w:bCs/>
      <w:i/>
      <w:iCs/>
      <w:color w:val="4F81BD"/>
      <w:sz w:val="24"/>
      <w:szCs w:val="24"/>
    </w:rPr>
  </w:style>
  <w:style w:type="character" w:customStyle="1" w:styleId="1f">
    <w:name w:val="Слабое выделение1"/>
    <w:rsid w:val="00AD55F4"/>
    <w:rPr>
      <w:rFonts w:cs="Times New Roman"/>
      <w:i/>
      <w:color w:val="808080"/>
    </w:rPr>
  </w:style>
  <w:style w:type="character" w:customStyle="1" w:styleId="1f0">
    <w:name w:val="Сильное выделение1"/>
    <w:rsid w:val="00AD55F4"/>
    <w:rPr>
      <w:rFonts w:cs="Times New Roman"/>
      <w:b/>
      <w:i/>
      <w:color w:val="4F81BD"/>
    </w:rPr>
  </w:style>
  <w:style w:type="character" w:customStyle="1" w:styleId="1f1">
    <w:name w:val="Слабая ссылка1"/>
    <w:rsid w:val="00AD55F4"/>
    <w:rPr>
      <w:rFonts w:cs="Times New Roman"/>
      <w:smallCaps/>
      <w:color w:val="C0504D"/>
      <w:u w:val="single"/>
    </w:rPr>
  </w:style>
  <w:style w:type="character" w:customStyle="1" w:styleId="1f2">
    <w:name w:val="Сильная ссылка1"/>
    <w:rsid w:val="00AD55F4"/>
    <w:rPr>
      <w:rFonts w:cs="Times New Roman"/>
      <w:b/>
      <w:smallCaps/>
      <w:color w:val="C0504D"/>
      <w:spacing w:val="5"/>
      <w:u w:val="single"/>
    </w:rPr>
  </w:style>
  <w:style w:type="character" w:customStyle="1" w:styleId="1f3">
    <w:name w:val="Название книги1"/>
    <w:rsid w:val="00AD55F4"/>
    <w:rPr>
      <w:rFonts w:cs="Times New Roman"/>
      <w:b/>
      <w:smallCaps/>
      <w:spacing w:val="5"/>
    </w:rPr>
  </w:style>
  <w:style w:type="paragraph" w:customStyle="1" w:styleId="1f4">
    <w:name w:val="Заголовок оглавления1"/>
    <w:basedOn w:val="11"/>
    <w:next w:val="a3"/>
    <w:rsid w:val="00AD55F4"/>
    <w:pPr>
      <w:keepNext/>
      <w:spacing w:before="240" w:after="60"/>
      <w:ind w:firstLine="0"/>
      <w:outlineLvl w:val="9"/>
    </w:pPr>
    <w:rPr>
      <w:rFonts w:ascii="Cambria" w:hAnsi="Cambria"/>
      <w:bCs/>
      <w:caps w:val="0"/>
      <w:kern w:val="32"/>
      <w:sz w:val="32"/>
      <w:szCs w:val="32"/>
    </w:rPr>
  </w:style>
  <w:style w:type="paragraph" w:customStyle="1" w:styleId="1f5">
    <w:name w:val="Раздел 1"/>
    <w:basedOn w:val="a3"/>
    <w:rsid w:val="00AD55F4"/>
    <w:pPr>
      <w:widowControl w:val="0"/>
      <w:spacing w:before="200" w:after="60" w:line="204" w:lineRule="auto"/>
      <w:jc w:val="center"/>
    </w:pPr>
    <w:rPr>
      <w:rFonts w:ascii="SchoolDL" w:hAnsi="SchoolDL"/>
      <w:b/>
      <w:caps/>
      <w:sz w:val="20"/>
      <w:szCs w:val="20"/>
    </w:rPr>
  </w:style>
  <w:style w:type="paragraph" w:customStyle="1" w:styleId="p">
    <w:name w:val="p"/>
    <w:basedOn w:val="a3"/>
    <w:rsid w:val="00AD55F4"/>
    <w:pPr>
      <w:spacing w:before="48" w:after="48"/>
      <w:ind w:firstLine="480"/>
      <w:jc w:val="both"/>
    </w:pPr>
  </w:style>
  <w:style w:type="character" w:customStyle="1" w:styleId="FootnoteTextChar">
    <w:name w:val="Footnote Text Char"/>
    <w:aliases w:val="Текст сноски Знак Знак Char,Знак3 Знак Знак Char,Знак3 Знак Знак18 Char,Знак3 Знак Знак Знак1 Char,Заголовок 2 Знак3 Char,Знак3 Знак Знак21 Char,Footnote Text Char4,Текст сноски Знак1 Char,Знак3 Знак Знак Char4"/>
    <w:locked/>
    <w:rsid w:val="00AD55F4"/>
    <w:rPr>
      <w:rFonts w:cs="Times New Roman"/>
    </w:rPr>
  </w:style>
  <w:style w:type="paragraph" w:customStyle="1" w:styleId="1f6">
    <w:name w:val="ЗАГОЛОВОК 1"/>
    <w:link w:val="1f7"/>
    <w:rsid w:val="00AD55F4"/>
    <w:pPr>
      <w:suppressAutoHyphens/>
      <w:spacing w:after="0" w:line="312" w:lineRule="auto"/>
      <w:outlineLvl w:val="0"/>
    </w:pPr>
    <w:rPr>
      <w:rFonts w:ascii="Times New Roman" w:eastAsia="Times New Roman" w:hAnsi="Times New Roman" w:cs="Times New Roman"/>
      <w:b/>
      <w:caps/>
      <w:sz w:val="24"/>
      <w:szCs w:val="24"/>
      <w:lang w:eastAsia="ru-RU"/>
    </w:rPr>
  </w:style>
  <w:style w:type="character" w:customStyle="1" w:styleId="1f7">
    <w:name w:val="ЗАГОЛОВОК 1 Знак"/>
    <w:link w:val="1f6"/>
    <w:locked/>
    <w:rsid w:val="00AD55F4"/>
    <w:rPr>
      <w:rFonts w:ascii="Times New Roman" w:eastAsia="Times New Roman" w:hAnsi="Times New Roman" w:cs="Times New Roman"/>
      <w:b/>
      <w:caps/>
      <w:sz w:val="24"/>
      <w:szCs w:val="24"/>
      <w:lang w:eastAsia="ru-RU"/>
    </w:rPr>
  </w:style>
  <w:style w:type="paragraph" w:customStyle="1" w:styleId="1f8">
    <w:name w:val="Стиль1"/>
    <w:basedOn w:val="11"/>
    <w:link w:val="1f9"/>
    <w:rsid w:val="00AD55F4"/>
    <w:pPr>
      <w:keepNext/>
      <w:spacing w:line="312" w:lineRule="auto"/>
      <w:ind w:firstLine="0"/>
      <w:jc w:val="center"/>
    </w:pPr>
    <w:rPr>
      <w:bCs/>
      <w:kern w:val="32"/>
    </w:rPr>
  </w:style>
  <w:style w:type="character" w:customStyle="1" w:styleId="1f9">
    <w:name w:val="Стиль1 Знак"/>
    <w:link w:val="1f8"/>
    <w:locked/>
    <w:rsid w:val="00AD55F4"/>
    <w:rPr>
      <w:rFonts w:ascii="Times New Roman" w:eastAsia="Times New Roman" w:hAnsi="Times New Roman" w:cs="Times New Roman"/>
      <w:b/>
      <w:bCs/>
      <w:caps/>
      <w:kern w:val="32"/>
      <w:sz w:val="24"/>
      <w:szCs w:val="24"/>
      <w:lang w:eastAsia="ru-RU"/>
    </w:rPr>
  </w:style>
  <w:style w:type="paragraph" w:customStyle="1" w:styleId="1fa">
    <w:name w:val="1 уровень Знак"/>
    <w:basedOn w:val="a3"/>
    <w:link w:val="1fb"/>
    <w:rsid w:val="00AD55F4"/>
    <w:pPr>
      <w:keepNext/>
      <w:widowControl w:val="0"/>
      <w:shd w:val="clear" w:color="auto" w:fill="FFFFFF"/>
      <w:autoSpaceDE w:val="0"/>
      <w:autoSpaceDN w:val="0"/>
      <w:adjustRightInd w:val="0"/>
      <w:spacing w:before="520" w:after="260" w:line="312" w:lineRule="auto"/>
      <w:jc w:val="center"/>
      <w:outlineLvl w:val="0"/>
    </w:pPr>
    <w:rPr>
      <w:b/>
      <w:bCs/>
      <w:color w:val="000000"/>
    </w:rPr>
  </w:style>
  <w:style w:type="character" w:customStyle="1" w:styleId="1fb">
    <w:name w:val="1 уровень Знак Знак"/>
    <w:link w:val="1fa"/>
    <w:locked/>
    <w:rsid w:val="00AD55F4"/>
    <w:rPr>
      <w:rFonts w:ascii="Times New Roman" w:eastAsia="Times New Roman" w:hAnsi="Times New Roman" w:cs="Times New Roman"/>
      <w:b/>
      <w:bCs/>
      <w:color w:val="000000"/>
      <w:sz w:val="24"/>
      <w:szCs w:val="24"/>
      <w:shd w:val="clear" w:color="auto" w:fill="FFFFFF"/>
    </w:rPr>
  </w:style>
  <w:style w:type="paragraph" w:customStyle="1" w:styleId="1fc">
    <w:name w:val="заголовок 1"/>
    <w:basedOn w:val="a3"/>
    <w:next w:val="a3"/>
    <w:link w:val="1fd"/>
    <w:rsid w:val="00AD55F4"/>
    <w:pPr>
      <w:shd w:val="clear" w:color="auto" w:fill="FFFFFF"/>
      <w:suppressAutoHyphens/>
      <w:autoSpaceDE w:val="0"/>
      <w:autoSpaceDN w:val="0"/>
      <w:adjustRightInd w:val="0"/>
      <w:spacing w:line="312" w:lineRule="auto"/>
      <w:ind w:firstLine="454"/>
      <w:outlineLvl w:val="0"/>
    </w:pPr>
    <w:rPr>
      <w:b/>
      <w:caps/>
    </w:rPr>
  </w:style>
  <w:style w:type="character" w:customStyle="1" w:styleId="1fd">
    <w:name w:val="заголовок 1 Знак"/>
    <w:link w:val="1fc"/>
    <w:rsid w:val="00AD55F4"/>
    <w:rPr>
      <w:rFonts w:ascii="Times New Roman" w:eastAsia="Times New Roman" w:hAnsi="Times New Roman" w:cs="Times New Roman"/>
      <w:b/>
      <w:caps/>
      <w:sz w:val="24"/>
      <w:szCs w:val="24"/>
      <w:shd w:val="clear" w:color="auto" w:fill="FFFFFF"/>
      <w:lang w:eastAsia="ru-RU"/>
    </w:rPr>
  </w:style>
  <w:style w:type="paragraph" w:customStyle="1" w:styleId="1fe">
    <w:name w:val="Загол. 1 ур."/>
    <w:basedOn w:val="a3"/>
    <w:rsid w:val="00AD55F4"/>
    <w:pPr>
      <w:keepNext/>
      <w:keepLines/>
      <w:widowControl w:val="0"/>
      <w:autoSpaceDE w:val="0"/>
      <w:autoSpaceDN w:val="0"/>
      <w:adjustRightInd w:val="0"/>
      <w:spacing w:before="57" w:after="57" w:line="220" w:lineRule="atLeast"/>
      <w:jc w:val="center"/>
    </w:pPr>
    <w:rPr>
      <w:rFonts w:ascii="PragmaticaCTT" w:hAnsi="PragmaticaCTT" w:cs="PragmaticaCTT"/>
      <w:b/>
      <w:bCs/>
      <w:caps/>
      <w:sz w:val="22"/>
      <w:szCs w:val="22"/>
    </w:rPr>
  </w:style>
  <w:style w:type="paragraph" w:customStyle="1" w:styleId="4">
    <w:name w:val="заголовок 4"/>
    <w:basedOn w:val="a3"/>
    <w:rsid w:val="00AD55F4"/>
    <w:pPr>
      <w:keepNext/>
      <w:numPr>
        <w:numId w:val="8"/>
      </w:numPr>
      <w:tabs>
        <w:tab w:val="left" w:pos="0"/>
      </w:tabs>
      <w:spacing w:before="240" w:after="60"/>
      <w:outlineLvl w:val="3"/>
    </w:pPr>
    <w:rPr>
      <w:bCs/>
      <w:i/>
      <w:sz w:val="28"/>
      <w:szCs w:val="28"/>
    </w:rPr>
  </w:style>
  <w:style w:type="paragraph" w:customStyle="1" w:styleId="1ff">
    <w:name w:val="Обычный1"/>
    <w:rsid w:val="00AD55F4"/>
    <w:pPr>
      <w:widowControl w:val="0"/>
      <w:spacing w:before="100" w:after="100" w:line="240" w:lineRule="auto"/>
    </w:pPr>
    <w:rPr>
      <w:rFonts w:ascii="Times New Roman" w:eastAsia="Times New Roman" w:hAnsi="Times New Roman" w:cs="Times New Roman"/>
      <w:sz w:val="24"/>
      <w:szCs w:val="20"/>
      <w:lang w:eastAsia="ru-RU"/>
    </w:rPr>
  </w:style>
  <w:style w:type="character" w:customStyle="1" w:styleId="lbldata1">
    <w:name w:val="lbldata1"/>
    <w:rsid w:val="00AD55F4"/>
    <w:rPr>
      <w:rFonts w:ascii="Arial" w:hAnsi="Arial" w:cs="Arial"/>
      <w:sz w:val="24"/>
      <w:szCs w:val="24"/>
      <w:u w:val="single"/>
    </w:rPr>
  </w:style>
  <w:style w:type="character" w:customStyle="1" w:styleId="111">
    <w:name w:val="Заголовок 1 Знак1"/>
    <w:aliases w:val="Знак Знак1,Текст Знак1,Заголовок 1 Знак Знак Знак2,Знак Заголовок 1 Знак Знак1,Знак6 Знак2,Знак7 Знак Знак Знак Знак2,Знак7 Знак1 Знак Знак2,Знак7 Знак Знак Знак11, Знак Знак Знак1,Знак Знак86,Заголовок 1 Знак3,Знак4 Знак12"/>
    <w:rsid w:val="00AD55F4"/>
    <w:rPr>
      <w:rFonts w:ascii="Cambria" w:hAnsi="Cambria" w:cs="Times New Roman"/>
      <w:b/>
      <w:bCs/>
      <w:color w:val="365F91"/>
      <w:sz w:val="28"/>
      <w:szCs w:val="28"/>
    </w:rPr>
  </w:style>
  <w:style w:type="character" w:customStyle="1" w:styleId="apple-converted-space">
    <w:name w:val="apple-converted-space"/>
    <w:rsid w:val="00AD55F4"/>
  </w:style>
  <w:style w:type="paragraph" w:styleId="afffc">
    <w:name w:val="List Paragraph"/>
    <w:basedOn w:val="a3"/>
    <w:link w:val="afffd"/>
    <w:uiPriority w:val="99"/>
    <w:qFormat/>
    <w:rsid w:val="00AD55F4"/>
    <w:pPr>
      <w:ind w:left="708"/>
    </w:pPr>
  </w:style>
  <w:style w:type="character" w:customStyle="1" w:styleId="afffd">
    <w:name w:val="Абзац списка Знак"/>
    <w:link w:val="afffc"/>
    <w:uiPriority w:val="99"/>
    <w:rsid w:val="00AD55F4"/>
    <w:rPr>
      <w:rFonts w:ascii="Times New Roman" w:eastAsia="Times New Roman" w:hAnsi="Times New Roman" w:cs="Times New Roman"/>
      <w:sz w:val="24"/>
      <w:szCs w:val="24"/>
    </w:rPr>
  </w:style>
  <w:style w:type="character" w:customStyle="1" w:styleId="211">
    <w:name w:val="Заголовок 2 Знак1"/>
    <w:uiPriority w:val="99"/>
    <w:rsid w:val="00AD55F4"/>
    <w:rPr>
      <w:rFonts w:ascii="Arial" w:hAnsi="Arial" w:cs="Arial"/>
      <w:b/>
      <w:bCs/>
      <w:i/>
      <w:iCs/>
      <w:sz w:val="28"/>
      <w:szCs w:val="28"/>
      <w:lang w:val="ru-RU" w:eastAsia="en-US" w:bidi="ar-SA"/>
    </w:rPr>
  </w:style>
  <w:style w:type="character" w:customStyle="1" w:styleId="apple-style-span">
    <w:name w:val="apple-style-span"/>
    <w:uiPriority w:val="99"/>
    <w:rsid w:val="00AD55F4"/>
  </w:style>
  <w:style w:type="paragraph" w:customStyle="1" w:styleId="1ff0">
    <w:name w:val="абзац1"/>
    <w:basedOn w:val="a3"/>
    <w:rsid w:val="00AD55F4"/>
    <w:pPr>
      <w:widowControl w:val="0"/>
      <w:tabs>
        <w:tab w:val="left" w:pos="1152"/>
      </w:tabs>
      <w:autoSpaceDE w:val="0"/>
      <w:autoSpaceDN w:val="0"/>
      <w:ind w:firstLine="431"/>
    </w:pPr>
    <w:rPr>
      <w:rFonts w:ascii="Courier New" w:hAnsi="Courier New" w:cs="Courier New"/>
    </w:rPr>
  </w:style>
  <w:style w:type="paragraph" w:customStyle="1" w:styleId="141">
    <w:name w:val="Стиль 14 пт По ширине"/>
    <w:basedOn w:val="a3"/>
    <w:rsid w:val="00AD55F4"/>
    <w:pPr>
      <w:jc w:val="both"/>
    </w:pPr>
    <w:rPr>
      <w:sz w:val="28"/>
      <w:szCs w:val="20"/>
    </w:rPr>
  </w:style>
  <w:style w:type="paragraph" w:customStyle="1" w:styleId="text">
    <w:name w:val="text"/>
    <w:basedOn w:val="a3"/>
    <w:rsid w:val="00AD55F4"/>
    <w:pPr>
      <w:spacing w:before="100" w:beforeAutospacing="1" w:after="100" w:afterAutospacing="1"/>
    </w:pPr>
  </w:style>
  <w:style w:type="character" w:customStyle="1" w:styleId="112">
    <w:name w:val="1 Заголовок 1 Знак"/>
    <w:link w:val="113"/>
    <w:locked/>
    <w:rsid w:val="00AD55F4"/>
    <w:rPr>
      <w:rFonts w:ascii="Arial" w:hAnsi="Arial"/>
      <w:b/>
      <w:sz w:val="32"/>
      <w:szCs w:val="32"/>
    </w:rPr>
  </w:style>
  <w:style w:type="paragraph" w:customStyle="1" w:styleId="113">
    <w:name w:val="1 Заголовок 1"/>
    <w:basedOn w:val="a3"/>
    <w:link w:val="112"/>
    <w:rsid w:val="00AD55F4"/>
    <w:pPr>
      <w:spacing w:before="240" w:after="60"/>
    </w:pPr>
    <w:rPr>
      <w:rFonts w:ascii="Arial" w:eastAsiaTheme="minorHAnsi" w:hAnsi="Arial" w:cstheme="minorBidi"/>
      <w:b/>
      <w:sz w:val="32"/>
      <w:szCs w:val="32"/>
      <w:lang w:eastAsia="en-US"/>
    </w:rPr>
  </w:style>
  <w:style w:type="paragraph" w:customStyle="1" w:styleId="Style14">
    <w:name w:val="Style14"/>
    <w:basedOn w:val="a3"/>
    <w:rsid w:val="00AD55F4"/>
    <w:pPr>
      <w:widowControl w:val="0"/>
      <w:autoSpaceDE w:val="0"/>
      <w:autoSpaceDN w:val="0"/>
      <w:adjustRightInd w:val="0"/>
    </w:pPr>
  </w:style>
  <w:style w:type="paragraph" w:customStyle="1" w:styleId="Style11">
    <w:name w:val="Style11"/>
    <w:basedOn w:val="a3"/>
    <w:rsid w:val="00AD55F4"/>
    <w:pPr>
      <w:widowControl w:val="0"/>
      <w:autoSpaceDE w:val="0"/>
      <w:autoSpaceDN w:val="0"/>
      <w:adjustRightInd w:val="0"/>
    </w:pPr>
  </w:style>
  <w:style w:type="paragraph" w:customStyle="1" w:styleId="FR1">
    <w:name w:val="FR1"/>
    <w:rsid w:val="00AD55F4"/>
    <w:pPr>
      <w:tabs>
        <w:tab w:val="right" w:pos="567"/>
        <w:tab w:val="left" w:pos="680"/>
        <w:tab w:val="left" w:pos="1106"/>
        <w:tab w:val="left" w:pos="1729"/>
        <w:tab w:val="right" w:leader="dot" w:pos="7002"/>
      </w:tabs>
      <w:autoSpaceDE w:val="0"/>
      <w:autoSpaceDN w:val="0"/>
      <w:adjustRightInd w:val="0"/>
      <w:spacing w:before="220" w:after="200" w:line="360" w:lineRule="atLeast"/>
      <w:ind w:left="120"/>
      <w:jc w:val="both"/>
    </w:pPr>
    <w:rPr>
      <w:rFonts w:ascii="Arial" w:eastAsia="Times New Roman" w:hAnsi="Arial" w:cs="Arial"/>
      <w:sz w:val="16"/>
      <w:szCs w:val="16"/>
      <w:lang w:eastAsia="ru-RU"/>
    </w:rPr>
  </w:style>
  <w:style w:type="character" w:customStyle="1" w:styleId="hps">
    <w:name w:val="hps"/>
    <w:rsid w:val="00AD55F4"/>
  </w:style>
  <w:style w:type="paragraph" w:customStyle="1" w:styleId="afffe">
    <w:name w:val="Обычный текст"/>
    <w:basedOn w:val="a3"/>
    <w:link w:val="affff"/>
    <w:rsid w:val="00AD55F4"/>
    <w:pPr>
      <w:ind w:firstLine="454"/>
      <w:jc w:val="both"/>
    </w:pPr>
    <w:rPr>
      <w:szCs w:val="20"/>
    </w:rPr>
  </w:style>
  <w:style w:type="character" w:customStyle="1" w:styleId="affff">
    <w:name w:val="Обычный текст Знак"/>
    <w:link w:val="afffe"/>
    <w:rsid w:val="00AD55F4"/>
    <w:rPr>
      <w:rFonts w:ascii="Times New Roman" w:eastAsia="Times New Roman" w:hAnsi="Times New Roman" w:cs="Times New Roman"/>
      <w:sz w:val="24"/>
      <w:szCs w:val="20"/>
      <w:lang w:eastAsia="ru-RU"/>
    </w:rPr>
  </w:style>
  <w:style w:type="character" w:customStyle="1" w:styleId="Heading1Char">
    <w:name w:val="Heading 1 Char"/>
    <w:aliases w:val="Знак Char,Заголовок 1 Знак Знак Char,Знак Заголовок 1 Char,Знак4 Char,Основной текст с отступом1 Char,Основной текст с отступом Знак Знак Зна Char"/>
    <w:locked/>
    <w:rsid w:val="00AD55F4"/>
    <w:rPr>
      <w:bCs/>
      <w:kern w:val="32"/>
      <w:sz w:val="32"/>
      <w:lang w:val="ru-RU" w:eastAsia="en-US" w:bidi="ar-SA"/>
    </w:rPr>
  </w:style>
  <w:style w:type="character" w:customStyle="1" w:styleId="Heading3Char">
    <w:name w:val="Heading 3 Char"/>
    <w:aliases w:val="Знак2 Char"/>
    <w:locked/>
    <w:rsid w:val="00AD55F4"/>
    <w:rPr>
      <w:rFonts w:ascii="Arial" w:hAnsi="Arial" w:cs="Arial"/>
      <w:b/>
      <w:bCs/>
      <w:sz w:val="26"/>
      <w:szCs w:val="26"/>
      <w:lang w:val="ru-RU" w:eastAsia="en-US" w:bidi="ar-SA"/>
    </w:rPr>
  </w:style>
  <w:style w:type="character" w:customStyle="1" w:styleId="TitleChar">
    <w:name w:val="Title Char"/>
    <w:locked/>
    <w:rsid w:val="00AD55F4"/>
    <w:rPr>
      <w:sz w:val="28"/>
      <w:szCs w:val="24"/>
      <w:lang w:val="en-US" w:eastAsia="ar-SA" w:bidi="ar-SA"/>
    </w:rPr>
  </w:style>
  <w:style w:type="character" w:customStyle="1" w:styleId="BodyTextChar">
    <w:name w:val="Body Text Char"/>
    <w:aliases w:val="Знак1 Char1,Основной текст Знак Char,Body Text Char3,Знак1 Char11,Знак1 Char111"/>
    <w:locked/>
    <w:rsid w:val="00AD55F4"/>
    <w:rPr>
      <w:sz w:val="24"/>
      <w:lang w:val="en-US" w:eastAsia="en-US" w:bidi="ar-SA"/>
    </w:rPr>
  </w:style>
  <w:style w:type="paragraph" w:customStyle="1" w:styleId="l1">
    <w:name w:val="l1"/>
    <w:basedOn w:val="a3"/>
    <w:rsid w:val="00AD55F4"/>
    <w:pPr>
      <w:spacing w:before="100" w:beforeAutospacing="1" w:after="100" w:afterAutospacing="1"/>
    </w:pPr>
  </w:style>
  <w:style w:type="paragraph" w:customStyle="1" w:styleId="l2">
    <w:name w:val="l2"/>
    <w:basedOn w:val="a3"/>
    <w:rsid w:val="00AD55F4"/>
    <w:pPr>
      <w:spacing w:before="100" w:beforeAutospacing="1" w:after="100" w:afterAutospacing="1"/>
    </w:p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Знак61 Char"/>
    <w:locked/>
    <w:rsid w:val="00AD55F4"/>
    <w:rPr>
      <w:sz w:val="24"/>
      <w:szCs w:val="24"/>
      <w:lang w:val="ru-RU" w:eastAsia="ru-RU" w:bidi="ar-SA"/>
    </w:rPr>
  </w:style>
  <w:style w:type="character" w:customStyle="1" w:styleId="gapspan">
    <w:name w:val="gapspan"/>
    <w:rsid w:val="00AD55F4"/>
    <w:rPr>
      <w:rFonts w:cs="Times New Roman"/>
    </w:rPr>
  </w:style>
  <w:style w:type="paragraph" w:customStyle="1" w:styleId="TablLeft">
    <w:name w:val="Tabl Left"/>
    <w:basedOn w:val="a3"/>
    <w:semiHidden/>
    <w:rsid w:val="00AD55F4"/>
    <w:pPr>
      <w:overflowPunct w:val="0"/>
      <w:autoSpaceDE w:val="0"/>
      <w:autoSpaceDN w:val="0"/>
      <w:adjustRightInd w:val="0"/>
      <w:textAlignment w:val="baseline"/>
    </w:pPr>
    <w:rPr>
      <w:sz w:val="28"/>
      <w:szCs w:val="20"/>
    </w:rPr>
  </w:style>
  <w:style w:type="character" w:customStyle="1" w:styleId="citecrochet1">
    <w:name w:val="cite_crochet1"/>
    <w:rsid w:val="00AD55F4"/>
    <w:rPr>
      <w:vanish/>
    </w:rPr>
  </w:style>
  <w:style w:type="character" w:customStyle="1" w:styleId="nowrap1">
    <w:name w:val="nowrap1"/>
    <w:rsid w:val="00AD55F4"/>
  </w:style>
  <w:style w:type="paragraph" w:customStyle="1" w:styleId="style3">
    <w:name w:val="style3"/>
    <w:basedOn w:val="a3"/>
    <w:rsid w:val="00AD55F4"/>
    <w:pPr>
      <w:spacing w:before="100" w:beforeAutospacing="1" w:after="100" w:afterAutospacing="1"/>
    </w:pPr>
    <w:rPr>
      <w:rFonts w:ascii="Verdana" w:hAnsi="Verdana"/>
      <w:sz w:val="18"/>
      <w:szCs w:val="18"/>
    </w:rPr>
  </w:style>
  <w:style w:type="character" w:customStyle="1" w:styleId="zagl">
    <w:name w:val="zagl"/>
    <w:rsid w:val="00AD55F4"/>
  </w:style>
  <w:style w:type="character" w:customStyle="1" w:styleId="font4">
    <w:name w:val="font4"/>
    <w:rsid w:val="00AD55F4"/>
  </w:style>
  <w:style w:type="paragraph" w:customStyle="1" w:styleId="tekstob">
    <w:name w:val="tekstob"/>
    <w:basedOn w:val="a3"/>
    <w:rsid w:val="00AD55F4"/>
    <w:pPr>
      <w:spacing w:before="100" w:beforeAutospacing="1" w:after="100" w:afterAutospacing="1"/>
    </w:pPr>
  </w:style>
  <w:style w:type="character" w:customStyle="1" w:styleId="st1">
    <w:name w:val="st1"/>
    <w:rsid w:val="00AD55F4"/>
  </w:style>
  <w:style w:type="character" w:customStyle="1" w:styleId="p1">
    <w:name w:val="p1"/>
    <w:rsid w:val="00AD55F4"/>
    <w:rPr>
      <w:rFonts w:cs="Times New Roman"/>
    </w:rPr>
  </w:style>
  <w:style w:type="character" w:customStyle="1" w:styleId="accented">
    <w:name w:val="accented"/>
    <w:rsid w:val="00AD55F4"/>
  </w:style>
  <w:style w:type="character" w:customStyle="1" w:styleId="editsection">
    <w:name w:val="editsection"/>
    <w:rsid w:val="00AD55F4"/>
  </w:style>
  <w:style w:type="paragraph" w:customStyle="1" w:styleId="-1">
    <w:name w:val="Обычный-1"/>
    <w:basedOn w:val="a3"/>
    <w:rsid w:val="00AD55F4"/>
    <w:pPr>
      <w:widowControl w:val="0"/>
      <w:spacing w:line="360" w:lineRule="auto"/>
      <w:ind w:firstLine="720"/>
      <w:jc w:val="both"/>
    </w:pPr>
    <w:rPr>
      <w:szCs w:val="20"/>
    </w:rPr>
  </w:style>
  <w:style w:type="paragraph" w:customStyle="1" w:styleId="text-v">
    <w:name w:val="text-v"/>
    <w:basedOn w:val="a3"/>
    <w:rsid w:val="00AD55F4"/>
    <w:pPr>
      <w:spacing w:before="100" w:beforeAutospacing="1" w:after="100" w:afterAutospacing="1"/>
    </w:pPr>
  </w:style>
  <w:style w:type="paragraph" w:customStyle="1" w:styleId="normal5">
    <w:name w:val="normal5"/>
    <w:basedOn w:val="a3"/>
    <w:rsid w:val="00AD55F4"/>
    <w:pPr>
      <w:spacing w:before="100" w:beforeAutospacing="1" w:after="100" w:afterAutospacing="1"/>
    </w:pPr>
  </w:style>
  <w:style w:type="paragraph" w:styleId="affff0">
    <w:name w:val="No Spacing"/>
    <w:link w:val="affff1"/>
    <w:qFormat/>
    <w:rsid w:val="00AD55F4"/>
    <w:pPr>
      <w:spacing w:after="0" w:line="240" w:lineRule="auto"/>
    </w:pPr>
    <w:rPr>
      <w:rFonts w:ascii="Times New Roman" w:eastAsia="Times New Roman" w:hAnsi="Times New Roman" w:cs="Times New Roman"/>
      <w:sz w:val="24"/>
      <w:szCs w:val="24"/>
      <w:lang w:eastAsia="ru-RU"/>
    </w:rPr>
  </w:style>
  <w:style w:type="character" w:customStyle="1" w:styleId="affff1">
    <w:name w:val="Без интервала Знак"/>
    <w:link w:val="affff0"/>
    <w:locked/>
    <w:rsid w:val="00AD55F4"/>
    <w:rPr>
      <w:rFonts w:ascii="Times New Roman" w:eastAsia="Times New Roman" w:hAnsi="Times New Roman" w:cs="Times New Roman"/>
      <w:sz w:val="24"/>
      <w:szCs w:val="24"/>
      <w:lang w:eastAsia="ru-RU"/>
    </w:rPr>
  </w:style>
  <w:style w:type="paragraph" w:customStyle="1" w:styleId="1ff1">
    <w:name w:val="Основной текст1"/>
    <w:basedOn w:val="1a"/>
    <w:rsid w:val="00AD55F4"/>
    <w:pPr>
      <w:widowControl/>
      <w:spacing w:after="120"/>
      <w:ind w:firstLine="0"/>
      <w:jc w:val="left"/>
    </w:pPr>
    <w:rPr>
      <w:rFonts w:ascii="Times New Roman" w:hAnsi="Times New Roman"/>
      <w:sz w:val="24"/>
    </w:rPr>
  </w:style>
  <w:style w:type="character" w:customStyle="1" w:styleId="FontStyle571">
    <w:name w:val="Font Style571"/>
    <w:rsid w:val="00AD55F4"/>
    <w:rPr>
      <w:rFonts w:ascii="Times New Roman" w:hAnsi="Times New Roman" w:cs="Times New Roman"/>
      <w:b/>
      <w:bCs/>
      <w:i/>
      <w:iCs/>
      <w:spacing w:val="30"/>
      <w:sz w:val="20"/>
      <w:szCs w:val="20"/>
    </w:rPr>
  </w:style>
  <w:style w:type="character" w:customStyle="1" w:styleId="FontStyle658">
    <w:name w:val="Font Style658"/>
    <w:rsid w:val="00AD55F4"/>
    <w:rPr>
      <w:rFonts w:ascii="Times New Roman" w:hAnsi="Times New Roman" w:cs="Times New Roman"/>
      <w:b/>
      <w:bCs/>
      <w:spacing w:val="-30"/>
      <w:sz w:val="32"/>
      <w:szCs w:val="32"/>
    </w:rPr>
  </w:style>
  <w:style w:type="character" w:customStyle="1" w:styleId="FontStyle596">
    <w:name w:val="Font Style596"/>
    <w:rsid w:val="00AD55F4"/>
    <w:rPr>
      <w:rFonts w:ascii="Consolas" w:hAnsi="Consolas" w:cs="Consolas"/>
      <w:i/>
      <w:iCs/>
      <w:spacing w:val="10"/>
      <w:sz w:val="24"/>
      <w:szCs w:val="24"/>
    </w:rPr>
  </w:style>
  <w:style w:type="character" w:customStyle="1" w:styleId="FontStyle621">
    <w:name w:val="Font Style621"/>
    <w:rsid w:val="00AD55F4"/>
    <w:rPr>
      <w:rFonts w:ascii="Times New Roman" w:hAnsi="Times New Roman" w:cs="Times New Roman" w:hint="default"/>
      <w:b/>
      <w:bCs/>
      <w:i/>
      <w:iCs/>
      <w:spacing w:val="30"/>
      <w:sz w:val="18"/>
      <w:szCs w:val="18"/>
    </w:rPr>
  </w:style>
  <w:style w:type="paragraph" w:customStyle="1" w:styleId="Style570">
    <w:name w:val="Style570"/>
    <w:basedOn w:val="a3"/>
    <w:rsid w:val="00AD55F4"/>
    <w:pPr>
      <w:widowControl w:val="0"/>
      <w:autoSpaceDE w:val="0"/>
      <w:autoSpaceDN w:val="0"/>
      <w:adjustRightInd w:val="0"/>
    </w:pPr>
  </w:style>
  <w:style w:type="character" w:customStyle="1" w:styleId="FontStyle870">
    <w:name w:val="Font Style870"/>
    <w:rsid w:val="00AD55F4"/>
    <w:rPr>
      <w:rFonts w:ascii="Times New Roman" w:hAnsi="Times New Roman" w:cs="Times New Roman" w:hint="default"/>
      <w:b/>
      <w:bCs/>
      <w:i/>
      <w:iCs/>
      <w:sz w:val="22"/>
      <w:szCs w:val="22"/>
    </w:rPr>
  </w:style>
  <w:style w:type="paragraph" w:customStyle="1" w:styleId="Style43">
    <w:name w:val="Style43"/>
    <w:basedOn w:val="a3"/>
    <w:rsid w:val="00AD55F4"/>
    <w:pPr>
      <w:widowControl w:val="0"/>
      <w:autoSpaceDE w:val="0"/>
      <w:autoSpaceDN w:val="0"/>
      <w:adjustRightInd w:val="0"/>
      <w:spacing w:line="211" w:lineRule="exact"/>
      <w:ind w:hanging="756"/>
    </w:pPr>
  </w:style>
  <w:style w:type="paragraph" w:customStyle="1" w:styleId="Style318">
    <w:name w:val="Style318"/>
    <w:basedOn w:val="a3"/>
    <w:rsid w:val="00AD55F4"/>
    <w:pPr>
      <w:widowControl w:val="0"/>
      <w:autoSpaceDE w:val="0"/>
      <w:autoSpaceDN w:val="0"/>
      <w:adjustRightInd w:val="0"/>
      <w:spacing w:line="223" w:lineRule="exact"/>
      <w:ind w:firstLine="374"/>
      <w:jc w:val="both"/>
    </w:pPr>
  </w:style>
  <w:style w:type="character" w:customStyle="1" w:styleId="FontStyle846">
    <w:name w:val="Font Style846"/>
    <w:rsid w:val="00AD55F4"/>
    <w:rPr>
      <w:rFonts w:ascii="Times New Roman" w:hAnsi="Times New Roman" w:cs="Times New Roman"/>
      <w:b/>
      <w:bCs/>
      <w:sz w:val="22"/>
      <w:szCs w:val="22"/>
    </w:rPr>
  </w:style>
  <w:style w:type="character" w:customStyle="1" w:styleId="FontStyle811">
    <w:name w:val="Font Style811"/>
    <w:rsid w:val="00AD55F4"/>
    <w:rPr>
      <w:rFonts w:ascii="Times New Roman" w:hAnsi="Times New Roman" w:cs="Times New Roman"/>
      <w:b/>
      <w:bCs/>
      <w:i/>
      <w:iCs/>
      <w:sz w:val="22"/>
      <w:szCs w:val="22"/>
    </w:rPr>
  </w:style>
  <w:style w:type="paragraph" w:customStyle="1" w:styleId="bodytext">
    <w:name w:val="bodytext"/>
    <w:basedOn w:val="a3"/>
    <w:rsid w:val="00AD55F4"/>
    <w:pPr>
      <w:spacing w:after="100" w:afterAutospacing="1" w:line="300" w:lineRule="atLeast"/>
    </w:pPr>
    <w:rPr>
      <w:rFonts w:ascii="Arial" w:hAnsi="Arial" w:cs="Arial"/>
      <w:color w:val="666666"/>
      <w:sz w:val="21"/>
      <w:szCs w:val="21"/>
    </w:rPr>
  </w:style>
  <w:style w:type="paragraph" w:customStyle="1" w:styleId="subheader">
    <w:name w:val="subheader"/>
    <w:basedOn w:val="a3"/>
    <w:rsid w:val="00AD55F4"/>
    <w:pPr>
      <w:spacing w:before="100" w:beforeAutospacing="1" w:after="100" w:afterAutospacing="1" w:line="330" w:lineRule="atLeast"/>
    </w:pPr>
    <w:rPr>
      <w:rFonts w:ascii="Arial" w:hAnsi="Arial" w:cs="Arial"/>
      <w:b/>
      <w:bCs/>
      <w:color w:val="660033"/>
      <w:spacing w:val="48"/>
      <w:sz w:val="21"/>
      <w:szCs w:val="21"/>
    </w:rPr>
  </w:style>
  <w:style w:type="paragraph" w:customStyle="1" w:styleId="affff2">
    <w:name w:val="Îáû÷íûé"/>
    <w:rsid w:val="00AD55F4"/>
    <w:pPr>
      <w:widowControl w:val="0"/>
      <w:spacing w:after="0" w:line="240" w:lineRule="auto"/>
    </w:pPr>
    <w:rPr>
      <w:rFonts w:ascii="Arial" w:eastAsia="Times New Roman" w:hAnsi="Arial" w:cs="Times New Roman"/>
      <w:sz w:val="20"/>
      <w:szCs w:val="20"/>
      <w:lang w:eastAsia="ru-RU"/>
    </w:rPr>
  </w:style>
  <w:style w:type="character" w:customStyle="1" w:styleId="b-forumtext">
    <w:name w:val="b-forum__text"/>
    <w:rsid w:val="00AD55F4"/>
  </w:style>
  <w:style w:type="character" w:customStyle="1" w:styleId="mymarkfind">
    <w:name w:val="my_mark_find"/>
    <w:rsid w:val="00AD55F4"/>
  </w:style>
  <w:style w:type="paragraph" w:customStyle="1" w:styleId="3a">
    <w:name w:val="Знак3"/>
    <w:basedOn w:val="a3"/>
    <w:rsid w:val="00AD55F4"/>
    <w:pPr>
      <w:tabs>
        <w:tab w:val="left" w:pos="643"/>
      </w:tabs>
      <w:spacing w:after="160" w:line="240" w:lineRule="exact"/>
    </w:pPr>
    <w:rPr>
      <w:rFonts w:ascii="Verdana" w:hAnsi="Verdana" w:cs="Verdana"/>
      <w:sz w:val="20"/>
      <w:szCs w:val="20"/>
      <w:lang w:val="en-US" w:eastAsia="en-US"/>
    </w:rPr>
  </w:style>
  <w:style w:type="paragraph" w:customStyle="1" w:styleId="text0">
    <w:name w:val="text0"/>
    <w:basedOn w:val="a3"/>
    <w:rsid w:val="00AD55F4"/>
    <w:pPr>
      <w:spacing w:before="48" w:after="48"/>
      <w:jc w:val="both"/>
    </w:pPr>
  </w:style>
  <w:style w:type="character" w:customStyle="1" w:styleId="b-serp-url">
    <w:name w:val="b-serp-url"/>
    <w:rsid w:val="00AD55F4"/>
  </w:style>
  <w:style w:type="paragraph" w:styleId="z-2">
    <w:name w:val="HTML Bottom of Form"/>
    <w:basedOn w:val="a3"/>
    <w:next w:val="a3"/>
    <w:link w:val="z-3"/>
    <w:rsid w:val="00AD55F4"/>
    <w:pPr>
      <w:pBdr>
        <w:top w:val="single" w:sz="6" w:space="1" w:color="auto"/>
      </w:pBdr>
      <w:jc w:val="center"/>
    </w:pPr>
    <w:rPr>
      <w:rFonts w:ascii="Arial" w:hAnsi="Arial"/>
      <w:vanish/>
      <w:sz w:val="16"/>
      <w:szCs w:val="16"/>
    </w:rPr>
  </w:style>
  <w:style w:type="character" w:customStyle="1" w:styleId="z-3">
    <w:name w:val="z-Конец формы Знак"/>
    <w:basedOn w:val="a4"/>
    <w:link w:val="z-2"/>
    <w:rsid w:val="00AD55F4"/>
    <w:rPr>
      <w:rFonts w:ascii="Arial" w:eastAsia="Times New Roman" w:hAnsi="Arial" w:cs="Times New Roman"/>
      <w:vanish/>
      <w:sz w:val="16"/>
      <w:szCs w:val="16"/>
    </w:rPr>
  </w:style>
  <w:style w:type="paragraph" w:customStyle="1" w:styleId="3b">
    <w:name w:val="Стиль3"/>
    <w:basedOn w:val="a3"/>
    <w:link w:val="3c"/>
    <w:rsid w:val="00AD55F4"/>
    <w:pPr>
      <w:widowControl w:val="0"/>
      <w:autoSpaceDE w:val="0"/>
      <w:autoSpaceDN w:val="0"/>
      <w:adjustRightInd w:val="0"/>
      <w:ind w:firstLine="567"/>
      <w:jc w:val="both"/>
    </w:pPr>
    <w:rPr>
      <w:b/>
      <w:sz w:val="28"/>
      <w:szCs w:val="20"/>
    </w:rPr>
  </w:style>
  <w:style w:type="character" w:customStyle="1" w:styleId="3c">
    <w:name w:val="Стиль3 Знак"/>
    <w:link w:val="3b"/>
    <w:locked/>
    <w:rsid w:val="00AD55F4"/>
    <w:rPr>
      <w:rFonts w:ascii="Times New Roman" w:eastAsia="Times New Roman" w:hAnsi="Times New Roman" w:cs="Times New Roman"/>
      <w:b/>
      <w:sz w:val="28"/>
      <w:szCs w:val="20"/>
      <w:lang w:eastAsia="ru-RU"/>
    </w:rPr>
  </w:style>
  <w:style w:type="paragraph" w:customStyle="1" w:styleId="biblio">
    <w:name w:val="biblio"/>
    <w:basedOn w:val="a3"/>
    <w:rsid w:val="00AD55F4"/>
    <w:pPr>
      <w:spacing w:before="48" w:after="48"/>
      <w:ind w:firstLine="360"/>
      <w:jc w:val="both"/>
    </w:pPr>
    <w:rPr>
      <w:sz w:val="19"/>
      <w:szCs w:val="19"/>
    </w:rPr>
  </w:style>
  <w:style w:type="paragraph" w:customStyle="1" w:styleId="biblio0">
    <w:name w:val="biblio0"/>
    <w:basedOn w:val="a3"/>
    <w:rsid w:val="00AD55F4"/>
    <w:pPr>
      <w:spacing w:before="48" w:after="48"/>
      <w:jc w:val="both"/>
    </w:pPr>
    <w:rPr>
      <w:sz w:val="19"/>
      <w:szCs w:val="19"/>
    </w:rPr>
  </w:style>
  <w:style w:type="paragraph" w:customStyle="1" w:styleId="podpis">
    <w:name w:val="podpis"/>
    <w:basedOn w:val="a3"/>
    <w:rsid w:val="00AD55F4"/>
    <w:pPr>
      <w:spacing w:before="48" w:after="48"/>
      <w:jc w:val="right"/>
    </w:pPr>
    <w:rPr>
      <w:i/>
      <w:iCs/>
      <w:sz w:val="19"/>
      <w:szCs w:val="19"/>
    </w:rPr>
  </w:style>
  <w:style w:type="paragraph" w:customStyle="1" w:styleId="ris">
    <w:name w:val="ris"/>
    <w:basedOn w:val="a3"/>
    <w:rsid w:val="00AD55F4"/>
    <w:pPr>
      <w:spacing w:before="48" w:after="48"/>
      <w:jc w:val="center"/>
    </w:pPr>
    <w:rPr>
      <w:i/>
      <w:iCs/>
      <w:sz w:val="19"/>
      <w:szCs w:val="19"/>
    </w:rPr>
  </w:style>
  <w:style w:type="paragraph" w:customStyle="1" w:styleId="small">
    <w:name w:val="small"/>
    <w:basedOn w:val="a3"/>
    <w:rsid w:val="00AD55F4"/>
    <w:pPr>
      <w:spacing w:before="48" w:after="48"/>
      <w:ind w:firstLine="360"/>
      <w:jc w:val="both"/>
    </w:pPr>
    <w:rPr>
      <w:sz w:val="19"/>
      <w:szCs w:val="19"/>
    </w:rPr>
  </w:style>
  <w:style w:type="paragraph" w:customStyle="1" w:styleId="small0">
    <w:name w:val="small0"/>
    <w:basedOn w:val="a3"/>
    <w:rsid w:val="00AD55F4"/>
    <w:pPr>
      <w:spacing w:before="48" w:after="48"/>
      <w:jc w:val="both"/>
    </w:pPr>
    <w:rPr>
      <w:sz w:val="19"/>
      <w:szCs w:val="19"/>
    </w:rPr>
  </w:style>
  <w:style w:type="paragraph" w:customStyle="1" w:styleId="stih4">
    <w:name w:val="stih4"/>
    <w:basedOn w:val="a3"/>
    <w:rsid w:val="00AD55F4"/>
    <w:pPr>
      <w:spacing w:before="120" w:after="120"/>
      <w:ind w:left="3240"/>
    </w:pPr>
    <w:rPr>
      <w:sz w:val="19"/>
      <w:szCs w:val="19"/>
    </w:rPr>
  </w:style>
  <w:style w:type="paragraph" w:customStyle="1" w:styleId="zag8">
    <w:name w:val="zag8"/>
    <w:basedOn w:val="a3"/>
    <w:rsid w:val="00AD55F4"/>
    <w:pPr>
      <w:spacing w:before="240" w:after="48"/>
      <w:jc w:val="center"/>
    </w:pPr>
    <w:rPr>
      <w:sz w:val="19"/>
      <w:szCs w:val="19"/>
    </w:rPr>
  </w:style>
  <w:style w:type="character" w:customStyle="1" w:styleId="page">
    <w:name w:val="page"/>
    <w:rsid w:val="00AD55F4"/>
    <w:rPr>
      <w:i/>
      <w:iCs/>
      <w:vanish/>
      <w:color w:val="00008B"/>
      <w:sz w:val="19"/>
      <w:szCs w:val="19"/>
      <w:bdr w:val="single" w:sz="4" w:space="0" w:color="C1C1C1"/>
    </w:rPr>
  </w:style>
  <w:style w:type="paragraph" w:customStyle="1" w:styleId="hook">
    <w:name w:val="hook"/>
    <w:basedOn w:val="a3"/>
    <w:rsid w:val="00AD55F4"/>
    <w:pPr>
      <w:spacing w:before="100" w:beforeAutospacing="1" w:after="100" w:afterAutospacing="1"/>
    </w:pPr>
    <w:rPr>
      <w:rFonts w:ascii="Comic Sans MS" w:hAnsi="Comic Sans MS"/>
      <w:b/>
      <w:bCs/>
    </w:rPr>
  </w:style>
  <w:style w:type="character" w:customStyle="1" w:styleId="current">
    <w:name w:val="current"/>
    <w:rsid w:val="00AD55F4"/>
  </w:style>
  <w:style w:type="paragraph" w:customStyle="1" w:styleId="affff3">
    <w:name w:val="Цитаты"/>
    <w:basedOn w:val="1a"/>
    <w:rsid w:val="00AD55F4"/>
    <w:pPr>
      <w:widowControl/>
      <w:snapToGrid w:val="0"/>
      <w:spacing w:before="100" w:after="100"/>
      <w:ind w:left="360" w:right="360" w:firstLine="0"/>
      <w:jc w:val="left"/>
    </w:pPr>
    <w:rPr>
      <w:rFonts w:ascii="Times New Roman" w:hAnsi="Times New Roman"/>
      <w:snapToGrid/>
      <w:sz w:val="24"/>
    </w:rPr>
  </w:style>
  <w:style w:type="paragraph" w:customStyle="1" w:styleId="Web">
    <w:name w:val="Обычный (Web)"/>
    <w:basedOn w:val="a3"/>
    <w:rsid w:val="00AD55F4"/>
    <w:pPr>
      <w:spacing w:before="100" w:after="100"/>
      <w:jc w:val="both"/>
    </w:pPr>
    <w:rPr>
      <w:rFonts w:ascii="Arial" w:hAnsi="Arial"/>
      <w:color w:val="000000"/>
      <w:sz w:val="20"/>
      <w:szCs w:val="20"/>
    </w:rPr>
  </w:style>
  <w:style w:type="character" w:customStyle="1" w:styleId="udar">
    <w:name w:val="udar"/>
    <w:rsid w:val="00AD55F4"/>
    <w:rPr>
      <w:rFonts w:cs="Times New Roman"/>
    </w:rPr>
  </w:style>
  <w:style w:type="paragraph" w:customStyle="1" w:styleId="CharCharCarCarCharCharCarCarCharCharCarCarCharChar">
    <w:name w:val="Char Char Car Car Char Char Car Car Char Char Car Car Char Char"/>
    <w:basedOn w:val="a3"/>
    <w:rsid w:val="00AD55F4"/>
    <w:pPr>
      <w:spacing w:after="160" w:line="240" w:lineRule="exact"/>
    </w:pPr>
    <w:rPr>
      <w:sz w:val="20"/>
      <w:szCs w:val="20"/>
    </w:rPr>
  </w:style>
  <w:style w:type="paragraph" w:customStyle="1" w:styleId="310">
    <w:name w:val="Основной текст с отступом 31"/>
    <w:basedOn w:val="a3"/>
    <w:rsid w:val="00AD55F4"/>
    <w:pPr>
      <w:ind w:firstLine="567"/>
      <w:jc w:val="both"/>
    </w:pPr>
    <w:rPr>
      <w:rFonts w:ascii="Arial" w:hAnsi="Arial"/>
      <w:sz w:val="20"/>
      <w:szCs w:val="20"/>
    </w:rPr>
  </w:style>
  <w:style w:type="character" w:customStyle="1" w:styleId="submenu-table">
    <w:name w:val="submenu-table"/>
    <w:rsid w:val="00AD55F4"/>
  </w:style>
  <w:style w:type="paragraph" w:customStyle="1" w:styleId="book">
    <w:name w:val="book"/>
    <w:basedOn w:val="a3"/>
    <w:rsid w:val="00AD55F4"/>
    <w:pPr>
      <w:ind w:firstLine="450"/>
      <w:jc w:val="both"/>
    </w:pPr>
  </w:style>
  <w:style w:type="character" w:customStyle="1" w:styleId="bday">
    <w:name w:val="bday"/>
    <w:rsid w:val="00AD55F4"/>
  </w:style>
  <w:style w:type="paragraph" w:customStyle="1" w:styleId="212">
    <w:name w:val="Основной текст 21"/>
    <w:basedOn w:val="a3"/>
    <w:rsid w:val="00AD55F4"/>
    <w:pPr>
      <w:shd w:val="clear" w:color="auto" w:fill="FFFFFF"/>
      <w:spacing w:before="233" w:line="360" w:lineRule="auto"/>
      <w:ind w:left="1701" w:hanging="567"/>
    </w:pPr>
    <w:rPr>
      <w:b/>
      <w:color w:val="000000"/>
      <w:spacing w:val="-5"/>
      <w:sz w:val="28"/>
      <w:szCs w:val="20"/>
    </w:rPr>
  </w:style>
  <w:style w:type="character" w:customStyle="1" w:styleId="1ff2">
    <w:name w:val="Верхний колонтитул Знак1"/>
    <w:rsid w:val="00AD55F4"/>
    <w:rPr>
      <w:sz w:val="24"/>
      <w:szCs w:val="24"/>
    </w:rPr>
  </w:style>
  <w:style w:type="paragraph" w:customStyle="1" w:styleId="Style45">
    <w:name w:val="Style45"/>
    <w:basedOn w:val="a3"/>
    <w:rsid w:val="00AD55F4"/>
    <w:pPr>
      <w:widowControl w:val="0"/>
      <w:autoSpaceDE w:val="0"/>
      <w:autoSpaceDN w:val="0"/>
      <w:adjustRightInd w:val="0"/>
      <w:spacing w:line="480" w:lineRule="exact"/>
      <w:ind w:firstLine="691"/>
      <w:jc w:val="both"/>
    </w:pPr>
  </w:style>
  <w:style w:type="character" w:customStyle="1" w:styleId="affff4">
    <w:name w:val="Знак Знак"/>
    <w:aliases w:val="Заголовок 1 Знак Знак Знак,Знак Заголовок 1 Знак Знак,Заголовок 1 Знак Знак Знак1,Заголовок 1 Знак Знак1,heading 1 Знак,heading 1 Знак Знак,Заголовок 1 Знак Знак2,Знак Заголовок 1 Знак1,Знак Знак Знак21,Знак Знак Знак2,Знак Знак4 Знак2"/>
    <w:locked/>
    <w:rsid w:val="00AD55F4"/>
    <w:rPr>
      <w:b/>
      <w:caps/>
      <w:sz w:val="24"/>
      <w:szCs w:val="24"/>
      <w:lang w:val="ru-RU" w:eastAsia="ru-RU" w:bidi="ar-SA"/>
    </w:rPr>
  </w:style>
  <w:style w:type="character" w:customStyle="1" w:styleId="400">
    <w:name w:val="Знак Знак40"/>
    <w:locked/>
    <w:rsid w:val="00AD55F4"/>
    <w:rPr>
      <w:rFonts w:ascii="Arial" w:hAnsi="Arial" w:cs="Arial"/>
      <w:b/>
      <w:bCs/>
      <w:i/>
      <w:iCs/>
      <w:sz w:val="28"/>
      <w:szCs w:val="28"/>
      <w:lang w:val="ru-RU" w:eastAsia="en-US" w:bidi="ar-SA"/>
    </w:rPr>
  </w:style>
  <w:style w:type="character" w:customStyle="1" w:styleId="390">
    <w:name w:val="Знак Знак39"/>
    <w:locked/>
    <w:rsid w:val="00AD55F4"/>
    <w:rPr>
      <w:b/>
      <w:bCs/>
      <w:sz w:val="27"/>
      <w:szCs w:val="27"/>
      <w:lang w:val="ru-RU" w:eastAsia="ru-RU" w:bidi="ar-SA"/>
    </w:rPr>
  </w:style>
  <w:style w:type="character" w:customStyle="1" w:styleId="380">
    <w:name w:val="Знак Знак38"/>
    <w:locked/>
    <w:rsid w:val="00AD55F4"/>
    <w:rPr>
      <w:b/>
      <w:bCs/>
      <w:sz w:val="28"/>
      <w:szCs w:val="28"/>
      <w:lang w:val="ru-RU" w:eastAsia="ru-RU" w:bidi="ar-SA"/>
    </w:rPr>
  </w:style>
  <w:style w:type="character" w:customStyle="1" w:styleId="370">
    <w:name w:val="Знак Знак37"/>
    <w:locked/>
    <w:rsid w:val="00AD55F4"/>
    <w:rPr>
      <w:b/>
      <w:bCs/>
      <w:i/>
      <w:iCs/>
      <w:sz w:val="26"/>
      <w:szCs w:val="26"/>
      <w:lang w:val="ru-RU" w:eastAsia="ru-RU" w:bidi="ar-SA"/>
    </w:rPr>
  </w:style>
  <w:style w:type="character" w:customStyle="1" w:styleId="360">
    <w:name w:val="Знак Знак36"/>
    <w:locked/>
    <w:rsid w:val="00AD55F4"/>
    <w:rPr>
      <w:sz w:val="24"/>
      <w:lang w:val="ru-RU" w:eastAsia="ru-RU" w:bidi="ar-SA"/>
    </w:rPr>
  </w:style>
  <w:style w:type="character" w:customStyle="1" w:styleId="350">
    <w:name w:val="Знак Знак35"/>
    <w:locked/>
    <w:rsid w:val="00AD55F4"/>
    <w:rPr>
      <w:sz w:val="24"/>
      <w:szCs w:val="24"/>
      <w:lang w:val="ru-RU" w:eastAsia="ru-RU" w:bidi="ar-SA"/>
    </w:rPr>
  </w:style>
  <w:style w:type="character" w:customStyle="1" w:styleId="340">
    <w:name w:val="Знак Знак34"/>
    <w:locked/>
    <w:rsid w:val="00AD55F4"/>
    <w:rPr>
      <w:i/>
      <w:iCs/>
      <w:sz w:val="24"/>
      <w:szCs w:val="24"/>
      <w:lang w:val="ru-RU" w:eastAsia="ru-RU" w:bidi="ar-SA"/>
    </w:rPr>
  </w:style>
  <w:style w:type="character" w:customStyle="1" w:styleId="affff5">
    <w:name w:val="Знак Знак Знак"/>
    <w:locked/>
    <w:rsid w:val="00AD55F4"/>
    <w:rPr>
      <w:rFonts w:ascii="Courier New" w:hAnsi="Courier New" w:cs="Courier New"/>
      <w:lang w:val="ru-RU" w:eastAsia="ru-RU" w:bidi="ar-SA"/>
    </w:rPr>
  </w:style>
  <w:style w:type="paragraph" w:customStyle="1" w:styleId="affff6">
    <w:name w:val="Знак Знак Знак Знак Знак Знак"/>
    <w:basedOn w:val="a3"/>
    <w:rsid w:val="00AD55F4"/>
    <w:pPr>
      <w:tabs>
        <w:tab w:val="left" w:pos="643"/>
      </w:tabs>
      <w:spacing w:after="160" w:line="240" w:lineRule="exact"/>
    </w:pPr>
    <w:rPr>
      <w:rFonts w:ascii="Verdana" w:hAnsi="Verdana" w:cs="Verdana"/>
      <w:sz w:val="20"/>
      <w:szCs w:val="20"/>
      <w:lang w:val="en-US" w:eastAsia="en-US"/>
    </w:rPr>
  </w:style>
  <w:style w:type="paragraph" w:customStyle="1" w:styleId="affff7">
    <w:name w:val="......."/>
    <w:basedOn w:val="a3"/>
    <w:next w:val="a3"/>
    <w:rsid w:val="00AD55F4"/>
    <w:pPr>
      <w:autoSpaceDE w:val="0"/>
      <w:autoSpaceDN w:val="0"/>
      <w:adjustRightInd w:val="0"/>
    </w:pPr>
  </w:style>
  <w:style w:type="paragraph" w:customStyle="1" w:styleId="affff8">
    <w:name w:val="Темы"/>
    <w:basedOn w:val="a3"/>
    <w:link w:val="affff9"/>
    <w:rsid w:val="00AD55F4"/>
    <w:pPr>
      <w:keepNext/>
    </w:pPr>
  </w:style>
  <w:style w:type="character" w:customStyle="1" w:styleId="affff9">
    <w:name w:val="Темы Знак"/>
    <w:link w:val="affff8"/>
    <w:locked/>
    <w:rsid w:val="00AD55F4"/>
    <w:rPr>
      <w:rFonts w:ascii="Times New Roman" w:eastAsia="Times New Roman" w:hAnsi="Times New Roman" w:cs="Times New Roman"/>
      <w:sz w:val="24"/>
      <w:szCs w:val="24"/>
      <w:lang w:eastAsia="ru-RU"/>
    </w:rPr>
  </w:style>
  <w:style w:type="paragraph" w:customStyle="1" w:styleId="affffa">
    <w:name w:val="a"/>
    <w:basedOn w:val="a3"/>
    <w:rsid w:val="00AD55F4"/>
    <w:pPr>
      <w:spacing w:before="100" w:beforeAutospacing="1" w:after="100" w:afterAutospacing="1"/>
    </w:pPr>
  </w:style>
  <w:style w:type="paragraph" w:customStyle="1" w:styleId="acxspmiddle">
    <w:name w:val="acxspmiddle"/>
    <w:basedOn w:val="a3"/>
    <w:rsid w:val="00AD55F4"/>
    <w:pPr>
      <w:spacing w:before="100" w:beforeAutospacing="1" w:after="100" w:afterAutospacing="1"/>
    </w:pPr>
  </w:style>
  <w:style w:type="character" w:customStyle="1" w:styleId="affffb">
    <w:name w:val="Основной текст_"/>
    <w:link w:val="1ff3"/>
    <w:locked/>
    <w:rsid w:val="00AD55F4"/>
    <w:rPr>
      <w:rFonts w:ascii="Arial" w:hAnsi="Arial" w:cs="Arial"/>
      <w:sz w:val="19"/>
      <w:szCs w:val="19"/>
      <w:shd w:val="clear" w:color="auto" w:fill="FFFFFF"/>
    </w:rPr>
  </w:style>
  <w:style w:type="paragraph" w:customStyle="1" w:styleId="1ff3">
    <w:name w:val="Основной текст1"/>
    <w:basedOn w:val="a3"/>
    <w:link w:val="affffb"/>
    <w:rsid w:val="00AD55F4"/>
    <w:pPr>
      <w:shd w:val="clear" w:color="auto" w:fill="FFFFFF"/>
      <w:spacing w:before="180" w:line="235" w:lineRule="exact"/>
      <w:jc w:val="both"/>
    </w:pPr>
    <w:rPr>
      <w:rFonts w:ascii="Arial" w:eastAsiaTheme="minorHAnsi" w:hAnsi="Arial" w:cs="Arial"/>
      <w:sz w:val="19"/>
      <w:szCs w:val="19"/>
      <w:shd w:val="clear" w:color="auto" w:fill="FFFFFF"/>
      <w:lang w:eastAsia="en-US"/>
    </w:rPr>
  </w:style>
  <w:style w:type="paragraph" w:customStyle="1" w:styleId="2TimesNewRoman120">
    <w:name w:val="Стиль Заголовок 2 + (латиница) Times New Roman 12 пт Перед:  0 пт..."/>
    <w:basedOn w:val="21"/>
    <w:rsid w:val="00AD55F4"/>
    <w:pPr>
      <w:tabs>
        <w:tab w:val="left" w:pos="792"/>
      </w:tabs>
    </w:pPr>
    <w:rPr>
      <w:rFonts w:ascii="Times New Roman" w:hAnsi="Times New Roman" w:cs="Times New Roman"/>
      <w:i w:val="0"/>
      <w:iCs w:val="0"/>
      <w:kern w:val="32"/>
      <w:sz w:val="24"/>
      <w:szCs w:val="20"/>
      <w:lang w:eastAsia="ru-RU"/>
    </w:rPr>
  </w:style>
  <w:style w:type="paragraph" w:customStyle="1" w:styleId="Style9">
    <w:name w:val="Style9"/>
    <w:basedOn w:val="a3"/>
    <w:rsid w:val="00AD55F4"/>
    <w:pPr>
      <w:widowControl w:val="0"/>
      <w:autoSpaceDE w:val="0"/>
      <w:autoSpaceDN w:val="0"/>
      <w:adjustRightInd w:val="0"/>
    </w:pPr>
  </w:style>
  <w:style w:type="paragraph" w:customStyle="1" w:styleId="affffc">
    <w:name w:val="Знак Знак Знак Знак Знак Знак Знак Знак Знак Знак Знак Знак Знак"/>
    <w:basedOn w:val="a3"/>
    <w:rsid w:val="00AD55F4"/>
    <w:pPr>
      <w:spacing w:after="160" w:line="240" w:lineRule="exact"/>
    </w:pPr>
    <w:rPr>
      <w:rFonts w:ascii="Verdana" w:hAnsi="Verdana"/>
      <w:lang w:val="en-US" w:eastAsia="en-US"/>
    </w:rPr>
  </w:style>
  <w:style w:type="paragraph" w:customStyle="1" w:styleId="Style24">
    <w:name w:val="Style24"/>
    <w:basedOn w:val="a3"/>
    <w:rsid w:val="00AD55F4"/>
    <w:pPr>
      <w:widowControl w:val="0"/>
      <w:autoSpaceDE w:val="0"/>
      <w:autoSpaceDN w:val="0"/>
      <w:adjustRightInd w:val="0"/>
      <w:spacing w:line="482" w:lineRule="exact"/>
      <w:ind w:firstLine="720"/>
      <w:jc w:val="both"/>
    </w:pPr>
  </w:style>
  <w:style w:type="paragraph" w:customStyle="1" w:styleId="ConsPlusTitle">
    <w:name w:val="ConsPlusTitle"/>
    <w:rsid w:val="00AD55F4"/>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1ff4">
    <w:name w:val="Текст1"/>
    <w:basedOn w:val="a3"/>
    <w:rsid w:val="00AD55F4"/>
    <w:rPr>
      <w:rFonts w:ascii="Courier New" w:hAnsi="Courier New"/>
      <w:sz w:val="20"/>
      <w:szCs w:val="20"/>
    </w:rPr>
  </w:style>
  <w:style w:type="paragraph" w:customStyle="1" w:styleId="ConsPlusNormal">
    <w:name w:val="ConsPlusNormal"/>
    <w:link w:val="ConsPlusNormal0"/>
    <w:rsid w:val="00AD55F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AD55F4"/>
    <w:rPr>
      <w:rFonts w:ascii="Arial" w:eastAsia="Times New Roman" w:hAnsi="Arial" w:cs="Arial"/>
      <w:sz w:val="20"/>
      <w:szCs w:val="20"/>
      <w:lang w:eastAsia="ru-RU"/>
    </w:rPr>
  </w:style>
  <w:style w:type="paragraph" w:customStyle="1" w:styleId="213">
    <w:name w:val="Заголовок 21"/>
    <w:basedOn w:val="a3"/>
    <w:next w:val="a3"/>
    <w:rsid w:val="00AD55F4"/>
    <w:pPr>
      <w:keepNext/>
      <w:widowControl w:val="0"/>
      <w:jc w:val="center"/>
    </w:pPr>
    <w:rPr>
      <w:b/>
      <w:sz w:val="26"/>
      <w:szCs w:val="20"/>
    </w:rPr>
  </w:style>
  <w:style w:type="paragraph" w:customStyle="1" w:styleId="2f1">
    <w:name w:val="Обычный2"/>
    <w:basedOn w:val="a3"/>
    <w:rsid w:val="00AD55F4"/>
    <w:pPr>
      <w:spacing w:before="100" w:beforeAutospacing="1" w:after="100" w:afterAutospacing="1"/>
    </w:pPr>
  </w:style>
  <w:style w:type="paragraph" w:customStyle="1" w:styleId="2f2">
    <w:name w:val="заголовок 2"/>
    <w:basedOn w:val="a3"/>
    <w:next w:val="a3"/>
    <w:rsid w:val="00AD55F4"/>
    <w:pPr>
      <w:keepNext/>
      <w:widowControl w:val="0"/>
      <w:autoSpaceDE w:val="0"/>
      <w:autoSpaceDN w:val="0"/>
      <w:adjustRightInd w:val="0"/>
      <w:spacing w:line="190" w:lineRule="atLeast"/>
      <w:ind w:firstLine="284"/>
      <w:jc w:val="both"/>
    </w:pPr>
    <w:rPr>
      <w:rFonts w:ascii="PragmaticaCTT" w:hAnsi="PragmaticaCTT" w:cs="PragmaticaCTT"/>
    </w:rPr>
  </w:style>
  <w:style w:type="paragraph" w:customStyle="1" w:styleId="2TimesNewRoman0">
    <w:name w:val="Стиль заголовок 2 + Times New Roman полужирный Первая строка:  0..."/>
    <w:basedOn w:val="2f2"/>
    <w:rsid w:val="00AD55F4"/>
    <w:pPr>
      <w:spacing w:before="24" w:after="16"/>
      <w:ind w:firstLine="454"/>
      <w:jc w:val="center"/>
    </w:pPr>
    <w:rPr>
      <w:rFonts w:ascii="Times New Roman" w:hAnsi="Times New Roman" w:cs="Times New Roman"/>
      <w:b/>
      <w:bCs/>
    </w:rPr>
  </w:style>
  <w:style w:type="paragraph" w:customStyle="1" w:styleId="46">
    <w:name w:val="Стиль4"/>
    <w:basedOn w:val="21"/>
    <w:rsid w:val="00AD55F4"/>
    <w:pPr>
      <w:spacing w:before="0" w:after="0" w:line="312" w:lineRule="auto"/>
      <w:ind w:firstLine="454"/>
    </w:pPr>
    <w:rPr>
      <w:rFonts w:ascii="Times New Roman" w:hAnsi="Times New Roman" w:cs="Times New Roman"/>
      <w:i w:val="0"/>
      <w:iCs w:val="0"/>
      <w:sz w:val="24"/>
      <w:szCs w:val="24"/>
      <w:lang w:eastAsia="ru-RU"/>
    </w:rPr>
  </w:style>
  <w:style w:type="paragraph" w:customStyle="1" w:styleId="55">
    <w:name w:val="Стиль5"/>
    <w:basedOn w:val="32"/>
    <w:rsid w:val="00AD55F4"/>
    <w:pPr>
      <w:keepNext/>
      <w:spacing w:before="0" w:beforeAutospacing="0" w:after="0" w:afterAutospacing="0" w:line="312" w:lineRule="auto"/>
      <w:ind w:firstLine="454"/>
    </w:pPr>
    <w:rPr>
      <w:sz w:val="22"/>
      <w:szCs w:val="22"/>
    </w:rPr>
  </w:style>
  <w:style w:type="paragraph" w:customStyle="1" w:styleId="63">
    <w:name w:val="Стиль6"/>
    <w:basedOn w:val="a3"/>
    <w:rsid w:val="00AD55F4"/>
    <w:pPr>
      <w:spacing w:line="312" w:lineRule="auto"/>
      <w:ind w:firstLine="454"/>
      <w:jc w:val="both"/>
    </w:pPr>
  </w:style>
  <w:style w:type="paragraph" w:customStyle="1" w:styleId="affffd">
    <w:name w:val="Стиль По ширине"/>
    <w:basedOn w:val="a3"/>
    <w:rsid w:val="00AD55F4"/>
    <w:pPr>
      <w:spacing w:line="312" w:lineRule="auto"/>
      <w:ind w:firstLine="454"/>
      <w:jc w:val="both"/>
    </w:pPr>
  </w:style>
  <w:style w:type="paragraph" w:customStyle="1" w:styleId="Style8">
    <w:name w:val="Style8"/>
    <w:basedOn w:val="a3"/>
    <w:rsid w:val="00AD55F4"/>
    <w:pPr>
      <w:widowControl w:val="0"/>
      <w:autoSpaceDE w:val="0"/>
      <w:autoSpaceDN w:val="0"/>
      <w:adjustRightInd w:val="0"/>
      <w:spacing w:line="214" w:lineRule="exact"/>
      <w:jc w:val="center"/>
    </w:pPr>
    <w:rPr>
      <w:rFonts w:ascii="Palatino Linotype" w:hAnsi="Palatino Linotype"/>
    </w:rPr>
  </w:style>
  <w:style w:type="paragraph" w:customStyle="1" w:styleId="Style33">
    <w:name w:val="Style33"/>
    <w:basedOn w:val="a3"/>
    <w:rsid w:val="00AD55F4"/>
    <w:pPr>
      <w:widowControl w:val="0"/>
      <w:autoSpaceDE w:val="0"/>
      <w:autoSpaceDN w:val="0"/>
      <w:adjustRightInd w:val="0"/>
      <w:spacing w:line="205" w:lineRule="exact"/>
      <w:jc w:val="both"/>
    </w:pPr>
    <w:rPr>
      <w:rFonts w:ascii="Palatino Linotype" w:hAnsi="Palatino Linotype"/>
    </w:rPr>
  </w:style>
  <w:style w:type="paragraph" w:customStyle="1" w:styleId="Style53">
    <w:name w:val="Style53"/>
    <w:basedOn w:val="a3"/>
    <w:rsid w:val="00AD55F4"/>
    <w:pPr>
      <w:widowControl w:val="0"/>
      <w:autoSpaceDE w:val="0"/>
      <w:autoSpaceDN w:val="0"/>
      <w:adjustRightInd w:val="0"/>
      <w:spacing w:line="197" w:lineRule="exact"/>
      <w:ind w:firstLine="456"/>
      <w:jc w:val="both"/>
    </w:pPr>
    <w:rPr>
      <w:rFonts w:ascii="Palatino Linotype" w:hAnsi="Palatino Linotype"/>
    </w:rPr>
  </w:style>
  <w:style w:type="paragraph" w:customStyle="1" w:styleId="Style57">
    <w:name w:val="Style57"/>
    <w:basedOn w:val="a3"/>
    <w:rsid w:val="00AD55F4"/>
    <w:pPr>
      <w:widowControl w:val="0"/>
      <w:autoSpaceDE w:val="0"/>
      <w:autoSpaceDN w:val="0"/>
      <w:adjustRightInd w:val="0"/>
      <w:spacing w:line="216" w:lineRule="exact"/>
      <w:jc w:val="both"/>
    </w:pPr>
    <w:rPr>
      <w:rFonts w:ascii="Palatino Linotype" w:hAnsi="Palatino Linotype"/>
    </w:rPr>
  </w:style>
  <w:style w:type="paragraph" w:customStyle="1" w:styleId="Style35">
    <w:name w:val="Style35"/>
    <w:basedOn w:val="a3"/>
    <w:rsid w:val="00AD55F4"/>
    <w:pPr>
      <w:widowControl w:val="0"/>
      <w:autoSpaceDE w:val="0"/>
      <w:autoSpaceDN w:val="0"/>
      <w:adjustRightInd w:val="0"/>
      <w:spacing w:line="197" w:lineRule="exact"/>
      <w:ind w:firstLine="442"/>
      <w:jc w:val="both"/>
    </w:pPr>
    <w:rPr>
      <w:rFonts w:ascii="Palatino Linotype" w:hAnsi="Palatino Linotype"/>
    </w:rPr>
  </w:style>
  <w:style w:type="paragraph" w:customStyle="1" w:styleId="Style37">
    <w:name w:val="Style37"/>
    <w:basedOn w:val="a3"/>
    <w:rsid w:val="00AD55F4"/>
    <w:pPr>
      <w:widowControl w:val="0"/>
      <w:autoSpaceDE w:val="0"/>
      <w:autoSpaceDN w:val="0"/>
      <w:adjustRightInd w:val="0"/>
      <w:spacing w:line="221" w:lineRule="exact"/>
      <w:ind w:firstLine="221"/>
      <w:jc w:val="both"/>
    </w:pPr>
    <w:rPr>
      <w:rFonts w:ascii="Palatino Linotype" w:hAnsi="Palatino Linotype"/>
    </w:rPr>
  </w:style>
  <w:style w:type="paragraph" w:customStyle="1" w:styleId="Style31">
    <w:name w:val="Style31"/>
    <w:basedOn w:val="a3"/>
    <w:rsid w:val="00AD55F4"/>
    <w:pPr>
      <w:widowControl w:val="0"/>
      <w:autoSpaceDE w:val="0"/>
      <w:autoSpaceDN w:val="0"/>
      <w:adjustRightInd w:val="0"/>
    </w:pPr>
    <w:rPr>
      <w:rFonts w:ascii="Palatino Linotype" w:hAnsi="Palatino Linotype"/>
    </w:rPr>
  </w:style>
  <w:style w:type="paragraph" w:customStyle="1" w:styleId="2Arial12">
    <w:name w:val="Стиль Заголовок 2 + Arial полужирный курсив Перед:  12 пт После..."/>
    <w:basedOn w:val="21"/>
    <w:rsid w:val="00AD55F4"/>
    <w:pPr>
      <w:tabs>
        <w:tab w:val="left" w:pos="720"/>
      </w:tabs>
      <w:ind w:left="720" w:hanging="360"/>
      <w:jc w:val="both"/>
    </w:pPr>
    <w:rPr>
      <w:rFonts w:cs="Times New Roman"/>
      <w:i w:val="0"/>
      <w:sz w:val="24"/>
      <w:szCs w:val="20"/>
      <w:lang w:eastAsia="ru-RU"/>
    </w:rPr>
  </w:style>
  <w:style w:type="paragraph" w:customStyle="1" w:styleId="2Arial0">
    <w:name w:val="Стиль Заголовок 2 + Arial полужирный Слева:  0 см Первая строка:..."/>
    <w:basedOn w:val="21"/>
    <w:rsid w:val="00AD55F4"/>
    <w:pPr>
      <w:tabs>
        <w:tab w:val="left" w:pos="720"/>
      </w:tabs>
      <w:ind w:left="720" w:hanging="360"/>
      <w:jc w:val="both"/>
    </w:pPr>
    <w:rPr>
      <w:rFonts w:cs="Times New Roman"/>
      <w:i w:val="0"/>
      <w:iCs w:val="0"/>
      <w:sz w:val="24"/>
      <w:szCs w:val="20"/>
      <w:lang w:eastAsia="ru-RU"/>
    </w:rPr>
  </w:style>
  <w:style w:type="paragraph" w:customStyle="1" w:styleId="1ff5">
    <w:name w:val="Цитата1"/>
    <w:basedOn w:val="a3"/>
    <w:rsid w:val="00AD55F4"/>
    <w:pPr>
      <w:shd w:val="clear" w:color="auto" w:fill="FFFFFF"/>
      <w:spacing w:before="230" w:line="360" w:lineRule="auto"/>
      <w:ind w:left="1750" w:right="1152" w:hanging="384"/>
      <w:jc w:val="center"/>
    </w:pPr>
    <w:rPr>
      <w:b/>
      <w:color w:val="000000"/>
      <w:spacing w:val="-5"/>
      <w:sz w:val="28"/>
      <w:szCs w:val="20"/>
    </w:rPr>
  </w:style>
  <w:style w:type="paragraph" w:customStyle="1" w:styleId="ConsNormal">
    <w:name w:val="ConsNormal"/>
    <w:link w:val="ConsNormal0"/>
    <w:rsid w:val="00AD55F4"/>
    <w:pPr>
      <w:widowControl w:val="0"/>
      <w:snapToGrid w:val="0"/>
      <w:spacing w:after="0" w:line="240" w:lineRule="auto"/>
      <w:ind w:firstLine="720"/>
    </w:pPr>
    <w:rPr>
      <w:rFonts w:ascii="Arial" w:eastAsia="Times New Roman" w:hAnsi="Arial" w:cs="Times New Roman"/>
      <w:sz w:val="20"/>
      <w:szCs w:val="20"/>
      <w:lang w:eastAsia="ru-RU"/>
    </w:rPr>
  </w:style>
  <w:style w:type="character" w:customStyle="1" w:styleId="ConsNormal0">
    <w:name w:val="ConsNormal Знак"/>
    <w:link w:val="ConsNormal"/>
    <w:rsid w:val="00AD55F4"/>
    <w:rPr>
      <w:rFonts w:ascii="Arial" w:eastAsia="Times New Roman" w:hAnsi="Arial" w:cs="Times New Roman"/>
      <w:sz w:val="20"/>
      <w:szCs w:val="20"/>
      <w:lang w:eastAsia="ru-RU"/>
    </w:rPr>
  </w:style>
  <w:style w:type="paragraph" w:customStyle="1" w:styleId="western">
    <w:name w:val="western"/>
    <w:basedOn w:val="a3"/>
    <w:rsid w:val="00AD55F4"/>
    <w:pPr>
      <w:shd w:val="clear" w:color="auto" w:fill="FFFFFF"/>
      <w:spacing w:before="778" w:line="475" w:lineRule="atLeast"/>
    </w:pPr>
    <w:rPr>
      <w:color w:val="000000"/>
    </w:rPr>
  </w:style>
  <w:style w:type="character" w:customStyle="1" w:styleId="small11">
    <w:name w:val="small11"/>
    <w:rsid w:val="00AD55F4"/>
    <w:rPr>
      <w:rFonts w:ascii="Times New Roman" w:hAnsi="Times New Roman" w:cs="Times New Roman" w:hint="default"/>
      <w:sz w:val="16"/>
      <w:szCs w:val="16"/>
    </w:rPr>
  </w:style>
  <w:style w:type="character" w:customStyle="1" w:styleId="b-serp-urlitem1">
    <w:name w:val="b-serp-url__item1"/>
    <w:rsid w:val="00AD55F4"/>
    <w:rPr>
      <w:rFonts w:ascii="Times New Roman" w:hAnsi="Times New Roman" w:cs="Times New Roman" w:hint="default"/>
    </w:rPr>
  </w:style>
  <w:style w:type="character" w:customStyle="1" w:styleId="121">
    <w:name w:val="Знак Знак12"/>
    <w:locked/>
    <w:rsid w:val="00AD55F4"/>
    <w:rPr>
      <w:b/>
      <w:bCs w:val="0"/>
      <w:caps/>
      <w:sz w:val="24"/>
      <w:szCs w:val="24"/>
      <w:lang w:val="ru-RU" w:eastAsia="ru-RU" w:bidi="ar-SA"/>
    </w:rPr>
  </w:style>
  <w:style w:type="character" w:customStyle="1" w:styleId="tbln121">
    <w:name w:val="tbln121"/>
    <w:rsid w:val="00AD55F4"/>
    <w:rPr>
      <w:rFonts w:ascii="Arial" w:hAnsi="Arial" w:cs="Arial" w:hint="default"/>
      <w:b w:val="0"/>
      <w:bCs w:val="0"/>
      <w:i/>
      <w:iCs/>
      <w:strike w:val="0"/>
      <w:dstrike w:val="0"/>
      <w:color w:val="000000"/>
      <w:sz w:val="18"/>
      <w:szCs w:val="18"/>
      <w:u w:val="none"/>
    </w:rPr>
  </w:style>
  <w:style w:type="character" w:customStyle="1" w:styleId="mistake">
    <w:name w:val="mistake"/>
    <w:rsid w:val="00AD55F4"/>
    <w:rPr>
      <w:sz w:val="24"/>
      <w:szCs w:val="24"/>
    </w:rPr>
  </w:style>
  <w:style w:type="character" w:customStyle="1" w:styleId="trb12">
    <w:name w:val="trb12"/>
    <w:rsid w:val="00AD55F4"/>
  </w:style>
  <w:style w:type="character" w:customStyle="1" w:styleId="tbln12">
    <w:name w:val="tbln12"/>
    <w:rsid w:val="00AD55F4"/>
  </w:style>
  <w:style w:type="character" w:customStyle="1" w:styleId="tbb12">
    <w:name w:val="tbb12"/>
    <w:rsid w:val="00AD55F4"/>
  </w:style>
  <w:style w:type="character" w:customStyle="1" w:styleId="hpsatn">
    <w:name w:val="hps atn"/>
    <w:rsid w:val="00AD55F4"/>
  </w:style>
  <w:style w:type="character" w:customStyle="1" w:styleId="64">
    <w:name w:val="Знак Знак6"/>
    <w:rsid w:val="00AD55F4"/>
    <w:rPr>
      <w:rFonts w:ascii="Arial" w:hAnsi="Arial" w:cs="Arial" w:hint="default"/>
      <w:b/>
      <w:bCs/>
      <w:kern w:val="32"/>
      <w:sz w:val="32"/>
      <w:szCs w:val="32"/>
    </w:rPr>
  </w:style>
  <w:style w:type="character" w:customStyle="1" w:styleId="FontStyle42">
    <w:name w:val="Font Style42"/>
    <w:rsid w:val="00AD55F4"/>
    <w:rPr>
      <w:rFonts w:ascii="Times New Roman" w:hAnsi="Times New Roman" w:cs="Times New Roman" w:hint="default"/>
      <w:sz w:val="26"/>
      <w:szCs w:val="26"/>
    </w:rPr>
  </w:style>
  <w:style w:type="character" w:customStyle="1" w:styleId="FontStyle41">
    <w:name w:val="Font Style41"/>
    <w:rsid w:val="00AD55F4"/>
    <w:rPr>
      <w:rFonts w:ascii="Times New Roman" w:hAnsi="Times New Roman" w:cs="Times New Roman" w:hint="default"/>
      <w:sz w:val="26"/>
      <w:szCs w:val="26"/>
    </w:rPr>
  </w:style>
  <w:style w:type="character" w:customStyle="1" w:styleId="affffe">
    <w:name w:val="Основной текст Знак Знак Знак"/>
    <w:aliases w:val=" Знак1 Знак"/>
    <w:locked/>
    <w:rsid w:val="00AD55F4"/>
    <w:rPr>
      <w:sz w:val="24"/>
      <w:szCs w:val="24"/>
      <w:lang w:val="ru-RU" w:eastAsia="ru-RU" w:bidi="ar-SA"/>
    </w:rPr>
  </w:style>
  <w:style w:type="character" w:customStyle="1" w:styleId="FontStyle139">
    <w:name w:val="Font Style139"/>
    <w:rsid w:val="00AD55F4"/>
    <w:rPr>
      <w:rFonts w:ascii="Palatino Linotype" w:hAnsi="Palatino Linotype" w:cs="Palatino Linotype" w:hint="default"/>
      <w:sz w:val="18"/>
      <w:szCs w:val="18"/>
    </w:rPr>
  </w:style>
  <w:style w:type="character" w:customStyle="1" w:styleId="FontStyle157">
    <w:name w:val="Font Style157"/>
    <w:rsid w:val="00AD55F4"/>
    <w:rPr>
      <w:rFonts w:ascii="Palatino Linotype" w:hAnsi="Palatino Linotype" w:cs="Palatino Linotype" w:hint="default"/>
      <w:sz w:val="18"/>
      <w:szCs w:val="18"/>
    </w:rPr>
  </w:style>
  <w:style w:type="character" w:customStyle="1" w:styleId="FontStyle138">
    <w:name w:val="Font Style138"/>
    <w:rsid w:val="00AD55F4"/>
    <w:rPr>
      <w:rFonts w:ascii="Palatino Linotype" w:hAnsi="Palatino Linotype" w:cs="Palatino Linotype" w:hint="default"/>
      <w:b/>
      <w:bCs/>
      <w:sz w:val="18"/>
      <w:szCs w:val="18"/>
    </w:rPr>
  </w:style>
  <w:style w:type="character" w:customStyle="1" w:styleId="FontStyle146">
    <w:name w:val="Font Style146"/>
    <w:rsid w:val="00AD55F4"/>
    <w:rPr>
      <w:rFonts w:ascii="Palatino Linotype" w:hAnsi="Palatino Linotype" w:cs="Palatino Linotype" w:hint="default"/>
      <w:b/>
      <w:bCs/>
      <w:sz w:val="18"/>
      <w:szCs w:val="18"/>
    </w:rPr>
  </w:style>
  <w:style w:type="character" w:customStyle="1" w:styleId="1ff6">
    <w:name w:val="Основной текст Знак1"/>
    <w:aliases w:val="Основной текст Знак Знак,Основной текст Знак Знак1,Знак1 Знак Знак4,Знак1 Знак,Знак1 Знак6,Основной текст Знак Знак Знак3,Знак1 Знак7,Основной текст Знак Знак Знак4,Основной текст Знак Знак6"/>
    <w:locked/>
    <w:rsid w:val="00AD55F4"/>
    <w:rPr>
      <w:sz w:val="24"/>
      <w:szCs w:val="24"/>
      <w:lang w:val="ru-RU" w:eastAsia="ru-RU" w:bidi="ar-SA"/>
    </w:rPr>
  </w:style>
  <w:style w:type="character" w:customStyle="1" w:styleId="1ff7">
    <w:name w:val="Знак1"/>
    <w:rsid w:val="00AD55F4"/>
    <w:rPr>
      <w:rFonts w:ascii="Arial" w:hAnsi="Arial" w:cs="Arial" w:hint="default"/>
      <w:b/>
      <w:bCs/>
      <w:kern w:val="32"/>
      <w:sz w:val="32"/>
      <w:szCs w:val="32"/>
      <w:lang w:val="ru-RU" w:eastAsia="ru-RU" w:bidi="ar-SA"/>
    </w:rPr>
  </w:style>
  <w:style w:type="character" w:customStyle="1" w:styleId="2f3">
    <w:name w:val="Знак2"/>
    <w:rsid w:val="00AD55F4"/>
    <w:rPr>
      <w:sz w:val="24"/>
      <w:lang w:val="ru-RU" w:eastAsia="en-US" w:bidi="ar-SA"/>
    </w:rPr>
  </w:style>
  <w:style w:type="character" w:customStyle="1" w:styleId="311">
    <w:name w:val="Заголовок 3 Знак1"/>
    <w:aliases w:val="Знак2 Знак3"/>
    <w:locked/>
    <w:rsid w:val="00AD55F4"/>
    <w:rPr>
      <w:b/>
      <w:bCs/>
      <w:sz w:val="27"/>
      <w:szCs w:val="27"/>
      <w:lang w:val="ru-RU" w:eastAsia="ru-RU" w:bidi="ar-SA"/>
    </w:rPr>
  </w:style>
  <w:style w:type="paragraph" w:customStyle="1" w:styleId="mane">
    <w:name w:val="mane"/>
    <w:rsid w:val="00AD55F4"/>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character" w:customStyle="1" w:styleId="FontStyle37">
    <w:name w:val="Font Style37"/>
    <w:rsid w:val="00AD55F4"/>
    <w:rPr>
      <w:rFonts w:ascii="Sylfaen" w:hAnsi="Sylfaen" w:cs="Sylfaen"/>
      <w:sz w:val="18"/>
      <w:szCs w:val="18"/>
    </w:rPr>
  </w:style>
  <w:style w:type="character" w:customStyle="1" w:styleId="keyword1">
    <w:name w:val="keyword1"/>
    <w:rsid w:val="00AD55F4"/>
    <w:rPr>
      <w:i/>
      <w:iCs/>
    </w:rPr>
  </w:style>
  <w:style w:type="character" w:customStyle="1" w:styleId="keyworddef1">
    <w:name w:val="keyword_def1"/>
    <w:rsid w:val="00AD55F4"/>
    <w:rPr>
      <w:b/>
      <w:bCs/>
      <w:i/>
      <w:iCs/>
    </w:rPr>
  </w:style>
  <w:style w:type="character" w:customStyle="1" w:styleId="afffff">
    <w:name w:val="Выделение в тексте документа"/>
    <w:rsid w:val="00AD55F4"/>
    <w:rPr>
      <w:rFonts w:cs="Times New Roman"/>
      <w:b/>
    </w:rPr>
  </w:style>
  <w:style w:type="paragraph" w:customStyle="1" w:styleId="afffff0">
    <w:name w:val="Текст документа"/>
    <w:basedOn w:val="a3"/>
    <w:rsid w:val="00AD55F4"/>
    <w:pPr>
      <w:ind w:firstLine="709"/>
      <w:jc w:val="both"/>
    </w:pPr>
  </w:style>
  <w:style w:type="character" w:customStyle="1" w:styleId="xmlemitalic1">
    <w:name w:val="xml_em_italic1"/>
    <w:rsid w:val="00AD55F4"/>
    <w:rPr>
      <w:i/>
      <w:iCs/>
    </w:rPr>
  </w:style>
  <w:style w:type="paragraph" w:customStyle="1" w:styleId="afffff1">
    <w:name w:val="Модуль"/>
    <w:basedOn w:val="a3"/>
    <w:rsid w:val="00AD55F4"/>
    <w:pPr>
      <w:keepNext/>
      <w:jc w:val="both"/>
    </w:pPr>
  </w:style>
  <w:style w:type="character" w:customStyle="1" w:styleId="WW8Num4z3">
    <w:name w:val="WW8Num4z3"/>
    <w:rsid w:val="00AD55F4"/>
    <w:rPr>
      <w:rFonts w:ascii="Symbol" w:hAnsi="Symbol"/>
    </w:rPr>
  </w:style>
  <w:style w:type="paragraph" w:customStyle="1" w:styleId="114">
    <w:name w:val="Название11"/>
    <w:basedOn w:val="a3"/>
    <w:next w:val="aff2"/>
    <w:qFormat/>
    <w:rsid w:val="00AD55F4"/>
    <w:pPr>
      <w:keepNext/>
      <w:suppressAutoHyphens/>
      <w:spacing w:before="240" w:after="120"/>
    </w:pPr>
    <w:rPr>
      <w:rFonts w:ascii="Arial" w:eastAsia="MS Mincho" w:hAnsi="Arial" w:cs="Tahoma"/>
      <w:sz w:val="28"/>
      <w:szCs w:val="28"/>
      <w:lang w:eastAsia="ar-SA"/>
    </w:rPr>
  </w:style>
  <w:style w:type="paragraph" w:customStyle="1" w:styleId="afffff2">
    <w:name w:val="Содержимое таблицы"/>
    <w:basedOn w:val="a3"/>
    <w:rsid w:val="00AD55F4"/>
    <w:pPr>
      <w:suppressLineNumbers/>
      <w:suppressAutoHyphens/>
    </w:pPr>
    <w:rPr>
      <w:lang w:eastAsia="ar-SA"/>
    </w:rPr>
  </w:style>
  <w:style w:type="paragraph" w:customStyle="1" w:styleId="afffff3">
    <w:name w:val="Заголовок таблицы"/>
    <w:basedOn w:val="afffff2"/>
    <w:rsid w:val="00AD55F4"/>
    <w:pPr>
      <w:jc w:val="center"/>
    </w:pPr>
    <w:rPr>
      <w:b/>
      <w:bCs/>
    </w:rPr>
  </w:style>
  <w:style w:type="paragraph" w:customStyle="1" w:styleId="Style46">
    <w:name w:val="Style46"/>
    <w:basedOn w:val="a3"/>
    <w:rsid w:val="00AD55F4"/>
    <w:pPr>
      <w:widowControl w:val="0"/>
      <w:autoSpaceDE w:val="0"/>
      <w:autoSpaceDN w:val="0"/>
      <w:adjustRightInd w:val="0"/>
      <w:spacing w:line="240" w:lineRule="exact"/>
      <w:ind w:hanging="106"/>
    </w:pPr>
  </w:style>
  <w:style w:type="paragraph" w:customStyle="1" w:styleId="Style61">
    <w:name w:val="Style61"/>
    <w:basedOn w:val="a3"/>
    <w:rsid w:val="00AD55F4"/>
    <w:pPr>
      <w:widowControl w:val="0"/>
      <w:autoSpaceDE w:val="0"/>
      <w:autoSpaceDN w:val="0"/>
      <w:adjustRightInd w:val="0"/>
      <w:spacing w:line="242" w:lineRule="exact"/>
      <w:ind w:hanging="446"/>
    </w:pPr>
  </w:style>
  <w:style w:type="paragraph" w:customStyle="1" w:styleId="Style164">
    <w:name w:val="Style164"/>
    <w:basedOn w:val="a3"/>
    <w:rsid w:val="00AD55F4"/>
    <w:pPr>
      <w:widowControl w:val="0"/>
      <w:autoSpaceDE w:val="0"/>
      <w:autoSpaceDN w:val="0"/>
      <w:adjustRightInd w:val="0"/>
      <w:spacing w:line="247" w:lineRule="exact"/>
      <w:ind w:firstLine="528"/>
      <w:jc w:val="both"/>
    </w:pPr>
  </w:style>
  <w:style w:type="paragraph" w:customStyle="1" w:styleId="14pt">
    <w:name w:val="Стиль Обычный. + 14 pt"/>
    <w:basedOn w:val="a3"/>
    <w:link w:val="14pt0"/>
    <w:rsid w:val="00AD55F4"/>
    <w:pPr>
      <w:shd w:val="clear" w:color="auto" w:fill="FFFFFF"/>
      <w:suppressAutoHyphens/>
      <w:autoSpaceDE w:val="0"/>
      <w:autoSpaceDN w:val="0"/>
      <w:adjustRightInd w:val="0"/>
      <w:spacing w:line="310" w:lineRule="auto"/>
      <w:ind w:firstLine="454"/>
      <w:jc w:val="both"/>
    </w:pPr>
  </w:style>
  <w:style w:type="character" w:customStyle="1" w:styleId="14pt0">
    <w:name w:val="Стиль Обычный. + 14 pt Знак"/>
    <w:link w:val="14pt"/>
    <w:rsid w:val="00AD55F4"/>
    <w:rPr>
      <w:rFonts w:ascii="Times New Roman" w:eastAsia="Times New Roman" w:hAnsi="Times New Roman" w:cs="Times New Roman"/>
      <w:sz w:val="24"/>
      <w:szCs w:val="24"/>
      <w:shd w:val="clear" w:color="auto" w:fill="FFFFFF"/>
    </w:rPr>
  </w:style>
  <w:style w:type="paragraph" w:customStyle="1" w:styleId="1ff8">
    <w:name w:val="Обычный (веб)1"/>
    <w:basedOn w:val="a3"/>
    <w:rsid w:val="00AD55F4"/>
    <w:pPr>
      <w:spacing w:before="100" w:beforeAutospacing="1" w:after="100" w:afterAutospacing="1"/>
      <w:ind w:firstLine="360"/>
      <w:jc w:val="both"/>
    </w:pPr>
  </w:style>
  <w:style w:type="character" w:customStyle="1" w:styleId="c1">
    <w:name w:val="c1"/>
    <w:rsid w:val="00AD55F4"/>
  </w:style>
  <w:style w:type="character" w:customStyle="1" w:styleId="afffff4">
    <w:name w:val="Текст.Акцентированный"/>
    <w:rsid w:val="00AD55F4"/>
    <w:rPr>
      <w:rFonts w:cs="Times New Roman"/>
      <w:i/>
    </w:rPr>
  </w:style>
  <w:style w:type="paragraph" w:customStyle="1" w:styleId="65">
    <w:name w:val="Обычный (веб)6"/>
    <w:basedOn w:val="a3"/>
    <w:rsid w:val="00AD55F4"/>
  </w:style>
  <w:style w:type="paragraph" w:customStyle="1" w:styleId="afffff5">
    <w:name w:val="слайд"/>
    <w:basedOn w:val="a3"/>
    <w:rsid w:val="00AD55F4"/>
    <w:pPr>
      <w:jc w:val="both"/>
    </w:pPr>
    <w:rPr>
      <w:sz w:val="36"/>
      <w:lang w:eastAsia="en-US"/>
    </w:rPr>
  </w:style>
  <w:style w:type="character" w:customStyle="1" w:styleId="st">
    <w:name w:val="st"/>
    <w:rsid w:val="00AD55F4"/>
  </w:style>
  <w:style w:type="character" w:customStyle="1" w:styleId="keyworddef">
    <w:name w:val="keyword_def"/>
    <w:rsid w:val="00AD55F4"/>
  </w:style>
  <w:style w:type="character" w:customStyle="1" w:styleId="grame">
    <w:name w:val="grame"/>
    <w:rsid w:val="00AD55F4"/>
  </w:style>
  <w:style w:type="paragraph" w:customStyle="1" w:styleId="115">
    <w:name w:val="Обычный + 11 пт"/>
    <w:basedOn w:val="a3"/>
    <w:rsid w:val="00AD55F4"/>
    <w:pPr>
      <w:widowControl w:val="0"/>
      <w:shd w:val="clear" w:color="auto" w:fill="FFFFFF"/>
      <w:autoSpaceDE w:val="0"/>
      <w:autoSpaceDN w:val="0"/>
      <w:adjustRightInd w:val="0"/>
      <w:spacing w:before="25" w:line="241" w:lineRule="exact"/>
      <w:ind w:left="7"/>
    </w:pPr>
    <w:rPr>
      <w:sz w:val="22"/>
      <w:szCs w:val="20"/>
    </w:rPr>
  </w:style>
  <w:style w:type="character" w:customStyle="1" w:styleId="fontstyle27">
    <w:name w:val="fontstyle27"/>
    <w:rsid w:val="00AD55F4"/>
  </w:style>
  <w:style w:type="paragraph" w:customStyle="1" w:styleId="afffff6">
    <w:name w:val="Знак Знак Знак Знак Знак Знак Знак Знак Знак Знак Знак Знак Знак"/>
    <w:basedOn w:val="a3"/>
    <w:rsid w:val="00AD55F4"/>
    <w:pPr>
      <w:spacing w:after="160" w:line="240" w:lineRule="exact"/>
    </w:pPr>
    <w:rPr>
      <w:rFonts w:ascii="Verdana" w:hAnsi="Verdana"/>
      <w:lang w:val="en-US" w:eastAsia="en-US"/>
    </w:rPr>
  </w:style>
  <w:style w:type="character" w:customStyle="1" w:styleId="pav31">
    <w:name w:val="pav31"/>
    <w:rsid w:val="00AD55F4"/>
    <w:rPr>
      <w:rFonts w:ascii="Comic Sans MS" w:hAnsi="Comic Sans MS" w:hint="default"/>
      <w:color w:val="272652"/>
      <w:sz w:val="12"/>
      <w:szCs w:val="12"/>
    </w:rPr>
  </w:style>
  <w:style w:type="paragraph" w:customStyle="1" w:styleId="pri">
    <w:name w:val="pri"/>
    <w:basedOn w:val="a3"/>
    <w:rsid w:val="00AD55F4"/>
    <w:pPr>
      <w:spacing w:before="60" w:after="100" w:afterAutospacing="1"/>
      <w:ind w:left="100" w:right="100"/>
    </w:pPr>
    <w:rPr>
      <w:rFonts w:ascii="Comic Sans MS" w:hAnsi="Comic Sans MS"/>
      <w:i/>
      <w:iCs/>
      <w:color w:val="111565"/>
      <w:sz w:val="18"/>
      <w:szCs w:val="18"/>
    </w:rPr>
  </w:style>
  <w:style w:type="paragraph" w:customStyle="1" w:styleId="FR2">
    <w:name w:val="FR2"/>
    <w:link w:val="FR20"/>
    <w:rsid w:val="00AD55F4"/>
    <w:pPr>
      <w:widowControl w:val="0"/>
      <w:spacing w:before="20" w:after="0" w:line="240" w:lineRule="auto"/>
    </w:pPr>
    <w:rPr>
      <w:rFonts w:ascii="Times New Roman" w:eastAsia="Times New Roman" w:hAnsi="Times New Roman" w:cs="Times New Roman"/>
      <w:i/>
      <w:snapToGrid w:val="0"/>
      <w:sz w:val="12"/>
      <w:szCs w:val="20"/>
      <w:lang w:eastAsia="ru-RU"/>
    </w:rPr>
  </w:style>
  <w:style w:type="character" w:customStyle="1" w:styleId="FR20">
    <w:name w:val="FR2 Знак"/>
    <w:link w:val="FR2"/>
    <w:locked/>
    <w:rsid w:val="00AD55F4"/>
    <w:rPr>
      <w:rFonts w:ascii="Times New Roman" w:eastAsia="Times New Roman" w:hAnsi="Times New Roman" w:cs="Times New Roman"/>
      <w:i/>
      <w:snapToGrid w:val="0"/>
      <w:sz w:val="12"/>
      <w:szCs w:val="20"/>
      <w:lang w:eastAsia="ru-RU"/>
    </w:rPr>
  </w:style>
  <w:style w:type="character" w:customStyle="1" w:styleId="WW8Num3z1">
    <w:name w:val="WW8Num3z1"/>
    <w:rsid w:val="00AD55F4"/>
    <w:rPr>
      <w:rFonts w:ascii="Times New Roman" w:eastAsia="Times New Roman" w:hAnsi="Times New Roman" w:cs="Times New Roman"/>
    </w:rPr>
  </w:style>
  <w:style w:type="character" w:customStyle="1" w:styleId="WW8Num4z0">
    <w:name w:val="WW8Num4z0"/>
    <w:rsid w:val="00AD55F4"/>
    <w:rPr>
      <w:rFonts w:ascii="Wingdings" w:hAnsi="Wingdings"/>
    </w:rPr>
  </w:style>
  <w:style w:type="character" w:customStyle="1" w:styleId="WW8Num4z1">
    <w:name w:val="WW8Num4z1"/>
    <w:rsid w:val="00AD55F4"/>
    <w:rPr>
      <w:rFonts w:ascii="Courier New" w:hAnsi="Courier New" w:cs="Courier New"/>
    </w:rPr>
  </w:style>
  <w:style w:type="character" w:customStyle="1" w:styleId="WW8Num6z1">
    <w:name w:val="WW8Num6z1"/>
    <w:rsid w:val="00AD55F4"/>
    <w:rPr>
      <w:rFonts w:ascii="Times New Roman" w:eastAsia="Times New Roman" w:hAnsi="Times New Roman" w:cs="Times New Roman"/>
    </w:rPr>
  </w:style>
  <w:style w:type="character" w:customStyle="1" w:styleId="WW8Num7z1">
    <w:name w:val="WW8Num7z1"/>
    <w:rsid w:val="00AD55F4"/>
    <w:rPr>
      <w:rFonts w:ascii="Times New Roman" w:eastAsia="Times New Roman" w:hAnsi="Times New Roman" w:cs="Times New Roman"/>
    </w:rPr>
  </w:style>
  <w:style w:type="character" w:customStyle="1" w:styleId="WW8Num8z0">
    <w:name w:val="WW8Num8z0"/>
    <w:rsid w:val="00AD55F4"/>
    <w:rPr>
      <w:color w:val="auto"/>
    </w:rPr>
  </w:style>
  <w:style w:type="character" w:customStyle="1" w:styleId="WW8Num14z0">
    <w:name w:val="WW8Num14z0"/>
    <w:rsid w:val="00AD55F4"/>
    <w:rPr>
      <w:rFonts w:ascii="Wingdings" w:hAnsi="Wingdings"/>
    </w:rPr>
  </w:style>
  <w:style w:type="character" w:customStyle="1" w:styleId="WW8Num14z1">
    <w:name w:val="WW8Num14z1"/>
    <w:rsid w:val="00AD55F4"/>
    <w:rPr>
      <w:rFonts w:ascii="Courier New" w:hAnsi="Courier New" w:cs="Courier New"/>
    </w:rPr>
  </w:style>
  <w:style w:type="character" w:customStyle="1" w:styleId="WW8Num14z3">
    <w:name w:val="WW8Num14z3"/>
    <w:rsid w:val="00AD55F4"/>
    <w:rPr>
      <w:rFonts w:ascii="Symbol" w:hAnsi="Symbol"/>
    </w:rPr>
  </w:style>
  <w:style w:type="character" w:customStyle="1" w:styleId="WW8Num15z1">
    <w:name w:val="WW8Num15z1"/>
    <w:rsid w:val="00AD55F4"/>
    <w:rPr>
      <w:rFonts w:ascii="Times New Roman" w:eastAsia="Times New Roman" w:hAnsi="Times New Roman" w:cs="Times New Roman"/>
    </w:rPr>
  </w:style>
  <w:style w:type="character" w:customStyle="1" w:styleId="WW8Num17z1">
    <w:name w:val="WW8Num17z1"/>
    <w:rsid w:val="00AD55F4"/>
    <w:rPr>
      <w:rFonts w:ascii="Times New Roman" w:eastAsia="Times New Roman" w:hAnsi="Times New Roman" w:cs="Times New Roman"/>
    </w:rPr>
  </w:style>
  <w:style w:type="character" w:customStyle="1" w:styleId="WW8Num18z0">
    <w:name w:val="WW8Num18z0"/>
    <w:rsid w:val="00AD55F4"/>
    <w:rPr>
      <w:rFonts w:ascii="Wingdings" w:hAnsi="Wingdings"/>
      <w:sz w:val="20"/>
    </w:rPr>
  </w:style>
  <w:style w:type="character" w:customStyle="1" w:styleId="FontStyle514">
    <w:name w:val="Font Style514"/>
    <w:rsid w:val="00AD55F4"/>
    <w:rPr>
      <w:rFonts w:ascii="Times New Roman" w:hAnsi="Times New Roman" w:cs="Times New Roman" w:hint="default"/>
      <w:sz w:val="20"/>
      <w:szCs w:val="20"/>
    </w:rPr>
  </w:style>
  <w:style w:type="character" w:customStyle="1" w:styleId="FontStyle528">
    <w:name w:val="Font Style528"/>
    <w:rsid w:val="00AD55F4"/>
    <w:rPr>
      <w:rFonts w:ascii="Times New Roman" w:hAnsi="Times New Roman" w:cs="Times New Roman"/>
      <w:b/>
      <w:bCs/>
      <w:i/>
      <w:iCs/>
      <w:sz w:val="16"/>
      <w:szCs w:val="16"/>
    </w:rPr>
  </w:style>
  <w:style w:type="character" w:customStyle="1" w:styleId="MTEquationSection">
    <w:name w:val="MTEquationSection"/>
    <w:rsid w:val="00AD55F4"/>
    <w:rPr>
      <w:vanish/>
      <w:color w:val="FF0000"/>
      <w:lang w:val="en-US"/>
    </w:rPr>
  </w:style>
  <w:style w:type="character" w:customStyle="1" w:styleId="texample1">
    <w:name w:val="texample1"/>
    <w:rsid w:val="00AD55F4"/>
    <w:rPr>
      <w:rFonts w:ascii="Courier New" w:hAnsi="Courier New" w:cs="Courier New" w:hint="default"/>
      <w:color w:val="8B0000"/>
    </w:rPr>
  </w:style>
  <w:style w:type="character" w:customStyle="1" w:styleId="FontStyle28">
    <w:name w:val="Font Style28"/>
    <w:rsid w:val="00AD55F4"/>
    <w:rPr>
      <w:rFonts w:ascii="Times New Roman" w:hAnsi="Times New Roman" w:cs="Times New Roman"/>
      <w:i/>
      <w:iCs/>
      <w:sz w:val="18"/>
      <w:szCs w:val="18"/>
    </w:rPr>
  </w:style>
  <w:style w:type="character" w:customStyle="1" w:styleId="FontStyle33">
    <w:name w:val="Font Style33"/>
    <w:rsid w:val="00AD55F4"/>
    <w:rPr>
      <w:rFonts w:ascii="Arial" w:hAnsi="Arial" w:cs="Arial"/>
      <w:sz w:val="16"/>
      <w:szCs w:val="16"/>
    </w:rPr>
  </w:style>
  <w:style w:type="character" w:customStyle="1" w:styleId="FontStyle20">
    <w:name w:val="Font Style20"/>
    <w:rsid w:val="00AD55F4"/>
    <w:rPr>
      <w:rFonts w:ascii="Book Antiqua" w:hAnsi="Book Antiqua" w:cs="Book Antiqua"/>
      <w:sz w:val="18"/>
      <w:szCs w:val="18"/>
    </w:rPr>
  </w:style>
  <w:style w:type="paragraph" w:customStyle="1" w:styleId="Style6">
    <w:name w:val="Style6"/>
    <w:basedOn w:val="a3"/>
    <w:rsid w:val="00AD55F4"/>
    <w:pPr>
      <w:widowControl w:val="0"/>
      <w:autoSpaceDE w:val="0"/>
      <w:autoSpaceDN w:val="0"/>
      <w:adjustRightInd w:val="0"/>
    </w:pPr>
    <w:rPr>
      <w:rFonts w:ascii="Arial Narrow" w:hAnsi="Arial Narrow"/>
    </w:rPr>
  </w:style>
  <w:style w:type="character" w:customStyle="1" w:styleId="FontStyle14">
    <w:name w:val="Font Style14"/>
    <w:rsid w:val="00AD55F4"/>
    <w:rPr>
      <w:rFonts w:ascii="Franklin Gothic Book" w:hAnsi="Franklin Gothic Book" w:cs="Franklin Gothic Book"/>
      <w:b/>
      <w:bCs/>
      <w:sz w:val="30"/>
      <w:szCs w:val="30"/>
    </w:rPr>
  </w:style>
  <w:style w:type="character" w:customStyle="1" w:styleId="FontStyle13">
    <w:name w:val="Font Style13"/>
    <w:rsid w:val="00AD55F4"/>
    <w:rPr>
      <w:rFonts w:ascii="Arial" w:hAnsi="Arial" w:cs="Arial"/>
      <w:b/>
      <w:bCs/>
      <w:sz w:val="14"/>
      <w:szCs w:val="14"/>
    </w:rPr>
  </w:style>
  <w:style w:type="paragraph" w:customStyle="1" w:styleId="Style18">
    <w:name w:val="Style18"/>
    <w:basedOn w:val="a3"/>
    <w:rsid w:val="00AD55F4"/>
    <w:pPr>
      <w:widowControl w:val="0"/>
      <w:autoSpaceDE w:val="0"/>
      <w:autoSpaceDN w:val="0"/>
      <w:adjustRightInd w:val="0"/>
      <w:spacing w:line="483" w:lineRule="exact"/>
      <w:ind w:firstLine="566"/>
      <w:jc w:val="both"/>
    </w:pPr>
  </w:style>
  <w:style w:type="paragraph" w:customStyle="1" w:styleId="2f4">
    <w:name w:val="Загол. 2 ур."/>
    <w:basedOn w:val="a3"/>
    <w:rsid w:val="00AD55F4"/>
    <w:pPr>
      <w:keepNext/>
      <w:keepLines/>
      <w:autoSpaceDE w:val="0"/>
      <w:autoSpaceDN w:val="0"/>
      <w:adjustRightInd w:val="0"/>
      <w:spacing w:before="221" w:after="221" w:line="220" w:lineRule="atLeast"/>
      <w:jc w:val="center"/>
    </w:pPr>
    <w:rPr>
      <w:rFonts w:ascii="PragmaticaCTT" w:hAnsi="PragmaticaCTT" w:cs="PragmaticaCTT"/>
      <w:b/>
      <w:bCs/>
      <w:sz w:val="22"/>
      <w:szCs w:val="22"/>
    </w:rPr>
  </w:style>
  <w:style w:type="paragraph" w:customStyle="1" w:styleId="3d">
    <w:name w:val="Загол. 3 ур."/>
    <w:rsid w:val="00AD55F4"/>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7">
    <w:name w:val="Обычный. Знак Знак"/>
    <w:basedOn w:val="a3"/>
    <w:rsid w:val="00AD55F4"/>
    <w:pPr>
      <w:widowControl w:val="0"/>
      <w:shd w:val="clear" w:color="auto" w:fill="FFFFFF"/>
      <w:tabs>
        <w:tab w:val="left" w:pos="567"/>
      </w:tabs>
      <w:autoSpaceDE w:val="0"/>
      <w:autoSpaceDN w:val="0"/>
      <w:adjustRightInd w:val="0"/>
      <w:spacing w:line="384" w:lineRule="auto"/>
      <w:ind w:left="737" w:hanging="283"/>
      <w:jc w:val="both"/>
    </w:pPr>
    <w:rPr>
      <w:sz w:val="20"/>
      <w:szCs w:val="20"/>
    </w:rPr>
  </w:style>
  <w:style w:type="paragraph" w:customStyle="1" w:styleId="FR21">
    <w:name w:val="[О] FR2"/>
    <w:rsid w:val="00AD55F4"/>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character" w:customStyle="1" w:styleId="articletext">
    <w:name w:val="article_text"/>
    <w:rsid w:val="00AD55F4"/>
  </w:style>
  <w:style w:type="character" w:customStyle="1" w:styleId="fontstyle15">
    <w:name w:val="fontstyle15"/>
    <w:rsid w:val="00AD55F4"/>
  </w:style>
  <w:style w:type="character" w:customStyle="1" w:styleId="fontstyle140">
    <w:name w:val="fontstyle14"/>
    <w:rsid w:val="00AD55F4"/>
  </w:style>
  <w:style w:type="character" w:customStyle="1" w:styleId="fontstyle16">
    <w:name w:val="fontstyle16"/>
    <w:rsid w:val="00AD55F4"/>
  </w:style>
  <w:style w:type="character" w:customStyle="1" w:styleId="noprint">
    <w:name w:val="noprint"/>
    <w:rsid w:val="00AD55F4"/>
  </w:style>
  <w:style w:type="paragraph" w:customStyle="1" w:styleId="center">
    <w:name w:val="center"/>
    <w:basedOn w:val="a3"/>
    <w:rsid w:val="00AD55F4"/>
    <w:pPr>
      <w:spacing w:before="100" w:beforeAutospacing="1" w:after="100" w:afterAutospacing="1"/>
    </w:pPr>
  </w:style>
  <w:style w:type="paragraph" w:customStyle="1" w:styleId="p12left">
    <w:name w:val="p12_left"/>
    <w:basedOn w:val="a3"/>
    <w:rsid w:val="00AD55F4"/>
    <w:pPr>
      <w:spacing w:before="100" w:beforeAutospacing="1" w:after="100" w:afterAutospacing="1"/>
    </w:pPr>
  </w:style>
  <w:style w:type="character" w:customStyle="1" w:styleId="spelle">
    <w:name w:val="spelle"/>
    <w:rsid w:val="00AD55F4"/>
  </w:style>
  <w:style w:type="character" w:customStyle="1" w:styleId="a00">
    <w:name w:val="a0"/>
    <w:rsid w:val="00AD55F4"/>
  </w:style>
  <w:style w:type="character" w:customStyle="1" w:styleId="style10">
    <w:name w:val="style1"/>
    <w:rsid w:val="00AD55F4"/>
  </w:style>
  <w:style w:type="character" w:customStyle="1" w:styleId="Typewriter">
    <w:name w:val="Typewriter"/>
    <w:rsid w:val="00AD55F4"/>
    <w:rPr>
      <w:rFonts w:ascii="Courier New" w:hAnsi="Courier New"/>
      <w:sz w:val="20"/>
    </w:rPr>
  </w:style>
  <w:style w:type="paragraph" w:customStyle="1" w:styleId="ConsNonformat">
    <w:name w:val="ConsNonformat"/>
    <w:rsid w:val="00AD55F4"/>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1ff9">
    <w:name w:val="Верхний колонтитул1"/>
    <w:basedOn w:val="a3"/>
    <w:rsid w:val="00AD55F4"/>
    <w:pPr>
      <w:tabs>
        <w:tab w:val="center" w:pos="4153"/>
        <w:tab w:val="right" w:pos="8306"/>
      </w:tabs>
    </w:pPr>
    <w:rPr>
      <w:rFonts w:ascii="Arial" w:hAnsi="Arial"/>
      <w:szCs w:val="20"/>
    </w:rPr>
  </w:style>
  <w:style w:type="character" w:customStyle="1" w:styleId="keyword">
    <w:name w:val="keyword"/>
    <w:rsid w:val="00AD55F4"/>
  </w:style>
  <w:style w:type="character" w:customStyle="1" w:styleId="texample">
    <w:name w:val="texample"/>
    <w:rsid w:val="00AD55F4"/>
  </w:style>
  <w:style w:type="character" w:customStyle="1" w:styleId="sentence">
    <w:name w:val="sentence"/>
    <w:rsid w:val="00AD55F4"/>
  </w:style>
  <w:style w:type="character" w:customStyle="1" w:styleId="input">
    <w:name w:val="input"/>
    <w:rsid w:val="00AD55F4"/>
  </w:style>
  <w:style w:type="character" w:customStyle="1" w:styleId="xmlemitalic">
    <w:name w:val="xml_em_italic"/>
    <w:rsid w:val="00AD55F4"/>
  </w:style>
  <w:style w:type="character" w:customStyle="1" w:styleId="WW8Num16z0">
    <w:name w:val="WW8Num16z0"/>
    <w:rsid w:val="00AD55F4"/>
    <w:rPr>
      <w:rFonts w:ascii="Wingdings 2" w:hAnsi="Wingdings 2" w:cs="OpenSymbol"/>
    </w:rPr>
  </w:style>
  <w:style w:type="paragraph" w:customStyle="1" w:styleId="afffff8">
    <w:name w:val="Абзац"/>
    <w:basedOn w:val="a3"/>
    <w:rsid w:val="00AD55F4"/>
    <w:pPr>
      <w:spacing w:line="312" w:lineRule="auto"/>
      <w:ind w:firstLine="567"/>
      <w:jc w:val="both"/>
    </w:pPr>
    <w:rPr>
      <w:spacing w:val="-4"/>
      <w:szCs w:val="20"/>
    </w:rPr>
  </w:style>
  <w:style w:type="character" w:customStyle="1" w:styleId="BodyTextIndent3Char">
    <w:name w:val="Body Text Indent 3 Char"/>
    <w:semiHidden/>
    <w:locked/>
    <w:rsid w:val="00AD55F4"/>
    <w:rPr>
      <w:sz w:val="16"/>
      <w:szCs w:val="16"/>
      <w:lang w:val="ru-RU" w:eastAsia="ru-RU" w:bidi="ar-SA"/>
    </w:rPr>
  </w:style>
  <w:style w:type="character" w:customStyle="1" w:styleId="FontStyle54">
    <w:name w:val="Font Style54"/>
    <w:rsid w:val="00AD55F4"/>
    <w:rPr>
      <w:rFonts w:ascii="Times New Roman" w:hAnsi="Times New Roman" w:cs="Times New Roman"/>
      <w:sz w:val="24"/>
      <w:szCs w:val="24"/>
    </w:rPr>
  </w:style>
  <w:style w:type="character" w:customStyle="1" w:styleId="HTML10">
    <w:name w:val="Стандартный HTML Знак1"/>
    <w:semiHidden/>
    <w:rsid w:val="00AD55F4"/>
    <w:rPr>
      <w:rFonts w:ascii="Consolas" w:hAnsi="Consolas"/>
    </w:rPr>
  </w:style>
  <w:style w:type="character" w:customStyle="1" w:styleId="1ffa">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2"/>
    <w:semiHidden/>
    <w:rsid w:val="00AD55F4"/>
    <w:rPr>
      <w:sz w:val="24"/>
      <w:szCs w:val="24"/>
    </w:rPr>
  </w:style>
  <w:style w:type="character" w:customStyle="1" w:styleId="1ffb">
    <w:name w:val="Текст примечания Знак1"/>
    <w:semiHidden/>
    <w:rsid w:val="00AD55F4"/>
  </w:style>
  <w:style w:type="character" w:customStyle="1" w:styleId="1ffc">
    <w:name w:val="Нижний колонтитул Знак1"/>
    <w:semiHidden/>
    <w:rsid w:val="00AD55F4"/>
    <w:rPr>
      <w:sz w:val="24"/>
      <w:szCs w:val="24"/>
    </w:rPr>
  </w:style>
  <w:style w:type="character" w:customStyle="1" w:styleId="312">
    <w:name w:val="Основной текст 3 Знак1"/>
    <w:aliases w:val="Знак5 Знак3,Основной текст 3 Знак13,Знак5 Знак Знак16,Знак5 Знак5,Знак5 Знак6,Знак5 Знак7,Знак5 Знак8,Знак5 Знак9"/>
    <w:semiHidden/>
    <w:rsid w:val="00AD55F4"/>
    <w:rPr>
      <w:sz w:val="16"/>
      <w:szCs w:val="16"/>
    </w:rPr>
  </w:style>
  <w:style w:type="character" w:customStyle="1" w:styleId="313">
    <w:name w:val="Основной текст с отступом 3 Знак1"/>
    <w:semiHidden/>
    <w:rsid w:val="00AD55F4"/>
    <w:rPr>
      <w:sz w:val="16"/>
      <w:szCs w:val="16"/>
    </w:rPr>
  </w:style>
  <w:style w:type="character" w:customStyle="1" w:styleId="214">
    <w:name w:val="Основной текст с отступом 2 Знак1"/>
    <w:semiHidden/>
    <w:rsid w:val="00AD55F4"/>
    <w:rPr>
      <w:sz w:val="24"/>
      <w:szCs w:val="24"/>
    </w:rPr>
  </w:style>
  <w:style w:type="character" w:customStyle="1" w:styleId="215">
    <w:name w:val="Основной текст 2 Знак1"/>
    <w:semiHidden/>
    <w:rsid w:val="00AD55F4"/>
    <w:rPr>
      <w:sz w:val="24"/>
      <w:szCs w:val="24"/>
    </w:rPr>
  </w:style>
  <w:style w:type="character" w:customStyle="1" w:styleId="1ffd">
    <w:name w:val="Схема документа Знак1"/>
    <w:semiHidden/>
    <w:rsid w:val="00AD55F4"/>
    <w:rPr>
      <w:rFonts w:ascii="Tahoma" w:hAnsi="Tahoma" w:cs="Tahoma"/>
      <w:sz w:val="16"/>
      <w:szCs w:val="16"/>
    </w:rPr>
  </w:style>
  <w:style w:type="character" w:customStyle="1" w:styleId="1ffe">
    <w:name w:val="Текст выноски Знак1"/>
    <w:semiHidden/>
    <w:rsid w:val="00AD55F4"/>
    <w:rPr>
      <w:rFonts w:ascii="Tahoma" w:hAnsi="Tahoma" w:cs="Tahoma"/>
      <w:sz w:val="16"/>
      <w:szCs w:val="16"/>
    </w:rPr>
  </w:style>
  <w:style w:type="character" w:customStyle="1" w:styleId="1fff">
    <w:name w:val="Название Знак1"/>
    <w:rsid w:val="00AD55F4"/>
    <w:rPr>
      <w:rFonts w:ascii="Cambria" w:eastAsia="Times New Roman" w:hAnsi="Cambria" w:cs="Times New Roman"/>
      <w:color w:val="17365D"/>
      <w:spacing w:val="5"/>
      <w:kern w:val="28"/>
      <w:sz w:val="52"/>
      <w:szCs w:val="52"/>
    </w:rPr>
  </w:style>
  <w:style w:type="character" w:customStyle="1" w:styleId="1fff0">
    <w:name w:val="Тема примечания Знак1"/>
    <w:semiHidden/>
    <w:rsid w:val="00AD55F4"/>
    <w:rPr>
      <w:b/>
      <w:bCs/>
    </w:rPr>
  </w:style>
  <w:style w:type="character" w:customStyle="1" w:styleId="serp-urlitem">
    <w:name w:val="serp-url__item"/>
    <w:rsid w:val="00AD55F4"/>
  </w:style>
  <w:style w:type="character" w:customStyle="1" w:styleId="1fff1">
    <w:name w:val="Гиперссылка1"/>
    <w:rsid w:val="00AD55F4"/>
    <w:rPr>
      <w:strike w:val="0"/>
      <w:dstrike w:val="0"/>
      <w:color w:val="006890"/>
      <w:u w:val="none"/>
    </w:rPr>
  </w:style>
  <w:style w:type="character" w:customStyle="1" w:styleId="221">
    <w:name w:val="Заголовок 2 Знак2"/>
    <w:rsid w:val="00AD55F4"/>
    <w:rPr>
      <w:rFonts w:ascii="Arial" w:hAnsi="Arial" w:cs="Arial"/>
      <w:b/>
      <w:bCs/>
      <w:i/>
      <w:iCs/>
      <w:sz w:val="28"/>
      <w:szCs w:val="28"/>
      <w:lang w:val="ru-RU" w:eastAsia="en-US" w:bidi="ar-SA"/>
    </w:rPr>
  </w:style>
  <w:style w:type="character" w:customStyle="1" w:styleId="afffff9">
    <w:name w:val="Основной текст Знак Знак Знак Знак"/>
    <w:locked/>
    <w:rsid w:val="00AD55F4"/>
    <w:rPr>
      <w:sz w:val="24"/>
      <w:szCs w:val="24"/>
    </w:rPr>
  </w:style>
  <w:style w:type="paragraph" w:customStyle="1" w:styleId="paragraf2">
    <w:name w:val="paragraf2"/>
    <w:basedOn w:val="a3"/>
    <w:rsid w:val="00AD55F4"/>
    <w:pPr>
      <w:widowControl w:val="0"/>
      <w:spacing w:before="72"/>
      <w:ind w:left="510"/>
      <w:jc w:val="both"/>
    </w:pPr>
    <w:rPr>
      <w:rFonts w:ascii="Antiqua" w:hAnsi="Antiqua"/>
      <w:sz w:val="28"/>
      <w:szCs w:val="20"/>
      <w:lang w:val="en-GB"/>
    </w:rPr>
  </w:style>
  <w:style w:type="paragraph" w:customStyle="1" w:styleId="MTDisplayEquation">
    <w:name w:val="MTDisplayEquation"/>
    <w:basedOn w:val="a3"/>
    <w:next w:val="a3"/>
    <w:rsid w:val="00AD55F4"/>
    <w:pPr>
      <w:tabs>
        <w:tab w:val="center" w:pos="4680"/>
        <w:tab w:val="right" w:pos="9360"/>
      </w:tabs>
      <w:ind w:right="850"/>
    </w:pPr>
    <w:rPr>
      <w:lang w:eastAsia="en-US"/>
    </w:rPr>
  </w:style>
  <w:style w:type="paragraph" w:customStyle="1" w:styleId="Mycell">
    <w:name w:val="My cell"/>
    <w:basedOn w:val="a3"/>
    <w:rsid w:val="00AD55F4"/>
    <w:pPr>
      <w:widowControl w:val="0"/>
      <w:jc w:val="both"/>
    </w:pPr>
    <w:rPr>
      <w:rFonts w:ascii="Antiqua" w:hAnsi="Antiqua"/>
      <w:szCs w:val="20"/>
      <w:lang w:val="en-GB"/>
    </w:rPr>
  </w:style>
  <w:style w:type="character" w:customStyle="1" w:styleId="FontStyle55">
    <w:name w:val="Font Style55"/>
    <w:rsid w:val="00AD55F4"/>
    <w:rPr>
      <w:rFonts w:ascii="Times New Roman" w:hAnsi="Times New Roman" w:cs="Times New Roman"/>
      <w:sz w:val="28"/>
      <w:szCs w:val="28"/>
    </w:rPr>
  </w:style>
  <w:style w:type="paragraph" w:customStyle="1" w:styleId="Style49">
    <w:name w:val="Style49"/>
    <w:basedOn w:val="a3"/>
    <w:rsid w:val="00AD55F4"/>
    <w:pPr>
      <w:widowControl w:val="0"/>
      <w:autoSpaceDE w:val="0"/>
      <w:autoSpaceDN w:val="0"/>
      <w:adjustRightInd w:val="0"/>
      <w:spacing w:line="480" w:lineRule="exact"/>
      <w:ind w:firstLine="240"/>
      <w:jc w:val="both"/>
    </w:pPr>
  </w:style>
  <w:style w:type="character" w:customStyle="1" w:styleId="gogofoundword">
    <w:name w:val="gogofoundword"/>
    <w:rsid w:val="00AD55F4"/>
  </w:style>
  <w:style w:type="paragraph" w:customStyle="1" w:styleId="20">
    <w:name w:val="Обычный 2"/>
    <w:basedOn w:val="a3"/>
    <w:rsid w:val="00AD55F4"/>
    <w:pPr>
      <w:numPr>
        <w:ilvl w:val="1"/>
        <w:numId w:val="9"/>
      </w:numPr>
      <w:tabs>
        <w:tab w:val="left" w:pos="1211"/>
      </w:tabs>
      <w:jc w:val="both"/>
    </w:pPr>
    <w:rPr>
      <w:sz w:val="20"/>
      <w:szCs w:val="20"/>
    </w:rPr>
  </w:style>
  <w:style w:type="paragraph" w:customStyle="1" w:styleId="2f5">
    <w:name w:val="Стиль Заголовок 2 + полужирный"/>
    <w:basedOn w:val="21"/>
    <w:rsid w:val="00AD55F4"/>
    <w:rPr>
      <w:rFonts w:ascii="Times New Roman" w:hAnsi="Times New Roman" w:cs="Times New Roman"/>
      <w:i w:val="0"/>
      <w:iCs w:val="0"/>
      <w:snapToGrid w:val="0"/>
      <w:sz w:val="24"/>
      <w:szCs w:val="20"/>
      <w:lang w:eastAsia="ru-RU"/>
    </w:rPr>
  </w:style>
  <w:style w:type="paragraph" w:customStyle="1" w:styleId="1fff2">
    <w:name w:val="Заголовок 1+"/>
    <w:basedOn w:val="11"/>
    <w:rsid w:val="00AD55F4"/>
    <w:pPr>
      <w:keepNext/>
      <w:pageBreakBefore/>
      <w:autoSpaceDE w:val="0"/>
      <w:autoSpaceDN w:val="0"/>
      <w:adjustRightInd w:val="0"/>
      <w:spacing w:line="312" w:lineRule="auto"/>
      <w:jc w:val="right"/>
    </w:pPr>
    <w:rPr>
      <w:rFonts w:eastAsia="SimSun"/>
      <w:bCs/>
    </w:rPr>
  </w:style>
  <w:style w:type="paragraph" w:customStyle="1" w:styleId="2120">
    <w:name w:val="Стиль Заголовок 2 + 12 пт По левому краю"/>
    <w:basedOn w:val="21"/>
    <w:rsid w:val="00AD55F4"/>
    <w:pPr>
      <w:autoSpaceDE w:val="0"/>
      <w:autoSpaceDN w:val="0"/>
      <w:adjustRightInd w:val="0"/>
      <w:spacing w:before="0" w:after="0" w:line="312" w:lineRule="auto"/>
      <w:ind w:firstLine="454"/>
    </w:pPr>
    <w:rPr>
      <w:rFonts w:ascii="Times New Roman" w:hAnsi="Times New Roman" w:cs="Times New Roman"/>
      <w:i w:val="0"/>
      <w:iCs w:val="0"/>
      <w:color w:val="000000"/>
      <w:sz w:val="24"/>
      <w:szCs w:val="20"/>
      <w:lang w:eastAsia="ru-RU"/>
    </w:rPr>
  </w:style>
  <w:style w:type="paragraph" w:customStyle="1" w:styleId="1085">
    <w:name w:val="Стиль Заголовок 1 + По ширине Справа:  085 см"/>
    <w:basedOn w:val="11"/>
    <w:rsid w:val="00AD55F4"/>
    <w:pPr>
      <w:keepNext/>
      <w:pageBreakBefore/>
      <w:autoSpaceDE w:val="0"/>
      <w:autoSpaceDN w:val="0"/>
      <w:adjustRightInd w:val="0"/>
      <w:spacing w:line="312" w:lineRule="auto"/>
      <w:ind w:right="482"/>
      <w:jc w:val="both"/>
    </w:pPr>
    <w:rPr>
      <w:bCs/>
      <w:szCs w:val="20"/>
    </w:rPr>
  </w:style>
  <w:style w:type="paragraph" w:customStyle="1" w:styleId="10851">
    <w:name w:val="Стиль Заголовок 1 + По ширине Справа:  085 см1"/>
    <w:basedOn w:val="11"/>
    <w:rsid w:val="00AD55F4"/>
    <w:pPr>
      <w:keepNext/>
      <w:pageBreakBefore/>
      <w:autoSpaceDE w:val="0"/>
      <w:autoSpaceDN w:val="0"/>
      <w:adjustRightInd w:val="0"/>
      <w:spacing w:line="312" w:lineRule="auto"/>
    </w:pPr>
    <w:rPr>
      <w:bCs/>
      <w:szCs w:val="20"/>
    </w:rPr>
  </w:style>
  <w:style w:type="paragraph" w:customStyle="1" w:styleId="314">
    <w:name w:val="Заголовок 31"/>
    <w:rsid w:val="00AD55F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10">
    <w:name w:val="Заголовок 91"/>
    <w:rsid w:val="00AD55F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16">
    <w:name w:val="Заголовок 11"/>
    <w:rsid w:val="00AD55F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10">
    <w:name w:val="Заголовок 61"/>
    <w:rsid w:val="00AD55F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10">
    <w:name w:val="Заголовок 71"/>
    <w:rsid w:val="00AD55F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22">
    <w:name w:val="Заголовок 22"/>
    <w:rsid w:val="00AD55F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10">
    <w:name w:val="Заголовок 51"/>
    <w:rsid w:val="00AD55F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afffffa">
    <w:name w:val="Таблицы (моноширинный)"/>
    <w:basedOn w:val="a3"/>
    <w:next w:val="a3"/>
    <w:rsid w:val="00AD55F4"/>
    <w:pPr>
      <w:autoSpaceDE w:val="0"/>
      <w:autoSpaceDN w:val="0"/>
      <w:adjustRightInd w:val="0"/>
      <w:spacing w:line="312" w:lineRule="auto"/>
      <w:ind w:firstLine="709"/>
      <w:jc w:val="both"/>
    </w:pPr>
    <w:rPr>
      <w:rFonts w:ascii="Courier New" w:hAnsi="Courier New" w:cs="Courier New"/>
      <w:sz w:val="20"/>
      <w:szCs w:val="20"/>
    </w:rPr>
  </w:style>
  <w:style w:type="paragraph" w:customStyle="1" w:styleId="315">
    <w:name w:val="Основной текст с отступом 31"/>
    <w:basedOn w:val="a3"/>
    <w:rsid w:val="00AD55F4"/>
    <w:pPr>
      <w:overflowPunct w:val="0"/>
      <w:autoSpaceDE w:val="0"/>
      <w:autoSpaceDN w:val="0"/>
      <w:adjustRightInd w:val="0"/>
      <w:spacing w:after="120" w:line="312" w:lineRule="auto"/>
      <w:ind w:left="283" w:firstLine="709"/>
      <w:jc w:val="both"/>
    </w:pPr>
    <w:rPr>
      <w:sz w:val="16"/>
      <w:szCs w:val="20"/>
    </w:rPr>
  </w:style>
  <w:style w:type="paragraph" w:customStyle="1" w:styleId="Iauiue">
    <w:name w:val="Iau.iue"/>
    <w:basedOn w:val="Default"/>
    <w:next w:val="Default"/>
    <w:rsid w:val="00AD55F4"/>
    <w:rPr>
      <w:color w:val="auto"/>
    </w:rPr>
  </w:style>
  <w:style w:type="paragraph" w:customStyle="1" w:styleId="Caaieiaie2">
    <w:name w:val="Caaieiaie 2"/>
    <w:basedOn w:val="Default"/>
    <w:next w:val="Default"/>
    <w:rsid w:val="00AD55F4"/>
    <w:rPr>
      <w:color w:val="auto"/>
    </w:rPr>
  </w:style>
  <w:style w:type="paragraph" w:customStyle="1" w:styleId="afffffb">
    <w:name w:val="Нормальный"/>
    <w:rsid w:val="00AD55F4"/>
    <w:pPr>
      <w:spacing w:after="0" w:line="240" w:lineRule="auto"/>
    </w:pPr>
    <w:rPr>
      <w:rFonts w:ascii="Times New Roman" w:eastAsia="Times New Roman" w:hAnsi="Times New Roman" w:cs="Times New Roman"/>
      <w:snapToGrid w:val="0"/>
      <w:sz w:val="20"/>
      <w:szCs w:val="20"/>
      <w:lang w:eastAsia="ru-RU"/>
    </w:rPr>
  </w:style>
  <w:style w:type="paragraph" w:customStyle="1" w:styleId="afffffc">
    <w:name w:val="Обычный.Нормальный"/>
    <w:rsid w:val="00AD55F4"/>
    <w:pPr>
      <w:spacing w:after="0" w:line="240" w:lineRule="auto"/>
    </w:pPr>
    <w:rPr>
      <w:rFonts w:ascii="Times New Roman" w:eastAsia="Times New Roman" w:hAnsi="Times New Roman" w:cs="Times New Roman"/>
      <w:snapToGrid w:val="0"/>
      <w:sz w:val="20"/>
      <w:szCs w:val="20"/>
      <w:lang w:eastAsia="ru-RU"/>
    </w:rPr>
  </w:style>
  <w:style w:type="character" w:customStyle="1" w:styleId="FontStyle511">
    <w:name w:val="Font Style511"/>
    <w:rsid w:val="00AD55F4"/>
    <w:rPr>
      <w:rFonts w:ascii="Times New Roman" w:hAnsi="Times New Roman" w:cs="Times New Roman"/>
      <w:i/>
      <w:iCs/>
      <w:sz w:val="20"/>
      <w:szCs w:val="20"/>
    </w:rPr>
  </w:style>
  <w:style w:type="character" w:customStyle="1" w:styleId="Heading4Char">
    <w:name w:val="Heading 4 Char"/>
    <w:semiHidden/>
    <w:locked/>
    <w:rsid w:val="00AD55F4"/>
    <w:rPr>
      <w:b/>
      <w:bCs/>
      <w:sz w:val="28"/>
      <w:szCs w:val="28"/>
      <w:lang w:val="ru-RU" w:eastAsia="ru-RU" w:bidi="ar-SA"/>
    </w:rPr>
  </w:style>
  <w:style w:type="paragraph" w:customStyle="1" w:styleId="e">
    <w:name w:val="Основн*e"/>
    <w:basedOn w:val="a3"/>
    <w:rsid w:val="00AD55F4"/>
    <w:pPr>
      <w:widowControl w:val="0"/>
      <w:autoSpaceDE w:val="0"/>
      <w:autoSpaceDN w:val="0"/>
      <w:adjustRightInd w:val="0"/>
      <w:spacing w:line="360" w:lineRule="auto"/>
      <w:ind w:firstLine="709"/>
      <w:jc w:val="both"/>
    </w:pPr>
    <w:rPr>
      <w:sz w:val="28"/>
      <w:szCs w:val="28"/>
    </w:rPr>
  </w:style>
  <w:style w:type="character" w:customStyle="1" w:styleId="font2">
    <w:name w:val="font2"/>
    <w:rsid w:val="00AD55F4"/>
  </w:style>
  <w:style w:type="character" w:customStyle="1" w:styleId="FontStyle40">
    <w:name w:val="Font Style40"/>
    <w:rsid w:val="00AD55F4"/>
    <w:rPr>
      <w:rFonts w:ascii="Times New Roman" w:hAnsi="Times New Roman" w:cs="Times New Roman"/>
      <w:sz w:val="26"/>
      <w:szCs w:val="26"/>
    </w:rPr>
  </w:style>
  <w:style w:type="paragraph" w:customStyle="1" w:styleId="Style23">
    <w:name w:val="Style23"/>
    <w:basedOn w:val="a3"/>
    <w:rsid w:val="00AD55F4"/>
    <w:pPr>
      <w:widowControl w:val="0"/>
      <w:autoSpaceDE w:val="0"/>
      <w:autoSpaceDN w:val="0"/>
      <w:adjustRightInd w:val="0"/>
      <w:spacing w:line="482" w:lineRule="exact"/>
      <w:ind w:firstLine="720"/>
      <w:jc w:val="both"/>
    </w:pPr>
  </w:style>
  <w:style w:type="character" w:customStyle="1" w:styleId="FontStyle43">
    <w:name w:val="Font Style43"/>
    <w:rsid w:val="00AD55F4"/>
    <w:rPr>
      <w:rFonts w:ascii="Times New Roman" w:hAnsi="Times New Roman" w:cs="Times New Roman"/>
      <w:b/>
      <w:bCs/>
      <w:sz w:val="26"/>
      <w:szCs w:val="26"/>
    </w:rPr>
  </w:style>
  <w:style w:type="character" w:customStyle="1" w:styleId="FontStyle59">
    <w:name w:val="Font Style59"/>
    <w:rsid w:val="00AD55F4"/>
    <w:rPr>
      <w:rFonts w:ascii="Times New Roman" w:hAnsi="Times New Roman" w:cs="Times New Roman"/>
      <w:sz w:val="28"/>
      <w:szCs w:val="28"/>
    </w:rPr>
  </w:style>
  <w:style w:type="paragraph" w:customStyle="1" w:styleId="Style28">
    <w:name w:val="Style28"/>
    <w:basedOn w:val="a3"/>
    <w:rsid w:val="00AD55F4"/>
    <w:pPr>
      <w:widowControl w:val="0"/>
      <w:autoSpaceDE w:val="0"/>
      <w:autoSpaceDN w:val="0"/>
      <w:adjustRightInd w:val="0"/>
      <w:spacing w:line="494" w:lineRule="exact"/>
      <w:ind w:firstLine="902"/>
    </w:pPr>
  </w:style>
  <w:style w:type="character" w:customStyle="1" w:styleId="blk">
    <w:name w:val="blk"/>
    <w:rsid w:val="00AD55F4"/>
  </w:style>
  <w:style w:type="character" w:customStyle="1" w:styleId="FontStyle47">
    <w:name w:val="Font Style47"/>
    <w:rsid w:val="00AD55F4"/>
    <w:rPr>
      <w:rFonts w:ascii="Times New Roman" w:hAnsi="Times New Roman" w:cs="Times New Roman"/>
      <w:b/>
      <w:bCs/>
      <w:sz w:val="22"/>
      <w:szCs w:val="22"/>
    </w:rPr>
  </w:style>
  <w:style w:type="character" w:customStyle="1" w:styleId="FontStyle44">
    <w:name w:val="Font Style44"/>
    <w:rsid w:val="00AD55F4"/>
    <w:rPr>
      <w:rFonts w:ascii="Times New Roman" w:hAnsi="Times New Roman" w:cs="Times New Roman"/>
      <w:b/>
      <w:bCs/>
      <w:sz w:val="26"/>
      <w:szCs w:val="26"/>
    </w:rPr>
  </w:style>
  <w:style w:type="character" w:customStyle="1" w:styleId="FontStyle34">
    <w:name w:val="Font Style34"/>
    <w:rsid w:val="00AD55F4"/>
    <w:rPr>
      <w:rFonts w:ascii="Times New Roman" w:hAnsi="Times New Roman" w:cs="Times New Roman"/>
      <w:sz w:val="26"/>
      <w:szCs w:val="26"/>
    </w:rPr>
  </w:style>
  <w:style w:type="paragraph" w:styleId="afffffd">
    <w:name w:val="Intense Quote"/>
    <w:basedOn w:val="a3"/>
    <w:next w:val="a3"/>
    <w:link w:val="afffffe"/>
    <w:qFormat/>
    <w:rsid w:val="00AD55F4"/>
    <w:pPr>
      <w:pBdr>
        <w:bottom w:val="single" w:sz="4" w:space="4" w:color="4F81BD"/>
      </w:pBdr>
      <w:spacing w:before="200" w:after="280"/>
      <w:ind w:left="936" w:right="936"/>
    </w:pPr>
    <w:rPr>
      <w:b/>
      <w:bCs/>
      <w:i/>
      <w:iCs/>
      <w:color w:val="4F81BD"/>
    </w:rPr>
  </w:style>
  <w:style w:type="character" w:customStyle="1" w:styleId="afffffe">
    <w:name w:val="Выделенная цитата Знак"/>
    <w:basedOn w:val="a4"/>
    <w:link w:val="afffffd"/>
    <w:rsid w:val="00AD55F4"/>
    <w:rPr>
      <w:rFonts w:ascii="Times New Roman" w:eastAsia="Times New Roman" w:hAnsi="Times New Roman" w:cs="Times New Roman"/>
      <w:b/>
      <w:bCs/>
      <w:i/>
      <w:iCs/>
      <w:color w:val="4F81BD"/>
      <w:sz w:val="24"/>
      <w:szCs w:val="24"/>
    </w:rPr>
  </w:style>
  <w:style w:type="character" w:customStyle="1" w:styleId="FontStyle45">
    <w:name w:val="Font Style45"/>
    <w:rsid w:val="00AD55F4"/>
    <w:rPr>
      <w:rFonts w:ascii="Times New Roman" w:hAnsi="Times New Roman" w:cs="Times New Roman"/>
      <w:i/>
      <w:iCs/>
      <w:sz w:val="26"/>
      <w:szCs w:val="26"/>
    </w:rPr>
  </w:style>
  <w:style w:type="paragraph" w:customStyle="1" w:styleId="Style36">
    <w:name w:val="Style36"/>
    <w:basedOn w:val="a3"/>
    <w:rsid w:val="00AD55F4"/>
    <w:pPr>
      <w:widowControl w:val="0"/>
      <w:autoSpaceDE w:val="0"/>
      <w:autoSpaceDN w:val="0"/>
      <w:adjustRightInd w:val="0"/>
    </w:pPr>
  </w:style>
  <w:style w:type="paragraph" w:customStyle="1" w:styleId="47">
    <w:name w:val="Квадрат4"/>
    <w:basedOn w:val="a3"/>
    <w:rsid w:val="00AD55F4"/>
    <w:pPr>
      <w:widowControl w:val="0"/>
      <w:autoSpaceDE w:val="0"/>
      <w:autoSpaceDN w:val="0"/>
      <w:adjustRightInd w:val="0"/>
      <w:jc w:val="both"/>
    </w:pPr>
    <w:rPr>
      <w:rFonts w:ascii="a_Timer" w:hAnsi="a_Timer" w:cs="a_Timer"/>
      <w:lang w:val="en-US"/>
    </w:rPr>
  </w:style>
  <w:style w:type="character" w:customStyle="1" w:styleId="85">
    <w:name w:val="Основной текст + 85"/>
    <w:aliases w:val="5 pt45,Полужирный38,Курсив23,Интервал 1 pt46,Основной текст (12) + 13 pt,Интервал 1 pt29"/>
    <w:rsid w:val="00AD55F4"/>
    <w:rPr>
      <w:rFonts w:ascii="Times New Roman" w:hAnsi="Times New Roman" w:cs="Times New Roman"/>
      <w:b/>
      <w:bCs/>
      <w:i/>
      <w:iCs/>
      <w:spacing w:val="30"/>
      <w:sz w:val="17"/>
      <w:szCs w:val="17"/>
      <w:shd w:val="clear" w:color="auto" w:fill="FFFFFF"/>
      <w:lang w:val="ru-RU" w:eastAsia="ru-RU" w:bidi="ar-SA"/>
    </w:rPr>
  </w:style>
  <w:style w:type="character" w:customStyle="1" w:styleId="223">
    <w:name w:val="Основной текст (22)_"/>
    <w:link w:val="225"/>
    <w:locked/>
    <w:rsid w:val="00AD55F4"/>
    <w:rPr>
      <w:rFonts w:ascii="Century Schoolbook" w:hAnsi="Century Schoolbook"/>
      <w:sz w:val="21"/>
      <w:szCs w:val="21"/>
      <w:shd w:val="clear" w:color="auto" w:fill="FFFFFF"/>
    </w:rPr>
  </w:style>
  <w:style w:type="paragraph" w:customStyle="1" w:styleId="225">
    <w:name w:val="Основной текст (22)"/>
    <w:basedOn w:val="a3"/>
    <w:link w:val="223"/>
    <w:rsid w:val="00AD55F4"/>
    <w:pPr>
      <w:shd w:val="clear" w:color="auto" w:fill="FFFFFF"/>
      <w:spacing w:before="540" w:after="120" w:line="238" w:lineRule="exact"/>
      <w:ind w:hanging="480"/>
      <w:jc w:val="both"/>
    </w:pPr>
    <w:rPr>
      <w:rFonts w:ascii="Century Schoolbook" w:eastAsiaTheme="minorHAnsi" w:hAnsi="Century Schoolbook" w:cstheme="minorBidi"/>
      <w:sz w:val="21"/>
      <w:szCs w:val="21"/>
      <w:shd w:val="clear" w:color="auto" w:fill="FFFFFF"/>
      <w:lang w:eastAsia="en-US"/>
    </w:rPr>
  </w:style>
  <w:style w:type="character" w:customStyle="1" w:styleId="22Arial">
    <w:name w:val="Основной текст (22) + Arial"/>
    <w:aliases w:val="Полужирный,Курсив,Основной текст + 13 pt,Интервал 0 pt,Основной текст (2) + 9 pt1"/>
    <w:rsid w:val="00AD55F4"/>
    <w:rPr>
      <w:rFonts w:ascii="Arial" w:hAnsi="Arial" w:cs="Arial"/>
      <w:b/>
      <w:bCs/>
      <w:i/>
      <w:iCs/>
      <w:sz w:val="21"/>
      <w:szCs w:val="21"/>
      <w:shd w:val="clear" w:color="auto" w:fill="FFFFFF"/>
    </w:rPr>
  </w:style>
  <w:style w:type="paragraph" w:customStyle="1" w:styleId="341">
    <w:name w:val="Основной текст34"/>
    <w:basedOn w:val="a3"/>
    <w:rsid w:val="00AD55F4"/>
    <w:pPr>
      <w:shd w:val="clear" w:color="auto" w:fill="FFFFFF"/>
      <w:spacing w:before="480" w:after="120" w:line="284" w:lineRule="exact"/>
      <w:ind w:hanging="1620"/>
      <w:jc w:val="both"/>
    </w:pPr>
    <w:rPr>
      <w:rFonts w:ascii="Arial" w:hAnsi="Arial" w:cs="Arial"/>
      <w:color w:val="000000"/>
      <w:sz w:val="19"/>
      <w:szCs w:val="19"/>
    </w:rPr>
  </w:style>
  <w:style w:type="character" w:customStyle="1" w:styleId="130">
    <w:name w:val="Основной текст (13)_"/>
    <w:link w:val="132"/>
    <w:locked/>
    <w:rsid w:val="00AD55F4"/>
    <w:rPr>
      <w:rFonts w:ascii="Century Schoolbook" w:hAnsi="Century Schoolbook"/>
      <w:sz w:val="18"/>
      <w:szCs w:val="18"/>
      <w:shd w:val="clear" w:color="auto" w:fill="FFFFFF"/>
    </w:rPr>
  </w:style>
  <w:style w:type="paragraph" w:customStyle="1" w:styleId="132">
    <w:name w:val="Основной текст (13)"/>
    <w:basedOn w:val="a3"/>
    <w:link w:val="130"/>
    <w:rsid w:val="00AD55F4"/>
    <w:pPr>
      <w:shd w:val="clear" w:color="auto" w:fill="FFFFFF"/>
      <w:spacing w:before="480" w:after="300" w:line="240" w:lineRule="atLeast"/>
      <w:ind w:hanging="420"/>
    </w:pPr>
    <w:rPr>
      <w:rFonts w:ascii="Century Schoolbook" w:eastAsiaTheme="minorHAnsi" w:hAnsi="Century Schoolbook" w:cstheme="minorBidi"/>
      <w:sz w:val="18"/>
      <w:szCs w:val="18"/>
      <w:shd w:val="clear" w:color="auto" w:fill="FFFFFF"/>
      <w:lang w:eastAsia="en-US"/>
    </w:rPr>
  </w:style>
  <w:style w:type="character" w:customStyle="1" w:styleId="92">
    <w:name w:val="Основной текст (9)_"/>
    <w:link w:val="93"/>
    <w:locked/>
    <w:rsid w:val="00AD55F4"/>
    <w:rPr>
      <w:rFonts w:ascii="Century Schoolbook" w:hAnsi="Century Schoolbook"/>
      <w:sz w:val="18"/>
      <w:szCs w:val="18"/>
      <w:shd w:val="clear" w:color="auto" w:fill="FFFFFF"/>
    </w:rPr>
  </w:style>
  <w:style w:type="paragraph" w:customStyle="1" w:styleId="93">
    <w:name w:val="Основной текст (9)"/>
    <w:basedOn w:val="a3"/>
    <w:link w:val="92"/>
    <w:rsid w:val="00AD55F4"/>
    <w:pPr>
      <w:shd w:val="clear" w:color="auto" w:fill="FFFFFF"/>
      <w:spacing w:before="120" w:after="240" w:line="240" w:lineRule="atLeast"/>
    </w:pPr>
    <w:rPr>
      <w:rFonts w:ascii="Century Schoolbook" w:eastAsiaTheme="minorHAnsi" w:hAnsi="Century Schoolbook" w:cstheme="minorBidi"/>
      <w:sz w:val="18"/>
      <w:szCs w:val="18"/>
      <w:shd w:val="clear" w:color="auto" w:fill="FFFFFF"/>
      <w:lang w:eastAsia="en-US"/>
    </w:rPr>
  </w:style>
  <w:style w:type="character" w:customStyle="1" w:styleId="3e">
    <w:name w:val="Основной текст (3)_"/>
    <w:link w:val="3f"/>
    <w:locked/>
    <w:rsid w:val="00AD55F4"/>
    <w:rPr>
      <w:rFonts w:ascii="Century Schoolbook" w:hAnsi="Century Schoolbook"/>
      <w:sz w:val="18"/>
      <w:szCs w:val="18"/>
      <w:shd w:val="clear" w:color="auto" w:fill="FFFFFF"/>
    </w:rPr>
  </w:style>
  <w:style w:type="paragraph" w:customStyle="1" w:styleId="3f">
    <w:name w:val="Основной текст (3)"/>
    <w:basedOn w:val="a3"/>
    <w:link w:val="3e"/>
    <w:rsid w:val="00AD55F4"/>
    <w:pPr>
      <w:shd w:val="clear" w:color="auto" w:fill="FFFFFF"/>
      <w:spacing w:before="60" w:after="180" w:line="240" w:lineRule="atLeast"/>
      <w:ind w:hanging="2220"/>
      <w:jc w:val="both"/>
    </w:pPr>
    <w:rPr>
      <w:rFonts w:ascii="Century Schoolbook" w:eastAsiaTheme="minorHAnsi" w:hAnsi="Century Schoolbook" w:cstheme="minorBidi"/>
      <w:sz w:val="18"/>
      <w:szCs w:val="18"/>
      <w:shd w:val="clear" w:color="auto" w:fill="FFFFFF"/>
      <w:lang w:eastAsia="en-US"/>
    </w:rPr>
  </w:style>
  <w:style w:type="character" w:customStyle="1" w:styleId="affffff">
    <w:name w:val="Основной текст + Полужирный"/>
    <w:rsid w:val="00AD55F4"/>
    <w:rPr>
      <w:rFonts w:ascii="Century Schoolbook" w:eastAsia="Times New Roman" w:hAnsi="Century Schoolbook" w:cs="Century Schoolbook"/>
      <w:b/>
      <w:bCs/>
      <w:sz w:val="18"/>
      <w:szCs w:val="18"/>
      <w:shd w:val="clear" w:color="auto" w:fill="FFFFFF"/>
    </w:rPr>
  </w:style>
  <w:style w:type="paragraph" w:customStyle="1" w:styleId="2Arial">
    <w:name w:val="Заголовок 2  Arial"/>
    <w:basedOn w:val="21"/>
    <w:rsid w:val="00AD55F4"/>
    <w:pPr>
      <w:keepLines/>
      <w:spacing w:after="120"/>
    </w:pPr>
    <w:rPr>
      <w:rFonts w:eastAsia="Calibri"/>
      <w:i w:val="0"/>
      <w:iCs w:val="0"/>
      <w:sz w:val="24"/>
      <w:szCs w:val="24"/>
    </w:rPr>
  </w:style>
  <w:style w:type="paragraph" w:customStyle="1" w:styleId="1fff3">
    <w:name w:val="Заголовок 1  Междустр.интервал:  одинарный"/>
    <w:basedOn w:val="11"/>
    <w:rsid w:val="00AD55F4"/>
    <w:pPr>
      <w:keepNext/>
      <w:spacing w:before="240" w:after="60"/>
      <w:ind w:firstLine="0"/>
      <w:jc w:val="both"/>
    </w:pPr>
    <w:rPr>
      <w:rFonts w:ascii="Arial" w:hAnsi="Arial" w:cs="Arial"/>
      <w:bCs/>
      <w:caps w:val="0"/>
      <w:kern w:val="32"/>
      <w:sz w:val="32"/>
      <w:szCs w:val="32"/>
      <w:lang w:eastAsia="en-US"/>
    </w:rPr>
  </w:style>
  <w:style w:type="paragraph" w:customStyle="1" w:styleId="142">
    <w:name w:val="Основной 14"/>
    <w:basedOn w:val="a3"/>
    <w:rsid w:val="00AD55F4"/>
    <w:pPr>
      <w:autoSpaceDE w:val="0"/>
      <w:autoSpaceDN w:val="0"/>
      <w:adjustRightInd w:val="0"/>
      <w:spacing w:line="360" w:lineRule="auto"/>
      <w:ind w:left="-851" w:right="-1091" w:firstLine="567"/>
      <w:jc w:val="center"/>
    </w:pPr>
    <w:rPr>
      <w:b/>
      <w:sz w:val="28"/>
      <w:szCs w:val="20"/>
    </w:rPr>
  </w:style>
  <w:style w:type="character" w:customStyle="1" w:styleId="BodyTextIndent2Char">
    <w:name w:val="Body Text Indent 2 Char"/>
    <w:locked/>
    <w:rsid w:val="00AD55F4"/>
    <w:rPr>
      <w:sz w:val="24"/>
      <w:lang w:eastAsia="ru-RU"/>
    </w:rPr>
  </w:style>
  <w:style w:type="paragraph" w:customStyle="1" w:styleId="affffff0">
    <w:name w:val="Êðàòêèé îáðàòíûé àäðåñ"/>
    <w:basedOn w:val="a3"/>
    <w:rsid w:val="00AD55F4"/>
    <w:rPr>
      <w:rFonts w:ascii="MS Sans Serif" w:hAnsi="MS Sans Serif"/>
      <w:sz w:val="20"/>
      <w:szCs w:val="20"/>
      <w:lang w:val="en-US"/>
    </w:rPr>
  </w:style>
  <w:style w:type="character" w:customStyle="1" w:styleId="530">
    <w:name w:val="Знак Знак53"/>
    <w:locked/>
    <w:rsid w:val="00AD55F4"/>
    <w:rPr>
      <w:b/>
      <w:caps/>
      <w:sz w:val="24"/>
      <w:szCs w:val="24"/>
      <w:lang w:val="ru-RU" w:eastAsia="ru-RU" w:bidi="ar-SA"/>
    </w:rPr>
  </w:style>
  <w:style w:type="character" w:customStyle="1" w:styleId="ft250">
    <w:name w:val="ft250"/>
    <w:rsid w:val="00AD55F4"/>
  </w:style>
  <w:style w:type="paragraph" w:customStyle="1" w:styleId="s16">
    <w:name w:val="s_16"/>
    <w:basedOn w:val="a3"/>
    <w:rsid w:val="00AD55F4"/>
    <w:pPr>
      <w:spacing w:before="100" w:beforeAutospacing="1" w:after="100" w:afterAutospacing="1"/>
    </w:pPr>
  </w:style>
  <w:style w:type="character" w:customStyle="1" w:styleId="410">
    <w:name w:val="Знак Знак41"/>
    <w:locked/>
    <w:rsid w:val="00AD55F4"/>
    <w:rPr>
      <w:sz w:val="16"/>
      <w:szCs w:val="16"/>
      <w:lang w:val="ru-RU" w:eastAsia="ru-RU" w:bidi="ar-SA"/>
    </w:rPr>
  </w:style>
  <w:style w:type="paragraph" w:customStyle="1" w:styleId="Iniiaiieoaenonionooiii3">
    <w:name w:val="Iniiaiie oaeno n ionooiii 3"/>
    <w:basedOn w:val="a3"/>
    <w:rsid w:val="00AD55F4"/>
    <w:pPr>
      <w:widowControl w:val="0"/>
      <w:overflowPunct w:val="0"/>
      <w:autoSpaceDE w:val="0"/>
      <w:autoSpaceDN w:val="0"/>
      <w:adjustRightInd w:val="0"/>
      <w:spacing w:line="220" w:lineRule="atLeast"/>
      <w:ind w:firstLine="440"/>
    </w:pPr>
    <w:rPr>
      <w:sz w:val="32"/>
      <w:szCs w:val="20"/>
    </w:rPr>
  </w:style>
  <w:style w:type="paragraph" w:customStyle="1" w:styleId="aoeao">
    <w:name w:val="aoeao"/>
    <w:basedOn w:val="a3"/>
    <w:rsid w:val="00AD55F4"/>
    <w:pPr>
      <w:widowControl w:val="0"/>
      <w:overflowPunct w:val="0"/>
      <w:autoSpaceDE w:val="0"/>
      <w:autoSpaceDN w:val="0"/>
      <w:adjustRightInd w:val="0"/>
      <w:spacing w:line="240" w:lineRule="exact"/>
      <w:ind w:left="397" w:hanging="397"/>
      <w:jc w:val="both"/>
    </w:pPr>
    <w:rPr>
      <w:rFonts w:ascii="TimesET" w:hAnsi="TimesET"/>
      <w:kern w:val="28"/>
      <w:sz w:val="20"/>
      <w:szCs w:val="20"/>
    </w:rPr>
  </w:style>
  <w:style w:type="paragraph" w:customStyle="1" w:styleId="auiue">
    <w:name w:val="au?iue"/>
    <w:rsid w:val="00AD55F4"/>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0">
    <w:name w:val="Iau?iue"/>
    <w:rsid w:val="00AD55F4"/>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character" w:customStyle="1" w:styleId="122">
    <w:name w:val="Заголовок 1 Знак2"/>
    <w:aliases w:val="Заголовок 1 Знак Знак3,Заголовок 1 Знак Знак Знак3,Знак Заголовок 1 Знак2,Знак Заголовок 1 Знак"/>
    <w:locked/>
    <w:rsid w:val="00AD55F4"/>
    <w:rPr>
      <w:rFonts w:ascii="Arial" w:eastAsia="Times New Roman" w:hAnsi="Arial" w:cs="Arial"/>
      <w:b/>
      <w:bCs/>
      <w:kern w:val="32"/>
      <w:sz w:val="32"/>
      <w:szCs w:val="32"/>
      <w:lang w:eastAsia="ru-RU"/>
    </w:rPr>
  </w:style>
  <w:style w:type="paragraph" w:customStyle="1" w:styleId="article">
    <w:name w:val="article"/>
    <w:basedOn w:val="a3"/>
    <w:rsid w:val="00AD55F4"/>
    <w:pPr>
      <w:spacing w:before="100" w:beforeAutospacing="1" w:after="100" w:afterAutospacing="1"/>
    </w:pPr>
  </w:style>
  <w:style w:type="character" w:customStyle="1" w:styleId="HTML11">
    <w:name w:val="Адрес HTML Знак1"/>
    <w:rsid w:val="00AD55F4"/>
    <w:rPr>
      <w:rFonts w:ascii="Times New Roman" w:eastAsia="Times New Roman" w:hAnsi="Times New Roman"/>
      <w:i/>
      <w:iCs/>
      <w:sz w:val="24"/>
      <w:szCs w:val="24"/>
    </w:rPr>
  </w:style>
  <w:style w:type="paragraph" w:customStyle="1" w:styleId="affffff1">
    <w:name w:val="ненормальный"/>
    <w:basedOn w:val="a3"/>
    <w:rsid w:val="00AD55F4"/>
    <w:pPr>
      <w:spacing w:line="360" w:lineRule="auto"/>
      <w:ind w:firstLine="709"/>
      <w:jc w:val="both"/>
    </w:pPr>
    <w:rPr>
      <w:sz w:val="28"/>
      <w:szCs w:val="20"/>
    </w:rPr>
  </w:style>
  <w:style w:type="character" w:customStyle="1" w:styleId="FontStyle564">
    <w:name w:val="Font Style564"/>
    <w:rsid w:val="00AD55F4"/>
    <w:rPr>
      <w:rFonts w:ascii="Times New Roman" w:hAnsi="Times New Roman" w:cs="Times New Roman"/>
      <w:sz w:val="20"/>
      <w:szCs w:val="20"/>
    </w:rPr>
  </w:style>
  <w:style w:type="character" w:customStyle="1" w:styleId="FontStyle115">
    <w:name w:val="Font Style115"/>
    <w:rsid w:val="00AD55F4"/>
    <w:rPr>
      <w:rFonts w:ascii="Times New Roman" w:hAnsi="Times New Roman" w:cs="Times New Roman"/>
      <w:sz w:val="28"/>
      <w:szCs w:val="28"/>
    </w:rPr>
  </w:style>
  <w:style w:type="character" w:customStyle="1" w:styleId="FontStyle117">
    <w:name w:val="Font Style117"/>
    <w:rsid w:val="00AD55F4"/>
    <w:rPr>
      <w:rFonts w:ascii="Times New Roman" w:hAnsi="Times New Roman" w:cs="Times New Roman"/>
      <w:i/>
      <w:iCs/>
      <w:sz w:val="28"/>
      <w:szCs w:val="28"/>
    </w:rPr>
  </w:style>
  <w:style w:type="character" w:customStyle="1" w:styleId="ft318">
    <w:name w:val="ft318"/>
    <w:rsid w:val="00AD55F4"/>
  </w:style>
  <w:style w:type="character" w:customStyle="1" w:styleId="fieldname">
    <w:name w:val="fieldname"/>
    <w:rsid w:val="00AD55F4"/>
  </w:style>
  <w:style w:type="character" w:customStyle="1" w:styleId="FontStyle448">
    <w:name w:val="Font Style448"/>
    <w:rsid w:val="00AD55F4"/>
    <w:rPr>
      <w:rFonts w:ascii="Times New Roman" w:hAnsi="Times New Roman" w:cs="Times New Roman"/>
      <w:sz w:val="20"/>
      <w:szCs w:val="20"/>
    </w:rPr>
  </w:style>
  <w:style w:type="paragraph" w:customStyle="1" w:styleId="caaieiaie3">
    <w:name w:val="caaieiaie 3"/>
    <w:rsid w:val="00AD55F4"/>
    <w:pPr>
      <w:keepNext/>
      <w:spacing w:after="0" w:line="190" w:lineRule="atLeast"/>
      <w:jc w:val="center"/>
    </w:pPr>
    <w:rPr>
      <w:rFonts w:ascii="PragmaticaCTT" w:eastAsia="Times New Roman" w:hAnsi="PragmaticaCTT" w:cs="Times New Roman"/>
      <w:snapToGrid w:val="0"/>
      <w:sz w:val="24"/>
      <w:szCs w:val="20"/>
      <w:lang w:eastAsia="ru-RU"/>
    </w:rPr>
  </w:style>
  <w:style w:type="character" w:customStyle="1" w:styleId="Garamond">
    <w:name w:val="Основной текст + Garamond"/>
    <w:aliases w:val="12 pt56"/>
    <w:rsid w:val="00AD55F4"/>
    <w:rPr>
      <w:rFonts w:ascii="Garamond" w:hAnsi="Garamond" w:cs="Garamond"/>
      <w:sz w:val="24"/>
      <w:szCs w:val="24"/>
    </w:rPr>
  </w:style>
  <w:style w:type="character" w:customStyle="1" w:styleId="FooterChar">
    <w:name w:val="Footer Char"/>
    <w:locked/>
    <w:rsid w:val="00AD55F4"/>
    <w:rPr>
      <w:sz w:val="24"/>
      <w:lang w:eastAsia="ru-RU"/>
    </w:rPr>
  </w:style>
  <w:style w:type="character" w:customStyle="1" w:styleId="1fff4">
    <w:name w:val="Текст сноски Знак Знак Знак1"/>
    <w:aliases w:val="Знак3 Знак Знак Знак1,Знак3 Знак Знак Знак11,Текст сноски Знак Знак Знак Знак1,Текст сноски Знак Знак Знак Знак Знак,Текст сноски Знак Знак Знак Знак Знак Знак Знак,сноска Знак Знак"/>
    <w:semiHidden/>
    <w:rsid w:val="00AD55F4"/>
    <w:rPr>
      <w:lang w:eastAsia="en-US"/>
    </w:rPr>
  </w:style>
  <w:style w:type="character" w:customStyle="1" w:styleId="316">
    <w:name w:val="Знак3 Знак Знак1"/>
    <w:aliases w:val=" Знак3 Знак Знак Знак1"/>
    <w:semiHidden/>
    <w:locked/>
    <w:rsid w:val="00AD55F4"/>
    <w:rPr>
      <w:rFonts w:ascii="Courier New" w:hAnsi="Courier New"/>
      <w:lang w:eastAsia="en-US"/>
    </w:rPr>
  </w:style>
  <w:style w:type="character" w:customStyle="1" w:styleId="117">
    <w:name w:val="Знак Знак11"/>
    <w:aliases w:val="Знак4 Знак11,Заголовок 1 Знак Знак Знак71,Знак Заголовок 1 Знак31"/>
    <w:rsid w:val="00AD55F4"/>
    <w:rPr>
      <w:rFonts w:ascii="Arial" w:hAnsi="Arial"/>
      <w:b/>
      <w:sz w:val="36"/>
      <w:lang w:val="ru-RU" w:eastAsia="en-US"/>
    </w:rPr>
  </w:style>
  <w:style w:type="character" w:customStyle="1" w:styleId="2f6">
    <w:name w:val="Знак Знак2"/>
    <w:rsid w:val="00AD55F4"/>
    <w:rPr>
      <w:rFonts w:ascii="Arial" w:hAnsi="Arial"/>
      <w:b/>
      <w:sz w:val="36"/>
      <w:lang w:val="ru-RU" w:eastAsia="en-US"/>
    </w:rPr>
  </w:style>
  <w:style w:type="paragraph" w:customStyle="1" w:styleId="1fff5">
    <w:name w:val="Знак Знак Знак Знак Знак Знак1"/>
    <w:basedOn w:val="a3"/>
    <w:rsid w:val="00AD55F4"/>
    <w:pPr>
      <w:tabs>
        <w:tab w:val="left" w:pos="643"/>
      </w:tabs>
      <w:spacing w:after="160" w:line="240" w:lineRule="exact"/>
    </w:pPr>
    <w:rPr>
      <w:rFonts w:ascii="Verdana" w:hAnsi="Verdana" w:cs="Verdana"/>
      <w:sz w:val="20"/>
      <w:szCs w:val="20"/>
      <w:lang w:val="en-US" w:eastAsia="en-US"/>
    </w:rPr>
  </w:style>
  <w:style w:type="character" w:customStyle="1" w:styleId="160">
    <w:name w:val="Знак Знак16"/>
    <w:locked/>
    <w:rsid w:val="00AD55F4"/>
    <w:rPr>
      <w:b/>
      <w:caps/>
      <w:sz w:val="24"/>
      <w:lang w:val="ru-RU" w:eastAsia="ru-RU"/>
    </w:rPr>
  </w:style>
  <w:style w:type="character" w:customStyle="1" w:styleId="143">
    <w:name w:val="Знак Знак14"/>
    <w:locked/>
    <w:rsid w:val="00AD55F4"/>
    <w:rPr>
      <w:b/>
      <w:sz w:val="27"/>
      <w:lang w:val="ru-RU" w:eastAsia="ru-RU"/>
    </w:rPr>
  </w:style>
  <w:style w:type="character" w:customStyle="1" w:styleId="72">
    <w:name w:val="Знак Знак7"/>
    <w:rsid w:val="00AD55F4"/>
    <w:rPr>
      <w:sz w:val="16"/>
      <w:lang w:val="ru-RU" w:eastAsia="ru-RU"/>
    </w:rPr>
  </w:style>
  <w:style w:type="character" w:customStyle="1" w:styleId="151">
    <w:name w:val="Знак Знак15"/>
    <w:rsid w:val="00AD55F4"/>
    <w:rPr>
      <w:rFonts w:ascii="Arial" w:hAnsi="Arial"/>
      <w:b/>
      <w:i/>
      <w:sz w:val="28"/>
      <w:lang w:val="ru-RU" w:eastAsia="en-US"/>
    </w:rPr>
  </w:style>
  <w:style w:type="character" w:customStyle="1" w:styleId="101">
    <w:name w:val="Знак Знак10"/>
    <w:rsid w:val="00AD55F4"/>
    <w:rPr>
      <w:rFonts w:ascii="Calibri" w:hAnsi="Calibri"/>
      <w:i/>
      <w:sz w:val="24"/>
      <w:lang w:val="ru-RU" w:eastAsia="en-US"/>
    </w:rPr>
  </w:style>
  <w:style w:type="character" w:customStyle="1" w:styleId="611">
    <w:name w:val="Знак Знак61"/>
    <w:locked/>
    <w:rsid w:val="00AD55F4"/>
    <w:rPr>
      <w:sz w:val="24"/>
    </w:rPr>
  </w:style>
  <w:style w:type="character" w:customStyle="1" w:styleId="affffff2">
    <w:name w:val="Основной текст + Курсив"/>
    <w:aliases w:val="Интервал 1 pt144"/>
    <w:rsid w:val="00AD55F4"/>
    <w:rPr>
      <w:i/>
      <w:spacing w:val="20"/>
      <w:sz w:val="22"/>
    </w:rPr>
  </w:style>
  <w:style w:type="character" w:customStyle="1" w:styleId="460">
    <w:name w:val="Знак Знак46"/>
    <w:locked/>
    <w:rsid w:val="00AD55F4"/>
    <w:rPr>
      <w:rFonts w:ascii="Arial" w:hAnsi="Arial" w:cs="Arial"/>
      <w:b/>
      <w:bCs/>
      <w:i/>
      <w:iCs/>
      <w:sz w:val="28"/>
      <w:szCs w:val="28"/>
      <w:lang w:val="ru-RU" w:eastAsia="en-US" w:bidi="ar-SA"/>
    </w:rPr>
  </w:style>
  <w:style w:type="character" w:customStyle="1" w:styleId="56">
    <w:name w:val="Знак5 Знак Знак"/>
    <w:locked/>
    <w:rsid w:val="00AD55F4"/>
    <w:rPr>
      <w:sz w:val="16"/>
      <w:szCs w:val="16"/>
      <w:lang w:val="ru-RU" w:eastAsia="ru-RU" w:bidi="ar-SA"/>
    </w:rPr>
  </w:style>
  <w:style w:type="paragraph" w:customStyle="1" w:styleId="affffff3">
    <w:name w:val="заг_пар"/>
    <w:basedOn w:val="32"/>
    <w:next w:val="1a"/>
    <w:rsid w:val="00AD55F4"/>
    <w:pPr>
      <w:keepNext/>
      <w:spacing w:before="240" w:beforeAutospacing="0" w:after="60" w:afterAutospacing="0"/>
    </w:pPr>
    <w:rPr>
      <w:rFonts w:ascii="Arial" w:hAnsi="Arial" w:cs="Arial"/>
      <w:sz w:val="26"/>
      <w:szCs w:val="26"/>
      <w:lang w:eastAsia="en-US"/>
    </w:rPr>
  </w:style>
  <w:style w:type="paragraph" w:customStyle="1" w:styleId="TableParagraph">
    <w:name w:val="Table Paragraph"/>
    <w:basedOn w:val="a3"/>
    <w:rsid w:val="00AD55F4"/>
    <w:pPr>
      <w:widowControl w:val="0"/>
    </w:pPr>
    <w:rPr>
      <w:rFonts w:ascii="Calibri" w:hAnsi="Calibri"/>
      <w:sz w:val="22"/>
      <w:szCs w:val="22"/>
      <w:lang w:val="en-US" w:eastAsia="en-US"/>
    </w:rPr>
  </w:style>
  <w:style w:type="paragraph" w:customStyle="1" w:styleId="affffff4">
    <w:name w:val="параг_огл"/>
    <w:basedOn w:val="a3"/>
    <w:next w:val="aff0"/>
    <w:rsid w:val="00AD55F4"/>
    <w:rPr>
      <w:sz w:val="20"/>
      <w:szCs w:val="20"/>
      <w:lang w:eastAsia="en-US"/>
    </w:rPr>
  </w:style>
  <w:style w:type="paragraph" w:customStyle="1" w:styleId="411">
    <w:name w:val="Заголовок 41"/>
    <w:basedOn w:val="1a"/>
    <w:next w:val="1a"/>
    <w:rsid w:val="00AD55F4"/>
    <w:pPr>
      <w:keepNext/>
      <w:widowControl/>
      <w:ind w:firstLine="0"/>
      <w:jc w:val="left"/>
    </w:pPr>
    <w:rPr>
      <w:rFonts w:ascii="Times New Roman" w:hAnsi="Times New Roman"/>
      <w:snapToGrid/>
      <w:sz w:val="24"/>
    </w:rPr>
  </w:style>
  <w:style w:type="paragraph" w:customStyle="1" w:styleId="Style17">
    <w:name w:val="Style17"/>
    <w:basedOn w:val="a3"/>
    <w:rsid w:val="00AD55F4"/>
    <w:pPr>
      <w:widowControl w:val="0"/>
      <w:autoSpaceDE w:val="0"/>
      <w:autoSpaceDN w:val="0"/>
      <w:adjustRightInd w:val="0"/>
      <w:spacing w:line="516" w:lineRule="exact"/>
      <w:ind w:firstLine="691"/>
      <w:jc w:val="both"/>
    </w:pPr>
  </w:style>
  <w:style w:type="paragraph" w:customStyle="1" w:styleId="216">
    <w:name w:val="Заголовок 21"/>
    <w:basedOn w:val="a3"/>
    <w:next w:val="a3"/>
    <w:rsid w:val="00AD55F4"/>
    <w:pPr>
      <w:keepNext/>
      <w:widowControl w:val="0"/>
      <w:jc w:val="center"/>
    </w:pPr>
    <w:rPr>
      <w:rFonts w:eastAsia="Calibri"/>
      <w:b/>
      <w:sz w:val="26"/>
      <w:szCs w:val="20"/>
    </w:rPr>
  </w:style>
  <w:style w:type="paragraph" w:customStyle="1" w:styleId="2f7">
    <w:name w:val="Обычный2"/>
    <w:basedOn w:val="a3"/>
    <w:rsid w:val="00AD55F4"/>
    <w:pPr>
      <w:spacing w:before="100" w:beforeAutospacing="1" w:after="100" w:afterAutospacing="1"/>
    </w:pPr>
    <w:rPr>
      <w:rFonts w:eastAsia="Calibri"/>
    </w:rPr>
  </w:style>
  <w:style w:type="paragraph" w:customStyle="1" w:styleId="217">
    <w:name w:val="Основной текст 21"/>
    <w:basedOn w:val="a3"/>
    <w:rsid w:val="00AD55F4"/>
    <w:pPr>
      <w:shd w:val="clear" w:color="auto" w:fill="FFFFFF"/>
      <w:spacing w:before="233" w:line="360" w:lineRule="auto"/>
      <w:ind w:left="1701" w:hanging="567"/>
    </w:pPr>
    <w:rPr>
      <w:rFonts w:eastAsia="Calibri"/>
      <w:b/>
      <w:color w:val="000000"/>
      <w:spacing w:val="-5"/>
      <w:sz w:val="28"/>
      <w:szCs w:val="20"/>
    </w:rPr>
  </w:style>
  <w:style w:type="paragraph" w:customStyle="1" w:styleId="1fff6">
    <w:name w:val="Цитата1"/>
    <w:basedOn w:val="a3"/>
    <w:rsid w:val="00AD55F4"/>
    <w:pPr>
      <w:shd w:val="clear" w:color="auto" w:fill="FFFFFF"/>
      <w:spacing w:before="230" w:line="360" w:lineRule="auto"/>
      <w:ind w:left="1750" w:right="1152" w:hanging="384"/>
      <w:jc w:val="center"/>
    </w:pPr>
    <w:rPr>
      <w:rFonts w:eastAsia="Calibri"/>
      <w:b/>
      <w:color w:val="000000"/>
      <w:spacing w:val="-5"/>
      <w:sz w:val="28"/>
      <w:szCs w:val="20"/>
    </w:rPr>
  </w:style>
  <w:style w:type="paragraph" w:customStyle="1" w:styleId="2f8">
    <w:name w:val="Текст2"/>
    <w:basedOn w:val="1ff"/>
    <w:rsid w:val="00AD55F4"/>
    <w:pPr>
      <w:widowControl/>
      <w:spacing w:before="0" w:after="0"/>
    </w:pPr>
    <w:rPr>
      <w:rFonts w:ascii="Courier New" w:eastAsia="Calibri" w:hAnsi="Courier New"/>
      <w:sz w:val="20"/>
    </w:rPr>
  </w:style>
  <w:style w:type="paragraph" w:customStyle="1" w:styleId="412">
    <w:name w:val="Заголовок 41"/>
    <w:basedOn w:val="1ff"/>
    <w:next w:val="1ff"/>
    <w:rsid w:val="00AD55F4"/>
    <w:pPr>
      <w:keepNext/>
      <w:widowControl/>
      <w:spacing w:before="0" w:after="0"/>
    </w:pPr>
    <w:rPr>
      <w:rFonts w:eastAsia="Calibri"/>
    </w:rPr>
  </w:style>
  <w:style w:type="paragraph" w:customStyle="1" w:styleId="1fff7">
    <w:name w:val="Знак Знак Знак Знак Знак Знак Знак Знак Знак Знак Знак Знак Знак1"/>
    <w:basedOn w:val="a3"/>
    <w:rsid w:val="00AD55F4"/>
    <w:pPr>
      <w:spacing w:after="160" w:line="240" w:lineRule="exact"/>
    </w:pPr>
    <w:rPr>
      <w:rFonts w:ascii="Verdana" w:eastAsia="Calibri" w:hAnsi="Verdana"/>
      <w:lang w:val="en-US" w:eastAsia="en-US"/>
    </w:rPr>
  </w:style>
  <w:style w:type="paragraph" w:customStyle="1" w:styleId="affffff5">
    <w:name w:val="Мой стиль"/>
    <w:basedOn w:val="a3"/>
    <w:rsid w:val="00AD55F4"/>
    <w:pPr>
      <w:ind w:left="284" w:right="567"/>
      <w:jc w:val="center"/>
    </w:pPr>
    <w:rPr>
      <w:rFonts w:ascii="Calibri" w:hAnsi="Calibri" w:cs="Calibri"/>
      <w:b/>
      <w:bCs/>
      <w:sz w:val="28"/>
      <w:szCs w:val="28"/>
    </w:rPr>
  </w:style>
  <w:style w:type="paragraph" w:customStyle="1" w:styleId="base">
    <w:name w:val="base"/>
    <w:basedOn w:val="a3"/>
    <w:rsid w:val="00AD55F4"/>
    <w:pPr>
      <w:spacing w:before="100" w:beforeAutospacing="1" w:after="100" w:afterAutospacing="1"/>
    </w:pPr>
  </w:style>
  <w:style w:type="character" w:customStyle="1" w:styleId="3f0">
    <w:name w:val="Знак Знак3"/>
    <w:aliases w:val="Заголовок 1 Знак Знак Знак4,Знак Заголовок 1 Знак Знак2,heading 1 Знак1,Знак Знак510"/>
    <w:locked/>
    <w:rsid w:val="00AD55F4"/>
    <w:rPr>
      <w:b/>
      <w:caps/>
      <w:sz w:val="24"/>
      <w:szCs w:val="24"/>
      <w:lang w:val="ru-RU" w:eastAsia="ru-RU" w:bidi="ar-SA"/>
    </w:rPr>
  </w:style>
  <w:style w:type="character" w:customStyle="1" w:styleId="57">
    <w:name w:val="Знак5 Знак"/>
    <w:aliases w:val="Знак5 Знак Знак,Знак5 Знак1,Знак5 Знак2,Знак5 Знак Знак2, Знак5 Знак1, Знак5 Знак2,Знак5 Знак14,Знак5 Знак15,Знак5 Знак21"/>
    <w:locked/>
    <w:rsid w:val="00AD55F4"/>
    <w:rPr>
      <w:sz w:val="16"/>
      <w:szCs w:val="16"/>
      <w:lang w:bidi="ar-SA"/>
    </w:rPr>
  </w:style>
  <w:style w:type="character" w:customStyle="1" w:styleId="1fff8">
    <w:name w:val="Знак1 Знак Знак"/>
    <w:rsid w:val="00AD55F4"/>
    <w:rPr>
      <w:sz w:val="24"/>
      <w:szCs w:val="24"/>
      <w:lang w:val="ru-RU" w:eastAsia="ru-RU" w:bidi="ar-SA"/>
    </w:rPr>
  </w:style>
  <w:style w:type="character" w:customStyle="1" w:styleId="1fff9">
    <w:name w:val="Знак Знак Знак1"/>
    <w:locked/>
    <w:rsid w:val="00AD55F4"/>
    <w:rPr>
      <w:b/>
      <w:caps/>
      <w:sz w:val="24"/>
      <w:szCs w:val="24"/>
      <w:lang w:val="ru-RU" w:eastAsia="ru-RU" w:bidi="ar-SA"/>
    </w:rPr>
  </w:style>
  <w:style w:type="character" w:customStyle="1" w:styleId="sem">
    <w:name w:val="sem"/>
    <w:rsid w:val="00AD55F4"/>
  </w:style>
  <w:style w:type="paragraph" w:customStyle="1" w:styleId="1">
    <w:name w:val="1"/>
    <w:basedOn w:val="a3"/>
    <w:rsid w:val="00AD55F4"/>
    <w:pPr>
      <w:numPr>
        <w:numId w:val="10"/>
      </w:numPr>
      <w:tabs>
        <w:tab w:val="clear" w:pos="643"/>
      </w:tabs>
      <w:spacing w:after="160" w:line="240" w:lineRule="exact"/>
      <w:ind w:left="0" w:firstLine="0"/>
    </w:pPr>
    <w:rPr>
      <w:rFonts w:ascii="Verdana" w:hAnsi="Verdana"/>
      <w:lang w:val="en-US" w:eastAsia="en-US"/>
    </w:rPr>
  </w:style>
  <w:style w:type="paragraph" w:customStyle="1" w:styleId="2121">
    <w:name w:val="Стиль Заголовок 2 + 12 пт"/>
    <w:basedOn w:val="21"/>
    <w:rsid w:val="00AD55F4"/>
    <w:rPr>
      <w:rFonts w:ascii="Times New Roman" w:hAnsi="Times New Roman"/>
      <w:i w:val="0"/>
      <w:iCs w:val="0"/>
      <w:sz w:val="24"/>
      <w:lang w:eastAsia="ru-RU"/>
    </w:rPr>
  </w:style>
  <w:style w:type="paragraph" w:customStyle="1" w:styleId="main">
    <w:name w:val="main"/>
    <w:basedOn w:val="a3"/>
    <w:rsid w:val="00AD55F4"/>
    <w:pPr>
      <w:ind w:firstLine="400"/>
      <w:jc w:val="both"/>
      <w:textAlignment w:val="center"/>
    </w:pPr>
    <w:rPr>
      <w:sz w:val="27"/>
      <w:szCs w:val="27"/>
    </w:rPr>
  </w:style>
  <w:style w:type="character" w:customStyle="1" w:styleId="affffff6">
    <w:name w:val="кадр"/>
    <w:rsid w:val="00AD55F4"/>
  </w:style>
  <w:style w:type="character" w:customStyle="1" w:styleId="-">
    <w:name w:val="опред-е"/>
    <w:rsid w:val="00AD55F4"/>
  </w:style>
  <w:style w:type="paragraph" w:customStyle="1" w:styleId="218">
    <w:name w:val="Основной текст с отступом 21"/>
    <w:basedOn w:val="a3"/>
    <w:rsid w:val="00AD55F4"/>
    <w:pPr>
      <w:keepNext/>
      <w:ind w:right="-2" w:firstLine="709"/>
      <w:jc w:val="both"/>
    </w:pPr>
    <w:rPr>
      <w:sz w:val="28"/>
      <w:szCs w:val="20"/>
    </w:rPr>
  </w:style>
  <w:style w:type="character" w:customStyle="1" w:styleId="searchmatch">
    <w:name w:val="searchmatch"/>
    <w:rsid w:val="00AD55F4"/>
  </w:style>
  <w:style w:type="character" w:customStyle="1" w:styleId="FontStyle160">
    <w:name w:val="Font Style16"/>
    <w:rsid w:val="00AD55F4"/>
    <w:rPr>
      <w:rFonts w:ascii="Times New Roman" w:hAnsi="Times New Roman" w:cs="Times New Roman"/>
      <w:sz w:val="26"/>
      <w:szCs w:val="26"/>
    </w:rPr>
  </w:style>
  <w:style w:type="paragraph" w:customStyle="1" w:styleId="1KGK9">
    <w:name w:val="1KG=K9"/>
    <w:rsid w:val="00AD55F4"/>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FontStyle53">
    <w:name w:val="Font Style53"/>
    <w:rsid w:val="00AD55F4"/>
    <w:rPr>
      <w:rFonts w:ascii="Times New Roman" w:hAnsi="Times New Roman" w:cs="Times New Roman"/>
      <w:i/>
      <w:iCs/>
      <w:sz w:val="24"/>
      <w:szCs w:val="24"/>
    </w:rPr>
  </w:style>
  <w:style w:type="character" w:customStyle="1" w:styleId="1fffa">
    <w:name w:val="Основной шрифт абзаца1"/>
    <w:rsid w:val="00AD55F4"/>
  </w:style>
  <w:style w:type="character" w:customStyle="1" w:styleId="affffff7">
    <w:name w:val="Символ сноски"/>
    <w:rsid w:val="00AD55F4"/>
  </w:style>
  <w:style w:type="character" w:customStyle="1" w:styleId="mnemo">
    <w:name w:val="mnemo"/>
    <w:rsid w:val="00AD55F4"/>
  </w:style>
  <w:style w:type="character" w:customStyle="1" w:styleId="texhtml">
    <w:name w:val="texhtml"/>
    <w:rsid w:val="00AD55F4"/>
  </w:style>
  <w:style w:type="paragraph" w:customStyle="1" w:styleId="1fffb">
    <w:name w:val="Название1"/>
    <w:basedOn w:val="a3"/>
    <w:rsid w:val="00AD55F4"/>
    <w:pPr>
      <w:suppressLineNumbers/>
      <w:suppressAutoHyphens/>
      <w:spacing w:before="120" w:after="120"/>
    </w:pPr>
    <w:rPr>
      <w:rFonts w:cs="Mangal"/>
      <w:i/>
      <w:iCs/>
      <w:lang w:eastAsia="ar-SA"/>
    </w:rPr>
  </w:style>
  <w:style w:type="paragraph" w:customStyle="1" w:styleId="1fffc">
    <w:name w:val="Указатель1"/>
    <w:basedOn w:val="a3"/>
    <w:rsid w:val="00AD55F4"/>
    <w:pPr>
      <w:suppressLineNumbers/>
      <w:suppressAutoHyphens/>
    </w:pPr>
    <w:rPr>
      <w:rFonts w:cs="Mangal"/>
      <w:lang w:eastAsia="ar-SA"/>
    </w:rPr>
  </w:style>
  <w:style w:type="character" w:customStyle="1" w:styleId="butback">
    <w:name w:val="butback"/>
    <w:rsid w:val="00AD55F4"/>
  </w:style>
  <w:style w:type="paragraph" w:customStyle="1" w:styleId="Style26">
    <w:name w:val="Style26"/>
    <w:basedOn w:val="a3"/>
    <w:rsid w:val="00AD55F4"/>
    <w:pPr>
      <w:widowControl w:val="0"/>
      <w:autoSpaceDE w:val="0"/>
      <w:autoSpaceDN w:val="0"/>
      <w:adjustRightInd w:val="0"/>
      <w:spacing w:line="485" w:lineRule="exact"/>
      <w:ind w:firstLine="902"/>
      <w:jc w:val="both"/>
    </w:pPr>
  </w:style>
  <w:style w:type="paragraph" w:customStyle="1" w:styleId="Style7">
    <w:name w:val="Style7"/>
    <w:basedOn w:val="a3"/>
    <w:rsid w:val="00AD55F4"/>
    <w:pPr>
      <w:widowControl w:val="0"/>
      <w:autoSpaceDE w:val="0"/>
      <w:autoSpaceDN w:val="0"/>
      <w:adjustRightInd w:val="0"/>
    </w:pPr>
  </w:style>
  <w:style w:type="paragraph" w:customStyle="1" w:styleId="Style32">
    <w:name w:val="Style32"/>
    <w:basedOn w:val="a3"/>
    <w:rsid w:val="00AD55F4"/>
    <w:pPr>
      <w:widowControl w:val="0"/>
      <w:autoSpaceDE w:val="0"/>
      <w:autoSpaceDN w:val="0"/>
      <w:adjustRightInd w:val="0"/>
    </w:pPr>
  </w:style>
  <w:style w:type="paragraph" w:customStyle="1" w:styleId="Style34">
    <w:name w:val="Style34"/>
    <w:basedOn w:val="a3"/>
    <w:rsid w:val="00AD55F4"/>
    <w:pPr>
      <w:widowControl w:val="0"/>
      <w:autoSpaceDE w:val="0"/>
      <w:autoSpaceDN w:val="0"/>
      <w:adjustRightInd w:val="0"/>
      <w:spacing w:line="485" w:lineRule="exact"/>
      <w:ind w:firstLine="691"/>
    </w:pPr>
  </w:style>
  <w:style w:type="paragraph" w:customStyle="1" w:styleId="Style4">
    <w:name w:val="Style4"/>
    <w:basedOn w:val="a3"/>
    <w:rsid w:val="00AD55F4"/>
    <w:pPr>
      <w:widowControl w:val="0"/>
      <w:autoSpaceDE w:val="0"/>
      <w:autoSpaceDN w:val="0"/>
      <w:adjustRightInd w:val="0"/>
      <w:spacing w:line="499" w:lineRule="exact"/>
      <w:ind w:firstLine="667"/>
      <w:jc w:val="both"/>
    </w:pPr>
  </w:style>
  <w:style w:type="paragraph" w:customStyle="1" w:styleId="Style40">
    <w:name w:val="Style40"/>
    <w:basedOn w:val="a3"/>
    <w:rsid w:val="00AD55F4"/>
    <w:pPr>
      <w:widowControl w:val="0"/>
      <w:autoSpaceDE w:val="0"/>
      <w:autoSpaceDN w:val="0"/>
      <w:adjustRightInd w:val="0"/>
      <w:spacing w:line="480" w:lineRule="exact"/>
      <w:ind w:firstLine="773"/>
    </w:pPr>
  </w:style>
  <w:style w:type="paragraph" w:customStyle="1" w:styleId="144">
    <w:name w:val="Знак Знак Знак Знак Знак Знак Знак14"/>
    <w:basedOn w:val="a3"/>
    <w:rsid w:val="00AD55F4"/>
    <w:pPr>
      <w:tabs>
        <w:tab w:val="left" w:pos="643"/>
      </w:tabs>
      <w:spacing w:after="160" w:line="240" w:lineRule="exact"/>
    </w:pPr>
    <w:rPr>
      <w:rFonts w:ascii="Verdana" w:hAnsi="Verdana" w:cs="Verdana"/>
      <w:sz w:val="20"/>
      <w:szCs w:val="20"/>
      <w:lang w:val="en-US" w:eastAsia="en-US"/>
    </w:rPr>
  </w:style>
  <w:style w:type="paragraph" w:customStyle="1" w:styleId="1fffd">
    <w:name w:val="Заголовок 1ъ"/>
    <w:basedOn w:val="1fe"/>
    <w:rsid w:val="00AD55F4"/>
    <w:pPr>
      <w:spacing w:before="0" w:after="0" w:line="240" w:lineRule="auto"/>
      <w:ind w:firstLine="709"/>
      <w:jc w:val="left"/>
    </w:pPr>
    <w:rPr>
      <w:rFonts w:ascii="Times New Roman" w:hAnsi="Times New Roman" w:cs="Times New Roman"/>
      <w:sz w:val="24"/>
      <w:szCs w:val="24"/>
    </w:rPr>
  </w:style>
  <w:style w:type="paragraph" w:customStyle="1" w:styleId="Style25">
    <w:name w:val="Style25"/>
    <w:basedOn w:val="a3"/>
    <w:rsid w:val="00AD55F4"/>
    <w:pPr>
      <w:widowControl w:val="0"/>
      <w:autoSpaceDE w:val="0"/>
      <w:autoSpaceDN w:val="0"/>
      <w:adjustRightInd w:val="0"/>
      <w:spacing w:line="446" w:lineRule="exact"/>
    </w:pPr>
  </w:style>
  <w:style w:type="paragraph" w:customStyle="1" w:styleId="Style20">
    <w:name w:val="Style20"/>
    <w:basedOn w:val="a3"/>
    <w:rsid w:val="00AD55F4"/>
    <w:pPr>
      <w:widowControl w:val="0"/>
      <w:autoSpaceDE w:val="0"/>
      <w:autoSpaceDN w:val="0"/>
      <w:adjustRightInd w:val="0"/>
      <w:spacing w:line="485" w:lineRule="exact"/>
      <w:ind w:firstLine="854"/>
      <w:jc w:val="both"/>
    </w:pPr>
  </w:style>
  <w:style w:type="paragraph" w:customStyle="1" w:styleId="Style13">
    <w:name w:val="Style13"/>
    <w:basedOn w:val="a3"/>
    <w:rsid w:val="00AD55F4"/>
    <w:pPr>
      <w:widowControl w:val="0"/>
      <w:autoSpaceDE w:val="0"/>
      <w:autoSpaceDN w:val="0"/>
      <w:adjustRightInd w:val="0"/>
      <w:spacing w:line="486" w:lineRule="exact"/>
      <w:ind w:firstLine="710"/>
      <w:jc w:val="both"/>
    </w:pPr>
  </w:style>
  <w:style w:type="paragraph" w:customStyle="1" w:styleId="urllink">
    <w:name w:val="urllink"/>
    <w:basedOn w:val="a3"/>
    <w:rsid w:val="00AD55F4"/>
    <w:pPr>
      <w:spacing w:before="100" w:beforeAutospacing="1" w:after="100" w:afterAutospacing="1"/>
    </w:pPr>
  </w:style>
  <w:style w:type="paragraph" w:customStyle="1" w:styleId="131">
    <w:name w:val="Стиль Стиль по ширине Междустр.интервал:  множитель 13 ин + полужир...1"/>
    <w:basedOn w:val="a3"/>
    <w:rsid w:val="00AD55F4"/>
    <w:pPr>
      <w:numPr>
        <w:numId w:val="11"/>
      </w:numPr>
      <w:tabs>
        <w:tab w:val="clear" w:pos="1361"/>
        <w:tab w:val="left" w:pos="680"/>
      </w:tabs>
      <w:spacing w:line="312" w:lineRule="auto"/>
      <w:ind w:left="680" w:hanging="226"/>
    </w:pPr>
    <w:rPr>
      <w:bCs/>
      <w:i/>
      <w:szCs w:val="20"/>
    </w:rPr>
  </w:style>
  <w:style w:type="paragraph" w:customStyle="1" w:styleId="1fffe">
    <w:name w:val="Нумерация 1"/>
    <w:basedOn w:val="a3"/>
    <w:next w:val="a2"/>
    <w:rsid w:val="00AD55F4"/>
    <w:pPr>
      <w:tabs>
        <w:tab w:val="left" w:pos="454"/>
      </w:tabs>
      <w:ind w:left="454" w:hanging="454"/>
      <w:jc w:val="both"/>
    </w:pPr>
    <w:rPr>
      <w:b/>
    </w:rPr>
  </w:style>
  <w:style w:type="paragraph" w:customStyle="1" w:styleId="10pt">
    <w:name w:val="Стиль Основной текст с отступом + 10 pt по ширине"/>
    <w:basedOn w:val="aff9"/>
    <w:rsid w:val="00AD55F4"/>
    <w:pPr>
      <w:spacing w:after="0"/>
      <w:ind w:left="0" w:firstLine="454"/>
      <w:jc w:val="both"/>
    </w:pPr>
    <w:rPr>
      <w:sz w:val="20"/>
      <w:szCs w:val="20"/>
    </w:rPr>
  </w:style>
  <w:style w:type="paragraph" w:customStyle="1" w:styleId="ConsPlusDocList">
    <w:name w:val="ConsPlusDocList"/>
    <w:rsid w:val="00AD55F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t459">
    <w:name w:val="ft459"/>
    <w:rsid w:val="00AD55F4"/>
  </w:style>
  <w:style w:type="paragraph" w:customStyle="1" w:styleId="affffff8">
    <w:name w:val="Стиль"/>
    <w:link w:val="3f1"/>
    <w:rsid w:val="00AD55F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3f1">
    <w:name w:val="Заголовок Знак3"/>
    <w:link w:val="affffff8"/>
    <w:locked/>
    <w:rsid w:val="00AD55F4"/>
    <w:rPr>
      <w:rFonts w:ascii="Times New Roman" w:eastAsia="Times New Roman" w:hAnsi="Times New Roman" w:cs="Times New Roman"/>
      <w:sz w:val="24"/>
      <w:szCs w:val="24"/>
      <w:lang w:eastAsia="ru-RU"/>
    </w:rPr>
  </w:style>
  <w:style w:type="paragraph" w:customStyle="1" w:styleId="affffff9">
    <w:name w:val="Литература"/>
    <w:basedOn w:val="a3"/>
    <w:rsid w:val="00AD55F4"/>
    <w:pPr>
      <w:keepNext/>
      <w:jc w:val="center"/>
    </w:pPr>
    <w:rPr>
      <w:b/>
    </w:rPr>
  </w:style>
  <w:style w:type="paragraph" w:customStyle="1" w:styleId="affffffa">
    <w:name w:val="Знак Знак Знак Знак Знак Знак Знак"/>
    <w:basedOn w:val="a3"/>
    <w:rsid w:val="00AD55F4"/>
    <w:pPr>
      <w:spacing w:after="160" w:line="240" w:lineRule="exact"/>
    </w:pPr>
    <w:rPr>
      <w:rFonts w:ascii="Verdana" w:hAnsi="Verdana"/>
      <w:sz w:val="20"/>
      <w:szCs w:val="20"/>
      <w:lang w:val="en-US" w:eastAsia="en-US"/>
    </w:rPr>
  </w:style>
  <w:style w:type="character" w:customStyle="1" w:styleId="highlighthighlightactive">
    <w:name w:val="highlight highlight_active"/>
    <w:rsid w:val="00AD55F4"/>
  </w:style>
  <w:style w:type="paragraph" w:customStyle="1" w:styleId="osntext">
    <w:name w:val="osn_text"/>
    <w:basedOn w:val="a3"/>
    <w:rsid w:val="00AD55F4"/>
    <w:pPr>
      <w:widowControl w:val="0"/>
      <w:ind w:firstLine="567"/>
      <w:jc w:val="both"/>
    </w:pPr>
    <w:rPr>
      <w:sz w:val="20"/>
      <w:szCs w:val="20"/>
    </w:rPr>
  </w:style>
  <w:style w:type="paragraph" w:customStyle="1" w:styleId="copyrights">
    <w:name w:val="copyrights"/>
    <w:basedOn w:val="a3"/>
    <w:rsid w:val="00AD55F4"/>
    <w:pPr>
      <w:spacing w:before="100" w:beforeAutospacing="1" w:after="100" w:afterAutospacing="1"/>
    </w:pPr>
    <w:rPr>
      <w:rFonts w:ascii="Tahoma" w:hAnsi="Tahoma" w:cs="Tahoma"/>
      <w:color w:val="AFAFAF"/>
      <w:sz w:val="15"/>
      <w:szCs w:val="15"/>
    </w:rPr>
  </w:style>
  <w:style w:type="paragraph" w:customStyle="1" w:styleId="Style27">
    <w:name w:val="Style27"/>
    <w:basedOn w:val="a3"/>
    <w:rsid w:val="00AD55F4"/>
    <w:pPr>
      <w:widowControl w:val="0"/>
      <w:autoSpaceDE w:val="0"/>
      <w:autoSpaceDN w:val="0"/>
      <w:adjustRightInd w:val="0"/>
    </w:pPr>
  </w:style>
  <w:style w:type="paragraph" w:customStyle="1" w:styleId="Style30">
    <w:name w:val="Style30"/>
    <w:basedOn w:val="a3"/>
    <w:rsid w:val="00AD55F4"/>
    <w:pPr>
      <w:widowControl w:val="0"/>
      <w:autoSpaceDE w:val="0"/>
      <w:autoSpaceDN w:val="0"/>
      <w:adjustRightInd w:val="0"/>
    </w:pPr>
  </w:style>
  <w:style w:type="paragraph" w:customStyle="1" w:styleId="20630">
    <w:name w:val="Стиль Заголовок 2 + Слева:  063 см Первая строка:  0 см"/>
    <w:basedOn w:val="21"/>
    <w:next w:val="11"/>
    <w:rsid w:val="00AD55F4"/>
    <w:pPr>
      <w:numPr>
        <w:ilvl w:val="1"/>
      </w:numPr>
      <w:tabs>
        <w:tab w:val="left" w:pos="792"/>
      </w:tabs>
    </w:pPr>
    <w:rPr>
      <w:rFonts w:cs="Times New Roman"/>
      <w:i w:val="0"/>
      <w:iCs w:val="0"/>
      <w:kern w:val="32"/>
      <w:sz w:val="32"/>
      <w:szCs w:val="20"/>
      <w:lang w:eastAsia="ru-RU"/>
    </w:rPr>
  </w:style>
  <w:style w:type="paragraph" w:customStyle="1" w:styleId="2TimesNewRoman1200">
    <w:name w:val="Стиль Заголовок 2 + Times New Roman 12 пт Слева:  0 см Первая ст..."/>
    <w:basedOn w:val="21"/>
    <w:rsid w:val="00AD55F4"/>
    <w:pPr>
      <w:numPr>
        <w:ilvl w:val="1"/>
      </w:numPr>
      <w:tabs>
        <w:tab w:val="left" w:pos="792"/>
      </w:tabs>
      <w:ind w:left="792" w:hanging="432"/>
    </w:pPr>
    <w:rPr>
      <w:rFonts w:ascii="Times New Roman" w:hAnsi="Times New Roman" w:cs="Times New Roman"/>
      <w:i w:val="0"/>
      <w:iCs w:val="0"/>
      <w:kern w:val="32"/>
      <w:sz w:val="24"/>
      <w:szCs w:val="20"/>
      <w:lang w:eastAsia="ru-RU"/>
    </w:rPr>
  </w:style>
  <w:style w:type="paragraph" w:customStyle="1" w:styleId="21210">
    <w:name w:val="Стиль Заголовок 2 + 12 пт1"/>
    <w:basedOn w:val="21"/>
    <w:rsid w:val="00AD55F4"/>
    <w:pPr>
      <w:numPr>
        <w:ilvl w:val="1"/>
      </w:numPr>
      <w:tabs>
        <w:tab w:val="left" w:pos="792"/>
      </w:tabs>
    </w:pPr>
    <w:rPr>
      <w:i w:val="0"/>
      <w:iCs w:val="0"/>
      <w:kern w:val="32"/>
      <w:sz w:val="24"/>
      <w:szCs w:val="32"/>
      <w:lang w:eastAsia="ru-RU"/>
    </w:rPr>
  </w:style>
  <w:style w:type="character" w:styleId="affffffb">
    <w:name w:val="Subtle Emphasis"/>
    <w:qFormat/>
    <w:rsid w:val="00AD55F4"/>
    <w:rPr>
      <w:i/>
      <w:iCs/>
      <w:color w:val="808080"/>
    </w:rPr>
  </w:style>
  <w:style w:type="character" w:styleId="affffffc">
    <w:name w:val="Placeholder Text"/>
    <w:semiHidden/>
    <w:rsid w:val="00AD55F4"/>
    <w:rPr>
      <w:color w:val="808080"/>
    </w:rPr>
  </w:style>
  <w:style w:type="character" w:customStyle="1" w:styleId="textcopy">
    <w:name w:val="textcopy"/>
    <w:rsid w:val="00AD55F4"/>
  </w:style>
  <w:style w:type="character" w:customStyle="1" w:styleId="affffffd">
    <w:name w:val="Выделенный"/>
    <w:rsid w:val="00AD55F4"/>
    <w:rPr>
      <w:b/>
      <w:lang w:val="ru-RU" w:eastAsia="ru-RU"/>
    </w:rPr>
  </w:style>
  <w:style w:type="character" w:customStyle="1" w:styleId="ft224">
    <w:name w:val="ft224"/>
    <w:rsid w:val="00AD55F4"/>
  </w:style>
  <w:style w:type="paragraph" w:customStyle="1" w:styleId="1ffff">
    <w:name w:val="стиль1"/>
    <w:basedOn w:val="a3"/>
    <w:rsid w:val="00AD55F4"/>
    <w:pPr>
      <w:spacing w:before="100" w:beforeAutospacing="1" w:after="100" w:afterAutospacing="1"/>
    </w:pPr>
  </w:style>
  <w:style w:type="character" w:customStyle="1" w:styleId="PlainTextChar">
    <w:name w:val="Plain Text Char"/>
    <w:aliases w:val="Heading 12 Char,Знак8 Char"/>
    <w:semiHidden/>
    <w:locked/>
    <w:rsid w:val="00AD55F4"/>
    <w:rPr>
      <w:rFonts w:ascii="Courier New" w:hAnsi="Courier New"/>
      <w:lang w:val="ru-RU" w:eastAsia="ru-RU" w:bidi="ar-SA"/>
    </w:rPr>
  </w:style>
  <w:style w:type="paragraph" w:customStyle="1" w:styleId="Times">
    <w:name w:val="Times"/>
    <w:basedOn w:val="TableParagraph"/>
    <w:rsid w:val="00AD55F4"/>
    <w:pPr>
      <w:kinsoku w:val="0"/>
      <w:overflowPunct w:val="0"/>
      <w:autoSpaceDE w:val="0"/>
      <w:autoSpaceDN w:val="0"/>
      <w:adjustRightInd w:val="0"/>
      <w:spacing w:before="15"/>
      <w:ind w:left="19" w:right="373"/>
    </w:pPr>
    <w:rPr>
      <w:rFonts w:ascii="Times New Roman" w:hAnsi="Times New Roman"/>
      <w:sz w:val="24"/>
      <w:szCs w:val="24"/>
      <w:lang w:val="ru-RU" w:eastAsia="ru-RU"/>
    </w:rPr>
  </w:style>
  <w:style w:type="character" w:customStyle="1" w:styleId="searchhit">
    <w:name w:val="search_hit"/>
    <w:rsid w:val="00AD55F4"/>
  </w:style>
  <w:style w:type="paragraph" w:customStyle="1" w:styleId="2f9">
    <w:name w:val="Основной текст2"/>
    <w:basedOn w:val="a3"/>
    <w:rsid w:val="00AD55F4"/>
    <w:pPr>
      <w:widowControl w:val="0"/>
      <w:shd w:val="clear" w:color="auto" w:fill="FFFFFF"/>
      <w:spacing w:before="120" w:line="278" w:lineRule="exact"/>
      <w:ind w:hanging="360"/>
    </w:pPr>
    <w:rPr>
      <w:sz w:val="23"/>
      <w:szCs w:val="23"/>
      <w:shd w:val="clear" w:color="auto" w:fill="FFFFFF"/>
    </w:rPr>
  </w:style>
  <w:style w:type="character" w:customStyle="1" w:styleId="butback1">
    <w:name w:val="butback1"/>
    <w:rsid w:val="00AD55F4"/>
    <w:rPr>
      <w:rFonts w:cs="Times New Roman"/>
      <w:color w:val="666666"/>
    </w:rPr>
  </w:style>
  <w:style w:type="paragraph" w:customStyle="1" w:styleId="12pt025">
    <w:name w:val="Стиль 12 pt полужирный Черный уплотненный на  025 пт"/>
    <w:basedOn w:val="11"/>
    <w:rsid w:val="00AD55F4"/>
    <w:pPr>
      <w:keepNext/>
      <w:widowControl w:val="0"/>
      <w:numPr>
        <w:numId w:val="12"/>
      </w:numPr>
      <w:shd w:val="clear" w:color="auto" w:fill="FFFFFF"/>
      <w:tabs>
        <w:tab w:val="clear" w:pos="1076"/>
        <w:tab w:val="left" w:pos="360"/>
      </w:tabs>
      <w:autoSpaceDE w:val="0"/>
      <w:autoSpaceDN w:val="0"/>
      <w:adjustRightInd w:val="0"/>
      <w:spacing w:before="340" w:after="240"/>
      <w:ind w:left="0" w:firstLine="454"/>
      <w:jc w:val="center"/>
    </w:pPr>
    <w:rPr>
      <w:rFonts w:cs="Arial"/>
      <w:caps w:val="0"/>
      <w:color w:val="000000"/>
      <w:spacing w:val="-5"/>
      <w:kern w:val="32"/>
      <w:sz w:val="26"/>
    </w:rPr>
  </w:style>
  <w:style w:type="paragraph" w:customStyle="1" w:styleId="a0">
    <w:name w:val="заголовок"/>
    <w:basedOn w:val="a3"/>
    <w:rsid w:val="00AD55F4"/>
    <w:pPr>
      <w:numPr>
        <w:numId w:val="13"/>
      </w:numPr>
      <w:tabs>
        <w:tab w:val="left" w:pos="0"/>
      </w:tabs>
      <w:jc w:val="both"/>
    </w:pPr>
    <w:rPr>
      <w:b/>
    </w:rPr>
  </w:style>
  <w:style w:type="character" w:customStyle="1" w:styleId="FontStyle111">
    <w:name w:val="Font Style111"/>
    <w:rsid w:val="00AD55F4"/>
    <w:rPr>
      <w:rFonts w:ascii="Century Schoolbook" w:hAnsi="Century Schoolbook" w:cs="Century Schoolbook" w:hint="default"/>
      <w:sz w:val="18"/>
      <w:szCs w:val="18"/>
    </w:rPr>
  </w:style>
  <w:style w:type="character" w:customStyle="1" w:styleId="FontStyle136">
    <w:name w:val="Font Style136"/>
    <w:rsid w:val="00AD55F4"/>
    <w:rPr>
      <w:rFonts w:ascii="Century Schoolbook" w:hAnsi="Century Schoolbook" w:cs="Century Schoolbook"/>
      <w:b/>
      <w:bCs/>
      <w:sz w:val="18"/>
      <w:szCs w:val="18"/>
    </w:rPr>
  </w:style>
  <w:style w:type="paragraph" w:customStyle="1" w:styleId="Style67">
    <w:name w:val="Style67"/>
    <w:basedOn w:val="a3"/>
    <w:rsid w:val="00AD55F4"/>
    <w:pPr>
      <w:widowControl w:val="0"/>
      <w:autoSpaceDE w:val="0"/>
      <w:autoSpaceDN w:val="0"/>
      <w:adjustRightInd w:val="0"/>
    </w:pPr>
    <w:rPr>
      <w:rFonts w:ascii="Arial Black" w:hAnsi="Arial Black"/>
    </w:rPr>
  </w:style>
  <w:style w:type="character" w:customStyle="1" w:styleId="r">
    <w:name w:val="r"/>
    <w:rsid w:val="00AD55F4"/>
  </w:style>
  <w:style w:type="character" w:customStyle="1" w:styleId="rl">
    <w:name w:val="rl"/>
    <w:rsid w:val="00AD55F4"/>
  </w:style>
  <w:style w:type="character" w:customStyle="1" w:styleId="ep">
    <w:name w:val="ep"/>
    <w:rsid w:val="00AD55F4"/>
  </w:style>
  <w:style w:type="character" w:customStyle="1" w:styleId="f">
    <w:name w:val="f"/>
    <w:rsid w:val="00AD55F4"/>
  </w:style>
  <w:style w:type="paragraph" w:customStyle="1" w:styleId="affffffe">
    <w:name w:val="Диссер"/>
    <w:basedOn w:val="a3"/>
    <w:rsid w:val="00AD55F4"/>
    <w:pPr>
      <w:widowControl w:val="0"/>
      <w:autoSpaceDE w:val="0"/>
      <w:autoSpaceDN w:val="0"/>
      <w:adjustRightInd w:val="0"/>
      <w:spacing w:line="360" w:lineRule="auto"/>
      <w:ind w:firstLine="709"/>
      <w:jc w:val="both"/>
    </w:pPr>
    <w:rPr>
      <w:rFonts w:cs="Arial"/>
      <w:sz w:val="28"/>
      <w:szCs w:val="28"/>
    </w:rPr>
  </w:style>
  <w:style w:type="character" w:customStyle="1" w:styleId="2fa">
    <w:name w:val="Основной текст Знак2"/>
    <w:locked/>
    <w:rsid w:val="00AD55F4"/>
    <w:rPr>
      <w:sz w:val="24"/>
      <w:szCs w:val="24"/>
      <w:lang w:val="ru-RU" w:eastAsia="ru-RU" w:bidi="ar-SA"/>
    </w:rPr>
  </w:style>
  <w:style w:type="character" w:customStyle="1" w:styleId="430">
    <w:name w:val="Знак Знак43"/>
    <w:locked/>
    <w:rsid w:val="00AD55F4"/>
    <w:rPr>
      <w:color w:val="000000"/>
      <w:sz w:val="28"/>
      <w:szCs w:val="24"/>
      <w:lang w:eastAsia="ru-RU"/>
    </w:rPr>
  </w:style>
  <w:style w:type="paragraph" w:customStyle="1" w:styleId="afffffff">
    <w:name w:val="Знак Знак Знак Знак Знак Знак Знак Знак Знак"/>
    <w:basedOn w:val="a3"/>
    <w:rsid w:val="00AD55F4"/>
    <w:pPr>
      <w:tabs>
        <w:tab w:val="left" w:pos="643"/>
      </w:tabs>
      <w:spacing w:after="160" w:line="240" w:lineRule="exact"/>
    </w:pPr>
    <w:rPr>
      <w:rFonts w:ascii="Verdana" w:hAnsi="Verdana" w:cs="Verdana"/>
      <w:sz w:val="20"/>
      <w:szCs w:val="20"/>
      <w:lang w:val="en-US" w:eastAsia="en-US"/>
    </w:rPr>
  </w:style>
  <w:style w:type="character" w:customStyle="1" w:styleId="ft10166">
    <w:name w:val="ft10166"/>
    <w:rsid w:val="00AD55F4"/>
  </w:style>
  <w:style w:type="character" w:customStyle="1" w:styleId="73">
    <w:name w:val="Знак7 Знак Знак Знак"/>
    <w:aliases w:val=" Знак7 Знак1 Знак,Основной текст с отступом Знак1 Знак Знак Знак,Основной текст с отступом Знак Знак Знак Знак Знак Знак"/>
    <w:rsid w:val="00AD55F4"/>
    <w:rPr>
      <w:sz w:val="24"/>
      <w:szCs w:val="24"/>
      <w:lang w:val="ru-RU" w:eastAsia="ru-RU" w:bidi="ar-SA"/>
    </w:rPr>
  </w:style>
  <w:style w:type="paragraph" w:customStyle="1" w:styleId="a1">
    <w:name w:val="мой"/>
    <w:basedOn w:val="a3"/>
    <w:rsid w:val="00AD55F4"/>
    <w:pPr>
      <w:numPr>
        <w:numId w:val="14"/>
      </w:numPr>
      <w:tabs>
        <w:tab w:val="clear" w:pos="540"/>
        <w:tab w:val="left" w:pos="360"/>
      </w:tabs>
      <w:spacing w:line="360" w:lineRule="auto"/>
      <w:ind w:left="360" w:right="397"/>
      <w:jc w:val="center"/>
    </w:pPr>
    <w:rPr>
      <w:sz w:val="23"/>
      <w:szCs w:val="23"/>
    </w:rPr>
  </w:style>
  <w:style w:type="paragraph" w:customStyle="1" w:styleId="317">
    <w:name w:val="Основной текст 31"/>
    <w:basedOn w:val="1a"/>
    <w:rsid w:val="00AD55F4"/>
    <w:pPr>
      <w:widowControl/>
      <w:ind w:firstLine="0"/>
      <w:jc w:val="left"/>
    </w:pPr>
    <w:rPr>
      <w:rFonts w:ascii="Times New Roman" w:hAnsi="Times New Roman"/>
      <w:snapToGrid/>
      <w:sz w:val="24"/>
    </w:rPr>
  </w:style>
  <w:style w:type="paragraph" w:customStyle="1" w:styleId="31">
    <w:name w:val="заголовок 3"/>
    <w:basedOn w:val="a3"/>
    <w:next w:val="a3"/>
    <w:rsid w:val="00AD55F4"/>
    <w:pPr>
      <w:keepNext/>
      <w:numPr>
        <w:numId w:val="15"/>
      </w:numPr>
      <w:tabs>
        <w:tab w:val="left" w:pos="284"/>
        <w:tab w:val="left" w:pos="360"/>
      </w:tabs>
      <w:autoSpaceDE w:val="0"/>
      <w:autoSpaceDN w:val="0"/>
      <w:jc w:val="both"/>
      <w:outlineLvl w:val="2"/>
    </w:pPr>
    <w:rPr>
      <w:rFonts w:ascii="Arial" w:hAnsi="Arial" w:cs="Arial"/>
      <w:sz w:val="20"/>
      <w:szCs w:val="20"/>
    </w:rPr>
  </w:style>
  <w:style w:type="character" w:customStyle="1" w:styleId="afffffff0">
    <w:name w:val="Основной шрифт"/>
    <w:rsid w:val="00AD55F4"/>
  </w:style>
  <w:style w:type="paragraph" w:customStyle="1" w:styleId="-0">
    <w:name w:val="абзац-Азар"/>
    <w:basedOn w:val="afe"/>
    <w:rsid w:val="00AD55F4"/>
    <w:pPr>
      <w:spacing w:line="288" w:lineRule="auto"/>
      <w:ind w:firstLine="567"/>
    </w:pPr>
    <w:rPr>
      <w:rFonts w:ascii="Times New Roman" w:eastAsia="Times New Roman" w:hAnsi="Times New Roman" w:cs="Times New Roman"/>
      <w:color w:val="auto"/>
      <w:sz w:val="24"/>
    </w:rPr>
  </w:style>
  <w:style w:type="paragraph" w:customStyle="1" w:styleId="abz1">
    <w:name w:val="abz1"/>
    <w:basedOn w:val="a3"/>
    <w:rsid w:val="00AD55F4"/>
    <w:pPr>
      <w:spacing w:line="200" w:lineRule="exact"/>
      <w:ind w:firstLine="454"/>
      <w:jc w:val="both"/>
    </w:pPr>
    <w:rPr>
      <w:sz w:val="20"/>
      <w:szCs w:val="20"/>
    </w:rPr>
  </w:style>
  <w:style w:type="character" w:customStyle="1" w:styleId="1ffff0">
    <w:name w:val="Подзаголовок Знак Знак1"/>
    <w:aliases w:val="Подзаголовок Знак1 Знак Знак,Подзаголовок Знак Знак Знак Знак, Знак1 Знак Знак Знак Знак, Знак1 Знак1 Знак Знак,Подзаголовок Знак1 Знак1,Подзаголовок Знак Знак Знак1, Знак1 Знак Знак Знак1, Знак1 Знак1 Знак Знак1"/>
    <w:rsid w:val="00AD55F4"/>
    <w:rPr>
      <w:rFonts w:ascii="Arial" w:hAnsi="Arial"/>
      <w:sz w:val="24"/>
      <w:szCs w:val="24"/>
      <w:lang w:bidi="ar-SA"/>
    </w:rPr>
  </w:style>
  <w:style w:type="paragraph" w:customStyle="1" w:styleId="1ffff1">
    <w:name w:val="Знак Знак Знак Знак Знак Знак1 Знак Знак Знак"/>
    <w:basedOn w:val="a3"/>
    <w:rsid w:val="00AD55F4"/>
    <w:pPr>
      <w:tabs>
        <w:tab w:val="left" w:pos="643"/>
      </w:tabs>
      <w:spacing w:after="160" w:line="240" w:lineRule="exact"/>
    </w:pPr>
    <w:rPr>
      <w:rFonts w:ascii="Verdana" w:hAnsi="Verdana" w:cs="Verdana"/>
      <w:sz w:val="20"/>
      <w:szCs w:val="20"/>
      <w:lang w:val="en-US" w:eastAsia="en-US"/>
    </w:rPr>
  </w:style>
  <w:style w:type="paragraph" w:customStyle="1" w:styleId="mbizcontent">
    <w:name w:val="mbizcontent"/>
    <w:basedOn w:val="a3"/>
    <w:rsid w:val="00AD55F4"/>
    <w:pPr>
      <w:spacing w:before="100" w:beforeAutospacing="1" w:after="100" w:afterAutospacing="1"/>
      <w:jc w:val="both"/>
    </w:pPr>
    <w:rPr>
      <w:rFonts w:ascii="Georgia" w:hAnsi="Georgia"/>
      <w:color w:val="555555"/>
    </w:rPr>
  </w:style>
  <w:style w:type="paragraph" w:customStyle="1" w:styleId="bodytxt">
    <w:name w:val="bodytxt"/>
    <w:basedOn w:val="a3"/>
    <w:rsid w:val="00AD55F4"/>
    <w:pPr>
      <w:spacing w:before="100" w:beforeAutospacing="1" w:after="100" w:afterAutospacing="1"/>
    </w:pPr>
    <w:rPr>
      <w:rFonts w:ascii="Tahoma" w:hAnsi="Tahoma" w:cs="Tahoma"/>
      <w:color w:val="111111"/>
      <w:sz w:val="33"/>
      <w:szCs w:val="33"/>
    </w:rPr>
  </w:style>
  <w:style w:type="character" w:customStyle="1" w:styleId="afffffff1">
    <w:name w:val="выделение"/>
    <w:rsid w:val="00AD55F4"/>
    <w:rPr>
      <w:rFonts w:cs="Times New Roman"/>
    </w:rPr>
  </w:style>
  <w:style w:type="paragraph" w:customStyle="1" w:styleId="a">
    <w:name w:val="нумерованный содержание"/>
    <w:basedOn w:val="a3"/>
    <w:rsid w:val="00AD55F4"/>
    <w:pPr>
      <w:numPr>
        <w:numId w:val="16"/>
      </w:numPr>
    </w:pPr>
    <w:rPr>
      <w:rFonts w:eastAsia="Calibri"/>
      <w:szCs w:val="22"/>
      <w:lang w:eastAsia="en-US"/>
    </w:rPr>
  </w:style>
  <w:style w:type="character" w:customStyle="1" w:styleId="440">
    <w:name w:val="Знак Знак44"/>
    <w:locked/>
    <w:rsid w:val="00AD55F4"/>
    <w:rPr>
      <w:sz w:val="24"/>
      <w:szCs w:val="24"/>
    </w:rPr>
  </w:style>
  <w:style w:type="character" w:customStyle="1" w:styleId="FontStyle18">
    <w:name w:val="Font Style18"/>
    <w:rsid w:val="00AD55F4"/>
    <w:rPr>
      <w:rFonts w:ascii="Times New Roman" w:hAnsi="Times New Roman" w:cs="Times New Roman"/>
      <w:b/>
      <w:bCs/>
      <w:sz w:val="18"/>
      <w:szCs w:val="18"/>
    </w:rPr>
  </w:style>
  <w:style w:type="character" w:customStyle="1" w:styleId="FontStyle19">
    <w:name w:val="Font Style19"/>
    <w:rsid w:val="00AD55F4"/>
    <w:rPr>
      <w:rFonts w:ascii="Arial" w:hAnsi="Arial" w:cs="Arial"/>
      <w:sz w:val="16"/>
      <w:szCs w:val="16"/>
    </w:rPr>
  </w:style>
  <w:style w:type="character" w:customStyle="1" w:styleId="FontStyle150">
    <w:name w:val="Font Style15"/>
    <w:rsid w:val="00AD55F4"/>
    <w:rPr>
      <w:rFonts w:ascii="Georgia" w:hAnsi="Georgia" w:cs="Georgia"/>
      <w:sz w:val="18"/>
      <w:szCs w:val="18"/>
    </w:rPr>
  </w:style>
  <w:style w:type="character" w:customStyle="1" w:styleId="FontStyle17">
    <w:name w:val="Font Style17"/>
    <w:rsid w:val="00AD55F4"/>
    <w:rPr>
      <w:rFonts w:ascii="Times New Roman" w:hAnsi="Times New Roman" w:cs="Times New Roman"/>
      <w:sz w:val="20"/>
      <w:szCs w:val="20"/>
    </w:rPr>
  </w:style>
  <w:style w:type="character" w:customStyle="1" w:styleId="c0">
    <w:name w:val="c0"/>
    <w:rsid w:val="00AD55F4"/>
  </w:style>
  <w:style w:type="character" w:customStyle="1" w:styleId="FontStyle48">
    <w:name w:val="Font Style48"/>
    <w:rsid w:val="00AD55F4"/>
    <w:rPr>
      <w:rFonts w:ascii="Times New Roman" w:hAnsi="Times New Roman" w:cs="Times New Roman"/>
      <w:b/>
      <w:bCs/>
      <w:sz w:val="26"/>
      <w:szCs w:val="26"/>
    </w:rPr>
  </w:style>
  <w:style w:type="paragraph" w:customStyle="1" w:styleId="1000">
    <w:name w:val="Стиль Заголовок 1 + Слева:  0 см Первая строка:  0 см"/>
    <w:basedOn w:val="11"/>
    <w:next w:val="11"/>
    <w:rsid w:val="00AD55F4"/>
    <w:pPr>
      <w:keepNext/>
      <w:spacing w:before="240" w:after="60"/>
      <w:ind w:right="140" w:firstLine="709"/>
      <w:jc w:val="both"/>
    </w:pPr>
    <w:rPr>
      <w:rFonts w:eastAsia="TimesNewRomanPS-BoldMT"/>
      <w:bCs/>
      <w:caps w:val="0"/>
      <w:kern w:val="32"/>
      <w:szCs w:val="20"/>
    </w:rPr>
  </w:style>
  <w:style w:type="paragraph" w:customStyle="1" w:styleId="msonormalcxspmiddle">
    <w:name w:val="msonormalcxspmiddle"/>
    <w:basedOn w:val="a3"/>
    <w:rsid w:val="00AD55F4"/>
    <w:pPr>
      <w:spacing w:before="100" w:beforeAutospacing="1" w:after="100" w:afterAutospacing="1"/>
    </w:pPr>
  </w:style>
  <w:style w:type="character" w:customStyle="1" w:styleId="WW8Num1z0">
    <w:name w:val="WW8Num1z0"/>
    <w:rsid w:val="00AD55F4"/>
  </w:style>
  <w:style w:type="character" w:customStyle="1" w:styleId="WW8Num1z1">
    <w:name w:val="WW8Num1z1"/>
    <w:rsid w:val="00AD55F4"/>
  </w:style>
  <w:style w:type="character" w:customStyle="1" w:styleId="WW8Num1z2">
    <w:name w:val="WW8Num1z2"/>
    <w:rsid w:val="00AD55F4"/>
  </w:style>
  <w:style w:type="character" w:customStyle="1" w:styleId="WW8Num1z3">
    <w:name w:val="WW8Num1z3"/>
    <w:rsid w:val="00AD55F4"/>
  </w:style>
  <w:style w:type="character" w:customStyle="1" w:styleId="WW8Num1z4">
    <w:name w:val="WW8Num1z4"/>
    <w:rsid w:val="00AD55F4"/>
  </w:style>
  <w:style w:type="character" w:customStyle="1" w:styleId="WW8Num1z5">
    <w:name w:val="WW8Num1z5"/>
    <w:rsid w:val="00AD55F4"/>
  </w:style>
  <w:style w:type="character" w:customStyle="1" w:styleId="WW8Num1z6">
    <w:name w:val="WW8Num1z6"/>
    <w:rsid w:val="00AD55F4"/>
  </w:style>
  <w:style w:type="character" w:customStyle="1" w:styleId="WW8Num1z7">
    <w:name w:val="WW8Num1z7"/>
    <w:rsid w:val="00AD55F4"/>
  </w:style>
  <w:style w:type="character" w:customStyle="1" w:styleId="WW8Num1z8">
    <w:name w:val="WW8Num1z8"/>
    <w:rsid w:val="00AD55F4"/>
  </w:style>
  <w:style w:type="character" w:customStyle="1" w:styleId="WW8Num2z0">
    <w:name w:val="WW8Num2z0"/>
    <w:rsid w:val="00AD55F4"/>
    <w:rPr>
      <w:rFonts w:ascii="Symbol" w:hAnsi="Symbol" w:cs="Symbol"/>
    </w:rPr>
  </w:style>
  <w:style w:type="character" w:customStyle="1" w:styleId="WW8Num2z1">
    <w:name w:val="WW8Num2z1"/>
    <w:rsid w:val="00AD55F4"/>
    <w:rPr>
      <w:rFonts w:ascii="Courier New" w:hAnsi="Courier New" w:cs="Courier New"/>
    </w:rPr>
  </w:style>
  <w:style w:type="character" w:customStyle="1" w:styleId="WW8Num2z2">
    <w:name w:val="WW8Num2z2"/>
    <w:rsid w:val="00AD55F4"/>
    <w:rPr>
      <w:rFonts w:ascii="Wingdings" w:hAnsi="Wingdings" w:cs="Wingdings"/>
    </w:rPr>
  </w:style>
  <w:style w:type="character" w:customStyle="1" w:styleId="WW8Num3z0">
    <w:name w:val="WW8Num3z0"/>
    <w:rsid w:val="00AD55F4"/>
    <w:rPr>
      <w:rFonts w:ascii="Symbol" w:hAnsi="Symbol" w:cs="Symbol"/>
      <w:color w:val="auto"/>
    </w:rPr>
  </w:style>
  <w:style w:type="character" w:customStyle="1" w:styleId="WW8Num3z2">
    <w:name w:val="WW8Num3z2"/>
    <w:rsid w:val="00AD55F4"/>
    <w:rPr>
      <w:rFonts w:ascii="Wingdings" w:hAnsi="Wingdings" w:cs="Wingdings"/>
    </w:rPr>
  </w:style>
  <w:style w:type="character" w:customStyle="1" w:styleId="WW8Num3z3">
    <w:name w:val="WW8Num3z3"/>
    <w:rsid w:val="00AD55F4"/>
    <w:rPr>
      <w:rFonts w:ascii="Symbol" w:hAnsi="Symbol" w:cs="Symbol"/>
    </w:rPr>
  </w:style>
  <w:style w:type="character" w:customStyle="1" w:styleId="WW8Num4z2">
    <w:name w:val="WW8Num4z2"/>
    <w:rsid w:val="00AD55F4"/>
  </w:style>
  <w:style w:type="character" w:customStyle="1" w:styleId="WW8Num4z4">
    <w:name w:val="WW8Num4z4"/>
    <w:rsid w:val="00AD55F4"/>
  </w:style>
  <w:style w:type="character" w:customStyle="1" w:styleId="WW8Num4z5">
    <w:name w:val="WW8Num4z5"/>
    <w:rsid w:val="00AD55F4"/>
  </w:style>
  <w:style w:type="character" w:customStyle="1" w:styleId="WW8Num4z6">
    <w:name w:val="WW8Num4z6"/>
    <w:rsid w:val="00AD55F4"/>
  </w:style>
  <w:style w:type="character" w:customStyle="1" w:styleId="WW8Num4z7">
    <w:name w:val="WW8Num4z7"/>
    <w:rsid w:val="00AD55F4"/>
  </w:style>
  <w:style w:type="character" w:customStyle="1" w:styleId="WW8Num4z8">
    <w:name w:val="WW8Num4z8"/>
    <w:rsid w:val="00AD55F4"/>
  </w:style>
  <w:style w:type="character" w:customStyle="1" w:styleId="WW8Num5z0">
    <w:name w:val="WW8Num5z0"/>
    <w:rsid w:val="00AD55F4"/>
  </w:style>
  <w:style w:type="character" w:customStyle="1" w:styleId="WW8Num5z1">
    <w:name w:val="WW8Num5z1"/>
    <w:rsid w:val="00AD55F4"/>
  </w:style>
  <w:style w:type="character" w:customStyle="1" w:styleId="WW8Num5z2">
    <w:name w:val="WW8Num5z2"/>
    <w:rsid w:val="00AD55F4"/>
  </w:style>
  <w:style w:type="character" w:customStyle="1" w:styleId="WW8Num5z3">
    <w:name w:val="WW8Num5z3"/>
    <w:rsid w:val="00AD55F4"/>
  </w:style>
  <w:style w:type="character" w:customStyle="1" w:styleId="WW8Num5z4">
    <w:name w:val="WW8Num5z4"/>
    <w:rsid w:val="00AD55F4"/>
  </w:style>
  <w:style w:type="character" w:customStyle="1" w:styleId="WW8Num5z5">
    <w:name w:val="WW8Num5z5"/>
    <w:rsid w:val="00AD55F4"/>
  </w:style>
  <w:style w:type="character" w:customStyle="1" w:styleId="WW8Num5z6">
    <w:name w:val="WW8Num5z6"/>
    <w:rsid w:val="00AD55F4"/>
  </w:style>
  <w:style w:type="character" w:customStyle="1" w:styleId="WW8Num5z7">
    <w:name w:val="WW8Num5z7"/>
    <w:rsid w:val="00AD55F4"/>
  </w:style>
  <w:style w:type="character" w:customStyle="1" w:styleId="WW8Num5z8">
    <w:name w:val="WW8Num5z8"/>
    <w:rsid w:val="00AD55F4"/>
  </w:style>
  <w:style w:type="character" w:customStyle="1" w:styleId="WW8Num6z0">
    <w:name w:val="WW8Num6z0"/>
    <w:rsid w:val="00AD55F4"/>
  </w:style>
  <w:style w:type="character" w:customStyle="1" w:styleId="WW8Num6z2">
    <w:name w:val="WW8Num6z2"/>
    <w:rsid w:val="00AD55F4"/>
  </w:style>
  <w:style w:type="character" w:customStyle="1" w:styleId="WW8Num6z3">
    <w:name w:val="WW8Num6z3"/>
    <w:rsid w:val="00AD55F4"/>
  </w:style>
  <w:style w:type="character" w:customStyle="1" w:styleId="WW8Num6z4">
    <w:name w:val="WW8Num6z4"/>
    <w:rsid w:val="00AD55F4"/>
  </w:style>
  <w:style w:type="character" w:customStyle="1" w:styleId="WW8Num6z5">
    <w:name w:val="WW8Num6z5"/>
    <w:rsid w:val="00AD55F4"/>
  </w:style>
  <w:style w:type="character" w:customStyle="1" w:styleId="WW8Num6z6">
    <w:name w:val="WW8Num6z6"/>
    <w:rsid w:val="00AD55F4"/>
  </w:style>
  <w:style w:type="character" w:customStyle="1" w:styleId="WW8Num6z7">
    <w:name w:val="WW8Num6z7"/>
    <w:rsid w:val="00AD55F4"/>
  </w:style>
  <w:style w:type="character" w:customStyle="1" w:styleId="WW8Num6z8">
    <w:name w:val="WW8Num6z8"/>
    <w:rsid w:val="00AD55F4"/>
  </w:style>
  <w:style w:type="character" w:customStyle="1" w:styleId="WW8Num7z0">
    <w:name w:val="WW8Num7z0"/>
    <w:rsid w:val="00AD55F4"/>
    <w:rPr>
      <w:rFonts w:ascii="Symbol" w:hAnsi="Symbol" w:cs="Symbol"/>
    </w:rPr>
  </w:style>
  <w:style w:type="character" w:customStyle="1" w:styleId="WW8Num7z2">
    <w:name w:val="WW8Num7z2"/>
    <w:rsid w:val="00AD55F4"/>
  </w:style>
  <w:style w:type="character" w:customStyle="1" w:styleId="WW8Num7z3">
    <w:name w:val="WW8Num7z3"/>
    <w:rsid w:val="00AD55F4"/>
  </w:style>
  <w:style w:type="character" w:customStyle="1" w:styleId="WW8Num7z4">
    <w:name w:val="WW8Num7z4"/>
    <w:rsid w:val="00AD55F4"/>
  </w:style>
  <w:style w:type="character" w:customStyle="1" w:styleId="WW8Num7z5">
    <w:name w:val="WW8Num7z5"/>
    <w:rsid w:val="00AD55F4"/>
  </w:style>
  <w:style w:type="character" w:customStyle="1" w:styleId="WW8Num7z6">
    <w:name w:val="WW8Num7z6"/>
    <w:rsid w:val="00AD55F4"/>
  </w:style>
  <w:style w:type="character" w:customStyle="1" w:styleId="WW8Num7z7">
    <w:name w:val="WW8Num7z7"/>
    <w:rsid w:val="00AD55F4"/>
  </w:style>
  <w:style w:type="character" w:customStyle="1" w:styleId="WW8Num7z8">
    <w:name w:val="WW8Num7z8"/>
    <w:rsid w:val="00AD55F4"/>
  </w:style>
  <w:style w:type="character" w:customStyle="1" w:styleId="WW8Num8z1">
    <w:name w:val="WW8Num8z1"/>
    <w:rsid w:val="00AD55F4"/>
  </w:style>
  <w:style w:type="character" w:customStyle="1" w:styleId="WW8Num8z2">
    <w:name w:val="WW8Num8z2"/>
    <w:rsid w:val="00AD55F4"/>
  </w:style>
  <w:style w:type="character" w:customStyle="1" w:styleId="WW8Num8z3">
    <w:name w:val="WW8Num8z3"/>
    <w:rsid w:val="00AD55F4"/>
  </w:style>
  <w:style w:type="character" w:customStyle="1" w:styleId="WW8Num8z4">
    <w:name w:val="WW8Num8z4"/>
    <w:rsid w:val="00AD55F4"/>
  </w:style>
  <w:style w:type="character" w:customStyle="1" w:styleId="WW8Num8z5">
    <w:name w:val="WW8Num8z5"/>
    <w:rsid w:val="00AD55F4"/>
  </w:style>
  <w:style w:type="character" w:customStyle="1" w:styleId="WW8Num8z6">
    <w:name w:val="WW8Num8z6"/>
    <w:rsid w:val="00AD55F4"/>
  </w:style>
  <w:style w:type="character" w:customStyle="1" w:styleId="WW8Num8z7">
    <w:name w:val="WW8Num8z7"/>
    <w:rsid w:val="00AD55F4"/>
  </w:style>
  <w:style w:type="character" w:customStyle="1" w:styleId="WW8Num8z8">
    <w:name w:val="WW8Num8z8"/>
    <w:rsid w:val="00AD55F4"/>
  </w:style>
  <w:style w:type="character" w:customStyle="1" w:styleId="WW8Num9z0">
    <w:name w:val="WW8Num9z0"/>
    <w:rsid w:val="00AD55F4"/>
  </w:style>
  <w:style w:type="character" w:customStyle="1" w:styleId="WW8Num9z1">
    <w:name w:val="WW8Num9z1"/>
    <w:rsid w:val="00AD55F4"/>
  </w:style>
  <w:style w:type="character" w:customStyle="1" w:styleId="WW8Num9z2">
    <w:name w:val="WW8Num9z2"/>
    <w:rsid w:val="00AD55F4"/>
  </w:style>
  <w:style w:type="character" w:customStyle="1" w:styleId="WW8Num9z3">
    <w:name w:val="WW8Num9z3"/>
    <w:rsid w:val="00AD55F4"/>
  </w:style>
  <w:style w:type="character" w:customStyle="1" w:styleId="WW8Num9z4">
    <w:name w:val="WW8Num9z4"/>
    <w:rsid w:val="00AD55F4"/>
  </w:style>
  <w:style w:type="character" w:customStyle="1" w:styleId="WW8Num9z5">
    <w:name w:val="WW8Num9z5"/>
    <w:rsid w:val="00AD55F4"/>
  </w:style>
  <w:style w:type="character" w:customStyle="1" w:styleId="WW8Num9z6">
    <w:name w:val="WW8Num9z6"/>
    <w:rsid w:val="00AD55F4"/>
  </w:style>
  <w:style w:type="character" w:customStyle="1" w:styleId="WW8Num9z7">
    <w:name w:val="WW8Num9z7"/>
    <w:rsid w:val="00AD55F4"/>
  </w:style>
  <w:style w:type="character" w:customStyle="1" w:styleId="WW8Num9z8">
    <w:name w:val="WW8Num9z8"/>
    <w:rsid w:val="00AD55F4"/>
  </w:style>
  <w:style w:type="character" w:customStyle="1" w:styleId="WW8Num10z0">
    <w:name w:val="WW8Num10z0"/>
    <w:rsid w:val="00AD55F4"/>
  </w:style>
  <w:style w:type="character" w:customStyle="1" w:styleId="WW8Num10z1">
    <w:name w:val="WW8Num10z1"/>
    <w:rsid w:val="00AD55F4"/>
  </w:style>
  <w:style w:type="character" w:customStyle="1" w:styleId="WW8Num10z2">
    <w:name w:val="WW8Num10z2"/>
    <w:rsid w:val="00AD55F4"/>
  </w:style>
  <w:style w:type="character" w:customStyle="1" w:styleId="WW8Num10z3">
    <w:name w:val="WW8Num10z3"/>
    <w:rsid w:val="00AD55F4"/>
  </w:style>
  <w:style w:type="character" w:customStyle="1" w:styleId="WW8Num10z4">
    <w:name w:val="WW8Num10z4"/>
    <w:rsid w:val="00AD55F4"/>
  </w:style>
  <w:style w:type="character" w:customStyle="1" w:styleId="WW8Num10z5">
    <w:name w:val="WW8Num10z5"/>
    <w:rsid w:val="00AD55F4"/>
  </w:style>
  <w:style w:type="character" w:customStyle="1" w:styleId="WW8Num10z6">
    <w:name w:val="WW8Num10z6"/>
    <w:rsid w:val="00AD55F4"/>
  </w:style>
  <w:style w:type="character" w:customStyle="1" w:styleId="WW8Num10z7">
    <w:name w:val="WW8Num10z7"/>
    <w:rsid w:val="00AD55F4"/>
  </w:style>
  <w:style w:type="character" w:customStyle="1" w:styleId="WW8Num10z8">
    <w:name w:val="WW8Num10z8"/>
    <w:rsid w:val="00AD55F4"/>
  </w:style>
  <w:style w:type="character" w:customStyle="1" w:styleId="WW8Num11z0">
    <w:name w:val="WW8Num11z0"/>
    <w:rsid w:val="00AD55F4"/>
  </w:style>
  <w:style w:type="character" w:customStyle="1" w:styleId="WW8Num11z1">
    <w:name w:val="WW8Num11z1"/>
    <w:rsid w:val="00AD55F4"/>
    <w:rPr>
      <w:rFonts w:ascii="Symbol" w:hAnsi="Symbol" w:cs="Symbol"/>
    </w:rPr>
  </w:style>
  <w:style w:type="character" w:customStyle="1" w:styleId="WW8Num11z2">
    <w:name w:val="WW8Num11z2"/>
    <w:rsid w:val="00AD55F4"/>
  </w:style>
  <w:style w:type="character" w:customStyle="1" w:styleId="WW8Num11z3">
    <w:name w:val="WW8Num11z3"/>
    <w:rsid w:val="00AD55F4"/>
  </w:style>
  <w:style w:type="character" w:customStyle="1" w:styleId="WW8Num11z4">
    <w:name w:val="WW8Num11z4"/>
    <w:rsid w:val="00AD55F4"/>
  </w:style>
  <w:style w:type="character" w:customStyle="1" w:styleId="WW8Num11z5">
    <w:name w:val="WW8Num11z5"/>
    <w:rsid w:val="00AD55F4"/>
  </w:style>
  <w:style w:type="character" w:customStyle="1" w:styleId="WW8Num11z6">
    <w:name w:val="WW8Num11z6"/>
    <w:rsid w:val="00AD55F4"/>
  </w:style>
  <w:style w:type="character" w:customStyle="1" w:styleId="WW8Num11z7">
    <w:name w:val="WW8Num11z7"/>
    <w:rsid w:val="00AD55F4"/>
  </w:style>
  <w:style w:type="character" w:customStyle="1" w:styleId="WW8Num11z8">
    <w:name w:val="WW8Num11z8"/>
    <w:rsid w:val="00AD55F4"/>
  </w:style>
  <w:style w:type="character" w:customStyle="1" w:styleId="WW8Num12z0">
    <w:name w:val="WW8Num12z0"/>
    <w:rsid w:val="00AD55F4"/>
  </w:style>
  <w:style w:type="character" w:customStyle="1" w:styleId="WW8Num12z1">
    <w:name w:val="WW8Num12z1"/>
    <w:rsid w:val="00AD55F4"/>
    <w:rPr>
      <w:b/>
      <w:bCs/>
    </w:rPr>
  </w:style>
  <w:style w:type="character" w:customStyle="1" w:styleId="WW8Num12z2">
    <w:name w:val="WW8Num12z2"/>
    <w:rsid w:val="00AD55F4"/>
  </w:style>
  <w:style w:type="character" w:customStyle="1" w:styleId="WW8Num12z3">
    <w:name w:val="WW8Num12z3"/>
    <w:rsid w:val="00AD55F4"/>
  </w:style>
  <w:style w:type="character" w:customStyle="1" w:styleId="WW8Num12z4">
    <w:name w:val="WW8Num12z4"/>
    <w:rsid w:val="00AD55F4"/>
  </w:style>
  <w:style w:type="character" w:customStyle="1" w:styleId="WW8Num12z5">
    <w:name w:val="WW8Num12z5"/>
    <w:rsid w:val="00AD55F4"/>
  </w:style>
  <w:style w:type="character" w:customStyle="1" w:styleId="WW8Num12z6">
    <w:name w:val="WW8Num12z6"/>
    <w:rsid w:val="00AD55F4"/>
  </w:style>
  <w:style w:type="character" w:customStyle="1" w:styleId="WW8Num12z7">
    <w:name w:val="WW8Num12z7"/>
    <w:rsid w:val="00AD55F4"/>
  </w:style>
  <w:style w:type="character" w:customStyle="1" w:styleId="WW8Num12z8">
    <w:name w:val="WW8Num12z8"/>
    <w:rsid w:val="00AD55F4"/>
  </w:style>
  <w:style w:type="character" w:customStyle="1" w:styleId="WW8Num13z0">
    <w:name w:val="WW8Num13z0"/>
    <w:rsid w:val="00AD55F4"/>
    <w:rPr>
      <w:rFonts w:ascii="Symbol" w:hAnsi="Symbol" w:cs="Symbol"/>
    </w:rPr>
  </w:style>
  <w:style w:type="character" w:customStyle="1" w:styleId="WW8Num13z1">
    <w:name w:val="WW8Num13z1"/>
    <w:rsid w:val="00AD55F4"/>
    <w:rPr>
      <w:rFonts w:ascii="Courier New" w:hAnsi="Courier New" w:cs="Courier New"/>
    </w:rPr>
  </w:style>
  <w:style w:type="character" w:customStyle="1" w:styleId="WW8Num13z2">
    <w:name w:val="WW8Num13z2"/>
    <w:rsid w:val="00AD55F4"/>
    <w:rPr>
      <w:rFonts w:ascii="Wingdings" w:hAnsi="Wingdings" w:cs="Wingdings"/>
    </w:rPr>
  </w:style>
  <w:style w:type="character" w:customStyle="1" w:styleId="WW8Num14z2">
    <w:name w:val="WW8Num14z2"/>
    <w:rsid w:val="00AD55F4"/>
    <w:rPr>
      <w:rFonts w:ascii="Wingdings" w:hAnsi="Wingdings" w:cs="Wingdings"/>
    </w:rPr>
  </w:style>
  <w:style w:type="character" w:customStyle="1" w:styleId="WW8Num15z0">
    <w:name w:val="WW8Num15z0"/>
    <w:rsid w:val="00AD55F4"/>
  </w:style>
  <w:style w:type="character" w:customStyle="1" w:styleId="WW8Num15z2">
    <w:name w:val="WW8Num15z2"/>
    <w:rsid w:val="00AD55F4"/>
  </w:style>
  <w:style w:type="character" w:customStyle="1" w:styleId="WW8Num15z3">
    <w:name w:val="WW8Num15z3"/>
    <w:rsid w:val="00AD55F4"/>
  </w:style>
  <w:style w:type="character" w:customStyle="1" w:styleId="WW8Num15z4">
    <w:name w:val="WW8Num15z4"/>
    <w:rsid w:val="00AD55F4"/>
  </w:style>
  <w:style w:type="character" w:customStyle="1" w:styleId="WW8Num15z5">
    <w:name w:val="WW8Num15z5"/>
    <w:rsid w:val="00AD55F4"/>
  </w:style>
  <w:style w:type="character" w:customStyle="1" w:styleId="WW8Num15z6">
    <w:name w:val="WW8Num15z6"/>
    <w:rsid w:val="00AD55F4"/>
  </w:style>
  <w:style w:type="character" w:customStyle="1" w:styleId="WW8Num15z7">
    <w:name w:val="WW8Num15z7"/>
    <w:rsid w:val="00AD55F4"/>
  </w:style>
  <w:style w:type="character" w:customStyle="1" w:styleId="WW8Num15z8">
    <w:name w:val="WW8Num15z8"/>
    <w:rsid w:val="00AD55F4"/>
  </w:style>
  <w:style w:type="character" w:customStyle="1" w:styleId="WW8Num16z1">
    <w:name w:val="WW8Num16z1"/>
    <w:rsid w:val="00AD55F4"/>
  </w:style>
  <w:style w:type="character" w:customStyle="1" w:styleId="WW8Num16z2">
    <w:name w:val="WW8Num16z2"/>
    <w:rsid w:val="00AD55F4"/>
  </w:style>
  <w:style w:type="character" w:customStyle="1" w:styleId="WW8Num16z3">
    <w:name w:val="WW8Num16z3"/>
    <w:rsid w:val="00AD55F4"/>
  </w:style>
  <w:style w:type="character" w:customStyle="1" w:styleId="WW8Num16z4">
    <w:name w:val="WW8Num16z4"/>
    <w:rsid w:val="00AD55F4"/>
  </w:style>
  <w:style w:type="character" w:customStyle="1" w:styleId="WW8Num16z5">
    <w:name w:val="WW8Num16z5"/>
    <w:rsid w:val="00AD55F4"/>
  </w:style>
  <w:style w:type="character" w:customStyle="1" w:styleId="WW8Num16z6">
    <w:name w:val="WW8Num16z6"/>
    <w:rsid w:val="00AD55F4"/>
  </w:style>
  <w:style w:type="character" w:customStyle="1" w:styleId="WW8Num16z7">
    <w:name w:val="WW8Num16z7"/>
    <w:rsid w:val="00AD55F4"/>
  </w:style>
  <w:style w:type="character" w:customStyle="1" w:styleId="WW8Num16z8">
    <w:name w:val="WW8Num16z8"/>
    <w:rsid w:val="00AD55F4"/>
  </w:style>
  <w:style w:type="character" w:customStyle="1" w:styleId="WW8Num17z0">
    <w:name w:val="WW8Num17z0"/>
    <w:rsid w:val="00AD55F4"/>
    <w:rPr>
      <w:rFonts w:ascii="Times New Roman" w:hAnsi="Times New Roman" w:cs="Times New Roman"/>
      <w:b w:val="0"/>
      <w:i w:val="0"/>
      <w:sz w:val="24"/>
      <w:szCs w:val="24"/>
    </w:rPr>
  </w:style>
  <w:style w:type="character" w:customStyle="1" w:styleId="WW8Num17z2">
    <w:name w:val="WW8Num17z2"/>
    <w:rsid w:val="00AD55F4"/>
  </w:style>
  <w:style w:type="character" w:customStyle="1" w:styleId="WW8Num17z3">
    <w:name w:val="WW8Num17z3"/>
    <w:rsid w:val="00AD55F4"/>
  </w:style>
  <w:style w:type="character" w:customStyle="1" w:styleId="WW8Num17z4">
    <w:name w:val="WW8Num17z4"/>
    <w:rsid w:val="00AD55F4"/>
  </w:style>
  <w:style w:type="character" w:customStyle="1" w:styleId="WW8Num17z5">
    <w:name w:val="WW8Num17z5"/>
    <w:rsid w:val="00AD55F4"/>
  </w:style>
  <w:style w:type="character" w:customStyle="1" w:styleId="WW8Num17z6">
    <w:name w:val="WW8Num17z6"/>
    <w:rsid w:val="00AD55F4"/>
  </w:style>
  <w:style w:type="character" w:customStyle="1" w:styleId="WW8Num17z7">
    <w:name w:val="WW8Num17z7"/>
    <w:rsid w:val="00AD55F4"/>
  </w:style>
  <w:style w:type="character" w:customStyle="1" w:styleId="WW8Num17z8">
    <w:name w:val="WW8Num17z8"/>
    <w:rsid w:val="00AD55F4"/>
  </w:style>
  <w:style w:type="character" w:customStyle="1" w:styleId="WW8Num18z1">
    <w:name w:val="WW8Num18z1"/>
    <w:rsid w:val="00AD55F4"/>
  </w:style>
  <w:style w:type="character" w:customStyle="1" w:styleId="WW8Num18z2">
    <w:name w:val="WW8Num18z2"/>
    <w:rsid w:val="00AD55F4"/>
  </w:style>
  <w:style w:type="character" w:customStyle="1" w:styleId="WW8Num18z3">
    <w:name w:val="WW8Num18z3"/>
    <w:rsid w:val="00AD55F4"/>
  </w:style>
  <w:style w:type="character" w:customStyle="1" w:styleId="WW8Num18z4">
    <w:name w:val="WW8Num18z4"/>
    <w:rsid w:val="00AD55F4"/>
  </w:style>
  <w:style w:type="character" w:customStyle="1" w:styleId="WW8Num18z5">
    <w:name w:val="WW8Num18z5"/>
    <w:rsid w:val="00AD55F4"/>
  </w:style>
  <w:style w:type="character" w:customStyle="1" w:styleId="WW8Num18z6">
    <w:name w:val="WW8Num18z6"/>
    <w:rsid w:val="00AD55F4"/>
  </w:style>
  <w:style w:type="character" w:customStyle="1" w:styleId="WW8Num18z7">
    <w:name w:val="WW8Num18z7"/>
    <w:rsid w:val="00AD55F4"/>
  </w:style>
  <w:style w:type="character" w:customStyle="1" w:styleId="WW8Num18z8">
    <w:name w:val="WW8Num18z8"/>
    <w:rsid w:val="00AD55F4"/>
  </w:style>
  <w:style w:type="character" w:customStyle="1" w:styleId="WW8Num19z0">
    <w:name w:val="WW8Num19z0"/>
    <w:rsid w:val="00AD55F4"/>
  </w:style>
  <w:style w:type="character" w:customStyle="1" w:styleId="WW8Num19z1">
    <w:name w:val="WW8Num19z1"/>
    <w:rsid w:val="00AD55F4"/>
  </w:style>
  <w:style w:type="character" w:customStyle="1" w:styleId="WW8Num19z2">
    <w:name w:val="WW8Num19z2"/>
    <w:rsid w:val="00AD55F4"/>
  </w:style>
  <w:style w:type="character" w:customStyle="1" w:styleId="WW8Num19z3">
    <w:name w:val="WW8Num19z3"/>
    <w:rsid w:val="00AD55F4"/>
  </w:style>
  <w:style w:type="character" w:customStyle="1" w:styleId="WW8Num19z4">
    <w:name w:val="WW8Num19z4"/>
    <w:rsid w:val="00AD55F4"/>
  </w:style>
  <w:style w:type="character" w:customStyle="1" w:styleId="WW8Num19z5">
    <w:name w:val="WW8Num19z5"/>
    <w:rsid w:val="00AD55F4"/>
  </w:style>
  <w:style w:type="character" w:customStyle="1" w:styleId="WW8Num19z6">
    <w:name w:val="WW8Num19z6"/>
    <w:rsid w:val="00AD55F4"/>
  </w:style>
  <w:style w:type="character" w:customStyle="1" w:styleId="WW8Num19z7">
    <w:name w:val="WW8Num19z7"/>
    <w:rsid w:val="00AD55F4"/>
  </w:style>
  <w:style w:type="character" w:customStyle="1" w:styleId="WW8Num19z8">
    <w:name w:val="WW8Num19z8"/>
    <w:rsid w:val="00AD55F4"/>
  </w:style>
  <w:style w:type="character" w:customStyle="1" w:styleId="WW8Num20z0">
    <w:name w:val="WW8Num20z0"/>
    <w:rsid w:val="00AD55F4"/>
  </w:style>
  <w:style w:type="character" w:customStyle="1" w:styleId="WW8Num21z0">
    <w:name w:val="WW8Num21z0"/>
    <w:rsid w:val="00AD55F4"/>
  </w:style>
  <w:style w:type="character" w:customStyle="1" w:styleId="WW8Num21z1">
    <w:name w:val="WW8Num21z1"/>
    <w:rsid w:val="00AD55F4"/>
  </w:style>
  <w:style w:type="character" w:customStyle="1" w:styleId="WW8Num21z2">
    <w:name w:val="WW8Num21z2"/>
    <w:rsid w:val="00AD55F4"/>
  </w:style>
  <w:style w:type="character" w:customStyle="1" w:styleId="WW8Num21z3">
    <w:name w:val="WW8Num21z3"/>
    <w:rsid w:val="00AD55F4"/>
  </w:style>
  <w:style w:type="character" w:customStyle="1" w:styleId="WW8Num21z4">
    <w:name w:val="WW8Num21z4"/>
    <w:rsid w:val="00AD55F4"/>
  </w:style>
  <w:style w:type="character" w:customStyle="1" w:styleId="WW8Num21z5">
    <w:name w:val="WW8Num21z5"/>
    <w:rsid w:val="00AD55F4"/>
  </w:style>
  <w:style w:type="character" w:customStyle="1" w:styleId="WW8Num21z6">
    <w:name w:val="WW8Num21z6"/>
    <w:rsid w:val="00AD55F4"/>
  </w:style>
  <w:style w:type="character" w:customStyle="1" w:styleId="WW8Num21z7">
    <w:name w:val="WW8Num21z7"/>
    <w:rsid w:val="00AD55F4"/>
  </w:style>
  <w:style w:type="character" w:customStyle="1" w:styleId="WW8Num21z8">
    <w:name w:val="WW8Num21z8"/>
    <w:rsid w:val="00AD55F4"/>
  </w:style>
  <w:style w:type="character" w:customStyle="1" w:styleId="WW8Num22z0">
    <w:name w:val="WW8Num22z0"/>
    <w:rsid w:val="00AD55F4"/>
    <w:rPr>
      <w:rFonts w:ascii="Symbol" w:hAnsi="Symbol" w:cs="Symbol"/>
    </w:rPr>
  </w:style>
  <w:style w:type="character" w:customStyle="1" w:styleId="WW8Num22z1">
    <w:name w:val="WW8Num22z1"/>
    <w:rsid w:val="00AD55F4"/>
    <w:rPr>
      <w:rFonts w:ascii="Courier New" w:hAnsi="Courier New" w:cs="Courier New"/>
    </w:rPr>
  </w:style>
  <w:style w:type="character" w:customStyle="1" w:styleId="WW8Num22z2">
    <w:name w:val="WW8Num22z2"/>
    <w:rsid w:val="00AD55F4"/>
    <w:rPr>
      <w:rFonts w:ascii="Wingdings" w:hAnsi="Wingdings" w:cs="Wingdings"/>
    </w:rPr>
  </w:style>
  <w:style w:type="character" w:customStyle="1" w:styleId="WW8Num23z0">
    <w:name w:val="WW8Num23z0"/>
    <w:rsid w:val="00AD55F4"/>
    <w:rPr>
      <w:b w:val="0"/>
      <w:bCs/>
    </w:rPr>
  </w:style>
  <w:style w:type="character" w:customStyle="1" w:styleId="WW8Num23z1">
    <w:name w:val="WW8Num23z1"/>
    <w:rsid w:val="00AD55F4"/>
  </w:style>
  <w:style w:type="character" w:customStyle="1" w:styleId="WW8Num23z2">
    <w:name w:val="WW8Num23z2"/>
    <w:rsid w:val="00AD55F4"/>
  </w:style>
  <w:style w:type="character" w:customStyle="1" w:styleId="WW8Num23z3">
    <w:name w:val="WW8Num23z3"/>
    <w:rsid w:val="00AD55F4"/>
  </w:style>
  <w:style w:type="character" w:customStyle="1" w:styleId="WW8Num23z4">
    <w:name w:val="WW8Num23z4"/>
    <w:rsid w:val="00AD55F4"/>
  </w:style>
  <w:style w:type="character" w:customStyle="1" w:styleId="WW8Num23z5">
    <w:name w:val="WW8Num23z5"/>
    <w:rsid w:val="00AD55F4"/>
  </w:style>
  <w:style w:type="character" w:customStyle="1" w:styleId="WW8Num23z6">
    <w:name w:val="WW8Num23z6"/>
    <w:rsid w:val="00AD55F4"/>
  </w:style>
  <w:style w:type="character" w:customStyle="1" w:styleId="WW8Num23z7">
    <w:name w:val="WW8Num23z7"/>
    <w:rsid w:val="00AD55F4"/>
  </w:style>
  <w:style w:type="character" w:customStyle="1" w:styleId="WW8Num23z8">
    <w:name w:val="WW8Num23z8"/>
    <w:rsid w:val="00AD55F4"/>
  </w:style>
  <w:style w:type="character" w:customStyle="1" w:styleId="WW8Num24z0">
    <w:name w:val="WW8Num24z0"/>
    <w:rsid w:val="00AD55F4"/>
    <w:rPr>
      <w:rFonts w:ascii="Symbol" w:hAnsi="Symbol" w:cs="Symbol"/>
      <w:sz w:val="24"/>
      <w:szCs w:val="24"/>
    </w:rPr>
  </w:style>
  <w:style w:type="character" w:customStyle="1" w:styleId="WW8Num24z1">
    <w:name w:val="WW8Num24z1"/>
    <w:rsid w:val="00AD55F4"/>
    <w:rPr>
      <w:rFonts w:ascii="Courier New" w:hAnsi="Courier New" w:cs="Courier New"/>
    </w:rPr>
  </w:style>
  <w:style w:type="character" w:customStyle="1" w:styleId="WW8Num24z2">
    <w:name w:val="WW8Num24z2"/>
    <w:rsid w:val="00AD55F4"/>
    <w:rPr>
      <w:rFonts w:ascii="Wingdings" w:hAnsi="Wingdings" w:cs="Wingdings"/>
    </w:rPr>
  </w:style>
  <w:style w:type="character" w:customStyle="1" w:styleId="WW8Num24z3">
    <w:name w:val="WW8Num24z3"/>
    <w:rsid w:val="00AD55F4"/>
    <w:rPr>
      <w:rFonts w:ascii="Symbol" w:hAnsi="Symbol" w:cs="Symbol"/>
    </w:rPr>
  </w:style>
  <w:style w:type="character" w:customStyle="1" w:styleId="WW8Num25z0">
    <w:name w:val="WW8Num25z0"/>
    <w:rsid w:val="00AD55F4"/>
    <w:rPr>
      <w:rFonts w:ascii="Symbol" w:hAnsi="Symbol" w:cs="Symbol"/>
      <w:color w:val="auto"/>
    </w:rPr>
  </w:style>
  <w:style w:type="character" w:customStyle="1" w:styleId="WW8Num25z1">
    <w:name w:val="WW8Num25z1"/>
    <w:rsid w:val="00AD55F4"/>
    <w:rPr>
      <w:rFonts w:ascii="Courier New" w:hAnsi="Courier New" w:cs="Courier New"/>
    </w:rPr>
  </w:style>
  <w:style w:type="character" w:customStyle="1" w:styleId="WW8Num25z2">
    <w:name w:val="WW8Num25z2"/>
    <w:rsid w:val="00AD55F4"/>
    <w:rPr>
      <w:rFonts w:ascii="Wingdings" w:hAnsi="Wingdings" w:cs="Wingdings"/>
    </w:rPr>
  </w:style>
  <w:style w:type="character" w:customStyle="1" w:styleId="WW8Num25z3">
    <w:name w:val="WW8Num25z3"/>
    <w:rsid w:val="00AD55F4"/>
    <w:rPr>
      <w:rFonts w:ascii="Symbol" w:hAnsi="Symbol" w:cs="Symbol"/>
    </w:rPr>
  </w:style>
  <w:style w:type="character" w:customStyle="1" w:styleId="WW8Num26z0">
    <w:name w:val="WW8Num26z0"/>
    <w:rsid w:val="00AD55F4"/>
    <w:rPr>
      <w:rFonts w:ascii="Symbol" w:hAnsi="Symbol" w:cs="Symbol"/>
    </w:rPr>
  </w:style>
  <w:style w:type="character" w:customStyle="1" w:styleId="WW8Num26z1">
    <w:name w:val="WW8Num26z1"/>
    <w:rsid w:val="00AD55F4"/>
    <w:rPr>
      <w:rFonts w:ascii="Courier New" w:hAnsi="Courier New" w:cs="Courier New"/>
    </w:rPr>
  </w:style>
  <w:style w:type="character" w:customStyle="1" w:styleId="WW8Num26z2">
    <w:name w:val="WW8Num26z2"/>
    <w:rsid w:val="00AD55F4"/>
    <w:rPr>
      <w:rFonts w:ascii="Wingdings" w:hAnsi="Wingdings" w:cs="Wingdings"/>
    </w:rPr>
  </w:style>
  <w:style w:type="character" w:customStyle="1" w:styleId="WW8Num27z0">
    <w:name w:val="WW8Num27z0"/>
    <w:rsid w:val="00AD55F4"/>
  </w:style>
  <w:style w:type="character" w:customStyle="1" w:styleId="WW8Num27z1">
    <w:name w:val="WW8Num27z1"/>
    <w:rsid w:val="00AD55F4"/>
  </w:style>
  <w:style w:type="character" w:customStyle="1" w:styleId="WW8Num27z2">
    <w:name w:val="WW8Num27z2"/>
    <w:rsid w:val="00AD55F4"/>
  </w:style>
  <w:style w:type="character" w:customStyle="1" w:styleId="WW8Num27z3">
    <w:name w:val="WW8Num27z3"/>
    <w:rsid w:val="00AD55F4"/>
  </w:style>
  <w:style w:type="character" w:customStyle="1" w:styleId="WW8Num27z4">
    <w:name w:val="WW8Num27z4"/>
    <w:rsid w:val="00AD55F4"/>
  </w:style>
  <w:style w:type="character" w:customStyle="1" w:styleId="WW8Num27z5">
    <w:name w:val="WW8Num27z5"/>
    <w:rsid w:val="00AD55F4"/>
  </w:style>
  <w:style w:type="character" w:customStyle="1" w:styleId="WW8Num27z6">
    <w:name w:val="WW8Num27z6"/>
    <w:rsid w:val="00AD55F4"/>
  </w:style>
  <w:style w:type="character" w:customStyle="1" w:styleId="WW8Num27z7">
    <w:name w:val="WW8Num27z7"/>
    <w:rsid w:val="00AD55F4"/>
  </w:style>
  <w:style w:type="character" w:customStyle="1" w:styleId="WW8Num27z8">
    <w:name w:val="WW8Num27z8"/>
    <w:rsid w:val="00AD55F4"/>
  </w:style>
  <w:style w:type="character" w:customStyle="1" w:styleId="WW8Num28z0">
    <w:name w:val="WW8Num28z0"/>
    <w:rsid w:val="00AD55F4"/>
  </w:style>
  <w:style w:type="character" w:customStyle="1" w:styleId="WW8Num28z1">
    <w:name w:val="WW8Num28z1"/>
    <w:rsid w:val="00AD55F4"/>
    <w:rPr>
      <w:rFonts w:ascii="Symbol" w:hAnsi="Symbol" w:cs="Symbol"/>
      <w:sz w:val="24"/>
      <w:szCs w:val="24"/>
    </w:rPr>
  </w:style>
  <w:style w:type="character" w:customStyle="1" w:styleId="WW8Num28z2">
    <w:name w:val="WW8Num28z2"/>
    <w:rsid w:val="00AD55F4"/>
  </w:style>
  <w:style w:type="character" w:customStyle="1" w:styleId="WW8Num28z3">
    <w:name w:val="WW8Num28z3"/>
    <w:rsid w:val="00AD55F4"/>
  </w:style>
  <w:style w:type="character" w:customStyle="1" w:styleId="WW8Num28z4">
    <w:name w:val="WW8Num28z4"/>
    <w:rsid w:val="00AD55F4"/>
  </w:style>
  <w:style w:type="character" w:customStyle="1" w:styleId="WW8Num28z5">
    <w:name w:val="WW8Num28z5"/>
    <w:rsid w:val="00AD55F4"/>
  </w:style>
  <w:style w:type="character" w:customStyle="1" w:styleId="WW8Num28z6">
    <w:name w:val="WW8Num28z6"/>
    <w:rsid w:val="00AD55F4"/>
  </w:style>
  <w:style w:type="character" w:customStyle="1" w:styleId="WW8Num28z7">
    <w:name w:val="WW8Num28z7"/>
    <w:rsid w:val="00AD55F4"/>
  </w:style>
  <w:style w:type="character" w:customStyle="1" w:styleId="WW8Num28z8">
    <w:name w:val="WW8Num28z8"/>
    <w:rsid w:val="00AD55F4"/>
  </w:style>
  <w:style w:type="character" w:customStyle="1" w:styleId="WW8Num29z0">
    <w:name w:val="WW8Num29z0"/>
    <w:rsid w:val="00AD55F4"/>
  </w:style>
  <w:style w:type="character" w:customStyle="1" w:styleId="WW8Num29z1">
    <w:name w:val="WW8Num29z1"/>
    <w:rsid w:val="00AD55F4"/>
  </w:style>
  <w:style w:type="character" w:customStyle="1" w:styleId="WW8Num29z2">
    <w:name w:val="WW8Num29z2"/>
    <w:rsid w:val="00AD55F4"/>
  </w:style>
  <w:style w:type="character" w:customStyle="1" w:styleId="WW8Num29z3">
    <w:name w:val="WW8Num29z3"/>
    <w:rsid w:val="00AD55F4"/>
  </w:style>
  <w:style w:type="character" w:customStyle="1" w:styleId="WW8Num29z4">
    <w:name w:val="WW8Num29z4"/>
    <w:rsid w:val="00AD55F4"/>
  </w:style>
  <w:style w:type="character" w:customStyle="1" w:styleId="WW8Num29z5">
    <w:name w:val="WW8Num29z5"/>
    <w:rsid w:val="00AD55F4"/>
  </w:style>
  <w:style w:type="character" w:customStyle="1" w:styleId="WW8Num29z6">
    <w:name w:val="WW8Num29z6"/>
    <w:rsid w:val="00AD55F4"/>
  </w:style>
  <w:style w:type="character" w:customStyle="1" w:styleId="WW8Num29z7">
    <w:name w:val="WW8Num29z7"/>
    <w:rsid w:val="00AD55F4"/>
  </w:style>
  <w:style w:type="character" w:customStyle="1" w:styleId="WW8Num29z8">
    <w:name w:val="WW8Num29z8"/>
    <w:rsid w:val="00AD55F4"/>
  </w:style>
  <w:style w:type="character" w:customStyle="1" w:styleId="WW8Num30z0">
    <w:name w:val="WW8Num30z0"/>
    <w:rsid w:val="00AD55F4"/>
    <w:rPr>
      <w:rFonts w:ascii="Wingdings" w:hAnsi="Wingdings" w:cs="Wingdings"/>
    </w:rPr>
  </w:style>
  <w:style w:type="character" w:customStyle="1" w:styleId="WW8Num30z1">
    <w:name w:val="WW8Num30z1"/>
    <w:rsid w:val="00AD55F4"/>
    <w:rPr>
      <w:rFonts w:ascii="Courier New" w:hAnsi="Courier New" w:cs="Courier New"/>
    </w:rPr>
  </w:style>
  <w:style w:type="character" w:customStyle="1" w:styleId="WW8Num30z3">
    <w:name w:val="WW8Num30z3"/>
    <w:rsid w:val="00AD55F4"/>
    <w:rPr>
      <w:rFonts w:ascii="Symbol" w:hAnsi="Symbol" w:cs="Symbol"/>
    </w:rPr>
  </w:style>
  <w:style w:type="character" w:customStyle="1" w:styleId="WW8Num31z0">
    <w:name w:val="WW8Num31z0"/>
    <w:rsid w:val="00AD55F4"/>
    <w:rPr>
      <w:rFonts w:ascii="Wingdings" w:hAnsi="Wingdings" w:cs="Wingdings"/>
    </w:rPr>
  </w:style>
  <w:style w:type="character" w:customStyle="1" w:styleId="WW8Num31z1">
    <w:name w:val="WW8Num31z1"/>
    <w:rsid w:val="00AD55F4"/>
    <w:rPr>
      <w:rFonts w:ascii="Courier New" w:hAnsi="Courier New" w:cs="Courier New"/>
    </w:rPr>
  </w:style>
  <w:style w:type="character" w:customStyle="1" w:styleId="WW8Num31z3">
    <w:name w:val="WW8Num31z3"/>
    <w:rsid w:val="00AD55F4"/>
    <w:rPr>
      <w:rFonts w:ascii="Symbol" w:hAnsi="Symbol" w:cs="Symbol"/>
    </w:rPr>
  </w:style>
  <w:style w:type="character" w:customStyle="1" w:styleId="WW8Num32z0">
    <w:name w:val="WW8Num32z0"/>
    <w:rsid w:val="00AD55F4"/>
  </w:style>
  <w:style w:type="character" w:customStyle="1" w:styleId="WW8Num32z1">
    <w:name w:val="WW8Num32z1"/>
    <w:rsid w:val="00AD55F4"/>
    <w:rPr>
      <w:rFonts w:ascii="Courier New" w:hAnsi="Courier New" w:cs="Courier New"/>
    </w:rPr>
  </w:style>
  <w:style w:type="character" w:customStyle="1" w:styleId="WW8Num32z2">
    <w:name w:val="WW8Num32z2"/>
    <w:rsid w:val="00AD55F4"/>
    <w:rPr>
      <w:rFonts w:ascii="Wingdings" w:hAnsi="Wingdings" w:cs="Wingdings"/>
    </w:rPr>
  </w:style>
  <w:style w:type="character" w:customStyle="1" w:styleId="WW8Num32z3">
    <w:name w:val="WW8Num32z3"/>
    <w:rsid w:val="00AD55F4"/>
    <w:rPr>
      <w:rFonts w:ascii="Symbol" w:hAnsi="Symbol" w:cs="Symbol"/>
    </w:rPr>
  </w:style>
  <w:style w:type="character" w:customStyle="1" w:styleId="FontStyle30">
    <w:name w:val="Font Style30"/>
    <w:rsid w:val="00AD55F4"/>
    <w:rPr>
      <w:rFonts w:ascii="Times New Roman" w:hAnsi="Times New Roman" w:cs="Times New Roman"/>
      <w:sz w:val="28"/>
      <w:szCs w:val="28"/>
    </w:rPr>
  </w:style>
  <w:style w:type="paragraph" w:customStyle="1" w:styleId="318">
    <w:name w:val="Основной текст 31"/>
    <w:basedOn w:val="a3"/>
    <w:rsid w:val="00AD55F4"/>
    <w:pPr>
      <w:suppressAutoHyphens/>
      <w:spacing w:after="120"/>
    </w:pPr>
    <w:rPr>
      <w:sz w:val="16"/>
      <w:szCs w:val="16"/>
      <w:lang w:eastAsia="zh-CN"/>
    </w:rPr>
  </w:style>
  <w:style w:type="paragraph" w:customStyle="1" w:styleId="219">
    <w:name w:val="Основной текст с отступом 21"/>
    <w:basedOn w:val="a3"/>
    <w:rsid w:val="00AD55F4"/>
    <w:pPr>
      <w:suppressAutoHyphens/>
      <w:spacing w:after="120" w:line="480" w:lineRule="auto"/>
      <w:ind w:left="283"/>
    </w:pPr>
    <w:rPr>
      <w:lang w:eastAsia="zh-CN"/>
    </w:rPr>
  </w:style>
  <w:style w:type="paragraph" w:customStyle="1" w:styleId="afffffff2">
    <w:name w:val="Содержимое врезки"/>
    <w:basedOn w:val="a3"/>
    <w:rsid w:val="00AD55F4"/>
    <w:pPr>
      <w:suppressAutoHyphens/>
    </w:pPr>
    <w:rPr>
      <w:lang w:eastAsia="zh-CN"/>
    </w:rPr>
  </w:style>
  <w:style w:type="paragraph" w:customStyle="1" w:styleId="text1">
    <w:name w:val="text1"/>
    <w:basedOn w:val="a3"/>
    <w:rsid w:val="00AD55F4"/>
    <w:pPr>
      <w:spacing w:after="300"/>
    </w:pPr>
  </w:style>
  <w:style w:type="paragraph" w:styleId="afffffff3">
    <w:name w:val="TOC Heading"/>
    <w:basedOn w:val="11"/>
    <w:next w:val="a3"/>
    <w:qFormat/>
    <w:rsid w:val="00AD55F4"/>
    <w:pPr>
      <w:keepNext/>
      <w:keepLines/>
      <w:spacing w:before="480" w:line="276" w:lineRule="auto"/>
      <w:ind w:firstLine="0"/>
      <w:outlineLvl w:val="9"/>
    </w:pPr>
    <w:rPr>
      <w:rFonts w:ascii="Cambria" w:hAnsi="Cambria"/>
      <w:bCs/>
      <w:caps w:val="0"/>
      <w:color w:val="365F91"/>
      <w:sz w:val="28"/>
      <w:szCs w:val="28"/>
      <w:lang w:eastAsia="en-US"/>
    </w:rPr>
  </w:style>
  <w:style w:type="character" w:customStyle="1" w:styleId="FontStyle310">
    <w:name w:val="Font Style310"/>
    <w:rsid w:val="00AD55F4"/>
    <w:rPr>
      <w:rFonts w:ascii="Times New Roman" w:hAnsi="Times New Roman" w:cs="Times New Roman"/>
      <w:sz w:val="18"/>
      <w:szCs w:val="18"/>
    </w:rPr>
  </w:style>
  <w:style w:type="paragraph" w:customStyle="1" w:styleId="afffffff4">
    <w:name w:val="Базовый"/>
    <w:rsid w:val="00AD55F4"/>
    <w:pPr>
      <w:suppressAutoHyphens/>
      <w:spacing w:after="200" w:line="276" w:lineRule="auto"/>
    </w:pPr>
    <w:rPr>
      <w:rFonts w:ascii="Times New Roman" w:eastAsia="Times New Roman" w:hAnsi="Times New Roman" w:cs="Times New Roman"/>
      <w:color w:val="00000A"/>
      <w:sz w:val="24"/>
      <w:szCs w:val="24"/>
      <w:lang w:eastAsia="ru-RU"/>
    </w:rPr>
  </w:style>
  <w:style w:type="character" w:customStyle="1" w:styleId="-2">
    <w:name w:val="Интернет-ссылка"/>
    <w:rsid w:val="00AD55F4"/>
    <w:rPr>
      <w:rFonts w:cs="Times New Roman"/>
      <w:color w:val="0000FF"/>
      <w:u w:val="single"/>
    </w:rPr>
  </w:style>
  <w:style w:type="character" w:customStyle="1" w:styleId="textmaincenter">
    <w:name w:val="textmain_center"/>
    <w:rsid w:val="00AD55F4"/>
  </w:style>
  <w:style w:type="character" w:customStyle="1" w:styleId="WW8Num2z3">
    <w:name w:val="WW8Num2z3"/>
    <w:rsid w:val="00AD55F4"/>
  </w:style>
  <w:style w:type="character" w:customStyle="1" w:styleId="WW8Num2z4">
    <w:name w:val="WW8Num2z4"/>
    <w:rsid w:val="00AD55F4"/>
  </w:style>
  <w:style w:type="character" w:customStyle="1" w:styleId="WW8Num2z5">
    <w:name w:val="WW8Num2z5"/>
    <w:rsid w:val="00AD55F4"/>
  </w:style>
  <w:style w:type="character" w:customStyle="1" w:styleId="WW8Num2z6">
    <w:name w:val="WW8Num2z6"/>
    <w:rsid w:val="00AD55F4"/>
  </w:style>
  <w:style w:type="character" w:customStyle="1" w:styleId="WW8Num2z7">
    <w:name w:val="WW8Num2z7"/>
    <w:rsid w:val="00AD55F4"/>
  </w:style>
  <w:style w:type="character" w:customStyle="1" w:styleId="WW8Num2z8">
    <w:name w:val="WW8Num2z8"/>
    <w:rsid w:val="00AD55F4"/>
  </w:style>
  <w:style w:type="character" w:customStyle="1" w:styleId="WW8Num3z4">
    <w:name w:val="WW8Num3z4"/>
    <w:rsid w:val="00AD55F4"/>
  </w:style>
  <w:style w:type="character" w:customStyle="1" w:styleId="WW8Num3z5">
    <w:name w:val="WW8Num3z5"/>
    <w:rsid w:val="00AD55F4"/>
  </w:style>
  <w:style w:type="character" w:customStyle="1" w:styleId="WW8Num3z6">
    <w:name w:val="WW8Num3z6"/>
    <w:rsid w:val="00AD55F4"/>
  </w:style>
  <w:style w:type="character" w:customStyle="1" w:styleId="WW8Num3z7">
    <w:name w:val="WW8Num3z7"/>
    <w:rsid w:val="00AD55F4"/>
  </w:style>
  <w:style w:type="character" w:customStyle="1" w:styleId="WW8Num3z8">
    <w:name w:val="WW8Num3z8"/>
    <w:rsid w:val="00AD55F4"/>
  </w:style>
  <w:style w:type="paragraph" w:customStyle="1" w:styleId="LO-Normal">
    <w:name w:val="LO-Normal"/>
    <w:rsid w:val="00AD55F4"/>
    <w:pPr>
      <w:widowControl w:val="0"/>
      <w:suppressAutoHyphens/>
      <w:spacing w:after="0" w:line="240" w:lineRule="auto"/>
      <w:ind w:firstLine="420"/>
      <w:jc w:val="both"/>
    </w:pPr>
    <w:rPr>
      <w:rFonts w:ascii="Arial" w:eastAsia="Times New Roman" w:hAnsi="Arial" w:cs="Arial"/>
      <w:sz w:val="18"/>
      <w:szCs w:val="20"/>
      <w:lang w:eastAsia="zh-CN"/>
    </w:rPr>
  </w:style>
  <w:style w:type="paragraph" w:customStyle="1" w:styleId="10">
    <w:name w:val="Нумерованный список1"/>
    <w:basedOn w:val="a3"/>
    <w:rsid w:val="00AD55F4"/>
    <w:pPr>
      <w:numPr>
        <w:numId w:val="17"/>
      </w:numPr>
      <w:tabs>
        <w:tab w:val="left" w:pos="1429"/>
      </w:tabs>
      <w:suppressAutoHyphens/>
      <w:contextualSpacing/>
    </w:pPr>
    <w:rPr>
      <w:sz w:val="20"/>
      <w:szCs w:val="20"/>
      <w:lang w:eastAsia="zh-CN"/>
    </w:rPr>
  </w:style>
  <w:style w:type="character" w:customStyle="1" w:styleId="afffffff5">
    <w:name w:val="Символ нумерации"/>
    <w:rsid w:val="00AD55F4"/>
  </w:style>
  <w:style w:type="character" w:customStyle="1" w:styleId="afffffff6">
    <w:name w:val="Стиль Обычный"/>
    <w:rsid w:val="00AD55F4"/>
    <w:rPr>
      <w:rFonts w:ascii="Times New Roman" w:hAnsi="Times New Roman"/>
      <w:sz w:val="24"/>
    </w:rPr>
  </w:style>
  <w:style w:type="paragraph" w:customStyle="1" w:styleId="2TimesNewRoman12">
    <w:name w:val="Стиль Заголовок 2 + Times New Roman 12 пт"/>
    <w:basedOn w:val="21"/>
    <w:rsid w:val="00AD55F4"/>
    <w:rPr>
      <w:i w:val="0"/>
      <w:sz w:val="24"/>
      <w:lang w:eastAsia="ru-RU"/>
    </w:rPr>
  </w:style>
  <w:style w:type="paragraph" w:customStyle="1" w:styleId="afffffff7">
    <w:name w:val="Стиль Основной текст"/>
    <w:basedOn w:val="a3"/>
    <w:rsid w:val="00AD55F4"/>
    <w:rPr>
      <w:szCs w:val="20"/>
    </w:rPr>
  </w:style>
  <w:style w:type="character" w:customStyle="1" w:styleId="1ffff2">
    <w:name w:val="Основной текст + Полужирный1"/>
    <w:rsid w:val="00AD55F4"/>
    <w:rPr>
      <w:rFonts w:ascii="Times New Roman" w:hAnsi="Times New Roman" w:cs="Times New Roman"/>
      <w:b/>
      <w:bCs/>
      <w:sz w:val="20"/>
      <w:szCs w:val="20"/>
    </w:rPr>
  </w:style>
  <w:style w:type="paragraph" w:customStyle="1" w:styleId="319">
    <w:name w:val="Основной текст (3)1"/>
    <w:basedOn w:val="a3"/>
    <w:rsid w:val="00AD55F4"/>
    <w:pPr>
      <w:shd w:val="clear" w:color="auto" w:fill="FFFFFF"/>
      <w:spacing w:before="300" w:after="180" w:line="240" w:lineRule="atLeast"/>
    </w:pPr>
    <w:rPr>
      <w:rFonts w:ascii="Garamond" w:hAnsi="Garamond"/>
    </w:rPr>
  </w:style>
  <w:style w:type="character" w:customStyle="1" w:styleId="48">
    <w:name w:val="Основной текст (4)"/>
    <w:link w:val="413"/>
    <w:rsid w:val="00AD55F4"/>
    <w:rPr>
      <w:rFonts w:ascii="Garamond" w:hAnsi="Garamond"/>
      <w:sz w:val="24"/>
      <w:szCs w:val="24"/>
      <w:shd w:val="clear" w:color="auto" w:fill="FFFFFF"/>
    </w:rPr>
  </w:style>
  <w:style w:type="paragraph" w:customStyle="1" w:styleId="413">
    <w:name w:val="Основной текст (4)1"/>
    <w:basedOn w:val="a3"/>
    <w:link w:val="48"/>
    <w:rsid w:val="00AD55F4"/>
    <w:pPr>
      <w:shd w:val="clear" w:color="auto" w:fill="FFFFFF"/>
      <w:spacing w:before="180" w:after="60" w:line="242" w:lineRule="exact"/>
      <w:ind w:hanging="320"/>
    </w:pPr>
    <w:rPr>
      <w:rFonts w:ascii="Garamond" w:eastAsiaTheme="minorHAnsi" w:hAnsi="Garamond" w:cstheme="minorBidi"/>
      <w:lang w:eastAsia="en-US"/>
    </w:rPr>
  </w:style>
  <w:style w:type="character" w:customStyle="1" w:styleId="2fb">
    <w:name w:val="Подпись к картинке (2)"/>
    <w:link w:val="21a"/>
    <w:rsid w:val="00AD55F4"/>
    <w:rPr>
      <w:rFonts w:ascii="Garamond" w:hAnsi="Garamond"/>
      <w:sz w:val="24"/>
      <w:szCs w:val="24"/>
      <w:shd w:val="clear" w:color="auto" w:fill="FFFFFF"/>
    </w:rPr>
  </w:style>
  <w:style w:type="paragraph" w:customStyle="1" w:styleId="21a">
    <w:name w:val="Подпись к картинке (2)1"/>
    <w:basedOn w:val="a3"/>
    <w:link w:val="2fb"/>
    <w:rsid w:val="00AD55F4"/>
    <w:pPr>
      <w:shd w:val="clear" w:color="auto" w:fill="FFFFFF"/>
      <w:spacing w:line="226" w:lineRule="exact"/>
      <w:ind w:hanging="560"/>
    </w:pPr>
    <w:rPr>
      <w:rFonts w:ascii="Garamond" w:eastAsiaTheme="minorHAnsi" w:hAnsi="Garamond" w:cstheme="minorBidi"/>
      <w:lang w:eastAsia="en-US"/>
    </w:rPr>
  </w:style>
  <w:style w:type="character" w:customStyle="1" w:styleId="260">
    <w:name w:val="Основной текст (26)"/>
    <w:link w:val="261"/>
    <w:uiPriority w:val="99"/>
    <w:rsid w:val="00AD55F4"/>
    <w:rPr>
      <w:rFonts w:ascii="Garamond" w:hAnsi="Garamond"/>
      <w:b/>
      <w:bCs/>
      <w:sz w:val="18"/>
      <w:szCs w:val="18"/>
      <w:shd w:val="clear" w:color="auto" w:fill="FFFFFF"/>
    </w:rPr>
  </w:style>
  <w:style w:type="paragraph" w:customStyle="1" w:styleId="261">
    <w:name w:val="Основной текст (26)1"/>
    <w:basedOn w:val="a3"/>
    <w:link w:val="260"/>
    <w:uiPriority w:val="99"/>
    <w:rsid w:val="00AD55F4"/>
    <w:pPr>
      <w:shd w:val="clear" w:color="auto" w:fill="FFFFFF"/>
      <w:spacing w:line="240" w:lineRule="atLeast"/>
    </w:pPr>
    <w:rPr>
      <w:rFonts w:ascii="Garamond" w:eastAsiaTheme="minorHAnsi" w:hAnsi="Garamond" w:cstheme="minorBidi"/>
      <w:b/>
      <w:bCs/>
      <w:sz w:val="18"/>
      <w:szCs w:val="18"/>
      <w:lang w:eastAsia="en-US"/>
    </w:rPr>
  </w:style>
  <w:style w:type="character" w:customStyle="1" w:styleId="531">
    <w:name w:val="Основной текст (53)"/>
    <w:link w:val="5310"/>
    <w:rsid w:val="00AD55F4"/>
    <w:rPr>
      <w:rFonts w:ascii="Century Schoolbook" w:hAnsi="Century Schoolbook"/>
      <w:shd w:val="clear" w:color="auto" w:fill="FFFFFF"/>
    </w:rPr>
  </w:style>
  <w:style w:type="paragraph" w:customStyle="1" w:styleId="5310">
    <w:name w:val="Основной текст (53)1"/>
    <w:basedOn w:val="a3"/>
    <w:link w:val="531"/>
    <w:rsid w:val="00AD55F4"/>
    <w:pPr>
      <w:shd w:val="clear" w:color="auto" w:fill="FFFFFF"/>
      <w:spacing w:line="235" w:lineRule="exact"/>
      <w:jc w:val="both"/>
    </w:pPr>
    <w:rPr>
      <w:rFonts w:ascii="Century Schoolbook" w:eastAsiaTheme="minorHAnsi" w:hAnsi="Century Schoolbook" w:cstheme="minorBidi"/>
      <w:sz w:val="22"/>
      <w:szCs w:val="22"/>
      <w:lang w:eastAsia="en-US"/>
    </w:rPr>
  </w:style>
  <w:style w:type="character" w:customStyle="1" w:styleId="74">
    <w:name w:val="Основной текст (7)"/>
    <w:link w:val="711"/>
    <w:rsid w:val="00AD55F4"/>
    <w:rPr>
      <w:rFonts w:ascii="Century Schoolbook" w:hAnsi="Century Schoolbook"/>
      <w:sz w:val="26"/>
      <w:szCs w:val="26"/>
      <w:shd w:val="clear" w:color="auto" w:fill="FFFFFF"/>
    </w:rPr>
  </w:style>
  <w:style w:type="paragraph" w:customStyle="1" w:styleId="711">
    <w:name w:val="Основной текст (7)1"/>
    <w:basedOn w:val="a3"/>
    <w:link w:val="74"/>
    <w:rsid w:val="00AD55F4"/>
    <w:pPr>
      <w:shd w:val="clear" w:color="auto" w:fill="FFFFFF"/>
      <w:spacing w:after="180" w:line="240" w:lineRule="atLeast"/>
    </w:pPr>
    <w:rPr>
      <w:rFonts w:ascii="Century Schoolbook" w:eastAsiaTheme="minorHAnsi" w:hAnsi="Century Schoolbook" w:cstheme="minorBidi"/>
      <w:sz w:val="26"/>
      <w:szCs w:val="26"/>
      <w:lang w:eastAsia="en-US"/>
    </w:rPr>
  </w:style>
  <w:style w:type="character" w:customStyle="1" w:styleId="810">
    <w:name w:val="Основной текст (81)"/>
    <w:link w:val="811"/>
    <w:rsid w:val="00AD55F4"/>
    <w:rPr>
      <w:rFonts w:ascii="Trebuchet MS" w:hAnsi="Trebuchet MS"/>
      <w:b/>
      <w:bCs/>
      <w:sz w:val="14"/>
      <w:szCs w:val="14"/>
      <w:shd w:val="clear" w:color="auto" w:fill="FFFFFF"/>
    </w:rPr>
  </w:style>
  <w:style w:type="paragraph" w:customStyle="1" w:styleId="811">
    <w:name w:val="Основной текст (81)1"/>
    <w:basedOn w:val="a3"/>
    <w:link w:val="810"/>
    <w:rsid w:val="00AD55F4"/>
    <w:pPr>
      <w:shd w:val="clear" w:color="auto" w:fill="FFFFFF"/>
      <w:spacing w:line="192" w:lineRule="exact"/>
      <w:ind w:firstLine="280"/>
    </w:pPr>
    <w:rPr>
      <w:rFonts w:ascii="Trebuchet MS" w:eastAsiaTheme="minorHAnsi" w:hAnsi="Trebuchet MS" w:cstheme="minorBidi"/>
      <w:b/>
      <w:bCs/>
      <w:sz w:val="14"/>
      <w:szCs w:val="14"/>
      <w:lang w:eastAsia="en-US"/>
    </w:rPr>
  </w:style>
  <w:style w:type="character" w:customStyle="1" w:styleId="740">
    <w:name w:val="Основной текст (74)"/>
    <w:link w:val="741"/>
    <w:rsid w:val="00AD55F4"/>
    <w:rPr>
      <w:sz w:val="10"/>
      <w:szCs w:val="10"/>
      <w:shd w:val="clear" w:color="auto" w:fill="FFFFFF"/>
      <w:lang w:val="ru-RU" w:eastAsia="ru-RU"/>
    </w:rPr>
  </w:style>
  <w:style w:type="paragraph" w:customStyle="1" w:styleId="741">
    <w:name w:val="Основной текст (74)1"/>
    <w:basedOn w:val="a3"/>
    <w:link w:val="740"/>
    <w:rsid w:val="00AD55F4"/>
    <w:pPr>
      <w:shd w:val="clear" w:color="auto" w:fill="FFFFFF"/>
      <w:spacing w:line="240" w:lineRule="atLeast"/>
    </w:pPr>
    <w:rPr>
      <w:rFonts w:asciiTheme="minorHAnsi" w:eastAsiaTheme="minorHAnsi" w:hAnsiTheme="minorHAnsi" w:cstheme="minorBidi"/>
      <w:sz w:val="10"/>
      <w:szCs w:val="10"/>
    </w:rPr>
  </w:style>
  <w:style w:type="character" w:customStyle="1" w:styleId="270">
    <w:name w:val="Основной текст (27)"/>
    <w:link w:val="271"/>
    <w:rsid w:val="00AD55F4"/>
    <w:rPr>
      <w:rFonts w:ascii="Garamond" w:hAnsi="Garamond"/>
      <w:sz w:val="10"/>
      <w:szCs w:val="10"/>
      <w:shd w:val="clear" w:color="auto" w:fill="FFFFFF"/>
      <w:lang w:val="ru-RU" w:eastAsia="ru-RU"/>
    </w:rPr>
  </w:style>
  <w:style w:type="paragraph" w:customStyle="1" w:styleId="271">
    <w:name w:val="Основной текст (27)1"/>
    <w:basedOn w:val="a3"/>
    <w:link w:val="270"/>
    <w:rsid w:val="00AD55F4"/>
    <w:pPr>
      <w:shd w:val="clear" w:color="auto" w:fill="FFFFFF"/>
      <w:spacing w:line="240" w:lineRule="atLeast"/>
    </w:pPr>
    <w:rPr>
      <w:rFonts w:ascii="Garamond" w:eastAsiaTheme="minorHAnsi" w:hAnsi="Garamond" w:cstheme="minorBidi"/>
      <w:sz w:val="10"/>
      <w:szCs w:val="10"/>
    </w:rPr>
  </w:style>
  <w:style w:type="paragraph" w:customStyle="1" w:styleId="afffffff8">
    <w:name w:val="Основа"/>
    <w:basedOn w:val="a3"/>
    <w:rsid w:val="00AD55F4"/>
    <w:pPr>
      <w:ind w:firstLine="709"/>
      <w:jc w:val="both"/>
    </w:pPr>
    <w:rPr>
      <w:rFonts w:ascii="Verdana" w:hAnsi="Verdana"/>
      <w:bCs/>
      <w:sz w:val="20"/>
      <w:szCs w:val="20"/>
    </w:rPr>
  </w:style>
  <w:style w:type="character" w:customStyle="1" w:styleId="3f2">
    <w:name w:val="Основной текст3"/>
    <w:rsid w:val="00AD55F4"/>
    <w:rPr>
      <w:rFonts w:ascii="Arial" w:eastAsia="Arial" w:hAnsi="Arial" w:cs="Arial" w:hint="default"/>
      <w:spacing w:val="-10"/>
      <w:sz w:val="43"/>
      <w:szCs w:val="43"/>
      <w:shd w:val="clear" w:color="auto" w:fill="FFFFFF"/>
    </w:rPr>
  </w:style>
  <w:style w:type="paragraph" w:customStyle="1" w:styleId="127">
    <w:name w:val="Стиль По ширине Первая строка:  127 см Междустр.интервал:  полут..."/>
    <w:basedOn w:val="a3"/>
    <w:rsid w:val="00AD55F4"/>
    <w:pPr>
      <w:spacing w:line="360" w:lineRule="auto"/>
    </w:pPr>
    <w:rPr>
      <w:szCs w:val="20"/>
    </w:rPr>
  </w:style>
  <w:style w:type="paragraph" w:customStyle="1" w:styleId="21b">
    <w:name w:val="Красная строка 21"/>
    <w:basedOn w:val="aff9"/>
    <w:rsid w:val="00AD55F4"/>
    <w:pPr>
      <w:widowControl w:val="0"/>
      <w:suppressAutoHyphens/>
      <w:ind w:firstLine="210"/>
    </w:pPr>
    <w:rPr>
      <w:rFonts w:eastAsia="MS PMincho" w:cs="Mangal"/>
      <w:kern w:val="1"/>
      <w:lang w:val="en-US" w:eastAsia="hi-IN" w:bidi="hi-IN"/>
    </w:rPr>
  </w:style>
  <w:style w:type="paragraph" w:customStyle="1" w:styleId="09">
    <w:name w:val="Стиль Междустр.интервал:  множитель 09 ин"/>
    <w:basedOn w:val="a3"/>
    <w:rsid w:val="00AD55F4"/>
    <w:rPr>
      <w:szCs w:val="20"/>
    </w:rPr>
  </w:style>
  <w:style w:type="paragraph" w:customStyle="1" w:styleId="Style100">
    <w:name w:val="Style10"/>
    <w:basedOn w:val="a3"/>
    <w:rsid w:val="00AD55F4"/>
    <w:pPr>
      <w:widowControl w:val="0"/>
      <w:autoSpaceDE w:val="0"/>
      <w:autoSpaceDN w:val="0"/>
      <w:adjustRightInd w:val="0"/>
      <w:spacing w:line="321" w:lineRule="exact"/>
      <w:ind w:firstLine="485"/>
      <w:jc w:val="both"/>
    </w:pPr>
  </w:style>
  <w:style w:type="paragraph" w:customStyle="1" w:styleId="u">
    <w:name w:val="u"/>
    <w:basedOn w:val="a3"/>
    <w:rsid w:val="00AD55F4"/>
    <w:pPr>
      <w:spacing w:before="100" w:beforeAutospacing="1" w:after="100" w:afterAutospacing="1"/>
    </w:pPr>
  </w:style>
  <w:style w:type="character" w:customStyle="1" w:styleId="FontStyle95">
    <w:name w:val="Font Style95"/>
    <w:rsid w:val="00AD55F4"/>
    <w:rPr>
      <w:rFonts w:ascii="Times New Roman" w:hAnsi="Times New Roman" w:cs="Times New Roman"/>
      <w:sz w:val="22"/>
      <w:szCs w:val="22"/>
    </w:rPr>
  </w:style>
  <w:style w:type="character" w:customStyle="1" w:styleId="FontStyle94">
    <w:name w:val="Font Style94"/>
    <w:rsid w:val="00AD55F4"/>
    <w:rPr>
      <w:rFonts w:ascii="Times New Roman" w:hAnsi="Times New Roman" w:cs="Times New Roman"/>
      <w:b/>
      <w:bCs/>
      <w:sz w:val="22"/>
      <w:szCs w:val="22"/>
    </w:rPr>
  </w:style>
  <w:style w:type="character" w:customStyle="1" w:styleId="FontStyle231">
    <w:name w:val="Font Style231"/>
    <w:rsid w:val="00AD55F4"/>
    <w:rPr>
      <w:rFonts w:ascii="Times New Roman" w:hAnsi="Times New Roman" w:cs="Times New Roman"/>
      <w:sz w:val="26"/>
      <w:szCs w:val="26"/>
    </w:rPr>
  </w:style>
  <w:style w:type="character" w:customStyle="1" w:styleId="Heading1Char1">
    <w:name w:val="Heading 1 Char1"/>
    <w:aliases w:val="Знак Char1"/>
    <w:locked/>
    <w:rsid w:val="00AD55F4"/>
    <w:rPr>
      <w:rFonts w:ascii="Times New Roman" w:hAnsi="Times New Roman" w:cs="Tahoma"/>
      <w:b/>
      <w:bCs/>
      <w:kern w:val="32"/>
      <w:sz w:val="32"/>
      <w:szCs w:val="32"/>
      <w:lang w:eastAsia="ru-RU"/>
    </w:rPr>
  </w:style>
  <w:style w:type="character" w:customStyle="1" w:styleId="news">
    <w:name w:val="news"/>
    <w:rsid w:val="00AD55F4"/>
    <w:rPr>
      <w:rFonts w:ascii="Times New Roman" w:hAnsi="Times New Roman" w:cs="Times New Roman"/>
    </w:rPr>
  </w:style>
  <w:style w:type="character" w:customStyle="1" w:styleId="hl">
    <w:name w:val="hl"/>
    <w:rsid w:val="00AD55F4"/>
    <w:rPr>
      <w:rFonts w:cs="Times New Roman"/>
    </w:rPr>
  </w:style>
  <w:style w:type="character" w:customStyle="1" w:styleId="DocumentMapChar">
    <w:name w:val="Document Map Char"/>
    <w:semiHidden/>
    <w:locked/>
    <w:rsid w:val="00AD55F4"/>
    <w:rPr>
      <w:rFonts w:ascii="Tahoma" w:hAnsi="Tahoma" w:cs="Tahoma"/>
      <w:lang w:val="ru-RU" w:eastAsia="ru-RU" w:bidi="ar-SA"/>
    </w:rPr>
  </w:style>
  <w:style w:type="character" w:customStyle="1" w:styleId="BodyText3Char">
    <w:name w:val="Body Text 3 Char"/>
    <w:aliases w:val="Знак5 Char"/>
    <w:locked/>
    <w:rsid w:val="00AD55F4"/>
    <w:rPr>
      <w:sz w:val="16"/>
      <w:szCs w:val="16"/>
      <w:lang w:val="ru-RU" w:eastAsia="ru-RU" w:bidi="ar-SA"/>
    </w:rPr>
  </w:style>
  <w:style w:type="character" w:customStyle="1" w:styleId="BalloonTextChar">
    <w:name w:val="Balloon Text Char"/>
    <w:locked/>
    <w:rsid w:val="00AD55F4"/>
    <w:rPr>
      <w:rFonts w:ascii="Tahoma" w:hAnsi="Tahoma" w:cs="Tahoma"/>
      <w:sz w:val="16"/>
      <w:szCs w:val="16"/>
      <w:lang w:val="ru-RU" w:eastAsia="ru-RU" w:bidi="ar-SA"/>
    </w:rPr>
  </w:style>
  <w:style w:type="character" w:customStyle="1" w:styleId="FontStyle145">
    <w:name w:val="Font Style145"/>
    <w:rsid w:val="00AD55F4"/>
    <w:rPr>
      <w:rFonts w:ascii="Times New Roman" w:hAnsi="Times New Roman" w:cs="Times New Roman"/>
      <w:color w:val="000000"/>
      <w:sz w:val="18"/>
      <w:szCs w:val="18"/>
    </w:rPr>
  </w:style>
  <w:style w:type="character" w:customStyle="1" w:styleId="FontStyle215">
    <w:name w:val="Font Style215"/>
    <w:rsid w:val="00AD55F4"/>
    <w:rPr>
      <w:rFonts w:ascii="Times New Roman" w:hAnsi="Times New Roman" w:cs="Times New Roman"/>
      <w:b/>
      <w:bCs/>
      <w:color w:val="000000"/>
      <w:sz w:val="18"/>
      <w:szCs w:val="18"/>
    </w:rPr>
  </w:style>
  <w:style w:type="character" w:customStyle="1" w:styleId="FontStyle153">
    <w:name w:val="Font Style153"/>
    <w:rsid w:val="00AD55F4"/>
    <w:rPr>
      <w:rFonts w:ascii="Times New Roman" w:hAnsi="Times New Roman" w:cs="Times New Roman"/>
      <w:i/>
      <w:iCs/>
      <w:color w:val="000000"/>
      <w:sz w:val="18"/>
      <w:szCs w:val="18"/>
    </w:rPr>
  </w:style>
  <w:style w:type="paragraph" w:customStyle="1" w:styleId="Style101">
    <w:name w:val="Style101"/>
    <w:basedOn w:val="a3"/>
    <w:rsid w:val="00AD55F4"/>
    <w:pPr>
      <w:widowControl w:val="0"/>
      <w:suppressAutoHyphens/>
      <w:autoSpaceDE w:val="0"/>
      <w:spacing w:line="240" w:lineRule="atLeast"/>
    </w:pPr>
    <w:rPr>
      <w:sz w:val="20"/>
      <w:szCs w:val="20"/>
      <w:lang w:eastAsia="ar-SA"/>
    </w:rPr>
  </w:style>
  <w:style w:type="character" w:customStyle="1" w:styleId="FontStyle173">
    <w:name w:val="Font Style173"/>
    <w:rsid w:val="00AD55F4"/>
    <w:rPr>
      <w:rFonts w:ascii="Times New Roman" w:hAnsi="Times New Roman" w:cs="Times New Roman"/>
      <w:i/>
      <w:iCs/>
      <w:color w:val="000000"/>
      <w:spacing w:val="20"/>
      <w:sz w:val="18"/>
      <w:szCs w:val="18"/>
    </w:rPr>
  </w:style>
  <w:style w:type="paragraph" w:customStyle="1" w:styleId="Style92">
    <w:name w:val="Style92"/>
    <w:basedOn w:val="a3"/>
    <w:rsid w:val="00AD55F4"/>
    <w:pPr>
      <w:widowControl w:val="0"/>
      <w:suppressAutoHyphens/>
      <w:autoSpaceDE w:val="0"/>
      <w:spacing w:line="240" w:lineRule="atLeast"/>
    </w:pPr>
    <w:rPr>
      <w:sz w:val="20"/>
      <w:szCs w:val="20"/>
      <w:lang w:eastAsia="ar-SA"/>
    </w:rPr>
  </w:style>
  <w:style w:type="paragraph" w:customStyle="1" w:styleId="Style87">
    <w:name w:val="Style87"/>
    <w:basedOn w:val="a3"/>
    <w:rsid w:val="00AD55F4"/>
    <w:pPr>
      <w:widowControl w:val="0"/>
      <w:suppressAutoHyphens/>
      <w:autoSpaceDE w:val="0"/>
      <w:spacing w:line="240" w:lineRule="atLeast"/>
    </w:pPr>
    <w:rPr>
      <w:sz w:val="20"/>
      <w:szCs w:val="20"/>
      <w:lang w:eastAsia="ar-SA"/>
    </w:rPr>
  </w:style>
  <w:style w:type="paragraph" w:customStyle="1" w:styleId="Style44">
    <w:name w:val="Style44"/>
    <w:basedOn w:val="a3"/>
    <w:rsid w:val="00AD55F4"/>
    <w:pPr>
      <w:widowControl w:val="0"/>
      <w:autoSpaceDE w:val="0"/>
      <w:autoSpaceDN w:val="0"/>
      <w:adjustRightInd w:val="0"/>
      <w:spacing w:line="235" w:lineRule="exact"/>
      <w:ind w:hanging="202"/>
      <w:jc w:val="both"/>
    </w:pPr>
    <w:rPr>
      <w:rFonts w:ascii="Segoe UI" w:hAnsi="Segoe UI" w:cs="Segoe UI"/>
    </w:rPr>
  </w:style>
  <w:style w:type="character" w:customStyle="1" w:styleId="FontStyle235">
    <w:name w:val="Font Style235"/>
    <w:rsid w:val="00AD55F4"/>
    <w:rPr>
      <w:rFonts w:ascii="Arial" w:hAnsi="Arial" w:cs="Arial"/>
      <w:b/>
      <w:bCs/>
      <w:sz w:val="18"/>
      <w:szCs w:val="18"/>
    </w:rPr>
  </w:style>
  <w:style w:type="character" w:customStyle="1" w:styleId="FontStyle255">
    <w:name w:val="Font Style255"/>
    <w:rsid w:val="00AD55F4"/>
    <w:rPr>
      <w:rFonts w:ascii="Times New Roman" w:hAnsi="Times New Roman" w:cs="Times New Roman"/>
      <w:b/>
      <w:bCs/>
      <w:i/>
      <w:iCs/>
      <w:sz w:val="20"/>
      <w:szCs w:val="20"/>
    </w:rPr>
  </w:style>
  <w:style w:type="character" w:customStyle="1" w:styleId="FontStyle256">
    <w:name w:val="Font Style256"/>
    <w:rsid w:val="00AD55F4"/>
    <w:rPr>
      <w:rFonts w:ascii="Times New Roman" w:hAnsi="Times New Roman" w:cs="Times New Roman"/>
      <w:b/>
      <w:bCs/>
      <w:sz w:val="20"/>
      <w:szCs w:val="20"/>
    </w:rPr>
  </w:style>
  <w:style w:type="character" w:customStyle="1" w:styleId="FontStyle240">
    <w:name w:val="Font Style240"/>
    <w:rsid w:val="00AD55F4"/>
    <w:rPr>
      <w:rFonts w:ascii="Times New Roman" w:hAnsi="Times New Roman" w:cs="Times New Roman"/>
      <w:sz w:val="18"/>
      <w:szCs w:val="18"/>
    </w:rPr>
  </w:style>
  <w:style w:type="character" w:customStyle="1" w:styleId="FontStyle253">
    <w:name w:val="Font Style253"/>
    <w:rsid w:val="00AD55F4"/>
    <w:rPr>
      <w:rFonts w:ascii="Times New Roman" w:hAnsi="Times New Roman" w:cs="Times New Roman"/>
      <w:i/>
      <w:iCs/>
      <w:sz w:val="18"/>
      <w:szCs w:val="18"/>
    </w:rPr>
  </w:style>
  <w:style w:type="character" w:customStyle="1" w:styleId="FontStyle234">
    <w:name w:val="Font Style234"/>
    <w:rsid w:val="00AD55F4"/>
    <w:rPr>
      <w:rFonts w:ascii="Arial" w:hAnsi="Arial" w:cs="Arial"/>
      <w:b/>
      <w:bCs/>
      <w:sz w:val="16"/>
      <w:szCs w:val="16"/>
    </w:rPr>
  </w:style>
  <w:style w:type="paragraph" w:customStyle="1" w:styleId="Style55">
    <w:name w:val="Style55"/>
    <w:basedOn w:val="a3"/>
    <w:rsid w:val="00AD55F4"/>
    <w:pPr>
      <w:widowControl w:val="0"/>
      <w:autoSpaceDE w:val="0"/>
      <w:autoSpaceDN w:val="0"/>
      <w:adjustRightInd w:val="0"/>
    </w:pPr>
    <w:rPr>
      <w:rFonts w:ascii="Segoe UI" w:hAnsi="Segoe UI" w:cs="Segoe UI"/>
    </w:rPr>
  </w:style>
  <w:style w:type="paragraph" w:customStyle="1" w:styleId="Style69">
    <w:name w:val="Style69"/>
    <w:basedOn w:val="a3"/>
    <w:rsid w:val="00AD55F4"/>
    <w:pPr>
      <w:widowControl w:val="0"/>
      <w:autoSpaceDE w:val="0"/>
      <w:autoSpaceDN w:val="0"/>
      <w:adjustRightInd w:val="0"/>
      <w:spacing w:line="235" w:lineRule="exact"/>
      <w:ind w:hanging="206"/>
      <w:jc w:val="both"/>
    </w:pPr>
    <w:rPr>
      <w:rFonts w:ascii="Segoe UI" w:hAnsi="Segoe UI" w:cs="Segoe UI"/>
    </w:rPr>
  </w:style>
  <w:style w:type="paragraph" w:customStyle="1" w:styleId="Style72">
    <w:name w:val="Style72"/>
    <w:basedOn w:val="a3"/>
    <w:rsid w:val="00AD55F4"/>
    <w:pPr>
      <w:widowControl w:val="0"/>
      <w:autoSpaceDE w:val="0"/>
      <w:autoSpaceDN w:val="0"/>
      <w:adjustRightInd w:val="0"/>
    </w:pPr>
    <w:rPr>
      <w:rFonts w:ascii="Segoe UI" w:hAnsi="Segoe UI" w:cs="Segoe UI"/>
    </w:rPr>
  </w:style>
  <w:style w:type="character" w:customStyle="1" w:styleId="FontStyle271">
    <w:name w:val="Font Style271"/>
    <w:rsid w:val="00AD55F4"/>
    <w:rPr>
      <w:rFonts w:ascii="Arial" w:hAnsi="Arial" w:cs="Arial"/>
      <w:b/>
      <w:bCs/>
      <w:spacing w:val="-10"/>
      <w:sz w:val="18"/>
      <w:szCs w:val="18"/>
    </w:rPr>
  </w:style>
  <w:style w:type="character" w:customStyle="1" w:styleId="FontStyle38">
    <w:name w:val="Font Style38"/>
    <w:rsid w:val="00AD55F4"/>
    <w:rPr>
      <w:rFonts w:ascii="Times New Roman" w:hAnsi="Times New Roman" w:cs="Times New Roman"/>
      <w:sz w:val="28"/>
      <w:szCs w:val="28"/>
    </w:rPr>
  </w:style>
  <w:style w:type="character" w:customStyle="1" w:styleId="FontStyle35">
    <w:name w:val="Font Style35"/>
    <w:rsid w:val="00AD55F4"/>
    <w:rPr>
      <w:rFonts w:ascii="Times New Roman" w:hAnsi="Times New Roman" w:cs="Times New Roman"/>
      <w:sz w:val="26"/>
      <w:szCs w:val="26"/>
    </w:rPr>
  </w:style>
  <w:style w:type="paragraph" w:customStyle="1" w:styleId="Style15">
    <w:name w:val="Style15"/>
    <w:basedOn w:val="a3"/>
    <w:rsid w:val="00AD55F4"/>
    <w:pPr>
      <w:widowControl w:val="0"/>
      <w:autoSpaceDE w:val="0"/>
      <w:autoSpaceDN w:val="0"/>
      <w:adjustRightInd w:val="0"/>
      <w:spacing w:line="482" w:lineRule="exact"/>
      <w:ind w:firstLine="701"/>
      <w:jc w:val="both"/>
    </w:pPr>
  </w:style>
  <w:style w:type="paragraph" w:customStyle="1" w:styleId="Style22">
    <w:name w:val="Style22"/>
    <w:basedOn w:val="a3"/>
    <w:rsid w:val="00AD55F4"/>
    <w:pPr>
      <w:widowControl w:val="0"/>
      <w:autoSpaceDE w:val="0"/>
      <w:autoSpaceDN w:val="0"/>
      <w:adjustRightInd w:val="0"/>
      <w:spacing w:line="274" w:lineRule="exact"/>
    </w:pPr>
  </w:style>
  <w:style w:type="character" w:customStyle="1" w:styleId="citation">
    <w:name w:val="citation"/>
    <w:rsid w:val="00AD55F4"/>
  </w:style>
  <w:style w:type="character" w:customStyle="1" w:styleId="xmlemitalic10">
    <w:name w:val="xmlemitalic1"/>
    <w:rsid w:val="00AD55F4"/>
  </w:style>
  <w:style w:type="paragraph" w:customStyle="1" w:styleId="nospacing">
    <w:name w:val="nospacing"/>
    <w:basedOn w:val="a3"/>
    <w:rsid w:val="00AD55F4"/>
    <w:pPr>
      <w:spacing w:before="100" w:beforeAutospacing="1" w:after="100" w:afterAutospacing="1"/>
    </w:pPr>
  </w:style>
  <w:style w:type="paragraph" w:customStyle="1" w:styleId="afffffff9">
    <w:name w:val="...... . ......."/>
    <w:basedOn w:val="Default"/>
    <w:next w:val="Default"/>
    <w:rsid w:val="00AD55F4"/>
    <w:rPr>
      <w:color w:val="auto"/>
    </w:rPr>
  </w:style>
  <w:style w:type="paragraph" w:customStyle="1" w:styleId="PrilogRazd">
    <w:name w:val="Prilog Razd"/>
    <w:rsid w:val="00AD55F4"/>
    <w:pPr>
      <w:keepNext/>
      <w:widowControl w:val="0"/>
      <w:autoSpaceDE w:val="0"/>
      <w:autoSpaceDN w:val="0"/>
      <w:adjustRightInd w:val="0"/>
      <w:spacing w:after="200" w:line="207" w:lineRule="atLeast"/>
      <w:jc w:val="center"/>
    </w:pPr>
    <w:rPr>
      <w:rFonts w:ascii="SchoolBookCTT" w:eastAsia="Times New Roman" w:hAnsi="SchoolBookCTT" w:cs="SchoolBookCTT"/>
      <w:b/>
      <w:bCs/>
      <w:sz w:val="20"/>
      <w:szCs w:val="20"/>
      <w:lang w:eastAsia="ru-RU"/>
    </w:rPr>
  </w:style>
  <w:style w:type="character" w:customStyle="1" w:styleId="118">
    <w:name w:val="Знак1 Знак Знак1"/>
    <w:locked/>
    <w:rsid w:val="00AD55F4"/>
    <w:rPr>
      <w:sz w:val="24"/>
      <w:szCs w:val="24"/>
      <w:lang w:bidi="ar-SA"/>
    </w:rPr>
  </w:style>
  <w:style w:type="character" w:customStyle="1" w:styleId="2fc">
    <w:name w:val="Подзаголовок Знак Знак2"/>
    <w:aliases w:val="Подзаголовок Знак1 Знак Знак1,Подзаголовок Знак Знак Знак Знак1, Знак1 Знак Знак Знак Знак1, Знак1 Знак1 Знак Знак2,Подзаголовок Знак1 Знак2,Подзаголовок Знак Знак Знак2, Знак1 Знак Знак Знак2, Знак1 Знак1 Знак Знак3"/>
    <w:rsid w:val="00AD55F4"/>
    <w:rPr>
      <w:rFonts w:ascii="Calibri" w:hAnsi="Calibri"/>
      <w:i/>
      <w:iCs/>
      <w:sz w:val="24"/>
      <w:szCs w:val="24"/>
      <w:lang w:val="ru-RU" w:eastAsia="en-US" w:bidi="ar-SA"/>
    </w:rPr>
  </w:style>
  <w:style w:type="character" w:customStyle="1" w:styleId="640">
    <w:name w:val="Знак Знак64"/>
    <w:locked/>
    <w:rsid w:val="00AD55F4"/>
    <w:rPr>
      <w:b/>
      <w:bCs/>
      <w:sz w:val="28"/>
      <w:szCs w:val="28"/>
      <w:lang w:val="ru-RU" w:eastAsia="ru-RU" w:bidi="ar-SA"/>
    </w:rPr>
  </w:style>
  <w:style w:type="character" w:customStyle="1" w:styleId="FontStyle133">
    <w:name w:val="Font Style133"/>
    <w:rsid w:val="00AD55F4"/>
    <w:rPr>
      <w:rFonts w:ascii="Times New Roman" w:hAnsi="Times New Roman" w:cs="Times New Roman"/>
      <w:i/>
      <w:iCs/>
      <w:sz w:val="18"/>
      <w:szCs w:val="18"/>
    </w:rPr>
  </w:style>
  <w:style w:type="character" w:customStyle="1" w:styleId="blk3">
    <w:name w:val="blk3"/>
    <w:rsid w:val="00AD55F4"/>
    <w:rPr>
      <w:vanish w:val="0"/>
    </w:rPr>
  </w:style>
  <w:style w:type="paragraph" w:customStyle="1" w:styleId="afffffffa">
    <w:name w:val="Словарная статья"/>
    <w:basedOn w:val="a3"/>
    <w:next w:val="a3"/>
    <w:rsid w:val="00AD55F4"/>
    <w:pPr>
      <w:autoSpaceDE w:val="0"/>
      <w:autoSpaceDN w:val="0"/>
      <w:adjustRightInd w:val="0"/>
      <w:ind w:left="170" w:right="118"/>
      <w:jc w:val="both"/>
    </w:pPr>
    <w:rPr>
      <w:rFonts w:ascii="Arial" w:hAnsi="Arial"/>
      <w:sz w:val="20"/>
      <w:szCs w:val="20"/>
    </w:rPr>
  </w:style>
  <w:style w:type="character" w:customStyle="1" w:styleId="FontStyle214">
    <w:name w:val="Font Style214"/>
    <w:rsid w:val="00AD55F4"/>
    <w:rPr>
      <w:rFonts w:ascii="Trebuchet MS" w:hAnsi="Trebuchet MS" w:cs="Trebuchet MS"/>
      <w:b/>
      <w:bCs/>
      <w:color w:val="000000"/>
      <w:sz w:val="22"/>
      <w:szCs w:val="22"/>
    </w:rPr>
  </w:style>
  <w:style w:type="character" w:customStyle="1" w:styleId="afffffffb">
    <w:name w:val="Цветовое выделение"/>
    <w:rsid w:val="00AD55F4"/>
    <w:rPr>
      <w:b/>
      <w:bCs/>
      <w:color w:val="000080"/>
      <w:sz w:val="22"/>
      <w:szCs w:val="22"/>
    </w:rPr>
  </w:style>
  <w:style w:type="character" w:customStyle="1" w:styleId="afffffffc">
    <w:name w:val="Гипертекстовая ссылка"/>
    <w:rsid w:val="00AD55F4"/>
    <w:rPr>
      <w:b/>
      <w:bCs/>
      <w:color w:val="008000"/>
      <w:sz w:val="22"/>
      <w:szCs w:val="22"/>
      <w:u w:val="single"/>
    </w:rPr>
  </w:style>
  <w:style w:type="paragraph" w:customStyle="1" w:styleId="Tst1">
    <w:name w:val="Tst1"/>
    <w:basedOn w:val="a3"/>
    <w:rsid w:val="00AD55F4"/>
    <w:pPr>
      <w:jc w:val="both"/>
    </w:pPr>
    <w:rPr>
      <w:szCs w:val="20"/>
    </w:rPr>
  </w:style>
  <w:style w:type="character" w:customStyle="1" w:styleId="2fd">
    <w:name w:val="Основной текст Знак Знак2"/>
    <w:aliases w:val="Знак1 Знак1,Знак1 Знак Знак3, Знак1 Знак Знак3,Знак1 Знак3,Знак1 Знак Знак5,Знак1 Знак Знак6,Знак1 Знак Знак7,Знак1 Знак Знак8,Знак1 Знак Знак9,Знак1 Знак Знак10,Знак1 Знак Знак20,Знак1 Знак Знак201,Основной текст Знак Знак5"/>
    <w:semiHidden/>
    <w:locked/>
    <w:rsid w:val="00AD55F4"/>
    <w:rPr>
      <w:sz w:val="24"/>
      <w:lang w:val="ru-RU" w:eastAsia="ru-RU" w:bidi="ar-SA"/>
    </w:rPr>
  </w:style>
  <w:style w:type="character" w:customStyle="1" w:styleId="FontStyle816">
    <w:name w:val="Font Style816"/>
    <w:rsid w:val="00AD55F4"/>
    <w:rPr>
      <w:rFonts w:ascii="Times New Roman" w:hAnsi="Times New Roman" w:cs="Times New Roman"/>
      <w:sz w:val="20"/>
      <w:szCs w:val="20"/>
    </w:rPr>
  </w:style>
  <w:style w:type="paragraph" w:customStyle="1" w:styleId="opredelenie">
    <w:name w:val="opredelenie"/>
    <w:basedOn w:val="a3"/>
    <w:rsid w:val="00AD55F4"/>
    <w:pPr>
      <w:spacing w:before="100" w:beforeAutospacing="1" w:after="100" w:afterAutospacing="1"/>
    </w:pPr>
  </w:style>
  <w:style w:type="paragraph" w:customStyle="1" w:styleId="afffffffd">
    <w:name w:val="НУМ"/>
    <w:basedOn w:val="afff3"/>
    <w:next w:val="afff3"/>
    <w:rsid w:val="00AD55F4"/>
    <w:pPr>
      <w:spacing w:before="0" w:beforeAutospacing="0" w:after="0" w:afterAutospacing="0" w:line="264" w:lineRule="auto"/>
      <w:jc w:val="both"/>
    </w:pPr>
    <w:rPr>
      <w:rFonts w:eastAsia="Arial Unicode MS" w:cs="Arial"/>
      <w:sz w:val="30"/>
      <w:szCs w:val="16"/>
      <w:lang w:bidi="ar-SA"/>
    </w:rPr>
  </w:style>
  <w:style w:type="character" w:customStyle="1" w:styleId="49">
    <w:name w:val="Знак Знак4"/>
    <w:rsid w:val="00AD55F4"/>
    <w:rPr>
      <w:rFonts w:ascii="Cambria" w:eastAsia="Times New Roman" w:hAnsi="Cambria" w:cs="Times New Roman" w:hint="default"/>
      <w:b/>
      <w:bCs/>
      <w:color w:val="4F81BD"/>
      <w:sz w:val="26"/>
      <w:szCs w:val="26"/>
    </w:rPr>
  </w:style>
  <w:style w:type="character" w:customStyle="1" w:styleId="280">
    <w:name w:val="Знак Знак28"/>
    <w:locked/>
    <w:rsid w:val="00AD55F4"/>
    <w:rPr>
      <w:b/>
      <w:bCs/>
      <w:lang w:val="ru-RU" w:eastAsia="ru-RU" w:bidi="ar-SA"/>
    </w:rPr>
  </w:style>
  <w:style w:type="paragraph" w:customStyle="1" w:styleId="afffffffe">
    <w:name w:val="ТЕМА"/>
    <w:basedOn w:val="a3"/>
    <w:rsid w:val="00AD55F4"/>
    <w:pPr>
      <w:spacing w:after="60" w:line="264" w:lineRule="auto"/>
      <w:jc w:val="both"/>
    </w:pPr>
    <w:rPr>
      <w:rFonts w:ascii="Arial" w:hAnsi="Arial"/>
      <w:b/>
      <w:sz w:val="30"/>
    </w:rPr>
  </w:style>
  <w:style w:type="character" w:customStyle="1" w:styleId="3f3">
    <w:name w:val="Гиперссылка3"/>
    <w:rsid w:val="00AD55F4"/>
    <w:rPr>
      <w:strike w:val="0"/>
      <w:dstrike w:val="0"/>
      <w:color w:val="2C437A"/>
      <w:u w:val="none"/>
    </w:rPr>
  </w:style>
  <w:style w:type="paragraph" w:customStyle="1" w:styleId="affffffff">
    <w:name w:val="Список М"/>
    <w:basedOn w:val="afff3"/>
    <w:rsid w:val="00AD55F4"/>
    <w:pPr>
      <w:spacing w:before="0" w:beforeAutospacing="0" w:after="0" w:afterAutospacing="0" w:line="288" w:lineRule="auto"/>
      <w:jc w:val="both"/>
    </w:pPr>
    <w:rPr>
      <w:sz w:val="30"/>
      <w:szCs w:val="30"/>
      <w:lang w:bidi="ar-SA"/>
    </w:rPr>
  </w:style>
  <w:style w:type="character" w:customStyle="1" w:styleId="FontStyle31">
    <w:name w:val="Font Style31"/>
    <w:rsid w:val="00AD55F4"/>
    <w:rPr>
      <w:rFonts w:ascii="Times New Roman" w:hAnsi="Times New Roman" w:cs="Times New Roman"/>
      <w:b/>
      <w:bCs/>
      <w:sz w:val="28"/>
      <w:szCs w:val="28"/>
    </w:rPr>
  </w:style>
  <w:style w:type="character" w:customStyle="1" w:styleId="480">
    <w:name w:val="Знак Знак48"/>
    <w:locked/>
    <w:rsid w:val="00AD55F4"/>
    <w:rPr>
      <w:b/>
      <w:bCs/>
      <w:sz w:val="27"/>
      <w:szCs w:val="27"/>
      <w:lang w:val="ru-RU" w:eastAsia="ru-RU" w:bidi="ar-SA"/>
    </w:rPr>
  </w:style>
  <w:style w:type="character" w:customStyle="1" w:styleId="511">
    <w:name w:val="Знак5 Знак Знак1"/>
    <w:locked/>
    <w:rsid w:val="00AD55F4"/>
    <w:rPr>
      <w:sz w:val="16"/>
      <w:szCs w:val="16"/>
      <w:lang w:val="ru-RU" w:eastAsia="ru-RU" w:bidi="ar-SA"/>
    </w:rPr>
  </w:style>
  <w:style w:type="table" w:customStyle="1" w:styleId="1ffff3">
    <w:name w:val="Сетка таблицы1"/>
    <w:basedOn w:val="a5"/>
    <w:rsid w:val="00AD55F4"/>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4">
    <w:name w:val="список1"/>
    <w:basedOn w:val="a3"/>
    <w:rsid w:val="00AD55F4"/>
    <w:pPr>
      <w:tabs>
        <w:tab w:val="left" w:pos="0"/>
      </w:tabs>
      <w:autoSpaceDE w:val="0"/>
      <w:autoSpaceDN w:val="0"/>
      <w:adjustRightInd w:val="0"/>
      <w:ind w:firstLine="66"/>
      <w:jc w:val="both"/>
    </w:pPr>
    <w:rPr>
      <w:rFonts w:ascii="PragmaticaCTT" w:hAnsi="PragmaticaCTT"/>
      <w:sz w:val="20"/>
    </w:rPr>
  </w:style>
  <w:style w:type="character" w:customStyle="1" w:styleId="470">
    <w:name w:val="Знак Знак47"/>
    <w:rsid w:val="00AD55F4"/>
    <w:rPr>
      <w:b/>
      <w:bCs/>
      <w:sz w:val="28"/>
      <w:szCs w:val="28"/>
      <w:lang w:val="ru-RU" w:eastAsia="ru-RU" w:bidi="ar-SA"/>
    </w:rPr>
  </w:style>
  <w:style w:type="character" w:customStyle="1" w:styleId="hl1">
    <w:name w:val="hl1"/>
    <w:rsid w:val="00AD55F4"/>
    <w:rPr>
      <w:color w:val="4682B4"/>
    </w:rPr>
  </w:style>
  <w:style w:type="character" w:customStyle="1" w:styleId="font23">
    <w:name w:val="font23"/>
    <w:rsid w:val="00AD55F4"/>
  </w:style>
  <w:style w:type="character" w:customStyle="1" w:styleId="texttext1">
    <w:name w:val="texttext1"/>
    <w:rsid w:val="00AD55F4"/>
    <w:rPr>
      <w:rFonts w:ascii="Verdana" w:hAnsi="Verdana" w:hint="default"/>
      <w:b w:val="0"/>
      <w:bCs w:val="0"/>
      <w:i w:val="0"/>
      <w:iCs w:val="0"/>
      <w:caps w:val="0"/>
      <w:smallCaps w:val="0"/>
      <w:strike w:val="0"/>
      <w:dstrike w:val="0"/>
      <w:color w:val="000000"/>
      <w:sz w:val="19"/>
      <w:szCs w:val="19"/>
      <w:u w:val="none"/>
    </w:rPr>
  </w:style>
  <w:style w:type="character" w:customStyle="1" w:styleId="FontStyle64">
    <w:name w:val="Font Style64"/>
    <w:rsid w:val="00AD55F4"/>
    <w:rPr>
      <w:rFonts w:ascii="Times New Roman" w:hAnsi="Times New Roman" w:cs="Times New Roman" w:hint="default"/>
      <w:b/>
      <w:bCs/>
      <w:sz w:val="24"/>
      <w:szCs w:val="24"/>
    </w:rPr>
  </w:style>
  <w:style w:type="character" w:customStyle="1" w:styleId="authorabout1">
    <w:name w:val="authorabout1"/>
    <w:rsid w:val="00AD55F4"/>
    <w:rPr>
      <w:vanish w:val="0"/>
      <w:sz w:val="26"/>
      <w:szCs w:val="26"/>
    </w:rPr>
  </w:style>
  <w:style w:type="character" w:customStyle="1" w:styleId="authorabout">
    <w:name w:val="authorabout"/>
    <w:rsid w:val="00AD55F4"/>
    <w:rPr>
      <w:rFonts w:ascii="Times New Roman" w:hAnsi="Times New Roman" w:cs="Times New Roman" w:hint="default"/>
    </w:rPr>
  </w:style>
  <w:style w:type="character" w:customStyle="1" w:styleId="textbf">
    <w:name w:val="textbf"/>
    <w:rsid w:val="00AD55F4"/>
    <w:rPr>
      <w:rFonts w:cs="Times New Roman"/>
    </w:rPr>
  </w:style>
  <w:style w:type="character" w:customStyle="1" w:styleId="textit">
    <w:name w:val="textit"/>
    <w:rsid w:val="00AD55F4"/>
    <w:rPr>
      <w:rFonts w:cs="Times New Roman"/>
    </w:rPr>
  </w:style>
  <w:style w:type="character" w:customStyle="1" w:styleId="textdoc1">
    <w:name w:val="textdoc1"/>
    <w:rsid w:val="00AD55F4"/>
    <w:rPr>
      <w:rFonts w:cs="Times New Roman"/>
    </w:rPr>
  </w:style>
  <w:style w:type="paragraph" w:customStyle="1" w:styleId="textdoc">
    <w:name w:val="textdoc"/>
    <w:basedOn w:val="a3"/>
    <w:rsid w:val="00AD55F4"/>
    <w:pPr>
      <w:spacing w:before="100" w:beforeAutospacing="1" w:after="100" w:afterAutospacing="1"/>
    </w:pPr>
  </w:style>
  <w:style w:type="paragraph" w:customStyle="1" w:styleId="msonormalcxsplast">
    <w:name w:val="msonormalcxsplast"/>
    <w:basedOn w:val="a3"/>
    <w:rsid w:val="00AD55F4"/>
    <w:pPr>
      <w:spacing w:before="100" w:beforeAutospacing="1" w:after="100" w:afterAutospacing="1"/>
    </w:pPr>
    <w:rPr>
      <w:rFonts w:ascii="Arial" w:hAnsi="Arial" w:cs="Arial"/>
      <w:color w:val="000000"/>
      <w:sz w:val="20"/>
      <w:szCs w:val="20"/>
    </w:rPr>
  </w:style>
  <w:style w:type="paragraph" w:customStyle="1" w:styleId="msonormalcxspmiddlecxspmiddle">
    <w:name w:val="msonormalcxspmiddlecxspmiddle"/>
    <w:basedOn w:val="a3"/>
    <w:rsid w:val="00AD55F4"/>
    <w:pPr>
      <w:spacing w:before="100" w:beforeAutospacing="1" w:after="100" w:afterAutospacing="1"/>
    </w:pPr>
    <w:rPr>
      <w:rFonts w:ascii="Arial" w:hAnsi="Arial" w:cs="Arial"/>
      <w:color w:val="000000"/>
      <w:sz w:val="20"/>
      <w:szCs w:val="20"/>
    </w:rPr>
  </w:style>
  <w:style w:type="character" w:customStyle="1" w:styleId="FontStyle52">
    <w:name w:val="Font Style52"/>
    <w:rsid w:val="00AD55F4"/>
    <w:rPr>
      <w:rFonts w:ascii="Times New Roman" w:hAnsi="Times New Roman" w:cs="Times New Roman"/>
      <w:sz w:val="20"/>
      <w:szCs w:val="20"/>
    </w:rPr>
  </w:style>
  <w:style w:type="character" w:customStyle="1" w:styleId="t9">
    <w:name w:val="t9"/>
    <w:rsid w:val="00AD55F4"/>
  </w:style>
  <w:style w:type="character" w:customStyle="1" w:styleId="t10">
    <w:name w:val="t10"/>
    <w:rsid w:val="00AD55F4"/>
  </w:style>
  <w:style w:type="character" w:customStyle="1" w:styleId="snsep">
    <w:name w:val="snsep"/>
    <w:rsid w:val="00AD55F4"/>
  </w:style>
  <w:style w:type="character" w:customStyle="1" w:styleId="FontStyle56">
    <w:name w:val="Font Style56"/>
    <w:rsid w:val="00AD55F4"/>
    <w:rPr>
      <w:rFonts w:ascii="Times New Roman" w:hAnsi="Times New Roman" w:cs="Times New Roman"/>
      <w:sz w:val="22"/>
      <w:szCs w:val="22"/>
    </w:rPr>
  </w:style>
  <w:style w:type="paragraph" w:customStyle="1" w:styleId="normalrus">
    <w:name w:val="normalrus"/>
    <w:basedOn w:val="a3"/>
    <w:rsid w:val="00AD55F4"/>
    <w:pPr>
      <w:spacing w:before="100" w:beforeAutospacing="1" w:after="100" w:afterAutospacing="1"/>
    </w:pPr>
  </w:style>
  <w:style w:type="paragraph" w:customStyle="1" w:styleId="listnum">
    <w:name w:val="listnum"/>
    <w:basedOn w:val="a3"/>
    <w:rsid w:val="00AD55F4"/>
    <w:pPr>
      <w:spacing w:before="100" w:beforeAutospacing="1" w:after="100" w:afterAutospacing="1"/>
    </w:pPr>
  </w:style>
  <w:style w:type="character" w:customStyle="1" w:styleId="bold">
    <w:name w:val="bold"/>
    <w:rsid w:val="00AD55F4"/>
    <w:rPr>
      <w:rFonts w:cs="Times New Roman"/>
    </w:rPr>
  </w:style>
  <w:style w:type="character" w:customStyle="1" w:styleId="133">
    <w:name w:val="табл_заголовок_13 Знак"/>
    <w:link w:val="134"/>
    <w:locked/>
    <w:rsid w:val="00AD55F4"/>
    <w:rPr>
      <w:b/>
      <w:bCs/>
      <w:sz w:val="26"/>
      <w:lang w:eastAsia="ru-RU"/>
    </w:rPr>
  </w:style>
  <w:style w:type="paragraph" w:customStyle="1" w:styleId="134">
    <w:name w:val="табл_заголовок_13"/>
    <w:basedOn w:val="a3"/>
    <w:link w:val="133"/>
    <w:rsid w:val="00AD55F4"/>
    <w:pPr>
      <w:spacing w:after="240" w:line="288" w:lineRule="auto"/>
      <w:jc w:val="center"/>
    </w:pPr>
    <w:rPr>
      <w:rFonts w:asciiTheme="minorHAnsi" w:eastAsiaTheme="minorHAnsi" w:hAnsiTheme="minorHAnsi" w:cstheme="minorBidi"/>
      <w:b/>
      <w:bCs/>
      <w:sz w:val="26"/>
      <w:szCs w:val="22"/>
    </w:rPr>
  </w:style>
  <w:style w:type="paragraph" w:customStyle="1" w:styleId="PlainText1">
    <w:name w:val="Plain Text1"/>
    <w:basedOn w:val="a3"/>
    <w:rsid w:val="00AD55F4"/>
    <w:rPr>
      <w:rFonts w:ascii="Courier New" w:eastAsia="Calibri" w:hAnsi="Courier New"/>
      <w:sz w:val="20"/>
      <w:szCs w:val="20"/>
    </w:rPr>
  </w:style>
  <w:style w:type="paragraph" w:customStyle="1" w:styleId="a0cxspmiddle">
    <w:name w:val="a0cxspmiddle"/>
    <w:basedOn w:val="a3"/>
    <w:rsid w:val="00AD55F4"/>
    <w:pPr>
      <w:spacing w:before="100" w:beforeAutospacing="1" w:after="100" w:afterAutospacing="1"/>
    </w:pPr>
  </w:style>
  <w:style w:type="character" w:customStyle="1" w:styleId="wrc131">
    <w:name w:val="wrc131"/>
    <w:rsid w:val="00AD55F4"/>
    <w:rPr>
      <w:vanish/>
    </w:rPr>
  </w:style>
  <w:style w:type="character" w:customStyle="1" w:styleId="mw-editsection">
    <w:name w:val="mw-editsection"/>
    <w:rsid w:val="00AD55F4"/>
  </w:style>
  <w:style w:type="character" w:customStyle="1" w:styleId="num0">
    <w:name w:val="num0"/>
    <w:rsid w:val="00AD55F4"/>
  </w:style>
  <w:style w:type="paragraph" w:customStyle="1" w:styleId="c3">
    <w:name w:val="c3"/>
    <w:basedOn w:val="a3"/>
    <w:rsid w:val="00AD55F4"/>
    <w:pPr>
      <w:spacing w:before="100" w:beforeAutospacing="1" w:after="100" w:afterAutospacing="1"/>
    </w:pPr>
  </w:style>
  <w:style w:type="character" w:customStyle="1" w:styleId="c4">
    <w:name w:val="c4"/>
    <w:rsid w:val="00AD55F4"/>
  </w:style>
  <w:style w:type="paragraph" w:customStyle="1" w:styleId="HTML12">
    <w:name w:val="Стандартный HTML1"/>
    <w:basedOn w:val="a3"/>
    <w:rsid w:val="00AD55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copy3">
    <w:name w:val="copy3"/>
    <w:rsid w:val="00AD55F4"/>
    <w:rPr>
      <w:rFonts w:cs="Times New Roman"/>
    </w:rPr>
  </w:style>
  <w:style w:type="character" w:customStyle="1" w:styleId="BalloonTextChar1">
    <w:name w:val="Balloon Text Char1"/>
    <w:locked/>
    <w:rsid w:val="00AD55F4"/>
    <w:rPr>
      <w:rFonts w:cs="Times New Roman"/>
      <w:sz w:val="2"/>
    </w:rPr>
  </w:style>
  <w:style w:type="character" w:customStyle="1" w:styleId="highlight">
    <w:name w:val="highlight"/>
    <w:rsid w:val="00AD55F4"/>
    <w:rPr>
      <w:rFonts w:cs="Times New Roman"/>
    </w:rPr>
  </w:style>
  <w:style w:type="character" w:customStyle="1" w:styleId="style80">
    <w:name w:val="style8"/>
    <w:rsid w:val="00AD55F4"/>
    <w:rPr>
      <w:rFonts w:cs="Times New Roman"/>
    </w:rPr>
  </w:style>
  <w:style w:type="character" w:customStyle="1" w:styleId="b-serp-itemtextpassage">
    <w:name w:val="b-serp-item__text_passage"/>
    <w:rsid w:val="00AD55F4"/>
    <w:rPr>
      <w:rFonts w:cs="Times New Roman"/>
    </w:rPr>
  </w:style>
  <w:style w:type="character" w:customStyle="1" w:styleId="postbody">
    <w:name w:val="postbody"/>
    <w:rsid w:val="00AD55F4"/>
    <w:rPr>
      <w:rFonts w:cs="Times New Roman"/>
    </w:rPr>
  </w:style>
  <w:style w:type="paragraph" w:customStyle="1" w:styleId="ptx2">
    <w:name w:val="ptx2"/>
    <w:basedOn w:val="a3"/>
    <w:rsid w:val="00AD55F4"/>
    <w:pPr>
      <w:spacing w:before="100" w:beforeAutospacing="1" w:after="100" w:afterAutospacing="1"/>
    </w:pPr>
  </w:style>
  <w:style w:type="character" w:customStyle="1" w:styleId="512">
    <w:name w:val="Заголовок 5 Знак1"/>
    <w:locked/>
    <w:rsid w:val="00AD55F4"/>
    <w:rPr>
      <w:b/>
      <w:bCs/>
      <w:i/>
      <w:iCs/>
      <w:sz w:val="26"/>
      <w:szCs w:val="26"/>
    </w:rPr>
  </w:style>
  <w:style w:type="character" w:customStyle="1" w:styleId="affffffff0">
    <w:name w:val="Выделение жирным"/>
    <w:rsid w:val="00AD55F4"/>
    <w:rPr>
      <w:b/>
    </w:rPr>
  </w:style>
  <w:style w:type="character" w:customStyle="1" w:styleId="ListLabel1">
    <w:name w:val="ListLabel 1"/>
    <w:rsid w:val="00AD55F4"/>
    <w:rPr>
      <w:color w:val="000000"/>
      <w:spacing w:val="0"/>
      <w:position w:val="0"/>
      <w:sz w:val="20"/>
      <w:u w:val="none"/>
      <w:vertAlign w:val="baseline"/>
    </w:rPr>
  </w:style>
  <w:style w:type="character" w:customStyle="1" w:styleId="ListLabel2">
    <w:name w:val="ListLabel 2"/>
    <w:rsid w:val="00AD55F4"/>
  </w:style>
  <w:style w:type="character" w:customStyle="1" w:styleId="ListLabel3">
    <w:name w:val="ListLabel 3"/>
    <w:rsid w:val="00AD55F4"/>
    <w:rPr>
      <w:b/>
    </w:rPr>
  </w:style>
  <w:style w:type="character" w:customStyle="1" w:styleId="ListLabel4">
    <w:name w:val="ListLabel 4"/>
    <w:rsid w:val="00AD55F4"/>
  </w:style>
  <w:style w:type="character" w:customStyle="1" w:styleId="ListLabel5">
    <w:name w:val="ListLabel 5"/>
    <w:rsid w:val="00AD55F4"/>
    <w:rPr>
      <w:color w:val="00000A"/>
    </w:rPr>
  </w:style>
  <w:style w:type="character" w:customStyle="1" w:styleId="ListLabel6">
    <w:name w:val="ListLabel 6"/>
    <w:rsid w:val="00AD55F4"/>
    <w:rPr>
      <w:sz w:val="20"/>
    </w:rPr>
  </w:style>
  <w:style w:type="character" w:customStyle="1" w:styleId="2fe">
    <w:name w:val="Название Знак2"/>
    <w:locked/>
    <w:rsid w:val="00AD55F4"/>
    <w:rPr>
      <w:rFonts w:cs="Mangal"/>
      <w:i/>
      <w:iCs/>
      <w:color w:val="00000A"/>
      <w:sz w:val="24"/>
      <w:szCs w:val="24"/>
    </w:rPr>
  </w:style>
  <w:style w:type="character" w:customStyle="1" w:styleId="2ff">
    <w:name w:val="Схема документа Знак2"/>
    <w:locked/>
    <w:rsid w:val="00AD55F4"/>
    <w:rPr>
      <w:rFonts w:ascii="Tahoma" w:hAnsi="Tahoma" w:cs="Tahoma"/>
      <w:color w:val="00000A"/>
      <w:shd w:val="clear" w:color="auto" w:fill="000080"/>
    </w:rPr>
  </w:style>
  <w:style w:type="character" w:customStyle="1" w:styleId="322">
    <w:name w:val="Основной текст с отступом 3 Знак2"/>
    <w:semiHidden/>
    <w:locked/>
    <w:rsid w:val="00AD55F4"/>
    <w:rPr>
      <w:color w:val="00000A"/>
      <w:sz w:val="16"/>
      <w:szCs w:val="16"/>
      <w:lang w:val="ru-RU" w:eastAsia="ru-RU" w:bidi="ar-SA"/>
    </w:rPr>
  </w:style>
  <w:style w:type="character" w:customStyle="1" w:styleId="2ff0">
    <w:name w:val="Нижний колонтитул Знак2"/>
    <w:locked/>
    <w:rsid w:val="00AD55F4"/>
    <w:rPr>
      <w:sz w:val="24"/>
      <w:szCs w:val="24"/>
    </w:rPr>
  </w:style>
  <w:style w:type="character" w:customStyle="1" w:styleId="2ff1">
    <w:name w:val="Текст выноски Знак2"/>
    <w:locked/>
    <w:rsid w:val="00AD55F4"/>
    <w:rPr>
      <w:rFonts w:ascii="Tahoma" w:hAnsi="Tahoma"/>
      <w:color w:val="00000A"/>
      <w:sz w:val="16"/>
      <w:szCs w:val="16"/>
    </w:rPr>
  </w:style>
  <w:style w:type="character" w:customStyle="1" w:styleId="HTML20">
    <w:name w:val="Стандартный HTML Знак2"/>
    <w:locked/>
    <w:rsid w:val="00AD55F4"/>
    <w:rPr>
      <w:rFonts w:ascii="Courier New" w:hAnsi="Courier New" w:cs="Courier New"/>
      <w:color w:val="00000A"/>
    </w:rPr>
  </w:style>
  <w:style w:type="character" w:customStyle="1" w:styleId="226">
    <w:name w:val="Основной текст 2 Знак2"/>
    <w:locked/>
    <w:rsid w:val="00AD55F4"/>
    <w:rPr>
      <w:sz w:val="24"/>
      <w:szCs w:val="24"/>
    </w:rPr>
  </w:style>
  <w:style w:type="paragraph" w:customStyle="1" w:styleId="affffffff1">
    <w:name w:val="Заглавие"/>
    <w:basedOn w:val="afffffff4"/>
    <w:rsid w:val="00AD55F4"/>
    <w:pPr>
      <w:jc w:val="center"/>
    </w:pPr>
    <w:rPr>
      <w:sz w:val="20"/>
      <w:szCs w:val="20"/>
    </w:rPr>
  </w:style>
  <w:style w:type="table" w:customStyle="1" w:styleId="119">
    <w:name w:val="Сетка таблицы11"/>
    <w:basedOn w:val="a5"/>
    <w:rsid w:val="00AD55F4"/>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50">
    <w:name w:val="Знак Знак45"/>
    <w:rsid w:val="00AD55F4"/>
    <w:rPr>
      <w:b/>
      <w:bCs/>
      <w:sz w:val="22"/>
      <w:szCs w:val="22"/>
      <w:lang w:val="ru-RU" w:eastAsia="ru-RU" w:bidi="ar-SA"/>
    </w:rPr>
  </w:style>
  <w:style w:type="character" w:customStyle="1" w:styleId="420">
    <w:name w:val="Знак Знак42"/>
    <w:rsid w:val="00AD55F4"/>
    <w:rPr>
      <w:sz w:val="24"/>
      <w:szCs w:val="24"/>
      <w:lang w:val="ru-RU" w:eastAsia="ru-RU" w:bidi="ar-SA"/>
    </w:rPr>
  </w:style>
  <w:style w:type="character" w:customStyle="1" w:styleId="ft1834">
    <w:name w:val="ft1834"/>
    <w:rsid w:val="00AD55F4"/>
  </w:style>
  <w:style w:type="character" w:customStyle="1" w:styleId="ft1846">
    <w:name w:val="ft1846"/>
    <w:rsid w:val="00AD55F4"/>
  </w:style>
  <w:style w:type="character" w:customStyle="1" w:styleId="ft1850">
    <w:name w:val="ft1850"/>
    <w:rsid w:val="00AD55F4"/>
  </w:style>
  <w:style w:type="character" w:customStyle="1" w:styleId="ft1994">
    <w:name w:val="ft1994"/>
    <w:rsid w:val="00AD55F4"/>
  </w:style>
  <w:style w:type="character" w:customStyle="1" w:styleId="ft2006">
    <w:name w:val="ft2006"/>
    <w:rsid w:val="00AD55F4"/>
  </w:style>
  <w:style w:type="character" w:customStyle="1" w:styleId="ft2181">
    <w:name w:val="ft2181"/>
    <w:rsid w:val="00AD55F4"/>
  </w:style>
  <w:style w:type="character" w:customStyle="1" w:styleId="ft2193">
    <w:name w:val="ft2193"/>
    <w:rsid w:val="00AD55F4"/>
  </w:style>
  <w:style w:type="character" w:customStyle="1" w:styleId="ft2205">
    <w:name w:val="ft2205"/>
    <w:rsid w:val="00AD55F4"/>
  </w:style>
  <w:style w:type="character" w:customStyle="1" w:styleId="ft2213">
    <w:name w:val="ft2213"/>
    <w:rsid w:val="00AD55F4"/>
  </w:style>
  <w:style w:type="paragraph" w:customStyle="1" w:styleId="-10-11">
    <w:name w:val="А-10-11"/>
    <w:basedOn w:val="a3"/>
    <w:rsid w:val="00AD55F4"/>
    <w:pPr>
      <w:spacing w:line="233" w:lineRule="exact"/>
      <w:ind w:firstLine="397"/>
      <w:jc w:val="both"/>
    </w:pPr>
    <w:rPr>
      <w:sz w:val="20"/>
      <w:szCs w:val="20"/>
    </w:rPr>
  </w:style>
  <w:style w:type="paragraph" w:customStyle="1" w:styleId="Lang">
    <w:name w:val="Lang"/>
    <w:basedOn w:val="a3"/>
    <w:rsid w:val="00AD55F4"/>
    <w:pPr>
      <w:overflowPunct w:val="0"/>
      <w:autoSpaceDE w:val="0"/>
      <w:autoSpaceDN w:val="0"/>
      <w:adjustRightInd w:val="0"/>
      <w:spacing w:line="480" w:lineRule="exact"/>
      <w:ind w:right="-170" w:firstLine="567"/>
      <w:jc w:val="both"/>
      <w:textAlignment w:val="baseline"/>
    </w:pPr>
    <w:rPr>
      <w:rFonts w:ascii="Courier New" w:hAnsi="Courier New"/>
      <w:szCs w:val="20"/>
    </w:rPr>
  </w:style>
  <w:style w:type="paragraph" w:customStyle="1" w:styleId="iauiueiiiaaiio">
    <w:name w:val="iau?iue ii i?aaiio"/>
    <w:basedOn w:val="a3"/>
    <w:rsid w:val="00AD55F4"/>
    <w:pPr>
      <w:overflowPunct w:val="0"/>
      <w:autoSpaceDE w:val="0"/>
      <w:autoSpaceDN w:val="0"/>
      <w:adjustRightInd w:val="0"/>
      <w:jc w:val="right"/>
      <w:textAlignment w:val="baseline"/>
    </w:pPr>
    <w:rPr>
      <w:sz w:val="20"/>
      <w:szCs w:val="20"/>
    </w:rPr>
  </w:style>
  <w:style w:type="paragraph" w:customStyle="1" w:styleId="135">
    <w:name w:val="табл_текст_центр_ 13"/>
    <w:basedOn w:val="a3"/>
    <w:rsid w:val="00AD55F4"/>
    <w:pPr>
      <w:suppressAutoHyphens/>
      <w:jc w:val="center"/>
    </w:pPr>
    <w:rPr>
      <w:sz w:val="26"/>
      <w:lang w:eastAsia="ar-SA"/>
    </w:rPr>
  </w:style>
  <w:style w:type="paragraph" w:customStyle="1" w:styleId="2ff2">
    <w:name w:val="Заголовок_2"/>
    <w:basedOn w:val="a3"/>
    <w:rsid w:val="00AD55F4"/>
    <w:pPr>
      <w:spacing w:line="360" w:lineRule="auto"/>
      <w:jc w:val="both"/>
    </w:pPr>
    <w:rPr>
      <w:rFonts w:ascii="Arial" w:hAnsi="Arial"/>
      <w:b/>
      <w:i/>
      <w:sz w:val="28"/>
      <w:szCs w:val="20"/>
    </w:rPr>
  </w:style>
  <w:style w:type="paragraph" w:customStyle="1" w:styleId="affffffff2">
    <w:name w:val="Абзац_СУБД"/>
    <w:basedOn w:val="a3"/>
    <w:rsid w:val="00AD55F4"/>
    <w:pPr>
      <w:spacing w:line="360" w:lineRule="auto"/>
      <w:ind w:firstLine="720"/>
      <w:jc w:val="both"/>
    </w:pPr>
    <w:rPr>
      <w:rFonts w:ascii="Arial" w:hAnsi="Arial"/>
      <w:sz w:val="28"/>
      <w:szCs w:val="20"/>
    </w:rPr>
  </w:style>
  <w:style w:type="character" w:customStyle="1" w:styleId="f1">
    <w:name w:val="f1"/>
    <w:rsid w:val="00AD55F4"/>
    <w:rPr>
      <w:rFonts w:cs="Times New Roman"/>
    </w:rPr>
  </w:style>
  <w:style w:type="paragraph" w:customStyle="1" w:styleId="075">
    <w:name w:val="Стиль Нумерованный список + сверху: (одинарная Авто  075 пт лини..."/>
    <w:basedOn w:val="a2"/>
    <w:rsid w:val="00AD55F4"/>
    <w:pPr>
      <w:numPr>
        <w:numId w:val="0"/>
      </w:numPr>
      <w:tabs>
        <w:tab w:val="left" w:pos="720"/>
        <w:tab w:val="left" w:pos="1354"/>
      </w:tabs>
      <w:ind w:left="360" w:hanging="360"/>
    </w:pPr>
    <w:rPr>
      <w:sz w:val="24"/>
      <w:lang w:eastAsia="ru-RU"/>
    </w:rPr>
  </w:style>
  <w:style w:type="paragraph" w:customStyle="1" w:styleId="4a">
    <w:name w:val="Обычный4"/>
    <w:rsid w:val="00AD55F4"/>
    <w:pPr>
      <w:widowControl w:val="0"/>
      <w:spacing w:after="0" w:line="240" w:lineRule="auto"/>
    </w:pPr>
    <w:rPr>
      <w:rFonts w:ascii="Times New Roman" w:eastAsia="Times New Roman" w:hAnsi="Times New Roman" w:cs="Times New Roman"/>
      <w:sz w:val="20"/>
      <w:szCs w:val="20"/>
      <w:lang w:eastAsia="ru-RU"/>
    </w:rPr>
  </w:style>
  <w:style w:type="paragraph" w:customStyle="1" w:styleId="Normal1">
    <w:name w:val="Normal1"/>
    <w:rsid w:val="00AD55F4"/>
    <w:pPr>
      <w:widowControl w:val="0"/>
      <w:spacing w:after="0" w:line="240" w:lineRule="auto"/>
    </w:pPr>
    <w:rPr>
      <w:rFonts w:ascii="Times New Roman" w:eastAsia="Times New Roman" w:hAnsi="Times New Roman" w:cs="Times New Roman"/>
      <w:sz w:val="20"/>
      <w:szCs w:val="20"/>
      <w:lang w:eastAsia="ru-RU"/>
    </w:rPr>
  </w:style>
  <w:style w:type="table" w:customStyle="1" w:styleId="123">
    <w:name w:val="Сетка таблицы12"/>
    <w:basedOn w:val="a5"/>
    <w:rsid w:val="00AD55F4"/>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2">
    <w:name w:val="c2"/>
    <w:rsid w:val="00AD55F4"/>
  </w:style>
  <w:style w:type="character" w:customStyle="1" w:styleId="ft776">
    <w:name w:val="ft776"/>
    <w:rsid w:val="00AD55F4"/>
  </w:style>
  <w:style w:type="character" w:customStyle="1" w:styleId="ft431">
    <w:name w:val="ft431"/>
    <w:rsid w:val="00AD55F4"/>
  </w:style>
  <w:style w:type="character" w:customStyle="1" w:styleId="ft793">
    <w:name w:val="ft793"/>
    <w:rsid w:val="00AD55F4"/>
  </w:style>
  <w:style w:type="character" w:customStyle="1" w:styleId="ft802">
    <w:name w:val="ft802"/>
    <w:rsid w:val="00AD55F4"/>
  </w:style>
  <w:style w:type="character" w:customStyle="1" w:styleId="ft890">
    <w:name w:val="ft890"/>
    <w:rsid w:val="00AD55F4"/>
  </w:style>
  <w:style w:type="character" w:customStyle="1" w:styleId="ft904">
    <w:name w:val="ft904"/>
    <w:rsid w:val="00AD55F4"/>
  </w:style>
  <w:style w:type="character" w:customStyle="1" w:styleId="ft914">
    <w:name w:val="ft914"/>
    <w:rsid w:val="00AD55F4"/>
  </w:style>
  <w:style w:type="character" w:customStyle="1" w:styleId="HTMLPreformattedChar">
    <w:name w:val="HTML Preformatted Char"/>
    <w:locked/>
    <w:rsid w:val="00AD55F4"/>
    <w:rPr>
      <w:rFonts w:ascii="Courier New" w:hAnsi="Courier New" w:cs="Courier New"/>
      <w:sz w:val="20"/>
      <w:szCs w:val="20"/>
      <w:lang w:eastAsia="ru-RU"/>
    </w:rPr>
  </w:style>
  <w:style w:type="paragraph" w:customStyle="1" w:styleId="2TimesNewRoman121">
    <w:name w:val="Стиль Заголовок 2 + Times New Roman 12 пт По левому краю"/>
    <w:basedOn w:val="21"/>
    <w:rsid w:val="00AD55F4"/>
    <w:pPr>
      <w:keepNext w:val="0"/>
    </w:pPr>
    <w:rPr>
      <w:rFonts w:ascii="Times New Roman" w:hAnsi="Times New Roman" w:cs="Times New Roman"/>
      <w:bCs w:val="0"/>
      <w:i w:val="0"/>
      <w:iCs w:val="0"/>
      <w:kern w:val="32"/>
      <w:sz w:val="24"/>
      <w:szCs w:val="20"/>
    </w:rPr>
  </w:style>
  <w:style w:type="paragraph" w:customStyle="1" w:styleId="Heading31">
    <w:name w:val="Heading 31"/>
    <w:basedOn w:val="a3"/>
    <w:next w:val="a3"/>
    <w:rsid w:val="00AD55F4"/>
    <w:pPr>
      <w:keepNext/>
      <w:outlineLvl w:val="2"/>
    </w:pPr>
    <w:rPr>
      <w:rFonts w:eastAsia="Calibri"/>
      <w:szCs w:val="20"/>
    </w:rPr>
  </w:style>
  <w:style w:type="character" w:customStyle="1" w:styleId="review-h52">
    <w:name w:val="review-h52"/>
    <w:rsid w:val="00AD55F4"/>
    <w:rPr>
      <w:rFonts w:cs="Times New Roman"/>
      <w:b/>
      <w:bCs/>
      <w:color w:val="004080"/>
      <w:sz w:val="18"/>
      <w:szCs w:val="18"/>
      <w:u w:val="none"/>
    </w:rPr>
  </w:style>
  <w:style w:type="character" w:customStyle="1" w:styleId="BodyText2Char">
    <w:name w:val="Body Text 2 Char"/>
    <w:locked/>
    <w:rsid w:val="00AD55F4"/>
    <w:rPr>
      <w:rFonts w:ascii="Calibri" w:hAnsi="Calibri"/>
      <w:sz w:val="22"/>
      <w:szCs w:val="22"/>
      <w:lang w:val="ru-RU" w:eastAsia="ru-RU" w:bidi="ar-SA"/>
    </w:rPr>
  </w:style>
  <w:style w:type="paragraph" w:customStyle="1" w:styleId="1TimesNewRoman12">
    <w:name w:val="Стиль Загол. 1 ур. + Times New Roman 12 пт"/>
    <w:basedOn w:val="a3"/>
    <w:rsid w:val="00AD55F4"/>
    <w:pPr>
      <w:keepNext/>
      <w:autoSpaceDE w:val="0"/>
      <w:autoSpaceDN w:val="0"/>
      <w:adjustRightInd w:val="0"/>
      <w:spacing w:line="360" w:lineRule="auto"/>
      <w:jc w:val="center"/>
    </w:pPr>
    <w:rPr>
      <w:rFonts w:cs="PragmaticaCTT"/>
      <w:b/>
      <w:bCs/>
      <w:caps/>
      <w:sz w:val="26"/>
      <w:szCs w:val="20"/>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semiHidden/>
    <w:locked/>
    <w:rsid w:val="00AD55F4"/>
    <w:rPr>
      <w:sz w:val="24"/>
      <w:szCs w:val="24"/>
      <w:lang w:val="ru-RU" w:eastAsia="ru-RU" w:bidi="ar-SA"/>
    </w:rPr>
  </w:style>
  <w:style w:type="character" w:customStyle="1" w:styleId="BodyText2Char1">
    <w:name w:val="Body Text 2 Char1"/>
    <w:semiHidden/>
    <w:locked/>
    <w:rsid w:val="00AD55F4"/>
    <w:rPr>
      <w:rFonts w:ascii="Calibri" w:hAnsi="Calibri"/>
      <w:lang w:val="ru-RU" w:eastAsia="ru-RU" w:bidi="ar-SA"/>
    </w:rPr>
  </w:style>
  <w:style w:type="paragraph" w:customStyle="1" w:styleId="affffffff3">
    <w:name w:val="НаКурсач"/>
    <w:basedOn w:val="a3"/>
    <w:rsid w:val="00AD55F4"/>
    <w:pPr>
      <w:spacing w:line="312" w:lineRule="auto"/>
      <w:jc w:val="both"/>
    </w:pPr>
    <w:rPr>
      <w:sz w:val="28"/>
    </w:rPr>
  </w:style>
  <w:style w:type="character" w:customStyle="1" w:styleId="Heading8Char">
    <w:name w:val="Heading 8 Char"/>
    <w:semiHidden/>
    <w:locked/>
    <w:rsid w:val="00AD55F4"/>
    <w:rPr>
      <w:rFonts w:ascii="Cambria" w:hAnsi="Cambria"/>
      <w:color w:val="404040"/>
      <w:lang w:val="ru-RU" w:eastAsia="ru-RU" w:bidi="ar-SA"/>
    </w:rPr>
  </w:style>
  <w:style w:type="character" w:customStyle="1" w:styleId="a10">
    <w:name w:val="a1"/>
    <w:rsid w:val="00AD55F4"/>
    <w:rPr>
      <w:rFonts w:cs="Times New Roman"/>
    </w:rPr>
  </w:style>
  <w:style w:type="character" w:customStyle="1" w:styleId="94">
    <w:name w:val="Знак Знак9"/>
    <w:locked/>
    <w:rsid w:val="00AD55F4"/>
    <w:rPr>
      <w:sz w:val="16"/>
      <w:szCs w:val="16"/>
      <w:lang w:val="ru-RU" w:eastAsia="ar-SA" w:bidi="ar-SA"/>
    </w:rPr>
  </w:style>
  <w:style w:type="character" w:customStyle="1" w:styleId="136">
    <w:name w:val="Знак Знак13"/>
    <w:locked/>
    <w:rsid w:val="00AD55F4"/>
    <w:rPr>
      <w:b/>
      <w:bCs/>
      <w:sz w:val="27"/>
      <w:szCs w:val="27"/>
      <w:lang w:val="ru-RU" w:eastAsia="ru-RU" w:bidi="ar-SA"/>
    </w:rPr>
  </w:style>
  <w:style w:type="character" w:customStyle="1" w:styleId="1ffff5">
    <w:name w:val="Сильное выделение1"/>
    <w:rsid w:val="00AD55F4"/>
    <w:rPr>
      <w:b/>
    </w:rPr>
  </w:style>
  <w:style w:type="paragraph" w:customStyle="1" w:styleId="HTML13">
    <w:name w:val="Стандартный HTML1"/>
    <w:basedOn w:val="a3"/>
    <w:rsid w:val="00AD55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323">
    <w:name w:val="Знак Знак32"/>
    <w:rsid w:val="00AD55F4"/>
    <w:rPr>
      <w:rFonts w:ascii="Arial" w:hAnsi="Arial" w:cs="Arial"/>
      <w:b/>
      <w:bCs/>
      <w:kern w:val="32"/>
      <w:sz w:val="32"/>
      <w:szCs w:val="32"/>
    </w:rPr>
  </w:style>
  <w:style w:type="character" w:customStyle="1" w:styleId="31a">
    <w:name w:val="Знак Знак31"/>
    <w:rsid w:val="00AD55F4"/>
    <w:rPr>
      <w:rFonts w:ascii="Arial" w:hAnsi="Arial" w:cs="Arial"/>
      <w:b/>
      <w:bCs/>
      <w:sz w:val="26"/>
      <w:szCs w:val="26"/>
    </w:rPr>
  </w:style>
  <w:style w:type="character" w:customStyle="1" w:styleId="227">
    <w:name w:val="Знак Знак22"/>
    <w:rsid w:val="00AD55F4"/>
    <w:rPr>
      <w:sz w:val="24"/>
      <w:szCs w:val="24"/>
    </w:rPr>
  </w:style>
  <w:style w:type="character" w:customStyle="1" w:styleId="300">
    <w:name w:val="Знак Знак30"/>
    <w:rsid w:val="00AD55F4"/>
    <w:rPr>
      <w:b/>
      <w:bCs/>
      <w:sz w:val="28"/>
      <w:szCs w:val="28"/>
    </w:rPr>
  </w:style>
  <w:style w:type="character" w:customStyle="1" w:styleId="262">
    <w:name w:val="Знак Знак26"/>
    <w:rsid w:val="00AD55F4"/>
    <w:rPr>
      <w:rFonts w:ascii="Calibri" w:hAnsi="Calibri"/>
      <w:i/>
      <w:iCs/>
      <w:sz w:val="24"/>
      <w:szCs w:val="24"/>
      <w:lang w:eastAsia="en-US"/>
    </w:rPr>
  </w:style>
  <w:style w:type="character" w:customStyle="1" w:styleId="200">
    <w:name w:val="Знак Знак20"/>
    <w:rsid w:val="00AD55F4"/>
    <w:rPr>
      <w:sz w:val="16"/>
      <w:szCs w:val="16"/>
    </w:rPr>
  </w:style>
  <w:style w:type="character" w:customStyle="1" w:styleId="190">
    <w:name w:val="Знак Знак19"/>
    <w:rsid w:val="00AD55F4"/>
    <w:rPr>
      <w:sz w:val="16"/>
      <w:szCs w:val="16"/>
    </w:rPr>
  </w:style>
  <w:style w:type="character" w:customStyle="1" w:styleId="250">
    <w:name w:val="Знак Знак25"/>
    <w:rsid w:val="00AD55F4"/>
    <w:rPr>
      <w:sz w:val="24"/>
    </w:rPr>
  </w:style>
  <w:style w:type="paragraph" w:customStyle="1" w:styleId="324">
    <w:name w:val="Основной текст 32"/>
    <w:basedOn w:val="a3"/>
    <w:rsid w:val="00AD55F4"/>
    <w:pPr>
      <w:overflowPunct w:val="0"/>
      <w:autoSpaceDE w:val="0"/>
      <w:autoSpaceDN w:val="0"/>
      <w:adjustRightInd w:val="0"/>
      <w:jc w:val="center"/>
      <w:textAlignment w:val="baseline"/>
    </w:pPr>
    <w:rPr>
      <w:b/>
      <w:sz w:val="32"/>
      <w:szCs w:val="20"/>
    </w:rPr>
  </w:style>
  <w:style w:type="character" w:customStyle="1" w:styleId="82">
    <w:name w:val="Знак Знак8"/>
    <w:rsid w:val="00AD55F4"/>
    <w:rPr>
      <w:rFonts w:ascii="Arial" w:hAnsi="Arial" w:cs="Arial"/>
      <w:b/>
      <w:bCs/>
      <w:i/>
      <w:iCs/>
      <w:sz w:val="28"/>
      <w:szCs w:val="28"/>
      <w:lang w:val="ru-RU" w:eastAsia="en-US" w:bidi="ar-SA"/>
    </w:rPr>
  </w:style>
  <w:style w:type="character" w:customStyle="1" w:styleId="field-content">
    <w:name w:val="field-content"/>
    <w:rsid w:val="00AD55F4"/>
  </w:style>
  <w:style w:type="character" w:customStyle="1" w:styleId="reference-text">
    <w:name w:val="reference-text"/>
    <w:rsid w:val="00AD55F4"/>
  </w:style>
  <w:style w:type="paragraph" w:customStyle="1" w:styleId="snip1">
    <w:name w:val="snip1"/>
    <w:basedOn w:val="a3"/>
    <w:rsid w:val="00AD55F4"/>
    <w:pPr>
      <w:spacing w:before="49" w:line="300" w:lineRule="atLeast"/>
    </w:pPr>
    <w:rPr>
      <w:color w:val="000000"/>
    </w:rPr>
  </w:style>
  <w:style w:type="paragraph" w:customStyle="1" w:styleId="Style74">
    <w:name w:val="Style74"/>
    <w:basedOn w:val="a3"/>
    <w:rsid w:val="00AD55F4"/>
    <w:pPr>
      <w:widowControl w:val="0"/>
      <w:autoSpaceDE w:val="0"/>
      <w:autoSpaceDN w:val="0"/>
      <w:adjustRightInd w:val="0"/>
      <w:spacing w:line="274" w:lineRule="exact"/>
      <w:ind w:firstLine="293"/>
      <w:jc w:val="both"/>
    </w:pPr>
  </w:style>
  <w:style w:type="character" w:customStyle="1" w:styleId="513">
    <w:name w:val="Знак Знак51"/>
    <w:locked/>
    <w:rsid w:val="00AD55F4"/>
    <w:rPr>
      <w:b/>
      <w:caps/>
      <w:sz w:val="24"/>
      <w:szCs w:val="24"/>
      <w:lang w:val="ru-RU" w:eastAsia="ru-RU" w:bidi="ar-SA"/>
    </w:rPr>
  </w:style>
  <w:style w:type="paragraph" w:customStyle="1" w:styleId="affffffff4">
    <w:name w:val="Основной текст с отступо"/>
    <w:basedOn w:val="a3"/>
    <w:rsid w:val="00AD55F4"/>
    <w:pPr>
      <w:ind w:left="-340" w:firstLine="720"/>
    </w:pPr>
    <w:rPr>
      <w:sz w:val="36"/>
      <w:szCs w:val="20"/>
    </w:rPr>
  </w:style>
  <w:style w:type="paragraph" w:customStyle="1" w:styleId="Standard">
    <w:name w:val="Standard"/>
    <w:rsid w:val="00AD55F4"/>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paragraph" w:customStyle="1" w:styleId="1ffff6">
    <w:name w:val="Подзаголовок 1"/>
    <w:basedOn w:val="a3"/>
    <w:next w:val="a3"/>
    <w:rsid w:val="00AD55F4"/>
    <w:pPr>
      <w:autoSpaceDE w:val="0"/>
      <w:autoSpaceDN w:val="0"/>
      <w:adjustRightInd w:val="0"/>
      <w:jc w:val="center"/>
    </w:pPr>
    <w:rPr>
      <w:rFonts w:ascii="PragmaticaCTT" w:hAnsi="PragmaticaCTT" w:cs="PragmaticaCTT"/>
      <w:b/>
      <w:bCs/>
      <w:sz w:val="22"/>
      <w:szCs w:val="22"/>
    </w:rPr>
  </w:style>
  <w:style w:type="character" w:customStyle="1" w:styleId="Sylfaen1">
    <w:name w:val="Основной текст + Sylfaen1"/>
    <w:aliases w:val="10 pt"/>
    <w:rsid w:val="00AD55F4"/>
    <w:rPr>
      <w:rFonts w:ascii="Sylfaen" w:hAnsi="Sylfaen" w:cs="Sylfaen"/>
      <w:sz w:val="20"/>
      <w:szCs w:val="20"/>
      <w:u w:val="none"/>
    </w:rPr>
  </w:style>
  <w:style w:type="character" w:customStyle="1" w:styleId="Sylfaen">
    <w:name w:val="Основной текст + Sylfaen"/>
    <w:aliases w:val="9,5 pt,Колонтитул + Microsoft Sans Serif1,6,Колонтитул + Microsoft Sans Serif3,5 pt2,13 pt"/>
    <w:rsid w:val="00AD55F4"/>
    <w:rPr>
      <w:rFonts w:ascii="Sylfaen" w:hAnsi="Sylfaen" w:cs="Sylfaen"/>
      <w:sz w:val="19"/>
      <w:szCs w:val="19"/>
      <w:u w:val="none"/>
    </w:rPr>
  </w:style>
  <w:style w:type="character" w:customStyle="1" w:styleId="520">
    <w:name w:val="Знак Знак52"/>
    <w:rsid w:val="00AD55F4"/>
    <w:rPr>
      <w:rFonts w:ascii="Arial" w:eastAsia="Times New Roman" w:hAnsi="Arial" w:cs="Arial"/>
      <w:b/>
      <w:bCs/>
      <w:i/>
      <w:iCs/>
      <w:sz w:val="28"/>
      <w:szCs w:val="28"/>
    </w:rPr>
  </w:style>
  <w:style w:type="paragraph" w:customStyle="1" w:styleId="a3cxspmiddle">
    <w:name w:val="a3cxspmiddle"/>
    <w:basedOn w:val="a3"/>
    <w:rsid w:val="00AD55F4"/>
    <w:pPr>
      <w:spacing w:before="100" w:beforeAutospacing="1" w:after="100" w:afterAutospacing="1"/>
    </w:pPr>
    <w:rPr>
      <w:color w:val="000000"/>
    </w:rPr>
  </w:style>
  <w:style w:type="paragraph" w:customStyle="1" w:styleId="a3cxsplast">
    <w:name w:val="a3cxsplast"/>
    <w:basedOn w:val="a3"/>
    <w:rsid w:val="00AD55F4"/>
    <w:pPr>
      <w:spacing w:before="100" w:beforeAutospacing="1" w:after="100" w:afterAutospacing="1"/>
    </w:pPr>
    <w:rPr>
      <w:color w:val="000000"/>
    </w:rPr>
  </w:style>
  <w:style w:type="character" w:customStyle="1" w:styleId="ft1786">
    <w:name w:val="ft1786"/>
    <w:uiPriority w:val="99"/>
    <w:rsid w:val="00AD55F4"/>
  </w:style>
  <w:style w:type="character" w:customStyle="1" w:styleId="c16">
    <w:name w:val="c16"/>
    <w:rsid w:val="00AD55F4"/>
  </w:style>
  <w:style w:type="character" w:customStyle="1" w:styleId="BodyTextChar1">
    <w:name w:val="Body Text Char1"/>
    <w:aliases w:val="Знак1 Char"/>
    <w:locked/>
    <w:rsid w:val="00AD55F4"/>
    <w:rPr>
      <w:sz w:val="24"/>
      <w:lang w:val="ru-RU" w:eastAsia="ru-RU"/>
    </w:rPr>
  </w:style>
  <w:style w:type="character" w:customStyle="1" w:styleId="font7">
    <w:name w:val="font7"/>
    <w:rsid w:val="00AD55F4"/>
  </w:style>
  <w:style w:type="paragraph" w:customStyle="1" w:styleId="affffffff5">
    <w:name w:val="Знак Знак Знак Знак Знак Знак Знак Знак Знак Знак"/>
    <w:basedOn w:val="a3"/>
    <w:rsid w:val="00AD55F4"/>
    <w:pPr>
      <w:spacing w:after="160" w:line="240" w:lineRule="exact"/>
    </w:pPr>
    <w:rPr>
      <w:rFonts w:ascii="Verdana" w:hAnsi="Verdana" w:cs="Verdana"/>
      <w:sz w:val="20"/>
      <w:szCs w:val="20"/>
      <w:lang w:val="en-US" w:eastAsia="en-US"/>
    </w:rPr>
  </w:style>
  <w:style w:type="character" w:customStyle="1" w:styleId="FontStyle79">
    <w:name w:val="Font Style79"/>
    <w:rsid w:val="00AD55F4"/>
    <w:rPr>
      <w:rFonts w:ascii="Times New Roman" w:hAnsi="Times New Roman" w:cs="Times New Roman"/>
      <w:sz w:val="16"/>
      <w:szCs w:val="16"/>
    </w:rPr>
  </w:style>
  <w:style w:type="character" w:customStyle="1" w:styleId="FontStyle57">
    <w:name w:val="Font Style57"/>
    <w:rsid w:val="00AD55F4"/>
    <w:rPr>
      <w:rFonts w:ascii="Times New Roman" w:hAnsi="Times New Roman" w:cs="Times New Roman"/>
      <w:b/>
      <w:bCs/>
      <w:sz w:val="16"/>
      <w:szCs w:val="16"/>
    </w:rPr>
  </w:style>
  <w:style w:type="character" w:customStyle="1" w:styleId="FontStyle32">
    <w:name w:val="Font Style32"/>
    <w:rsid w:val="00AD55F4"/>
    <w:rPr>
      <w:rFonts w:ascii="Times New Roman" w:hAnsi="Times New Roman" w:cs="Times New Roman"/>
      <w:i/>
      <w:iCs/>
      <w:sz w:val="26"/>
      <w:szCs w:val="26"/>
    </w:rPr>
  </w:style>
  <w:style w:type="paragraph" w:customStyle="1" w:styleId="iditems">
    <w:name w:val="iditems"/>
    <w:basedOn w:val="a3"/>
    <w:rsid w:val="00AD55F4"/>
    <w:pPr>
      <w:spacing w:before="75" w:after="150"/>
    </w:pPr>
  </w:style>
  <w:style w:type="character" w:customStyle="1" w:styleId="pseudo-href5">
    <w:name w:val="pseudo-href5"/>
    <w:rsid w:val="00AD55F4"/>
  </w:style>
  <w:style w:type="character" w:customStyle="1" w:styleId="title1">
    <w:name w:val="title1"/>
    <w:rsid w:val="00AD55F4"/>
    <w:rPr>
      <w:rFonts w:ascii="Verdana" w:hAnsi="Verdana" w:hint="default"/>
      <w:color w:val="301007"/>
      <w:sz w:val="30"/>
      <w:szCs w:val="30"/>
    </w:rPr>
  </w:style>
  <w:style w:type="paragraph" w:customStyle="1" w:styleId="325">
    <w:name w:val="Заголовок 32"/>
    <w:basedOn w:val="a3"/>
    <w:next w:val="a3"/>
    <w:rsid w:val="00AD55F4"/>
    <w:pPr>
      <w:keepNext/>
      <w:snapToGrid w:val="0"/>
      <w:spacing w:before="240" w:after="60"/>
    </w:pPr>
    <w:rPr>
      <w:rFonts w:ascii="Arial" w:hAnsi="Arial"/>
      <w:szCs w:val="20"/>
    </w:rPr>
  </w:style>
  <w:style w:type="character" w:customStyle="1" w:styleId="2ff3">
    <w:name w:val="Заголовок 2 Знак Знак Знак"/>
    <w:rsid w:val="00AD55F4"/>
    <w:rPr>
      <w:rFonts w:ascii="Arial" w:hAnsi="Arial" w:cs="Arial"/>
      <w:b/>
      <w:bCs/>
      <w:i/>
      <w:iCs/>
      <w:sz w:val="28"/>
      <w:szCs w:val="28"/>
      <w:lang w:val="en-US" w:eastAsia="en-US" w:bidi="ar-SA"/>
    </w:rPr>
  </w:style>
  <w:style w:type="character" w:customStyle="1" w:styleId="ft21391">
    <w:name w:val="ft21391"/>
    <w:rsid w:val="00AD55F4"/>
    <w:rPr>
      <w:rFonts w:ascii="Times" w:hAnsi="Times" w:hint="default"/>
      <w:color w:val="000000"/>
      <w:spacing w:val="13"/>
      <w:sz w:val="24"/>
      <w:szCs w:val="24"/>
    </w:rPr>
  </w:style>
  <w:style w:type="character" w:customStyle="1" w:styleId="ft21791">
    <w:name w:val="ft21791"/>
    <w:rsid w:val="00AD55F4"/>
    <w:rPr>
      <w:rFonts w:ascii="Times" w:hAnsi="Times" w:hint="default"/>
      <w:color w:val="000000"/>
      <w:spacing w:val="13"/>
      <w:sz w:val="24"/>
      <w:szCs w:val="24"/>
    </w:rPr>
  </w:style>
  <w:style w:type="character" w:customStyle="1" w:styleId="ft23581">
    <w:name w:val="ft23581"/>
    <w:rsid w:val="00AD55F4"/>
    <w:rPr>
      <w:rFonts w:ascii="Times" w:hAnsi="Times" w:hint="default"/>
      <w:color w:val="000000"/>
      <w:spacing w:val="13"/>
      <w:sz w:val="24"/>
      <w:szCs w:val="24"/>
    </w:rPr>
  </w:style>
  <w:style w:type="character" w:customStyle="1" w:styleId="ft22941">
    <w:name w:val="ft22941"/>
    <w:rsid w:val="00AD55F4"/>
    <w:rPr>
      <w:rFonts w:ascii="Times" w:hAnsi="Times" w:hint="default"/>
      <w:color w:val="000000"/>
      <w:spacing w:val="13"/>
      <w:sz w:val="24"/>
      <w:szCs w:val="24"/>
    </w:rPr>
  </w:style>
  <w:style w:type="character" w:customStyle="1" w:styleId="garantcommenttitle1">
    <w:name w:val="garantcommenttitle1"/>
    <w:rsid w:val="00AD55F4"/>
    <w:rPr>
      <w:sz w:val="22"/>
      <w:szCs w:val="22"/>
    </w:rPr>
  </w:style>
  <w:style w:type="paragraph" w:customStyle="1" w:styleId="affffffff6">
    <w:name w:val="Текст диссертации"/>
    <w:basedOn w:val="a3"/>
    <w:rsid w:val="00AD55F4"/>
    <w:pPr>
      <w:overflowPunct w:val="0"/>
      <w:autoSpaceDE w:val="0"/>
      <w:autoSpaceDN w:val="0"/>
      <w:adjustRightInd w:val="0"/>
      <w:spacing w:line="360" w:lineRule="auto"/>
      <w:ind w:firstLine="709"/>
      <w:jc w:val="both"/>
    </w:pPr>
    <w:rPr>
      <w:sz w:val="28"/>
      <w:szCs w:val="20"/>
    </w:rPr>
  </w:style>
  <w:style w:type="character" w:customStyle="1" w:styleId="3200">
    <w:name w:val="Основной текст (3) + Полужирный20"/>
    <w:aliases w:val="Курсив19"/>
    <w:rsid w:val="00AD55F4"/>
    <w:rPr>
      <w:rFonts w:ascii="Times New Roman" w:hAnsi="Times New Roman"/>
      <w:b/>
      <w:i/>
      <w:spacing w:val="0"/>
      <w:sz w:val="23"/>
    </w:rPr>
  </w:style>
  <w:style w:type="paragraph" w:customStyle="1" w:styleId="src">
    <w:name w:val="src"/>
    <w:basedOn w:val="a3"/>
    <w:rsid w:val="00AD55F4"/>
    <w:pPr>
      <w:spacing w:after="225"/>
    </w:pPr>
    <w:rPr>
      <w:i/>
      <w:iCs/>
      <w:color w:val="939756"/>
      <w:sz w:val="17"/>
      <w:szCs w:val="17"/>
    </w:rPr>
  </w:style>
  <w:style w:type="paragraph" w:customStyle="1" w:styleId="3f4">
    <w:name w:val="Обычный3"/>
    <w:rsid w:val="00AD55F4"/>
    <w:pPr>
      <w:spacing w:after="0" w:line="240" w:lineRule="auto"/>
    </w:pPr>
    <w:rPr>
      <w:rFonts w:ascii="Times New Roman" w:eastAsia="Times New Roman" w:hAnsi="Times New Roman" w:cs="Times New Roman"/>
      <w:snapToGrid w:val="0"/>
      <w:sz w:val="20"/>
      <w:szCs w:val="20"/>
      <w:lang w:eastAsia="ru-RU"/>
    </w:rPr>
  </w:style>
  <w:style w:type="paragraph" w:customStyle="1" w:styleId="Style545">
    <w:name w:val="Style545"/>
    <w:basedOn w:val="a3"/>
    <w:rsid w:val="00AD55F4"/>
    <w:pPr>
      <w:widowControl w:val="0"/>
      <w:autoSpaceDE w:val="0"/>
      <w:autoSpaceDN w:val="0"/>
      <w:adjustRightInd w:val="0"/>
      <w:spacing w:line="317" w:lineRule="exact"/>
      <w:ind w:firstLine="355"/>
      <w:jc w:val="both"/>
    </w:pPr>
  </w:style>
  <w:style w:type="character" w:customStyle="1" w:styleId="FontStyle924">
    <w:name w:val="Font Style924"/>
    <w:rsid w:val="00AD55F4"/>
    <w:rPr>
      <w:rFonts w:ascii="Times New Roman" w:hAnsi="Times New Roman" w:cs="Times New Roman"/>
      <w:b/>
      <w:bCs/>
      <w:i/>
      <w:iCs/>
      <w:sz w:val="12"/>
      <w:szCs w:val="12"/>
    </w:rPr>
  </w:style>
  <w:style w:type="paragraph" w:customStyle="1" w:styleId="Style451">
    <w:name w:val="Style451"/>
    <w:basedOn w:val="a3"/>
    <w:rsid w:val="00AD55F4"/>
    <w:pPr>
      <w:widowControl w:val="0"/>
      <w:autoSpaceDE w:val="0"/>
      <w:autoSpaceDN w:val="0"/>
      <w:adjustRightInd w:val="0"/>
    </w:pPr>
  </w:style>
  <w:style w:type="character" w:customStyle="1" w:styleId="FontStyle818">
    <w:name w:val="Font Style818"/>
    <w:rsid w:val="00AD55F4"/>
    <w:rPr>
      <w:rFonts w:ascii="Times New Roman" w:hAnsi="Times New Roman" w:cs="Times New Roman"/>
      <w:b/>
      <w:bCs/>
      <w:sz w:val="16"/>
      <w:szCs w:val="16"/>
    </w:rPr>
  </w:style>
  <w:style w:type="character" w:customStyle="1" w:styleId="FontStyle998">
    <w:name w:val="Font Style998"/>
    <w:rsid w:val="00AD55F4"/>
    <w:rPr>
      <w:rFonts w:ascii="Times New Roman" w:hAnsi="Times New Roman" w:cs="Times New Roman"/>
      <w:b/>
      <w:bCs/>
      <w:spacing w:val="-10"/>
      <w:sz w:val="22"/>
      <w:szCs w:val="22"/>
    </w:rPr>
  </w:style>
  <w:style w:type="paragraph" w:customStyle="1" w:styleId="Style411">
    <w:name w:val="Style411"/>
    <w:basedOn w:val="a3"/>
    <w:rsid w:val="00AD55F4"/>
    <w:pPr>
      <w:widowControl w:val="0"/>
      <w:autoSpaceDE w:val="0"/>
      <w:autoSpaceDN w:val="0"/>
      <w:adjustRightInd w:val="0"/>
    </w:pPr>
  </w:style>
  <w:style w:type="character" w:customStyle="1" w:styleId="FontStyle812">
    <w:name w:val="Font Style812"/>
    <w:rsid w:val="00AD55F4"/>
    <w:rPr>
      <w:rFonts w:ascii="Times New Roman" w:hAnsi="Times New Roman" w:cs="Times New Roman"/>
      <w:b/>
      <w:bCs/>
      <w:spacing w:val="-10"/>
      <w:sz w:val="30"/>
      <w:szCs w:val="30"/>
    </w:rPr>
  </w:style>
  <w:style w:type="character" w:customStyle="1" w:styleId="FontStyle947">
    <w:name w:val="Font Style947"/>
    <w:rsid w:val="00AD55F4"/>
    <w:rPr>
      <w:rFonts w:ascii="Times New Roman" w:hAnsi="Times New Roman" w:cs="Times New Roman"/>
      <w:i/>
      <w:iCs/>
      <w:spacing w:val="10"/>
      <w:sz w:val="16"/>
      <w:szCs w:val="16"/>
    </w:rPr>
  </w:style>
  <w:style w:type="paragraph" w:customStyle="1" w:styleId="1TimesNewRoman120">
    <w:name w:val="Стиль Заголовок 1 + Times New Roman 12 пт не полужирный"/>
    <w:basedOn w:val="11"/>
    <w:rsid w:val="00AD55F4"/>
    <w:pPr>
      <w:keepNext/>
      <w:spacing w:before="240" w:after="60"/>
      <w:ind w:firstLine="0"/>
    </w:pPr>
    <w:rPr>
      <w:rFonts w:cs="Arial"/>
      <w:b w:val="0"/>
      <w:caps w:val="0"/>
      <w:kern w:val="32"/>
      <w:szCs w:val="32"/>
    </w:rPr>
  </w:style>
  <w:style w:type="paragraph" w:customStyle="1" w:styleId="2TimesNewRoman122">
    <w:name w:val="Стиль Заголовок 2 + Times New Roman 12 пт не полужирный"/>
    <w:basedOn w:val="21"/>
    <w:rsid w:val="00AD55F4"/>
    <w:rPr>
      <w:rFonts w:ascii="Times New Roman" w:hAnsi="Times New Roman"/>
      <w:bCs w:val="0"/>
      <w:i w:val="0"/>
      <w:sz w:val="24"/>
      <w:lang w:eastAsia="ru-RU"/>
    </w:rPr>
  </w:style>
  <w:style w:type="paragraph" w:customStyle="1" w:styleId="2TimesNewRoman1210">
    <w:name w:val="Стиль Заголовок 2 + Times New Roman 12 пт не полужирный1"/>
    <w:basedOn w:val="21"/>
    <w:rsid w:val="00AD55F4"/>
    <w:rPr>
      <w:rFonts w:ascii="Times New Roman" w:hAnsi="Times New Roman"/>
      <w:bCs w:val="0"/>
      <w:i w:val="0"/>
      <w:sz w:val="24"/>
      <w:lang w:eastAsia="ru-RU"/>
    </w:rPr>
  </w:style>
  <w:style w:type="paragraph" w:customStyle="1" w:styleId="2TimesNewRoman1220">
    <w:name w:val="Стиль Заголовок 2 + Times New Roman 12 пт не полужирный2"/>
    <w:basedOn w:val="21"/>
    <w:rsid w:val="00AD55F4"/>
    <w:rPr>
      <w:rFonts w:ascii="Times New Roman" w:hAnsi="Times New Roman"/>
      <w:bCs w:val="0"/>
      <w:i w:val="0"/>
      <w:sz w:val="24"/>
      <w:lang w:eastAsia="ru-RU"/>
    </w:rPr>
  </w:style>
  <w:style w:type="paragraph" w:customStyle="1" w:styleId="2TimesNewRoman123">
    <w:name w:val="Стиль Заголовок 2 + Times New Roman 12 пт не полужирный3"/>
    <w:basedOn w:val="21"/>
    <w:rsid w:val="00AD55F4"/>
    <w:rPr>
      <w:rFonts w:ascii="Times New Roman" w:hAnsi="Times New Roman"/>
      <w:bCs w:val="0"/>
      <w:i w:val="0"/>
      <w:sz w:val="24"/>
      <w:lang w:eastAsia="ru-RU"/>
    </w:rPr>
  </w:style>
  <w:style w:type="paragraph" w:customStyle="1" w:styleId="2TimesNewRoman124">
    <w:name w:val="Стиль Заголовок 2 + Times New Roman 12 пт не полужирный4"/>
    <w:basedOn w:val="21"/>
    <w:rsid w:val="00AD55F4"/>
    <w:rPr>
      <w:rFonts w:ascii="Times New Roman" w:hAnsi="Times New Roman"/>
      <w:bCs w:val="0"/>
      <w:i w:val="0"/>
      <w:sz w:val="24"/>
      <w:lang w:eastAsia="ru-RU"/>
    </w:rPr>
  </w:style>
  <w:style w:type="paragraph" w:customStyle="1" w:styleId="2TimesNewRoman125">
    <w:name w:val="Стиль Заголовок 2 + Times New Roman 12 пт не полужирный5"/>
    <w:basedOn w:val="21"/>
    <w:rsid w:val="00AD55F4"/>
    <w:rPr>
      <w:rFonts w:ascii="Times New Roman" w:hAnsi="Times New Roman"/>
      <w:bCs w:val="0"/>
      <w:i w:val="0"/>
      <w:sz w:val="24"/>
      <w:lang w:eastAsia="ru-RU"/>
    </w:rPr>
  </w:style>
  <w:style w:type="paragraph" w:customStyle="1" w:styleId="2TimesNewRoman126">
    <w:name w:val="Стиль Заголовок 2 + Times New Roman 12 пт не полужирный6"/>
    <w:basedOn w:val="21"/>
    <w:rsid w:val="00AD55F4"/>
    <w:rPr>
      <w:rFonts w:ascii="Times New Roman" w:hAnsi="Times New Roman"/>
      <w:bCs w:val="0"/>
      <w:i w:val="0"/>
      <w:sz w:val="24"/>
      <w:lang w:eastAsia="ru-RU"/>
    </w:rPr>
  </w:style>
  <w:style w:type="paragraph" w:customStyle="1" w:styleId="2TimesNewRoman127">
    <w:name w:val="Заголовок 2 + Times New Roman 12 пт не полужирный7"/>
    <w:basedOn w:val="21"/>
    <w:rsid w:val="00AD55F4"/>
    <w:rPr>
      <w:rFonts w:ascii="Times New Roman" w:hAnsi="Times New Roman"/>
      <w:bCs w:val="0"/>
      <w:i w:val="0"/>
      <w:sz w:val="24"/>
      <w:lang w:eastAsia="ru-RU"/>
    </w:rPr>
  </w:style>
  <w:style w:type="paragraph" w:customStyle="1" w:styleId="2TimesNewRoman1270">
    <w:name w:val="Стиль Заголовок 2 + Times New Roman 12 пт не полужирный7"/>
    <w:basedOn w:val="21"/>
    <w:rsid w:val="00AD55F4"/>
    <w:rPr>
      <w:rFonts w:ascii="Times New Roman" w:hAnsi="Times New Roman"/>
      <w:bCs w:val="0"/>
      <w:i w:val="0"/>
      <w:sz w:val="24"/>
      <w:lang w:eastAsia="ru-RU"/>
    </w:rPr>
  </w:style>
  <w:style w:type="paragraph" w:customStyle="1" w:styleId="1TimesNewRoman121">
    <w:name w:val="Стиль Заголовок 1 + Times New Roman 12 пт не полужирный1"/>
    <w:basedOn w:val="11"/>
    <w:rsid w:val="00AD55F4"/>
    <w:pPr>
      <w:keepNext/>
      <w:spacing w:before="240" w:after="60"/>
      <w:ind w:firstLine="0"/>
    </w:pPr>
    <w:rPr>
      <w:rFonts w:cs="Arial"/>
      <w:caps w:val="0"/>
      <w:kern w:val="32"/>
      <w:szCs w:val="32"/>
    </w:rPr>
  </w:style>
  <w:style w:type="paragraph" w:customStyle="1" w:styleId="2TimesNewRoman128">
    <w:name w:val="Стиль Заголовок 2 + Times New Roman 12 пт не полужирный8"/>
    <w:basedOn w:val="21"/>
    <w:rsid w:val="00AD55F4"/>
    <w:rPr>
      <w:rFonts w:ascii="Times New Roman" w:hAnsi="Times New Roman"/>
      <w:bCs w:val="0"/>
      <w:i w:val="0"/>
      <w:sz w:val="24"/>
      <w:lang w:eastAsia="ru-RU"/>
    </w:rPr>
  </w:style>
  <w:style w:type="paragraph" w:customStyle="1" w:styleId="2TimesNewRoman129">
    <w:name w:val="Стиль Заголовок 2 + Times New Roman 12 пт не полужирный9"/>
    <w:basedOn w:val="21"/>
    <w:rsid w:val="00AD55F4"/>
    <w:rPr>
      <w:rFonts w:ascii="Times New Roman" w:hAnsi="Times New Roman"/>
      <w:bCs w:val="0"/>
      <w:i w:val="0"/>
      <w:sz w:val="24"/>
      <w:lang w:eastAsia="ru-RU"/>
    </w:rPr>
  </w:style>
  <w:style w:type="paragraph" w:customStyle="1" w:styleId="2TimesNewRoman12100">
    <w:name w:val="Стиль Заголовок 2 + Times New Roman 12 пт не полужирный10"/>
    <w:basedOn w:val="21"/>
    <w:rsid w:val="00AD55F4"/>
    <w:rPr>
      <w:rFonts w:ascii="Times New Roman" w:hAnsi="Times New Roman"/>
      <w:bCs w:val="0"/>
      <w:i w:val="0"/>
      <w:sz w:val="24"/>
      <w:lang w:eastAsia="ru-RU"/>
    </w:rPr>
  </w:style>
  <w:style w:type="paragraph" w:customStyle="1" w:styleId="2TimesNewRoman1211">
    <w:name w:val="Стиль Заголовок 2 + Times New Roman 12 пт не полужирный11"/>
    <w:basedOn w:val="21"/>
    <w:rsid w:val="00AD55F4"/>
    <w:rPr>
      <w:rFonts w:ascii="Times New Roman" w:hAnsi="Times New Roman"/>
      <w:bCs w:val="0"/>
      <w:i w:val="0"/>
      <w:sz w:val="24"/>
      <w:lang w:eastAsia="ru-RU"/>
    </w:rPr>
  </w:style>
  <w:style w:type="paragraph" w:customStyle="1" w:styleId="2TimesNewRoman1212">
    <w:name w:val="Стиль Заголовок 2 + Times New Roman 12 пт не полужирный12"/>
    <w:basedOn w:val="21"/>
    <w:rsid w:val="00AD55F4"/>
    <w:rPr>
      <w:rFonts w:ascii="Times New Roman" w:hAnsi="Times New Roman"/>
      <w:bCs w:val="0"/>
      <w:i w:val="0"/>
      <w:sz w:val="24"/>
      <w:lang w:eastAsia="ru-RU"/>
    </w:rPr>
  </w:style>
  <w:style w:type="paragraph" w:customStyle="1" w:styleId="2TimesNewRoman1213">
    <w:name w:val="Стиль Заголовок 2 + Times New Roman 12 пт не полужирный13"/>
    <w:basedOn w:val="21"/>
    <w:rsid w:val="00AD55F4"/>
    <w:rPr>
      <w:rFonts w:ascii="Times New Roman" w:hAnsi="Times New Roman"/>
      <w:bCs w:val="0"/>
      <w:i w:val="0"/>
      <w:sz w:val="24"/>
      <w:lang w:eastAsia="ru-RU"/>
    </w:rPr>
  </w:style>
  <w:style w:type="paragraph" w:customStyle="1" w:styleId="2TimesNewRoman1214">
    <w:name w:val="Стиль Заголовок 2 + Times New Roman 12 пт не полужирный14"/>
    <w:basedOn w:val="21"/>
    <w:rsid w:val="00AD55F4"/>
    <w:rPr>
      <w:rFonts w:ascii="Times New Roman" w:hAnsi="Times New Roman"/>
      <w:bCs w:val="0"/>
      <w:i w:val="0"/>
      <w:sz w:val="24"/>
      <w:lang w:eastAsia="ru-RU"/>
    </w:rPr>
  </w:style>
  <w:style w:type="paragraph" w:customStyle="1" w:styleId="2TimesNewRoman1215">
    <w:name w:val="Стиль Заголовок 2 + Times New Roman 12 пт не полужирный15"/>
    <w:basedOn w:val="21"/>
    <w:rsid w:val="00AD55F4"/>
    <w:rPr>
      <w:rFonts w:ascii="Times New Roman" w:hAnsi="Times New Roman"/>
      <w:bCs w:val="0"/>
      <w:i w:val="0"/>
      <w:sz w:val="24"/>
      <w:lang w:eastAsia="ru-RU"/>
    </w:rPr>
  </w:style>
  <w:style w:type="paragraph" w:customStyle="1" w:styleId="2TimesNewRoman1216">
    <w:name w:val="Стиль Заголовок 2 + Times New Roman 12 пт не полужирный16"/>
    <w:basedOn w:val="21"/>
    <w:rsid w:val="00AD55F4"/>
    <w:rPr>
      <w:rFonts w:ascii="Times New Roman" w:hAnsi="Times New Roman"/>
      <w:bCs w:val="0"/>
      <w:i w:val="0"/>
      <w:sz w:val="24"/>
      <w:lang w:eastAsia="ru-RU"/>
    </w:rPr>
  </w:style>
  <w:style w:type="paragraph" w:customStyle="1" w:styleId="2TimesNewRoman1217">
    <w:name w:val="Стиль Заголовок 2 + Times New Roman 12 пт не полужирный17"/>
    <w:basedOn w:val="21"/>
    <w:rsid w:val="00AD55F4"/>
    <w:rPr>
      <w:rFonts w:ascii="Times New Roman" w:hAnsi="Times New Roman"/>
      <w:bCs w:val="0"/>
      <w:i w:val="0"/>
      <w:sz w:val="24"/>
      <w:lang w:eastAsia="ru-RU"/>
    </w:rPr>
  </w:style>
  <w:style w:type="paragraph" w:customStyle="1" w:styleId="2TimesNewRoman1218">
    <w:name w:val="Стиль Заголовок 2 + Times New Roman 12 пт не полужирный18"/>
    <w:basedOn w:val="21"/>
    <w:rsid w:val="00AD55F4"/>
    <w:rPr>
      <w:rFonts w:ascii="Times New Roman" w:hAnsi="Times New Roman"/>
      <w:bCs w:val="0"/>
      <w:i w:val="0"/>
      <w:sz w:val="24"/>
      <w:lang w:eastAsia="ru-RU"/>
    </w:rPr>
  </w:style>
  <w:style w:type="paragraph" w:customStyle="1" w:styleId="2TimesNewRoman1219">
    <w:name w:val="Стиль Заголовок 2 + Times New Roman 12 пт не полужирный19"/>
    <w:basedOn w:val="21"/>
    <w:rsid w:val="00AD55F4"/>
    <w:rPr>
      <w:rFonts w:ascii="Times New Roman" w:hAnsi="Times New Roman"/>
      <w:bCs w:val="0"/>
      <w:i w:val="0"/>
      <w:sz w:val="24"/>
      <w:lang w:eastAsia="ru-RU"/>
    </w:rPr>
  </w:style>
  <w:style w:type="paragraph" w:customStyle="1" w:styleId="2TimesNewRoman12200">
    <w:name w:val="Стиль Заголовок 2 + Times New Roman 12 пт не полужирный20"/>
    <w:basedOn w:val="21"/>
    <w:rsid w:val="00AD55F4"/>
    <w:rPr>
      <w:rFonts w:ascii="Times New Roman" w:hAnsi="Times New Roman"/>
      <w:bCs w:val="0"/>
      <w:i w:val="0"/>
      <w:sz w:val="24"/>
      <w:lang w:eastAsia="ru-RU"/>
    </w:rPr>
  </w:style>
  <w:style w:type="paragraph" w:customStyle="1" w:styleId="2TimesNewRoman1221">
    <w:name w:val="Стиль Заголовок 2 + Times New Roman 12 пт не полужирный21"/>
    <w:basedOn w:val="21"/>
    <w:rsid w:val="00AD55F4"/>
    <w:rPr>
      <w:rFonts w:ascii="Times New Roman" w:hAnsi="Times New Roman"/>
      <w:bCs w:val="0"/>
      <w:i w:val="0"/>
      <w:sz w:val="24"/>
      <w:lang w:eastAsia="ru-RU"/>
    </w:rPr>
  </w:style>
  <w:style w:type="paragraph" w:customStyle="1" w:styleId="2TimesNewRoman1222">
    <w:name w:val="Стиль Заголовок 2 + Times New Roman 12 пт не полужирный22"/>
    <w:basedOn w:val="21"/>
    <w:rsid w:val="00AD55F4"/>
    <w:rPr>
      <w:rFonts w:ascii="Times New Roman" w:hAnsi="Times New Roman"/>
      <w:bCs w:val="0"/>
      <w:i w:val="0"/>
      <w:sz w:val="24"/>
      <w:lang w:eastAsia="ru-RU"/>
    </w:rPr>
  </w:style>
  <w:style w:type="paragraph" w:customStyle="1" w:styleId="2TimesNewRoman1223">
    <w:name w:val="Стиль Заголовок 2 + Times New Roman 12 пт не полужирный23"/>
    <w:basedOn w:val="21"/>
    <w:rsid w:val="00AD55F4"/>
    <w:rPr>
      <w:rFonts w:ascii="Times New Roman" w:hAnsi="Times New Roman"/>
      <w:bCs w:val="0"/>
      <w:i w:val="0"/>
      <w:sz w:val="24"/>
      <w:lang w:eastAsia="ru-RU"/>
    </w:rPr>
  </w:style>
  <w:style w:type="paragraph" w:customStyle="1" w:styleId="2TimesNewRoman1224">
    <w:name w:val="Стиль Заголовок 2 + Times New Roman 12 пт не полужирный24"/>
    <w:basedOn w:val="21"/>
    <w:rsid w:val="00AD55F4"/>
    <w:rPr>
      <w:rFonts w:ascii="Times New Roman" w:hAnsi="Times New Roman"/>
      <w:bCs w:val="0"/>
      <w:i w:val="0"/>
      <w:sz w:val="24"/>
      <w:lang w:eastAsia="ru-RU"/>
    </w:rPr>
  </w:style>
  <w:style w:type="paragraph" w:customStyle="1" w:styleId="2TimesNewRoman1225">
    <w:name w:val="Стиль Заголовок 2 + Times New Roman 12 пт не полужирный25"/>
    <w:basedOn w:val="21"/>
    <w:rsid w:val="00AD55F4"/>
    <w:rPr>
      <w:rFonts w:ascii="Times New Roman" w:hAnsi="Times New Roman"/>
      <w:bCs w:val="0"/>
      <w:i w:val="0"/>
      <w:sz w:val="24"/>
      <w:lang w:eastAsia="ru-RU"/>
    </w:rPr>
  </w:style>
  <w:style w:type="paragraph" w:customStyle="1" w:styleId="FR5">
    <w:name w:val="FR5"/>
    <w:rsid w:val="00AD55F4"/>
    <w:pPr>
      <w:spacing w:after="0" w:line="240" w:lineRule="auto"/>
      <w:jc w:val="center"/>
    </w:pPr>
    <w:rPr>
      <w:rFonts w:ascii="Arial" w:eastAsia="Times New Roman" w:hAnsi="Arial" w:cs="Times New Roman"/>
      <w:b/>
      <w:snapToGrid w:val="0"/>
      <w:sz w:val="16"/>
      <w:szCs w:val="20"/>
      <w:lang w:eastAsia="ru-RU"/>
    </w:rPr>
  </w:style>
  <w:style w:type="paragraph" w:customStyle="1" w:styleId="uni">
    <w:name w:val="uni"/>
    <w:basedOn w:val="a3"/>
    <w:rsid w:val="00AD55F4"/>
    <w:pPr>
      <w:spacing w:before="100" w:beforeAutospacing="1" w:after="100" w:afterAutospacing="1"/>
    </w:pPr>
  </w:style>
  <w:style w:type="paragraph" w:customStyle="1" w:styleId="unip">
    <w:name w:val="unip"/>
    <w:basedOn w:val="a3"/>
    <w:rsid w:val="00AD55F4"/>
    <w:pPr>
      <w:spacing w:before="100" w:beforeAutospacing="1" w:after="100" w:afterAutospacing="1"/>
    </w:pPr>
  </w:style>
  <w:style w:type="character" w:customStyle="1" w:styleId="modinfo">
    <w:name w:val="modinfo"/>
    <w:rsid w:val="00AD55F4"/>
  </w:style>
  <w:style w:type="character" w:customStyle="1" w:styleId="style81">
    <w:name w:val="style81"/>
    <w:rsid w:val="00AD55F4"/>
    <w:rPr>
      <w:b/>
      <w:bCs/>
      <w:color w:val="333333"/>
      <w:sz w:val="31"/>
      <w:szCs w:val="31"/>
    </w:rPr>
  </w:style>
  <w:style w:type="character" w:customStyle="1" w:styleId="affffffff7">
    <w:name w:val="Разрядка"/>
    <w:rsid w:val="00AD55F4"/>
    <w:rPr>
      <w:color w:val="000000"/>
      <w:sz w:val="28"/>
      <w:szCs w:val="28"/>
    </w:rPr>
  </w:style>
  <w:style w:type="character" w:customStyle="1" w:styleId="Web1">
    <w:name w:val="Обычный (Web) Знак1"/>
    <w:aliases w:val="Знак Знак24 Знак1,Знак Знак23 Знак1,Знак Знак3 Знак1,Знак Знак26 Знак1,Обычный (веб) Знак Знак Знак1,Обычный (веб) Знак Знак1, Знак Знак33 Знак Знак"/>
    <w:locked/>
    <w:rsid w:val="00AD55F4"/>
    <w:rPr>
      <w:sz w:val="24"/>
      <w:szCs w:val="24"/>
      <w:lang w:val="ru-RU" w:eastAsia="ru-RU" w:bidi="hi-IN"/>
    </w:rPr>
  </w:style>
  <w:style w:type="character" w:customStyle="1" w:styleId="401">
    <w:name w:val="Знак Знак40"/>
    <w:locked/>
    <w:rsid w:val="00AD55F4"/>
    <w:rPr>
      <w:rFonts w:ascii="Arial" w:hAnsi="Arial"/>
      <w:b/>
      <w:sz w:val="26"/>
    </w:rPr>
  </w:style>
  <w:style w:type="character" w:customStyle="1" w:styleId="290">
    <w:name w:val="Знак Знак29"/>
    <w:locked/>
    <w:rsid w:val="00AD55F4"/>
    <w:rPr>
      <w:sz w:val="24"/>
    </w:rPr>
  </w:style>
  <w:style w:type="character" w:customStyle="1" w:styleId="21c">
    <w:name w:val="Красная строка 2 Знак1"/>
    <w:rsid w:val="00AD55F4"/>
    <w:rPr>
      <w:sz w:val="24"/>
      <w:lang w:val="ru-RU" w:eastAsia="ru-RU"/>
    </w:rPr>
  </w:style>
  <w:style w:type="character" w:customStyle="1" w:styleId="3231Heading121">
    <w:name w:val="Знак Знак3;Текст Знак2;Знак3 Знак1;Heading 12 Знак1 Знак Знак"/>
    <w:locked/>
    <w:rsid w:val="00AD55F4"/>
    <w:rPr>
      <w:sz w:val="24"/>
      <w:lang w:val="ru-RU" w:eastAsia="ru-RU"/>
    </w:rPr>
  </w:style>
  <w:style w:type="character" w:customStyle="1" w:styleId="391">
    <w:name w:val="Знак Знак39"/>
    <w:locked/>
    <w:rsid w:val="00AD55F4"/>
    <w:rPr>
      <w:b/>
      <w:sz w:val="28"/>
    </w:rPr>
  </w:style>
  <w:style w:type="character" w:customStyle="1" w:styleId="381">
    <w:name w:val="Знак Знак38"/>
    <w:locked/>
    <w:rsid w:val="00AD55F4"/>
    <w:rPr>
      <w:b/>
      <w:i/>
      <w:sz w:val="26"/>
    </w:rPr>
  </w:style>
  <w:style w:type="character" w:customStyle="1" w:styleId="371">
    <w:name w:val="Знак Знак37"/>
    <w:locked/>
    <w:rsid w:val="00AD55F4"/>
    <w:rPr>
      <w:b/>
      <w:sz w:val="22"/>
      <w:lang w:val="ru-RU" w:eastAsia="ru-RU"/>
    </w:rPr>
  </w:style>
  <w:style w:type="character" w:customStyle="1" w:styleId="361">
    <w:name w:val="Знак Знак36"/>
    <w:locked/>
    <w:rsid w:val="00AD55F4"/>
    <w:rPr>
      <w:sz w:val="24"/>
      <w:lang w:val="ru-RU" w:eastAsia="ru-RU"/>
    </w:rPr>
  </w:style>
  <w:style w:type="character" w:customStyle="1" w:styleId="351">
    <w:name w:val="Знак Знак35"/>
    <w:uiPriority w:val="99"/>
    <w:locked/>
    <w:rsid w:val="00AD55F4"/>
    <w:rPr>
      <w:rFonts w:ascii="Calibri" w:hAnsi="Calibri"/>
      <w:i/>
      <w:sz w:val="24"/>
      <w:lang w:eastAsia="en-US"/>
    </w:rPr>
  </w:style>
  <w:style w:type="character" w:customStyle="1" w:styleId="342">
    <w:name w:val="Знак Знак34"/>
    <w:locked/>
    <w:rsid w:val="00AD55F4"/>
    <w:rPr>
      <w:rFonts w:ascii="Arial" w:hAnsi="Arial"/>
      <w:sz w:val="22"/>
      <w:lang w:val="ru-RU" w:eastAsia="ru-RU"/>
    </w:rPr>
  </w:style>
  <w:style w:type="character" w:customStyle="1" w:styleId="301">
    <w:name w:val="Знак Знак301"/>
    <w:locked/>
    <w:rsid w:val="00AD55F4"/>
    <w:rPr>
      <w:sz w:val="24"/>
    </w:rPr>
  </w:style>
  <w:style w:type="character" w:customStyle="1" w:styleId="272">
    <w:name w:val="Знак Знак27"/>
    <w:locked/>
    <w:rsid w:val="00AD55F4"/>
    <w:rPr>
      <w:sz w:val="24"/>
    </w:rPr>
  </w:style>
  <w:style w:type="paragraph" w:customStyle="1" w:styleId="affffffff8">
    <w:name w:val="Об"/>
    <w:rsid w:val="00AD55F4"/>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21d">
    <w:name w:val="Знак Знак21"/>
    <w:locked/>
    <w:rsid w:val="00AD55F4"/>
    <w:rPr>
      <w:sz w:val="24"/>
      <w:lang w:val="en-US"/>
    </w:rPr>
  </w:style>
  <w:style w:type="paragraph" w:customStyle="1" w:styleId="stepanov">
    <w:name w:val="stepanov"/>
    <w:basedOn w:val="af3"/>
    <w:rsid w:val="00AD55F4"/>
    <w:pPr>
      <w:autoSpaceDE/>
      <w:autoSpaceDN/>
      <w:adjustRightInd/>
      <w:spacing w:line="360" w:lineRule="auto"/>
      <w:jc w:val="both"/>
    </w:pPr>
    <w:rPr>
      <w:rFonts w:ascii="Times New Roman" w:hAnsi="Times New Roman" w:cs="Times New Roman"/>
      <w:sz w:val="24"/>
    </w:rPr>
  </w:style>
  <w:style w:type="paragraph" w:customStyle="1" w:styleId="0751">
    <w:name w:val="Стиль Нумерованный список + сверху: (одинарная Авто  075 пт лини...1"/>
    <w:basedOn w:val="a2"/>
    <w:rsid w:val="00AD55F4"/>
    <w:pPr>
      <w:numPr>
        <w:numId w:val="0"/>
      </w:numPr>
      <w:tabs>
        <w:tab w:val="left" w:pos="360"/>
        <w:tab w:val="left" w:pos="1354"/>
      </w:tabs>
      <w:ind w:left="360" w:hanging="360"/>
    </w:pPr>
    <w:rPr>
      <w:sz w:val="24"/>
      <w:lang w:eastAsia="ru-RU"/>
    </w:rPr>
  </w:style>
  <w:style w:type="paragraph" w:customStyle="1" w:styleId="0756">
    <w:name w:val="Стиль Нумерованный список + сверху: (одинарная Авто  075 пт лини...6"/>
    <w:basedOn w:val="a2"/>
    <w:rsid w:val="00AD55F4"/>
    <w:pPr>
      <w:numPr>
        <w:numId w:val="0"/>
      </w:numPr>
      <w:tabs>
        <w:tab w:val="left" w:pos="360"/>
        <w:tab w:val="left" w:pos="1354"/>
      </w:tabs>
      <w:ind w:left="360" w:hanging="360"/>
    </w:pPr>
    <w:rPr>
      <w:sz w:val="24"/>
      <w:lang w:eastAsia="ru-RU"/>
    </w:rPr>
  </w:style>
  <w:style w:type="paragraph" w:customStyle="1" w:styleId="0757">
    <w:name w:val="Стиль Нумерованный список + сверху: (одинарная Авто  075 пт лини...7"/>
    <w:basedOn w:val="a2"/>
    <w:rsid w:val="00AD55F4"/>
    <w:pPr>
      <w:numPr>
        <w:numId w:val="0"/>
      </w:numPr>
      <w:tabs>
        <w:tab w:val="left" w:pos="360"/>
        <w:tab w:val="left" w:pos="1354"/>
      </w:tabs>
      <w:ind w:left="360" w:hanging="360"/>
    </w:pPr>
    <w:rPr>
      <w:sz w:val="24"/>
      <w:lang w:eastAsia="ru-RU"/>
    </w:rPr>
  </w:style>
  <w:style w:type="paragraph" w:customStyle="1" w:styleId="2TimesNewRoman12a">
    <w:name w:val="Стиль Заголовок 2 + Times New Roman 12 пт не курсив"/>
    <w:basedOn w:val="21"/>
    <w:rsid w:val="00AD55F4"/>
    <w:rPr>
      <w:rFonts w:cs="Times New Roman"/>
      <w:i w:val="0"/>
      <w:iCs w:val="0"/>
      <w:sz w:val="24"/>
      <w:lang w:eastAsia="ru-RU"/>
    </w:rPr>
  </w:style>
  <w:style w:type="paragraph" w:customStyle="1" w:styleId="2TimesNewRoman12b">
    <w:name w:val="Стиль Стиль Заголовок 2 + Times New Roman 12 пт не курсив + курсив"/>
    <w:basedOn w:val="2TimesNewRoman12a"/>
    <w:rsid w:val="00AD55F4"/>
    <w:rPr>
      <w:iCs/>
    </w:rPr>
  </w:style>
  <w:style w:type="character" w:customStyle="1" w:styleId="720">
    <w:name w:val="Знак Знак72"/>
    <w:rsid w:val="00AD55F4"/>
    <w:rPr>
      <w:sz w:val="16"/>
      <w:lang w:val="ru-RU" w:eastAsia="ru-RU"/>
    </w:rPr>
  </w:style>
  <w:style w:type="paragraph" w:customStyle="1" w:styleId="08">
    <w:name w:val="Стиль По ширине Первая строка:  08 см"/>
    <w:basedOn w:val="a3"/>
    <w:rsid w:val="00AD55F4"/>
    <w:pPr>
      <w:ind w:firstLine="454"/>
      <w:jc w:val="both"/>
    </w:pPr>
  </w:style>
  <w:style w:type="character" w:customStyle="1" w:styleId="orange">
    <w:name w:val="orange"/>
    <w:rsid w:val="00AD55F4"/>
  </w:style>
  <w:style w:type="character" w:customStyle="1" w:styleId="gray">
    <w:name w:val="gray"/>
    <w:rsid w:val="00AD55F4"/>
  </w:style>
  <w:style w:type="paragraph" w:customStyle="1" w:styleId="affffffff9">
    <w:name w:val="Основной тект"/>
    <w:basedOn w:val="a3"/>
    <w:link w:val="affffffffa"/>
    <w:rsid w:val="00AD55F4"/>
    <w:pPr>
      <w:ind w:firstLine="454"/>
      <w:jc w:val="both"/>
    </w:pPr>
  </w:style>
  <w:style w:type="character" w:customStyle="1" w:styleId="affffffffa">
    <w:name w:val="Основной тект Знак"/>
    <w:link w:val="affffffff9"/>
    <w:locked/>
    <w:rsid w:val="00AD55F4"/>
    <w:rPr>
      <w:rFonts w:ascii="Times New Roman" w:eastAsia="Times New Roman" w:hAnsi="Times New Roman" w:cs="Times New Roman"/>
      <w:sz w:val="24"/>
      <w:szCs w:val="24"/>
      <w:lang w:eastAsia="ru-RU"/>
    </w:rPr>
  </w:style>
  <w:style w:type="paragraph" w:customStyle="1" w:styleId="affffffffb">
    <w:name w:val="Примечание"/>
    <w:basedOn w:val="a3"/>
    <w:rsid w:val="00AD55F4"/>
    <w:pPr>
      <w:ind w:firstLine="454"/>
      <w:jc w:val="both"/>
    </w:pPr>
    <w:rPr>
      <w:i/>
    </w:rPr>
  </w:style>
  <w:style w:type="character" w:customStyle="1" w:styleId="nameautor3">
    <w:name w:val="name_autor3"/>
    <w:rsid w:val="00AD55F4"/>
    <w:rPr>
      <w:rFonts w:cs="Times New Roman"/>
    </w:rPr>
  </w:style>
  <w:style w:type="paragraph" w:customStyle="1" w:styleId="affffffffc">
    <w:name w:val="Прижатый влево"/>
    <w:basedOn w:val="a3"/>
    <w:next w:val="a3"/>
    <w:rsid w:val="00AD55F4"/>
    <w:pPr>
      <w:autoSpaceDE w:val="0"/>
      <w:autoSpaceDN w:val="0"/>
      <w:adjustRightInd w:val="0"/>
    </w:pPr>
    <w:rPr>
      <w:rFonts w:ascii="Arial" w:hAnsi="Arial"/>
      <w:sz w:val="20"/>
      <w:szCs w:val="20"/>
    </w:rPr>
  </w:style>
  <w:style w:type="paragraph" w:customStyle="1" w:styleId="11a">
    <w:name w:val="Обычный11"/>
    <w:rsid w:val="00AD55F4"/>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352">
    <w:name w:val="35"/>
    <w:basedOn w:val="a3"/>
    <w:rsid w:val="00AD55F4"/>
    <w:pPr>
      <w:spacing w:before="100" w:beforeAutospacing="1" w:after="100" w:afterAutospacing="1"/>
    </w:pPr>
  </w:style>
  <w:style w:type="paragraph" w:customStyle="1" w:styleId="affffffffd">
    <w:name w:val="Нормальный (таблица)"/>
    <w:basedOn w:val="a3"/>
    <w:next w:val="a3"/>
    <w:rsid w:val="00AD55F4"/>
    <w:pPr>
      <w:widowControl w:val="0"/>
      <w:autoSpaceDE w:val="0"/>
      <w:autoSpaceDN w:val="0"/>
      <w:adjustRightInd w:val="0"/>
      <w:jc w:val="both"/>
    </w:pPr>
    <w:rPr>
      <w:rFonts w:ascii="Arial" w:hAnsi="Arial" w:cs="Arial"/>
    </w:rPr>
  </w:style>
  <w:style w:type="character" w:customStyle="1" w:styleId="ft523">
    <w:name w:val="ft523"/>
    <w:rsid w:val="00AD55F4"/>
    <w:rPr>
      <w:rFonts w:cs="Times New Roman"/>
    </w:rPr>
  </w:style>
  <w:style w:type="character" w:customStyle="1" w:styleId="ft553">
    <w:name w:val="ft553"/>
    <w:rsid w:val="00AD55F4"/>
    <w:rPr>
      <w:rFonts w:cs="Times New Roman"/>
    </w:rPr>
  </w:style>
  <w:style w:type="character" w:customStyle="1" w:styleId="ft672">
    <w:name w:val="ft672"/>
    <w:rsid w:val="00AD55F4"/>
    <w:rPr>
      <w:rFonts w:cs="Times New Roman"/>
    </w:rPr>
  </w:style>
  <w:style w:type="character" w:customStyle="1" w:styleId="formlabels1">
    <w:name w:val="form_labels1"/>
    <w:rsid w:val="00AD55F4"/>
    <w:rPr>
      <w:rFonts w:ascii="Verdana" w:hAnsi="Verdana"/>
      <w:sz w:val="16"/>
    </w:rPr>
  </w:style>
  <w:style w:type="paragraph" w:customStyle="1" w:styleId="2ff4">
    <w:name w:val="Знак Знак2 Знак Знак Знак Знак Знак Знак Знак Знак Знак Знак"/>
    <w:basedOn w:val="a3"/>
    <w:rsid w:val="00AD55F4"/>
    <w:pPr>
      <w:spacing w:before="100" w:beforeAutospacing="1" w:after="100" w:afterAutospacing="1"/>
    </w:pPr>
    <w:rPr>
      <w:rFonts w:ascii="Tahoma" w:hAnsi="Tahoma" w:cs="Tahoma"/>
      <w:sz w:val="20"/>
      <w:szCs w:val="20"/>
      <w:lang w:val="en-US" w:eastAsia="en-US"/>
    </w:rPr>
  </w:style>
  <w:style w:type="character" w:customStyle="1" w:styleId="pagename1">
    <w:name w:val="pagename1"/>
    <w:rsid w:val="00AD55F4"/>
    <w:rPr>
      <w:rFonts w:ascii="Verdana" w:hAnsi="Verdana"/>
      <w:b/>
      <w:color w:val="7C9DC0"/>
      <w:sz w:val="22"/>
      <w:shd w:val="clear" w:color="auto" w:fill="FAF0E6"/>
    </w:rPr>
  </w:style>
  <w:style w:type="paragraph" w:customStyle="1" w:styleId="cjk">
    <w:name w:val="cjk"/>
    <w:basedOn w:val="a3"/>
    <w:rsid w:val="00AD55F4"/>
    <w:pPr>
      <w:spacing w:before="100" w:beforeAutospacing="1" w:after="115"/>
    </w:pPr>
    <w:rPr>
      <w:color w:val="000000"/>
      <w:sz w:val="20"/>
      <w:szCs w:val="20"/>
    </w:rPr>
  </w:style>
  <w:style w:type="paragraph" w:customStyle="1" w:styleId="ctl">
    <w:name w:val="ctl"/>
    <w:basedOn w:val="a3"/>
    <w:rsid w:val="00AD55F4"/>
    <w:pPr>
      <w:spacing w:before="100" w:beforeAutospacing="1" w:after="115"/>
    </w:pPr>
    <w:rPr>
      <w:rFonts w:ascii="Calibri" w:hAnsi="Calibri"/>
      <w:color w:val="000000"/>
      <w:sz w:val="20"/>
      <w:szCs w:val="20"/>
    </w:rPr>
  </w:style>
  <w:style w:type="character" w:customStyle="1" w:styleId="ft1100">
    <w:name w:val="ft1100"/>
    <w:rsid w:val="00AD55F4"/>
    <w:rPr>
      <w:rFonts w:cs="Times New Roman"/>
    </w:rPr>
  </w:style>
  <w:style w:type="character" w:customStyle="1" w:styleId="ft1168">
    <w:name w:val="ft1168"/>
    <w:rsid w:val="00AD55F4"/>
    <w:rPr>
      <w:rFonts w:cs="Times New Roman"/>
    </w:rPr>
  </w:style>
  <w:style w:type="character" w:customStyle="1" w:styleId="ft1237">
    <w:name w:val="ft1237"/>
    <w:rsid w:val="00AD55F4"/>
    <w:rPr>
      <w:rFonts w:cs="Times New Roman"/>
    </w:rPr>
  </w:style>
  <w:style w:type="character" w:customStyle="1" w:styleId="ft1245">
    <w:name w:val="ft1245"/>
    <w:rsid w:val="00AD55F4"/>
    <w:rPr>
      <w:rFonts w:cs="Times New Roman"/>
    </w:rPr>
  </w:style>
  <w:style w:type="paragraph" w:customStyle="1" w:styleId="2ff5">
    <w:name w:val="[О] Загол. 2 ур."/>
    <w:rsid w:val="00AD55F4"/>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620">
    <w:name w:val="Знак Знак62"/>
    <w:locked/>
    <w:rsid w:val="00AD55F4"/>
    <w:rPr>
      <w:b/>
      <w:caps/>
      <w:sz w:val="24"/>
      <w:lang w:val="ru-RU" w:eastAsia="ru-RU"/>
    </w:rPr>
  </w:style>
  <w:style w:type="character" w:customStyle="1" w:styleId="162">
    <w:name w:val="Знак Знак162"/>
    <w:rsid w:val="00AD55F4"/>
    <w:rPr>
      <w:rFonts w:ascii="Cambria" w:eastAsia="Times New Roman" w:hAnsi="Cambria"/>
      <w:b/>
      <w:kern w:val="32"/>
      <w:sz w:val="32"/>
    </w:rPr>
  </w:style>
  <w:style w:type="paragraph" w:customStyle="1" w:styleId="BodyText22">
    <w:name w:val="Body Text 22"/>
    <w:basedOn w:val="a3"/>
    <w:rsid w:val="00AD55F4"/>
    <w:pPr>
      <w:keepNext/>
      <w:widowControl w:val="0"/>
      <w:tabs>
        <w:tab w:val="left" w:pos="142"/>
        <w:tab w:val="left" w:pos="6946"/>
      </w:tabs>
      <w:autoSpaceDE w:val="0"/>
      <w:autoSpaceDN w:val="0"/>
      <w:ind w:left="284" w:firstLine="709"/>
      <w:jc w:val="both"/>
    </w:pPr>
    <w:rPr>
      <w:sz w:val="22"/>
      <w:szCs w:val="22"/>
      <w:lang w:val="en-US"/>
    </w:rPr>
  </w:style>
  <w:style w:type="paragraph" w:customStyle="1" w:styleId="2ff6">
    <w:name w:val="_СПИСОК_2"/>
    <w:basedOn w:val="a3"/>
    <w:rsid w:val="00AD55F4"/>
    <w:pPr>
      <w:ind w:left="600" w:hanging="600"/>
      <w:jc w:val="both"/>
    </w:pPr>
    <w:rPr>
      <w:rFonts w:eastAsia="MS Mincho"/>
      <w:sz w:val="28"/>
      <w:szCs w:val="28"/>
      <w:lang w:eastAsia="ja-JP"/>
    </w:rPr>
  </w:style>
  <w:style w:type="paragraph" w:customStyle="1" w:styleId="affffffffe">
    <w:name w:val="Îñíîâíîé"/>
    <w:basedOn w:val="a3"/>
    <w:rsid w:val="00AD55F4"/>
    <w:pPr>
      <w:overflowPunct w:val="0"/>
      <w:autoSpaceDE w:val="0"/>
      <w:autoSpaceDN w:val="0"/>
      <w:adjustRightInd w:val="0"/>
      <w:ind w:firstLine="426"/>
      <w:jc w:val="both"/>
      <w:textAlignment w:val="baseline"/>
    </w:pPr>
    <w:rPr>
      <w:sz w:val="28"/>
      <w:szCs w:val="20"/>
    </w:rPr>
  </w:style>
  <w:style w:type="paragraph" w:customStyle="1" w:styleId="1ffff7">
    <w:name w:val="Çàãë1"/>
    <w:basedOn w:val="a3"/>
    <w:rsid w:val="00AD55F4"/>
    <w:pPr>
      <w:overflowPunct w:val="0"/>
      <w:autoSpaceDE w:val="0"/>
      <w:autoSpaceDN w:val="0"/>
      <w:adjustRightInd w:val="0"/>
      <w:jc w:val="center"/>
      <w:textAlignment w:val="baseline"/>
    </w:pPr>
    <w:rPr>
      <w:sz w:val="28"/>
      <w:szCs w:val="20"/>
    </w:rPr>
  </w:style>
  <w:style w:type="character" w:customStyle="1" w:styleId="name">
    <w:name w:val="name"/>
    <w:rsid w:val="00AD55F4"/>
    <w:rPr>
      <w:rFonts w:cs="Times New Roman"/>
    </w:rPr>
  </w:style>
  <w:style w:type="paragraph" w:customStyle="1" w:styleId="acaae">
    <w:name w:val="?acaae"/>
    <w:basedOn w:val="a3"/>
    <w:rsid w:val="00AD55F4"/>
    <w:pPr>
      <w:keepNext/>
      <w:tabs>
        <w:tab w:val="left" w:pos="567"/>
        <w:tab w:val="left" w:pos="851"/>
        <w:tab w:val="left" w:pos="1134"/>
        <w:tab w:val="left" w:pos="1418"/>
        <w:tab w:val="left" w:pos="1701"/>
        <w:tab w:val="left" w:pos="1985"/>
      </w:tabs>
      <w:spacing w:line="360" w:lineRule="auto"/>
      <w:jc w:val="center"/>
    </w:pPr>
    <w:rPr>
      <w:b/>
      <w:kern w:val="28"/>
      <w:szCs w:val="20"/>
    </w:rPr>
  </w:style>
  <w:style w:type="paragraph" w:customStyle="1" w:styleId="11b">
    <w:name w:val="Абзац списка11"/>
    <w:basedOn w:val="a3"/>
    <w:rsid w:val="00AD55F4"/>
    <w:pPr>
      <w:widowControl w:val="0"/>
      <w:ind w:left="720" w:firstLine="400"/>
      <w:jc w:val="both"/>
    </w:pPr>
  </w:style>
  <w:style w:type="paragraph" w:customStyle="1" w:styleId="326">
    <w:name w:val="Основной текст с отступом 32"/>
    <w:basedOn w:val="a3"/>
    <w:rsid w:val="00AD55F4"/>
    <w:pPr>
      <w:overflowPunct w:val="0"/>
      <w:autoSpaceDE w:val="0"/>
      <w:autoSpaceDN w:val="0"/>
      <w:adjustRightInd w:val="0"/>
      <w:spacing w:after="120"/>
      <w:ind w:left="283"/>
      <w:textAlignment w:val="baseline"/>
    </w:pPr>
    <w:rPr>
      <w:sz w:val="16"/>
      <w:szCs w:val="20"/>
    </w:rPr>
  </w:style>
  <w:style w:type="character" w:customStyle="1" w:styleId="ft3087">
    <w:name w:val="ft3087"/>
    <w:rsid w:val="00AD55F4"/>
    <w:rPr>
      <w:rFonts w:cs="Times New Roman"/>
    </w:rPr>
  </w:style>
  <w:style w:type="character" w:customStyle="1" w:styleId="ft3162">
    <w:name w:val="ft3162"/>
    <w:rsid w:val="00AD55F4"/>
    <w:rPr>
      <w:rFonts w:cs="Times New Roman"/>
    </w:rPr>
  </w:style>
  <w:style w:type="character" w:customStyle="1" w:styleId="ft1373">
    <w:name w:val="ft1373"/>
    <w:rsid w:val="00AD55F4"/>
    <w:rPr>
      <w:rFonts w:cs="Times New Roman"/>
    </w:rPr>
  </w:style>
  <w:style w:type="character" w:customStyle="1" w:styleId="ft32">
    <w:name w:val="ft32"/>
    <w:rsid w:val="00AD55F4"/>
    <w:rPr>
      <w:rFonts w:cs="Times New Roman"/>
    </w:rPr>
  </w:style>
  <w:style w:type="character" w:customStyle="1" w:styleId="ft1433">
    <w:name w:val="ft1433"/>
    <w:rsid w:val="00AD55F4"/>
    <w:rPr>
      <w:rFonts w:cs="Times New Roman"/>
    </w:rPr>
  </w:style>
  <w:style w:type="character" w:customStyle="1" w:styleId="ft1481">
    <w:name w:val="ft1481"/>
    <w:rsid w:val="00AD55F4"/>
    <w:rPr>
      <w:rFonts w:cs="Times New Roman"/>
    </w:rPr>
  </w:style>
  <w:style w:type="character" w:customStyle="1" w:styleId="ft1536">
    <w:name w:val="ft1536"/>
    <w:rsid w:val="00AD55F4"/>
    <w:rPr>
      <w:rFonts w:cs="Times New Roman"/>
    </w:rPr>
  </w:style>
  <w:style w:type="character" w:customStyle="1" w:styleId="ft1543">
    <w:name w:val="ft1543"/>
    <w:rsid w:val="00AD55F4"/>
    <w:rPr>
      <w:rFonts w:cs="Times New Roman"/>
    </w:rPr>
  </w:style>
  <w:style w:type="character" w:customStyle="1" w:styleId="ft1">
    <w:name w:val="ft1"/>
    <w:rsid w:val="00AD55F4"/>
    <w:rPr>
      <w:rFonts w:cs="Times New Roman"/>
    </w:rPr>
  </w:style>
  <w:style w:type="character" w:customStyle="1" w:styleId="ft1546">
    <w:name w:val="ft1546"/>
    <w:rsid w:val="00AD55F4"/>
    <w:rPr>
      <w:rFonts w:cs="Times New Roman"/>
    </w:rPr>
  </w:style>
  <w:style w:type="character" w:customStyle="1" w:styleId="ft1550">
    <w:name w:val="ft1550"/>
    <w:rsid w:val="00AD55F4"/>
    <w:rPr>
      <w:rFonts w:cs="Times New Roman"/>
    </w:rPr>
  </w:style>
  <w:style w:type="character" w:customStyle="1" w:styleId="ft1571">
    <w:name w:val="ft1571"/>
    <w:rsid w:val="00AD55F4"/>
    <w:rPr>
      <w:rFonts w:cs="Times New Roman"/>
    </w:rPr>
  </w:style>
  <w:style w:type="character" w:customStyle="1" w:styleId="ft1577">
    <w:name w:val="ft1577"/>
    <w:rsid w:val="00AD55F4"/>
    <w:rPr>
      <w:rFonts w:cs="Times New Roman"/>
    </w:rPr>
  </w:style>
  <w:style w:type="character" w:customStyle="1" w:styleId="ft1583">
    <w:name w:val="ft1583"/>
    <w:rsid w:val="00AD55F4"/>
    <w:rPr>
      <w:rFonts w:cs="Times New Roman"/>
    </w:rPr>
  </w:style>
  <w:style w:type="character" w:customStyle="1" w:styleId="ft1593">
    <w:name w:val="ft1593"/>
    <w:rsid w:val="00AD55F4"/>
    <w:rPr>
      <w:rFonts w:cs="Times New Roman"/>
    </w:rPr>
  </w:style>
  <w:style w:type="character" w:customStyle="1" w:styleId="ft1641">
    <w:name w:val="ft1641"/>
    <w:rsid w:val="00AD55F4"/>
    <w:rPr>
      <w:rFonts w:cs="Times New Roman"/>
    </w:rPr>
  </w:style>
  <w:style w:type="character" w:customStyle="1" w:styleId="ft1671">
    <w:name w:val="ft1671"/>
    <w:rsid w:val="00AD55F4"/>
    <w:rPr>
      <w:rFonts w:cs="Times New Roman"/>
    </w:rPr>
  </w:style>
  <w:style w:type="character" w:customStyle="1" w:styleId="ft1723">
    <w:name w:val="ft1723"/>
    <w:rsid w:val="00AD55F4"/>
    <w:rPr>
      <w:rFonts w:cs="Times New Roman"/>
    </w:rPr>
  </w:style>
  <w:style w:type="character" w:customStyle="1" w:styleId="ft1809">
    <w:name w:val="ft1809"/>
    <w:rsid w:val="00AD55F4"/>
    <w:rPr>
      <w:rFonts w:cs="Times New Roman"/>
    </w:rPr>
  </w:style>
  <w:style w:type="character" w:customStyle="1" w:styleId="ft1814">
    <w:name w:val="ft1814"/>
    <w:rsid w:val="00AD55F4"/>
    <w:rPr>
      <w:rFonts w:cs="Times New Roman"/>
    </w:rPr>
  </w:style>
  <w:style w:type="character" w:customStyle="1" w:styleId="ft1827">
    <w:name w:val="ft1827"/>
    <w:rsid w:val="00AD55F4"/>
    <w:rPr>
      <w:rFonts w:cs="Times New Roman"/>
    </w:rPr>
  </w:style>
  <w:style w:type="character" w:customStyle="1" w:styleId="ft1831">
    <w:name w:val="ft1831"/>
    <w:rsid w:val="00AD55F4"/>
    <w:rPr>
      <w:rFonts w:cs="Times New Roman"/>
    </w:rPr>
  </w:style>
  <w:style w:type="character" w:customStyle="1" w:styleId="ft1837">
    <w:name w:val="ft1837"/>
    <w:rsid w:val="00AD55F4"/>
    <w:rPr>
      <w:rFonts w:cs="Times New Roman"/>
    </w:rPr>
  </w:style>
  <w:style w:type="character" w:customStyle="1" w:styleId="ft1857">
    <w:name w:val="ft1857"/>
    <w:rsid w:val="00AD55F4"/>
    <w:rPr>
      <w:rFonts w:cs="Times New Roman"/>
    </w:rPr>
  </w:style>
  <w:style w:type="character" w:customStyle="1" w:styleId="ft1873">
    <w:name w:val="ft1873"/>
    <w:rsid w:val="00AD55F4"/>
    <w:rPr>
      <w:rFonts w:cs="Times New Roman"/>
    </w:rPr>
  </w:style>
  <w:style w:type="character" w:customStyle="1" w:styleId="ft1932">
    <w:name w:val="ft1932"/>
    <w:rsid w:val="00AD55F4"/>
    <w:rPr>
      <w:rFonts w:cs="Times New Roman"/>
    </w:rPr>
  </w:style>
  <w:style w:type="character" w:customStyle="1" w:styleId="ft1995">
    <w:name w:val="ft1995"/>
    <w:rsid w:val="00AD55F4"/>
    <w:rPr>
      <w:rFonts w:cs="Times New Roman"/>
    </w:rPr>
  </w:style>
  <w:style w:type="character" w:customStyle="1" w:styleId="ft2033">
    <w:name w:val="ft2033"/>
    <w:rsid w:val="00AD55F4"/>
    <w:rPr>
      <w:rFonts w:cs="Times New Roman"/>
    </w:rPr>
  </w:style>
  <w:style w:type="character" w:customStyle="1" w:styleId="ft11943">
    <w:name w:val="ft11943"/>
    <w:rsid w:val="00AD55F4"/>
    <w:rPr>
      <w:rFonts w:cs="Times New Roman"/>
    </w:rPr>
  </w:style>
  <w:style w:type="character" w:customStyle="1" w:styleId="ft12010">
    <w:name w:val="ft12010"/>
    <w:rsid w:val="00AD55F4"/>
    <w:rPr>
      <w:rFonts w:cs="Times New Roman"/>
    </w:rPr>
  </w:style>
  <w:style w:type="character" w:customStyle="1" w:styleId="ft12050">
    <w:name w:val="ft12050"/>
    <w:rsid w:val="00AD55F4"/>
    <w:rPr>
      <w:rFonts w:cs="Times New Roman"/>
    </w:rPr>
  </w:style>
  <w:style w:type="character" w:customStyle="1" w:styleId="ft12104">
    <w:name w:val="ft12104"/>
    <w:rsid w:val="00AD55F4"/>
    <w:rPr>
      <w:rFonts w:cs="Times New Roman"/>
    </w:rPr>
  </w:style>
  <w:style w:type="character" w:customStyle="1" w:styleId="ft12139">
    <w:name w:val="ft12139"/>
    <w:rsid w:val="00AD55F4"/>
    <w:rPr>
      <w:rFonts w:cs="Times New Roman"/>
    </w:rPr>
  </w:style>
  <w:style w:type="character" w:customStyle="1" w:styleId="ft12166">
    <w:name w:val="ft12166"/>
    <w:rsid w:val="00AD55F4"/>
    <w:rPr>
      <w:rFonts w:cs="Times New Roman"/>
    </w:rPr>
  </w:style>
  <w:style w:type="character" w:customStyle="1" w:styleId="ft12184">
    <w:name w:val="ft12184"/>
    <w:rsid w:val="00AD55F4"/>
    <w:rPr>
      <w:rFonts w:cs="Times New Roman"/>
    </w:rPr>
  </w:style>
  <w:style w:type="character" w:customStyle="1" w:styleId="ft12250">
    <w:name w:val="ft12250"/>
    <w:rsid w:val="00AD55F4"/>
    <w:rPr>
      <w:rFonts w:cs="Times New Roman"/>
    </w:rPr>
  </w:style>
  <w:style w:type="character" w:customStyle="1" w:styleId="ft12278">
    <w:name w:val="ft12278"/>
    <w:rsid w:val="00AD55F4"/>
    <w:rPr>
      <w:rFonts w:cs="Times New Roman"/>
    </w:rPr>
  </w:style>
  <w:style w:type="character" w:customStyle="1" w:styleId="ft12329">
    <w:name w:val="ft12329"/>
    <w:rsid w:val="00AD55F4"/>
    <w:rPr>
      <w:rFonts w:cs="Times New Roman"/>
    </w:rPr>
  </w:style>
  <w:style w:type="character" w:customStyle="1" w:styleId="ft12373">
    <w:name w:val="ft12373"/>
    <w:rsid w:val="00AD55F4"/>
    <w:rPr>
      <w:rFonts w:cs="Times New Roman"/>
    </w:rPr>
  </w:style>
  <w:style w:type="character" w:customStyle="1" w:styleId="ft12374">
    <w:name w:val="ft12374"/>
    <w:rsid w:val="00AD55F4"/>
    <w:rPr>
      <w:rFonts w:cs="Times New Roman"/>
    </w:rPr>
  </w:style>
  <w:style w:type="character" w:customStyle="1" w:styleId="ft12429">
    <w:name w:val="ft12429"/>
    <w:rsid w:val="00AD55F4"/>
    <w:rPr>
      <w:rFonts w:cs="Times New Roman"/>
    </w:rPr>
  </w:style>
  <w:style w:type="character" w:customStyle="1" w:styleId="ft12471">
    <w:name w:val="ft12471"/>
    <w:rsid w:val="00AD55F4"/>
    <w:rPr>
      <w:rFonts w:cs="Times New Roman"/>
    </w:rPr>
  </w:style>
  <w:style w:type="character" w:customStyle="1" w:styleId="ft12500">
    <w:name w:val="ft12500"/>
    <w:rsid w:val="00AD55F4"/>
    <w:rPr>
      <w:rFonts w:cs="Times New Roman"/>
    </w:rPr>
  </w:style>
  <w:style w:type="character" w:customStyle="1" w:styleId="ft12501">
    <w:name w:val="ft12501"/>
    <w:rsid w:val="00AD55F4"/>
    <w:rPr>
      <w:rFonts w:cs="Times New Roman"/>
    </w:rPr>
  </w:style>
  <w:style w:type="character" w:customStyle="1" w:styleId="ft12561">
    <w:name w:val="ft12561"/>
    <w:rsid w:val="00AD55F4"/>
    <w:rPr>
      <w:rFonts w:cs="Times New Roman"/>
    </w:rPr>
  </w:style>
  <w:style w:type="character" w:customStyle="1" w:styleId="ft12562">
    <w:name w:val="ft12562"/>
    <w:rsid w:val="00AD55F4"/>
    <w:rPr>
      <w:rFonts w:cs="Times New Roman"/>
    </w:rPr>
  </w:style>
  <w:style w:type="character" w:customStyle="1" w:styleId="ft12589">
    <w:name w:val="ft12589"/>
    <w:rsid w:val="00AD55F4"/>
    <w:rPr>
      <w:rFonts w:cs="Times New Roman"/>
    </w:rPr>
  </w:style>
  <w:style w:type="character" w:customStyle="1" w:styleId="ft12609">
    <w:name w:val="ft12609"/>
    <w:rsid w:val="00AD55F4"/>
    <w:rPr>
      <w:rFonts w:cs="Times New Roman"/>
    </w:rPr>
  </w:style>
  <w:style w:type="character" w:customStyle="1" w:styleId="ft12670">
    <w:name w:val="ft12670"/>
    <w:rsid w:val="00AD55F4"/>
    <w:rPr>
      <w:rFonts w:cs="Times New Roman"/>
    </w:rPr>
  </w:style>
  <w:style w:type="character" w:customStyle="1" w:styleId="ft12676">
    <w:name w:val="ft12676"/>
    <w:rsid w:val="00AD55F4"/>
    <w:rPr>
      <w:rFonts w:cs="Times New Roman"/>
    </w:rPr>
  </w:style>
  <w:style w:type="character" w:customStyle="1" w:styleId="ft12686">
    <w:name w:val="ft12686"/>
    <w:rsid w:val="00AD55F4"/>
    <w:rPr>
      <w:rFonts w:cs="Times New Roman"/>
    </w:rPr>
  </w:style>
  <w:style w:type="character" w:customStyle="1" w:styleId="ft12696">
    <w:name w:val="ft12696"/>
    <w:rsid w:val="00AD55F4"/>
    <w:rPr>
      <w:rFonts w:cs="Times New Roman"/>
    </w:rPr>
  </w:style>
  <w:style w:type="character" w:customStyle="1" w:styleId="ft12701">
    <w:name w:val="ft12701"/>
    <w:rsid w:val="00AD55F4"/>
    <w:rPr>
      <w:rFonts w:cs="Times New Roman"/>
    </w:rPr>
  </w:style>
  <w:style w:type="character" w:customStyle="1" w:styleId="ft12708">
    <w:name w:val="ft12708"/>
    <w:rsid w:val="00AD55F4"/>
    <w:rPr>
      <w:rFonts w:cs="Times New Roman"/>
    </w:rPr>
  </w:style>
  <w:style w:type="character" w:customStyle="1" w:styleId="ft12715">
    <w:name w:val="ft12715"/>
    <w:rsid w:val="00AD55F4"/>
    <w:rPr>
      <w:rFonts w:cs="Times New Roman"/>
    </w:rPr>
  </w:style>
  <w:style w:type="character" w:customStyle="1" w:styleId="ft12722">
    <w:name w:val="ft12722"/>
    <w:rsid w:val="00AD55F4"/>
    <w:rPr>
      <w:rFonts w:cs="Times New Roman"/>
    </w:rPr>
  </w:style>
  <w:style w:type="character" w:customStyle="1" w:styleId="ft12787">
    <w:name w:val="ft12787"/>
    <w:rsid w:val="00AD55F4"/>
    <w:rPr>
      <w:rFonts w:cs="Times New Roman"/>
    </w:rPr>
  </w:style>
  <w:style w:type="character" w:customStyle="1" w:styleId="ft12790">
    <w:name w:val="ft12790"/>
    <w:rsid w:val="00AD55F4"/>
    <w:rPr>
      <w:rFonts w:cs="Times New Roman"/>
    </w:rPr>
  </w:style>
  <w:style w:type="character" w:customStyle="1" w:styleId="ft12850">
    <w:name w:val="ft12850"/>
    <w:rsid w:val="00AD55F4"/>
    <w:rPr>
      <w:rFonts w:cs="Times New Roman"/>
    </w:rPr>
  </w:style>
  <w:style w:type="character" w:customStyle="1" w:styleId="ft12896">
    <w:name w:val="ft12896"/>
    <w:rsid w:val="00AD55F4"/>
    <w:rPr>
      <w:rFonts w:cs="Times New Roman"/>
    </w:rPr>
  </w:style>
  <w:style w:type="character" w:customStyle="1" w:styleId="ft12942">
    <w:name w:val="ft12942"/>
    <w:rsid w:val="00AD55F4"/>
    <w:rPr>
      <w:rFonts w:cs="Times New Roman"/>
    </w:rPr>
  </w:style>
  <w:style w:type="character" w:customStyle="1" w:styleId="ft12991">
    <w:name w:val="ft12991"/>
    <w:rsid w:val="00AD55F4"/>
    <w:rPr>
      <w:rFonts w:cs="Times New Roman"/>
    </w:rPr>
  </w:style>
  <w:style w:type="character" w:customStyle="1" w:styleId="ft13046">
    <w:name w:val="ft13046"/>
    <w:rsid w:val="00AD55F4"/>
    <w:rPr>
      <w:rFonts w:cs="Times New Roman"/>
    </w:rPr>
  </w:style>
  <w:style w:type="character" w:customStyle="1" w:styleId="ft13079">
    <w:name w:val="ft13079"/>
    <w:rsid w:val="00AD55F4"/>
    <w:rPr>
      <w:rFonts w:cs="Times New Roman"/>
    </w:rPr>
  </w:style>
  <w:style w:type="character" w:customStyle="1" w:styleId="ft13129">
    <w:name w:val="ft13129"/>
    <w:rsid w:val="00AD55F4"/>
    <w:rPr>
      <w:rFonts w:cs="Times New Roman"/>
    </w:rPr>
  </w:style>
  <w:style w:type="character" w:customStyle="1" w:styleId="ft13186">
    <w:name w:val="ft13186"/>
    <w:rsid w:val="00AD55F4"/>
    <w:rPr>
      <w:rFonts w:cs="Times New Roman"/>
    </w:rPr>
  </w:style>
  <w:style w:type="character" w:customStyle="1" w:styleId="ft13226">
    <w:name w:val="ft13226"/>
    <w:rsid w:val="00AD55F4"/>
    <w:rPr>
      <w:rFonts w:cs="Times New Roman"/>
    </w:rPr>
  </w:style>
  <w:style w:type="character" w:customStyle="1" w:styleId="ft13271">
    <w:name w:val="ft13271"/>
    <w:rsid w:val="00AD55F4"/>
    <w:rPr>
      <w:rFonts w:cs="Times New Roman"/>
    </w:rPr>
  </w:style>
  <w:style w:type="character" w:customStyle="1" w:styleId="ft13309">
    <w:name w:val="ft13309"/>
    <w:rsid w:val="00AD55F4"/>
    <w:rPr>
      <w:rFonts w:cs="Times New Roman"/>
    </w:rPr>
  </w:style>
  <w:style w:type="character" w:customStyle="1" w:styleId="ft13366">
    <w:name w:val="ft13366"/>
    <w:rsid w:val="00AD55F4"/>
    <w:rPr>
      <w:rFonts w:cs="Times New Roman"/>
    </w:rPr>
  </w:style>
  <w:style w:type="character" w:customStyle="1" w:styleId="ft13418">
    <w:name w:val="ft13418"/>
    <w:rsid w:val="00AD55F4"/>
    <w:rPr>
      <w:rFonts w:cs="Times New Roman"/>
    </w:rPr>
  </w:style>
  <w:style w:type="character" w:customStyle="1" w:styleId="ft13441">
    <w:name w:val="ft13441"/>
    <w:rsid w:val="00AD55F4"/>
    <w:rPr>
      <w:rFonts w:cs="Times New Roman"/>
    </w:rPr>
  </w:style>
  <w:style w:type="character" w:customStyle="1" w:styleId="ft13487">
    <w:name w:val="ft13487"/>
    <w:rsid w:val="00AD55F4"/>
    <w:rPr>
      <w:rFonts w:cs="Times New Roman"/>
    </w:rPr>
  </w:style>
  <w:style w:type="character" w:customStyle="1" w:styleId="ft13488">
    <w:name w:val="ft13488"/>
    <w:rsid w:val="00AD55F4"/>
    <w:rPr>
      <w:rFonts w:cs="Times New Roman"/>
    </w:rPr>
  </w:style>
  <w:style w:type="character" w:customStyle="1" w:styleId="ft13494">
    <w:name w:val="ft13494"/>
    <w:rsid w:val="00AD55F4"/>
    <w:rPr>
      <w:rFonts w:cs="Times New Roman"/>
    </w:rPr>
  </w:style>
  <w:style w:type="character" w:customStyle="1" w:styleId="ft13500">
    <w:name w:val="ft13500"/>
    <w:rsid w:val="00AD55F4"/>
    <w:rPr>
      <w:rFonts w:cs="Times New Roman"/>
    </w:rPr>
  </w:style>
  <w:style w:type="character" w:customStyle="1" w:styleId="ft13505">
    <w:name w:val="ft13505"/>
    <w:rsid w:val="00AD55F4"/>
    <w:rPr>
      <w:rFonts w:cs="Times New Roman"/>
    </w:rPr>
  </w:style>
  <w:style w:type="character" w:customStyle="1" w:styleId="ft13518">
    <w:name w:val="ft13518"/>
    <w:rsid w:val="00AD55F4"/>
    <w:rPr>
      <w:rFonts w:cs="Times New Roman"/>
    </w:rPr>
  </w:style>
  <w:style w:type="character" w:customStyle="1" w:styleId="ft13525">
    <w:name w:val="ft13525"/>
    <w:rsid w:val="00AD55F4"/>
    <w:rPr>
      <w:rFonts w:cs="Times New Roman"/>
    </w:rPr>
  </w:style>
  <w:style w:type="character" w:customStyle="1" w:styleId="ft13537">
    <w:name w:val="ft13537"/>
    <w:rsid w:val="00AD55F4"/>
    <w:rPr>
      <w:rFonts w:cs="Times New Roman"/>
    </w:rPr>
  </w:style>
  <w:style w:type="character" w:customStyle="1" w:styleId="ft13542">
    <w:name w:val="ft13542"/>
    <w:rsid w:val="00AD55F4"/>
    <w:rPr>
      <w:rFonts w:cs="Times New Roman"/>
    </w:rPr>
  </w:style>
  <w:style w:type="character" w:customStyle="1" w:styleId="ft13555">
    <w:name w:val="ft13555"/>
    <w:rsid w:val="00AD55F4"/>
    <w:rPr>
      <w:rFonts w:cs="Times New Roman"/>
    </w:rPr>
  </w:style>
  <w:style w:type="character" w:customStyle="1" w:styleId="ft13563">
    <w:name w:val="ft13563"/>
    <w:rsid w:val="00AD55F4"/>
    <w:rPr>
      <w:rFonts w:cs="Times New Roman"/>
    </w:rPr>
  </w:style>
  <w:style w:type="character" w:customStyle="1" w:styleId="ft13566">
    <w:name w:val="ft13566"/>
    <w:rsid w:val="00AD55F4"/>
    <w:rPr>
      <w:rFonts w:cs="Times New Roman"/>
    </w:rPr>
  </w:style>
  <w:style w:type="character" w:customStyle="1" w:styleId="ft13578">
    <w:name w:val="ft13578"/>
    <w:rsid w:val="00AD55F4"/>
    <w:rPr>
      <w:rFonts w:cs="Times New Roman"/>
    </w:rPr>
  </w:style>
  <w:style w:type="character" w:customStyle="1" w:styleId="ft13580">
    <w:name w:val="ft13580"/>
    <w:rsid w:val="00AD55F4"/>
    <w:rPr>
      <w:rFonts w:cs="Times New Roman"/>
    </w:rPr>
  </w:style>
  <w:style w:type="character" w:customStyle="1" w:styleId="ft13588">
    <w:name w:val="ft13588"/>
    <w:rsid w:val="00AD55F4"/>
    <w:rPr>
      <w:rFonts w:cs="Times New Roman"/>
    </w:rPr>
  </w:style>
  <w:style w:type="character" w:customStyle="1" w:styleId="ft13644">
    <w:name w:val="ft13644"/>
    <w:rsid w:val="00AD55F4"/>
    <w:rPr>
      <w:rFonts w:cs="Times New Roman"/>
    </w:rPr>
  </w:style>
  <w:style w:type="character" w:customStyle="1" w:styleId="ft13668">
    <w:name w:val="ft13668"/>
    <w:rsid w:val="00AD55F4"/>
    <w:rPr>
      <w:rFonts w:cs="Times New Roman"/>
    </w:rPr>
  </w:style>
  <w:style w:type="character" w:customStyle="1" w:styleId="ft13712">
    <w:name w:val="ft13712"/>
    <w:rsid w:val="00AD55F4"/>
    <w:rPr>
      <w:rFonts w:cs="Times New Roman"/>
    </w:rPr>
  </w:style>
  <w:style w:type="character" w:customStyle="1" w:styleId="ft13768">
    <w:name w:val="ft13768"/>
    <w:rsid w:val="00AD55F4"/>
    <w:rPr>
      <w:rFonts w:cs="Times New Roman"/>
    </w:rPr>
  </w:style>
  <w:style w:type="character" w:customStyle="1" w:styleId="ft13810">
    <w:name w:val="ft13810"/>
    <w:rsid w:val="00AD55F4"/>
    <w:rPr>
      <w:rFonts w:cs="Times New Roman"/>
    </w:rPr>
  </w:style>
  <w:style w:type="character" w:customStyle="1" w:styleId="ft13834">
    <w:name w:val="ft13834"/>
    <w:rsid w:val="00AD55F4"/>
    <w:rPr>
      <w:rFonts w:cs="Times New Roman"/>
    </w:rPr>
  </w:style>
  <w:style w:type="character" w:customStyle="1" w:styleId="ft13885">
    <w:name w:val="ft13885"/>
    <w:rsid w:val="00AD55F4"/>
    <w:rPr>
      <w:rFonts w:cs="Times New Roman"/>
    </w:rPr>
  </w:style>
  <w:style w:type="paragraph" w:customStyle="1" w:styleId="TimesNewRoman">
    <w:name w:val="Стиль Основной текст + Times New Roman по ширине Первая строка:  ..."/>
    <w:basedOn w:val="aff2"/>
    <w:rsid w:val="00AD55F4"/>
    <w:pPr>
      <w:spacing w:after="0"/>
      <w:ind w:firstLine="720"/>
      <w:jc w:val="both"/>
    </w:pPr>
    <w:rPr>
      <w:szCs w:val="20"/>
    </w:rPr>
  </w:style>
  <w:style w:type="character" w:customStyle="1" w:styleId="afffffffff">
    <w:name w:val="Оглавление"/>
    <w:rsid w:val="00AD55F4"/>
    <w:rPr>
      <w:rFonts w:ascii="Times New Roman" w:hAnsi="Times New Roman"/>
      <w:b/>
      <w:i/>
      <w:sz w:val="28"/>
    </w:rPr>
  </w:style>
  <w:style w:type="character" w:customStyle="1" w:styleId="Heading5Char">
    <w:name w:val="Heading 5 Char"/>
    <w:locked/>
    <w:rsid w:val="00AD55F4"/>
    <w:rPr>
      <w:sz w:val="22"/>
      <w:lang w:val="ru-RU" w:eastAsia="en-US"/>
    </w:rPr>
  </w:style>
  <w:style w:type="character" w:customStyle="1" w:styleId="Heading6Char">
    <w:name w:val="Heading 6 Char"/>
    <w:locked/>
    <w:rsid w:val="00AD55F4"/>
    <w:rPr>
      <w:i/>
      <w:sz w:val="22"/>
      <w:lang w:val="ru-RU" w:eastAsia="en-US"/>
    </w:rPr>
  </w:style>
  <w:style w:type="paragraph" w:customStyle="1" w:styleId="1ffff8">
    <w:name w:val="Стиль Заголовок 1 + все прописные"/>
    <w:basedOn w:val="11"/>
    <w:rsid w:val="00AD55F4"/>
    <w:pPr>
      <w:keepNext/>
      <w:keepLines/>
      <w:spacing w:before="240" w:after="60"/>
      <w:ind w:left="360" w:hanging="360"/>
    </w:pPr>
    <w:rPr>
      <w:rFonts w:ascii="Arial" w:hAnsi="Arial"/>
      <w:bCs/>
      <w:caps w:val="0"/>
      <w:sz w:val="32"/>
      <w:szCs w:val="32"/>
    </w:rPr>
  </w:style>
  <w:style w:type="character" w:customStyle="1" w:styleId="FontStyle75">
    <w:name w:val="Font Style75"/>
    <w:rsid w:val="00AD55F4"/>
    <w:rPr>
      <w:rFonts w:ascii="Times New Roman" w:hAnsi="Times New Roman"/>
      <w:b/>
      <w:sz w:val="16"/>
    </w:rPr>
  </w:style>
  <w:style w:type="paragraph" w:customStyle="1" w:styleId="2Arial1">
    <w:name w:val="Стиль Заголовок 2 + Arial"/>
    <w:basedOn w:val="21"/>
    <w:rsid w:val="00AD55F4"/>
    <w:pPr>
      <w:numPr>
        <w:ilvl w:val="1"/>
      </w:numPr>
      <w:tabs>
        <w:tab w:val="left" w:pos="792"/>
      </w:tabs>
      <w:ind w:left="792" w:hanging="432"/>
    </w:pPr>
    <w:rPr>
      <w:rFonts w:cs="Times New Roman"/>
      <w:i w:val="0"/>
      <w:iCs w:val="0"/>
      <w:kern w:val="32"/>
      <w:sz w:val="24"/>
      <w:lang w:eastAsia="ru-RU"/>
    </w:rPr>
  </w:style>
  <w:style w:type="paragraph" w:customStyle="1" w:styleId="11c">
    <w:name w:val="Заголовок 1.1"/>
    <w:basedOn w:val="a3"/>
    <w:rsid w:val="00AD55F4"/>
    <w:pPr>
      <w:shd w:val="clear" w:color="auto" w:fill="FFFFFF"/>
      <w:spacing w:before="240" w:after="60"/>
    </w:pPr>
    <w:rPr>
      <w:rFonts w:ascii="Arial" w:hAnsi="Arial"/>
      <w:b/>
      <w:bCs/>
      <w:sz w:val="32"/>
      <w:szCs w:val="20"/>
    </w:rPr>
  </w:style>
  <w:style w:type="character" w:customStyle="1" w:styleId="style21">
    <w:name w:val="style21"/>
    <w:rsid w:val="00AD55F4"/>
  </w:style>
  <w:style w:type="paragraph" w:customStyle="1" w:styleId="justify2">
    <w:name w:val="justify2"/>
    <w:basedOn w:val="a3"/>
    <w:rsid w:val="00AD55F4"/>
    <w:pPr>
      <w:spacing w:before="100" w:beforeAutospacing="1" w:after="100" w:afterAutospacing="1"/>
      <w:ind w:firstLine="600"/>
      <w:jc w:val="both"/>
    </w:pPr>
    <w:rPr>
      <w:rFonts w:ascii="Arial Unicode MS" w:eastAsia="Arial Unicode MS" w:hAnsi="Arial Unicode MS" w:cs="Arial Unicode MS"/>
    </w:rPr>
  </w:style>
  <w:style w:type="paragraph" w:customStyle="1" w:styleId="H5">
    <w:name w:val="H5"/>
    <w:basedOn w:val="a3"/>
    <w:next w:val="a3"/>
    <w:rsid w:val="00AD55F4"/>
    <w:pPr>
      <w:keepNext/>
      <w:snapToGrid w:val="0"/>
      <w:spacing w:before="100" w:after="100"/>
      <w:outlineLvl w:val="5"/>
    </w:pPr>
    <w:rPr>
      <w:b/>
      <w:sz w:val="20"/>
      <w:szCs w:val="20"/>
    </w:rPr>
  </w:style>
  <w:style w:type="character" w:customStyle="1" w:styleId="3f5">
    <w:name w:val="Знак Знак Знак3"/>
    <w:rsid w:val="00AD55F4"/>
    <w:rPr>
      <w:rFonts w:ascii="Times New Roman" w:eastAsia="Times New Roman" w:hAnsi="Times New Roman"/>
      <w:b/>
      <w:caps/>
      <w:sz w:val="28"/>
    </w:rPr>
  </w:style>
  <w:style w:type="character" w:customStyle="1" w:styleId="FontStyle185">
    <w:name w:val="Font Style185"/>
    <w:rsid w:val="00AD55F4"/>
    <w:rPr>
      <w:rFonts w:ascii="Times New Roman" w:hAnsi="Times New Roman"/>
      <w:sz w:val="18"/>
    </w:rPr>
  </w:style>
  <w:style w:type="character" w:customStyle="1" w:styleId="FontStyle179">
    <w:name w:val="Font Style179"/>
    <w:rsid w:val="00AD55F4"/>
    <w:rPr>
      <w:rFonts w:ascii="Times New Roman" w:hAnsi="Times New Roman"/>
      <w:i/>
      <w:sz w:val="18"/>
    </w:rPr>
  </w:style>
  <w:style w:type="paragraph" w:customStyle="1" w:styleId="Style66">
    <w:name w:val="Style66"/>
    <w:basedOn w:val="a3"/>
    <w:rsid w:val="00AD55F4"/>
    <w:pPr>
      <w:widowControl w:val="0"/>
      <w:autoSpaceDE w:val="0"/>
      <w:autoSpaceDN w:val="0"/>
      <w:adjustRightInd w:val="0"/>
    </w:pPr>
  </w:style>
  <w:style w:type="paragraph" w:customStyle="1" w:styleId="Style71">
    <w:name w:val="Style71"/>
    <w:basedOn w:val="a3"/>
    <w:rsid w:val="00AD55F4"/>
    <w:pPr>
      <w:widowControl w:val="0"/>
      <w:autoSpaceDE w:val="0"/>
      <w:autoSpaceDN w:val="0"/>
      <w:adjustRightInd w:val="0"/>
      <w:spacing w:line="250" w:lineRule="exact"/>
      <w:ind w:firstLine="302"/>
      <w:jc w:val="both"/>
    </w:pPr>
  </w:style>
  <w:style w:type="character" w:customStyle="1" w:styleId="FontStyle266">
    <w:name w:val="Font Style266"/>
    <w:rsid w:val="00AD55F4"/>
    <w:rPr>
      <w:rFonts w:ascii="Times New Roman" w:hAnsi="Times New Roman"/>
      <w:sz w:val="18"/>
    </w:rPr>
  </w:style>
  <w:style w:type="character" w:customStyle="1" w:styleId="FontStyle267">
    <w:name w:val="Font Style267"/>
    <w:rsid w:val="00AD55F4"/>
    <w:rPr>
      <w:rFonts w:ascii="Times New Roman" w:hAnsi="Times New Roman"/>
      <w:i/>
      <w:sz w:val="18"/>
    </w:rPr>
  </w:style>
  <w:style w:type="character" w:customStyle="1" w:styleId="FontStyle202">
    <w:name w:val="Font Style202"/>
    <w:rsid w:val="00AD55F4"/>
    <w:rPr>
      <w:rFonts w:ascii="Times New Roman" w:hAnsi="Times New Roman"/>
      <w:sz w:val="18"/>
    </w:rPr>
  </w:style>
  <w:style w:type="character" w:customStyle="1" w:styleId="FontStyle563">
    <w:name w:val="Font Style563"/>
    <w:rsid w:val="00AD55F4"/>
    <w:rPr>
      <w:rFonts w:ascii="Times New Roman" w:hAnsi="Times New Roman"/>
      <w:b/>
      <w:sz w:val="20"/>
    </w:rPr>
  </w:style>
  <w:style w:type="paragraph" w:customStyle="1" w:styleId="Style113">
    <w:name w:val="Style113"/>
    <w:basedOn w:val="a3"/>
    <w:rsid w:val="00AD55F4"/>
    <w:pPr>
      <w:widowControl w:val="0"/>
      <w:autoSpaceDE w:val="0"/>
      <w:autoSpaceDN w:val="0"/>
      <w:adjustRightInd w:val="0"/>
    </w:pPr>
  </w:style>
  <w:style w:type="character" w:customStyle="1" w:styleId="FontStyle134">
    <w:name w:val="Font Style134"/>
    <w:rsid w:val="00AD55F4"/>
    <w:rPr>
      <w:rFonts w:ascii="Times New Roman" w:hAnsi="Times New Roman"/>
      <w:b/>
      <w:sz w:val="18"/>
    </w:rPr>
  </w:style>
  <w:style w:type="character" w:customStyle="1" w:styleId="textcop1">
    <w:name w:val="textcop1"/>
    <w:rsid w:val="00AD55F4"/>
    <w:rPr>
      <w:rFonts w:ascii="Arial" w:hAnsi="Arial"/>
      <w:color w:val="000000"/>
      <w:sz w:val="20"/>
    </w:rPr>
  </w:style>
  <w:style w:type="character" w:customStyle="1" w:styleId="b1">
    <w:name w:val="b1"/>
    <w:rsid w:val="00AD55F4"/>
    <w:rPr>
      <w:b/>
    </w:rPr>
  </w:style>
  <w:style w:type="character" w:customStyle="1" w:styleId="FontStyle201">
    <w:name w:val="Font Style201"/>
    <w:rsid w:val="00AD55F4"/>
    <w:rPr>
      <w:rFonts w:ascii="Times New Roman" w:hAnsi="Times New Roman"/>
      <w:sz w:val="26"/>
    </w:rPr>
  </w:style>
  <w:style w:type="paragraph" w:customStyle="1" w:styleId="Style12">
    <w:name w:val="Style12"/>
    <w:basedOn w:val="a3"/>
    <w:rsid w:val="00AD55F4"/>
    <w:pPr>
      <w:widowControl w:val="0"/>
      <w:autoSpaceDE w:val="0"/>
      <w:autoSpaceDN w:val="0"/>
      <w:adjustRightInd w:val="0"/>
    </w:pPr>
  </w:style>
  <w:style w:type="character" w:customStyle="1" w:styleId="180">
    <w:name w:val="Знак Знак18"/>
    <w:rsid w:val="00AD55F4"/>
    <w:rPr>
      <w:rFonts w:ascii="Courier New" w:eastAsia="Times New Roman" w:hAnsi="Courier New"/>
    </w:rPr>
  </w:style>
  <w:style w:type="character" w:customStyle="1" w:styleId="170">
    <w:name w:val="Знак Знак17"/>
    <w:rsid w:val="00AD55F4"/>
    <w:rPr>
      <w:rFonts w:ascii="Times New Roman" w:eastAsia="Times New Roman" w:hAnsi="Times New Roman"/>
      <w:sz w:val="24"/>
    </w:rPr>
  </w:style>
  <w:style w:type="character" w:customStyle="1" w:styleId="812">
    <w:name w:val="Знак Знак81"/>
    <w:locked/>
    <w:rsid w:val="00AD55F4"/>
    <w:rPr>
      <w:sz w:val="24"/>
    </w:rPr>
  </w:style>
  <w:style w:type="paragraph" w:customStyle="1" w:styleId="en">
    <w:name w:val="?en"/>
    <w:basedOn w:val="a3"/>
    <w:rsid w:val="00AD55F4"/>
    <w:pPr>
      <w:widowControl w:val="0"/>
      <w:overflowPunct w:val="0"/>
      <w:autoSpaceDE w:val="0"/>
      <w:autoSpaceDN w:val="0"/>
      <w:adjustRightInd w:val="0"/>
      <w:spacing w:before="120" w:after="120"/>
      <w:jc w:val="center"/>
      <w:textAlignment w:val="baseline"/>
    </w:pPr>
    <w:rPr>
      <w:rFonts w:ascii="TimesET" w:hAnsi="TimesET"/>
      <w:i/>
      <w:sz w:val="18"/>
      <w:szCs w:val="20"/>
    </w:rPr>
  </w:style>
  <w:style w:type="character" w:customStyle="1" w:styleId="58">
    <w:name w:val="Знак Знак5"/>
    <w:aliases w:val="Заголовок 1 Знак Знак Знак6,Знак Заголовок 1 Знак Знак4"/>
    <w:locked/>
    <w:rsid w:val="00AD55F4"/>
    <w:rPr>
      <w:rFonts w:ascii="Tahoma" w:hAnsi="Tahoma"/>
      <w:sz w:val="16"/>
      <w:lang w:val="ru-RU" w:eastAsia="ru-RU"/>
    </w:rPr>
  </w:style>
  <w:style w:type="paragraph" w:customStyle="1" w:styleId="75">
    <w:name w:val="Стиль7"/>
    <w:basedOn w:val="11"/>
    <w:rsid w:val="00AD55F4"/>
    <w:pPr>
      <w:keepNext/>
      <w:keepLines/>
      <w:spacing w:before="240" w:after="60"/>
      <w:ind w:right="696" w:firstLine="0"/>
    </w:pPr>
    <w:rPr>
      <w:rFonts w:ascii="Arial" w:hAnsi="Arial"/>
      <w:sz w:val="32"/>
      <w:szCs w:val="32"/>
    </w:rPr>
  </w:style>
  <w:style w:type="paragraph" w:customStyle="1" w:styleId="CharChar">
    <w:name w:val="Char Знак Знак Char Знак Знак Знак Знак Знак Знак Знак Знак Знак Знак Знак Знак Знак Знак Знак Знак"/>
    <w:basedOn w:val="a3"/>
    <w:rsid w:val="00AD55F4"/>
    <w:rPr>
      <w:rFonts w:ascii="Verdana" w:hAnsi="Verdana" w:cs="Verdana"/>
      <w:sz w:val="20"/>
      <w:szCs w:val="20"/>
      <w:lang w:val="en-US" w:eastAsia="en-US"/>
    </w:rPr>
  </w:style>
  <w:style w:type="paragraph" w:customStyle="1" w:styleId="Style38">
    <w:name w:val="Style38"/>
    <w:basedOn w:val="a3"/>
    <w:rsid w:val="00AD55F4"/>
    <w:pPr>
      <w:widowControl w:val="0"/>
      <w:autoSpaceDE w:val="0"/>
      <w:autoSpaceDN w:val="0"/>
      <w:adjustRightInd w:val="0"/>
      <w:spacing w:line="235" w:lineRule="exact"/>
      <w:ind w:firstLine="307"/>
      <w:jc w:val="both"/>
    </w:pPr>
    <w:rPr>
      <w:rFonts w:ascii="Franklin Gothic Medium Cond" w:hAnsi="Franklin Gothic Medium Cond"/>
    </w:rPr>
  </w:style>
  <w:style w:type="character" w:customStyle="1" w:styleId="FontStyle573">
    <w:name w:val="Font Style573"/>
    <w:rsid w:val="00AD55F4"/>
    <w:rPr>
      <w:rFonts w:ascii="Times New Roman" w:hAnsi="Times New Roman"/>
      <w:i/>
      <w:sz w:val="20"/>
    </w:rPr>
  </w:style>
  <w:style w:type="character" w:customStyle="1" w:styleId="FontStyle293">
    <w:name w:val="Font Style293"/>
    <w:rsid w:val="00AD55F4"/>
    <w:rPr>
      <w:rFonts w:ascii="Times New Roman" w:hAnsi="Times New Roman"/>
      <w:sz w:val="20"/>
    </w:rPr>
  </w:style>
  <w:style w:type="character" w:customStyle="1" w:styleId="FontStyle325">
    <w:name w:val="Font Style325"/>
    <w:rsid w:val="00AD55F4"/>
    <w:rPr>
      <w:rFonts w:ascii="Times New Roman" w:hAnsi="Times New Roman"/>
      <w:sz w:val="26"/>
    </w:rPr>
  </w:style>
  <w:style w:type="character" w:customStyle="1" w:styleId="FontStyle219">
    <w:name w:val="Font Style219"/>
    <w:rsid w:val="00AD55F4"/>
    <w:rPr>
      <w:rFonts w:ascii="Times New Roman" w:hAnsi="Times New Roman"/>
      <w:b/>
      <w:sz w:val="18"/>
    </w:rPr>
  </w:style>
  <w:style w:type="character" w:customStyle="1" w:styleId="FontStyle207">
    <w:name w:val="Font Style207"/>
    <w:rsid w:val="00AD55F4"/>
    <w:rPr>
      <w:rFonts w:ascii="Times New Roman" w:hAnsi="Times New Roman"/>
      <w:i/>
      <w:sz w:val="18"/>
    </w:rPr>
  </w:style>
  <w:style w:type="character" w:customStyle="1" w:styleId="FontStyle574">
    <w:name w:val="Font Style574"/>
    <w:rsid w:val="00AD55F4"/>
    <w:rPr>
      <w:rFonts w:ascii="Times New Roman" w:hAnsi="Times New Roman"/>
      <w:b/>
      <w:i/>
      <w:sz w:val="20"/>
    </w:rPr>
  </w:style>
  <w:style w:type="character" w:customStyle="1" w:styleId="FontStyle588">
    <w:name w:val="Font Style588"/>
    <w:rsid w:val="00AD55F4"/>
    <w:rPr>
      <w:rFonts w:ascii="Times New Roman" w:hAnsi="Times New Roman"/>
      <w:sz w:val="20"/>
    </w:rPr>
  </w:style>
  <w:style w:type="character" w:customStyle="1" w:styleId="402">
    <w:name w:val="Основной текст (40)"/>
    <w:link w:val="4010"/>
    <w:locked/>
    <w:rsid w:val="00AD55F4"/>
    <w:rPr>
      <w:b/>
      <w:sz w:val="14"/>
      <w:shd w:val="clear" w:color="auto" w:fill="FFFFFF"/>
    </w:rPr>
  </w:style>
  <w:style w:type="paragraph" w:customStyle="1" w:styleId="4010">
    <w:name w:val="Основной текст (40)1"/>
    <w:basedOn w:val="a3"/>
    <w:link w:val="402"/>
    <w:rsid w:val="00AD55F4"/>
    <w:pPr>
      <w:shd w:val="clear" w:color="auto" w:fill="FFFFFF"/>
      <w:spacing w:line="163" w:lineRule="exact"/>
      <w:jc w:val="both"/>
    </w:pPr>
    <w:rPr>
      <w:rFonts w:asciiTheme="minorHAnsi" w:eastAsiaTheme="minorHAnsi" w:hAnsiTheme="minorHAnsi" w:cstheme="minorBidi"/>
      <w:b/>
      <w:sz w:val="14"/>
      <w:szCs w:val="22"/>
      <w:shd w:val="clear" w:color="auto" w:fill="FFFFFF"/>
      <w:lang w:eastAsia="en-US"/>
    </w:rPr>
  </w:style>
  <w:style w:type="character" w:customStyle="1" w:styleId="145">
    <w:name w:val="Основной текст (14)"/>
    <w:link w:val="1410"/>
    <w:locked/>
    <w:rsid w:val="00AD55F4"/>
    <w:rPr>
      <w:b/>
      <w:sz w:val="16"/>
      <w:shd w:val="clear" w:color="auto" w:fill="FFFFFF"/>
    </w:rPr>
  </w:style>
  <w:style w:type="paragraph" w:customStyle="1" w:styleId="1410">
    <w:name w:val="Основной текст (14)1"/>
    <w:basedOn w:val="a3"/>
    <w:link w:val="145"/>
    <w:rsid w:val="00AD55F4"/>
    <w:pPr>
      <w:shd w:val="clear" w:color="auto" w:fill="FFFFFF"/>
      <w:spacing w:line="240" w:lineRule="atLeast"/>
    </w:pPr>
    <w:rPr>
      <w:rFonts w:asciiTheme="minorHAnsi" w:eastAsiaTheme="minorHAnsi" w:hAnsiTheme="minorHAnsi" w:cstheme="minorBidi"/>
      <w:b/>
      <w:sz w:val="16"/>
      <w:szCs w:val="22"/>
      <w:shd w:val="clear" w:color="auto" w:fill="FFFFFF"/>
      <w:lang w:eastAsia="en-US"/>
    </w:rPr>
  </w:style>
  <w:style w:type="paragraph" w:customStyle="1" w:styleId="afffffffff0">
    <w:name w:val="Маркир"/>
    <w:basedOn w:val="a3"/>
    <w:rsid w:val="00AD55F4"/>
    <w:pPr>
      <w:tabs>
        <w:tab w:val="left" w:pos="369"/>
        <w:tab w:val="left" w:pos="643"/>
      </w:tabs>
      <w:spacing w:after="40"/>
      <w:ind w:left="697" w:hanging="357"/>
      <w:jc w:val="both"/>
    </w:pPr>
    <w:rPr>
      <w:sz w:val="20"/>
      <w:szCs w:val="20"/>
    </w:rPr>
  </w:style>
  <w:style w:type="paragraph" w:customStyle="1" w:styleId="2ff7">
    <w:name w:val="обычный2"/>
    <w:basedOn w:val="a3"/>
    <w:rsid w:val="00AD55F4"/>
    <w:pPr>
      <w:autoSpaceDE w:val="0"/>
      <w:autoSpaceDN w:val="0"/>
      <w:adjustRightInd w:val="0"/>
      <w:spacing w:line="480" w:lineRule="atLeast"/>
      <w:ind w:firstLine="720"/>
      <w:jc w:val="both"/>
    </w:pPr>
    <w:rPr>
      <w:rFonts w:ascii="Verdana" w:hAnsi="Verdana" w:cs="Verdana"/>
    </w:rPr>
  </w:style>
  <w:style w:type="paragraph" w:customStyle="1" w:styleId="1ffff9">
    <w:name w:val="обычный1"/>
    <w:basedOn w:val="a3"/>
    <w:rsid w:val="00AD55F4"/>
    <w:pPr>
      <w:ind w:firstLine="720"/>
      <w:jc w:val="both"/>
    </w:pPr>
    <w:rPr>
      <w:szCs w:val="20"/>
    </w:rPr>
  </w:style>
  <w:style w:type="paragraph" w:customStyle="1" w:styleId="3000">
    <w:name w:val="Стиль Заголовок 3 + Перед:  0 пт После:  0 пт"/>
    <w:basedOn w:val="32"/>
    <w:rsid w:val="00AD55F4"/>
    <w:pPr>
      <w:keepNext/>
      <w:spacing w:before="240" w:beforeAutospacing="0" w:after="240" w:afterAutospacing="0" w:line="360" w:lineRule="auto"/>
      <w:jc w:val="center"/>
    </w:pPr>
    <w:rPr>
      <w:sz w:val="24"/>
      <w:szCs w:val="20"/>
      <w:lang w:val="en-US" w:eastAsia="en-US"/>
    </w:rPr>
  </w:style>
  <w:style w:type="paragraph" w:customStyle="1" w:styleId="1ffffa">
    <w:name w:val="1 уровень"/>
    <w:basedOn w:val="a3"/>
    <w:rsid w:val="00AD55F4"/>
    <w:pPr>
      <w:keepNext/>
      <w:spacing w:before="520" w:after="260"/>
      <w:jc w:val="center"/>
      <w:outlineLvl w:val="0"/>
    </w:pPr>
    <w:rPr>
      <w:b/>
    </w:rPr>
  </w:style>
  <w:style w:type="paragraph" w:customStyle="1" w:styleId="Heading">
    <w:name w:val="Heading"/>
    <w:rsid w:val="00AD55F4"/>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fffb">
    <w:name w:val="Стиль Заголовок 1 + не полужирный По левому краю Междустр.интерва..."/>
    <w:basedOn w:val="11"/>
    <w:rsid w:val="00AD55F4"/>
    <w:pPr>
      <w:keepNext/>
      <w:widowControl w:val="0"/>
      <w:spacing w:before="240" w:after="60"/>
      <w:ind w:firstLine="0"/>
    </w:pPr>
    <w:rPr>
      <w:caps w:val="0"/>
      <w:kern w:val="32"/>
      <w:szCs w:val="20"/>
      <w:lang w:eastAsia="en-US"/>
    </w:rPr>
  </w:style>
  <w:style w:type="paragraph" w:customStyle="1" w:styleId="2ff8">
    <w:name w:val="Стиль Заголовок 2 + не полужирный По левому краю"/>
    <w:basedOn w:val="21"/>
    <w:rsid w:val="00AD55F4"/>
    <w:pPr>
      <w:keepNext w:val="0"/>
      <w:widowControl w:val="0"/>
    </w:pPr>
    <w:rPr>
      <w:rFonts w:cs="Times New Roman"/>
      <w:bCs w:val="0"/>
      <w:i w:val="0"/>
      <w:iCs w:val="0"/>
      <w:kern w:val="32"/>
      <w:sz w:val="24"/>
      <w:szCs w:val="20"/>
    </w:rPr>
  </w:style>
  <w:style w:type="paragraph" w:customStyle="1" w:styleId="21e">
    <w:name w:val="Стиль Заголовок 2 + не полужирный По левому краю1"/>
    <w:basedOn w:val="21"/>
    <w:rsid w:val="00AD55F4"/>
    <w:pPr>
      <w:keepNext w:val="0"/>
      <w:widowControl w:val="0"/>
    </w:pPr>
    <w:rPr>
      <w:rFonts w:cs="Times New Roman"/>
      <w:bCs w:val="0"/>
      <w:i w:val="0"/>
      <w:iCs w:val="0"/>
      <w:kern w:val="32"/>
      <w:sz w:val="24"/>
      <w:szCs w:val="20"/>
    </w:rPr>
  </w:style>
  <w:style w:type="paragraph" w:customStyle="1" w:styleId="1ffffc">
    <w:name w:val="маркирован_1"/>
    <w:basedOn w:val="a3"/>
    <w:rsid w:val="00AD55F4"/>
    <w:pPr>
      <w:widowControl w:val="0"/>
      <w:adjustRightInd w:val="0"/>
      <w:spacing w:line="360" w:lineRule="auto"/>
      <w:jc w:val="both"/>
      <w:textAlignment w:val="baseline"/>
    </w:pPr>
    <w:rPr>
      <w:sz w:val="28"/>
      <w:szCs w:val="28"/>
    </w:rPr>
  </w:style>
  <w:style w:type="paragraph" w:customStyle="1" w:styleId="1ffffd">
    <w:name w:val="Нумерован_1"/>
    <w:basedOn w:val="a3"/>
    <w:rsid w:val="00AD55F4"/>
    <w:pPr>
      <w:widowControl w:val="0"/>
      <w:tabs>
        <w:tab w:val="left" w:pos="720"/>
      </w:tabs>
      <w:adjustRightInd w:val="0"/>
      <w:spacing w:line="360" w:lineRule="auto"/>
      <w:ind w:left="720" w:hanging="360"/>
      <w:jc w:val="both"/>
      <w:textAlignment w:val="baseline"/>
    </w:pPr>
    <w:rPr>
      <w:sz w:val="28"/>
      <w:szCs w:val="28"/>
    </w:rPr>
  </w:style>
  <w:style w:type="paragraph" w:customStyle="1" w:styleId="1ffffe">
    <w:name w:val="марк_1"/>
    <w:basedOn w:val="a3"/>
    <w:rsid w:val="00AD55F4"/>
    <w:pPr>
      <w:widowControl w:val="0"/>
      <w:tabs>
        <w:tab w:val="left" w:pos="720"/>
      </w:tabs>
      <w:adjustRightInd w:val="0"/>
      <w:spacing w:line="360" w:lineRule="auto"/>
      <w:ind w:left="720" w:hanging="360"/>
      <w:jc w:val="both"/>
      <w:textAlignment w:val="baseline"/>
    </w:pPr>
    <w:rPr>
      <w:sz w:val="28"/>
      <w:szCs w:val="28"/>
    </w:rPr>
  </w:style>
  <w:style w:type="paragraph" w:customStyle="1" w:styleId="afffffffff1">
    <w:name w:val="Заг_глав"/>
    <w:basedOn w:val="32"/>
    <w:rsid w:val="00AD55F4"/>
    <w:pPr>
      <w:keepNext/>
      <w:widowControl w:val="0"/>
      <w:tabs>
        <w:tab w:val="left" w:pos="0"/>
      </w:tabs>
      <w:adjustRightInd w:val="0"/>
      <w:spacing w:before="120" w:beforeAutospacing="0" w:after="360" w:afterAutospacing="0" w:line="360" w:lineRule="atLeast"/>
      <w:ind w:firstLine="397"/>
      <w:contextualSpacing/>
      <w:jc w:val="center"/>
      <w:textAlignment w:val="baseline"/>
      <w:outlineLvl w:val="9"/>
    </w:pPr>
    <w:rPr>
      <w:bCs w:val="0"/>
      <w:caps/>
      <w:sz w:val="32"/>
      <w:szCs w:val="28"/>
      <w:lang w:eastAsia="en-US"/>
    </w:rPr>
  </w:style>
  <w:style w:type="paragraph" w:customStyle="1" w:styleId="afffffffff2">
    <w:name w:val="огл_гл"/>
    <w:basedOn w:val="a3"/>
    <w:rsid w:val="00AD55F4"/>
    <w:pPr>
      <w:widowControl w:val="0"/>
      <w:adjustRightInd w:val="0"/>
      <w:spacing w:line="360" w:lineRule="auto"/>
      <w:ind w:left="794" w:hanging="794"/>
      <w:jc w:val="both"/>
      <w:textAlignment w:val="baseline"/>
    </w:pPr>
    <w:rPr>
      <w:bCs/>
      <w:sz w:val="28"/>
      <w:szCs w:val="28"/>
    </w:rPr>
  </w:style>
  <w:style w:type="paragraph" w:customStyle="1" w:styleId="afffffffff3">
    <w:name w:val="Стиль параг_огл + По левому краю"/>
    <w:basedOn w:val="affffff4"/>
    <w:rsid w:val="00AD55F4"/>
    <w:pPr>
      <w:widowControl w:val="0"/>
      <w:adjustRightInd w:val="0"/>
      <w:spacing w:line="360" w:lineRule="auto"/>
      <w:ind w:left="794"/>
      <w:textAlignment w:val="baseline"/>
    </w:pPr>
    <w:rPr>
      <w:sz w:val="28"/>
      <w:lang w:eastAsia="ru-RU"/>
    </w:rPr>
  </w:style>
  <w:style w:type="paragraph" w:customStyle="1" w:styleId="afffffffff4">
    <w:name w:val="Наш стиль"/>
    <w:basedOn w:val="a3"/>
    <w:rsid w:val="00AD55F4"/>
    <w:pPr>
      <w:spacing w:line="360" w:lineRule="auto"/>
      <w:ind w:firstLine="720"/>
    </w:pPr>
    <w:rPr>
      <w:szCs w:val="20"/>
    </w:rPr>
  </w:style>
  <w:style w:type="character" w:customStyle="1" w:styleId="331">
    <w:name w:val="Знак3 Знак Знак3"/>
    <w:rsid w:val="00AD55F4"/>
    <w:rPr>
      <w:rFonts w:ascii="Times New Roman" w:eastAsia="Times New Roman" w:hAnsi="Times New Roman"/>
      <w:lang w:eastAsia="en-US"/>
    </w:rPr>
  </w:style>
  <w:style w:type="character" w:customStyle="1" w:styleId="FontStyle278">
    <w:name w:val="Font Style278"/>
    <w:rsid w:val="00AD55F4"/>
    <w:rPr>
      <w:rFonts w:ascii="Times New Roman" w:hAnsi="Times New Roman"/>
      <w:color w:val="000000"/>
      <w:sz w:val="22"/>
    </w:rPr>
  </w:style>
  <w:style w:type="character" w:customStyle="1" w:styleId="2110">
    <w:name w:val="Знак Знак211"/>
    <w:locked/>
    <w:rsid w:val="00AD55F4"/>
    <w:rPr>
      <w:b/>
      <w:sz w:val="28"/>
      <w:lang w:val="ru-RU" w:eastAsia="ru-RU"/>
    </w:rPr>
  </w:style>
  <w:style w:type="character" w:customStyle="1" w:styleId="414">
    <w:name w:val="Знак Знак41"/>
    <w:locked/>
    <w:rsid w:val="00AD55F4"/>
    <w:rPr>
      <w:rFonts w:ascii="Arial" w:hAnsi="Arial"/>
      <w:b/>
      <w:i/>
      <w:sz w:val="28"/>
      <w:lang w:val="ru-RU" w:eastAsia="en-US"/>
    </w:rPr>
  </w:style>
  <w:style w:type="character" w:customStyle="1" w:styleId="4011">
    <w:name w:val="Знак Знак401"/>
    <w:locked/>
    <w:rsid w:val="00AD55F4"/>
    <w:rPr>
      <w:b/>
      <w:sz w:val="27"/>
      <w:lang w:val="ru-RU" w:eastAsia="ru-RU"/>
    </w:rPr>
  </w:style>
  <w:style w:type="character" w:customStyle="1" w:styleId="3910">
    <w:name w:val="Знак Знак391"/>
    <w:locked/>
    <w:rsid w:val="00AD55F4"/>
    <w:rPr>
      <w:b/>
      <w:sz w:val="28"/>
      <w:lang w:val="ru-RU" w:eastAsia="ru-RU"/>
    </w:rPr>
  </w:style>
  <w:style w:type="character" w:customStyle="1" w:styleId="3810">
    <w:name w:val="Знак Знак381"/>
    <w:locked/>
    <w:rsid w:val="00AD55F4"/>
    <w:rPr>
      <w:b/>
      <w:i/>
      <w:sz w:val="26"/>
      <w:lang w:val="ru-RU" w:eastAsia="ru-RU"/>
    </w:rPr>
  </w:style>
  <w:style w:type="character" w:customStyle="1" w:styleId="3710">
    <w:name w:val="Знак Знак371"/>
    <w:locked/>
    <w:rsid w:val="00AD55F4"/>
    <w:rPr>
      <w:sz w:val="24"/>
      <w:lang w:val="ru-RU" w:eastAsia="ru-RU"/>
    </w:rPr>
  </w:style>
  <w:style w:type="character" w:customStyle="1" w:styleId="3610">
    <w:name w:val="Знак Знак361"/>
    <w:locked/>
    <w:rsid w:val="00AD55F4"/>
    <w:rPr>
      <w:sz w:val="24"/>
      <w:lang w:val="ru-RU" w:eastAsia="ru-RU"/>
    </w:rPr>
  </w:style>
  <w:style w:type="character" w:customStyle="1" w:styleId="3510">
    <w:name w:val="Знак Знак351"/>
    <w:locked/>
    <w:rsid w:val="00AD55F4"/>
    <w:rPr>
      <w:i/>
      <w:sz w:val="24"/>
      <w:lang w:val="ru-RU" w:eastAsia="ru-RU"/>
    </w:rPr>
  </w:style>
  <w:style w:type="character" w:customStyle="1" w:styleId="3410">
    <w:name w:val="Знак Знак341"/>
    <w:locked/>
    <w:rsid w:val="00AD55F4"/>
    <w:rPr>
      <w:rFonts w:ascii="Arial" w:hAnsi="Arial"/>
      <w:sz w:val="22"/>
      <w:lang w:val="ru-RU" w:eastAsia="ru-RU"/>
    </w:rPr>
  </w:style>
  <w:style w:type="character" w:customStyle="1" w:styleId="3310">
    <w:name w:val="Знак Знак331"/>
    <w:locked/>
    <w:rsid w:val="00AD55F4"/>
    <w:rPr>
      <w:rFonts w:ascii="Courier New" w:hAnsi="Courier New"/>
      <w:lang w:val="ru-RU" w:eastAsia="ru-RU"/>
    </w:rPr>
  </w:style>
  <w:style w:type="character" w:customStyle="1" w:styleId="3210">
    <w:name w:val="Знак Знак321"/>
    <w:locked/>
    <w:rsid w:val="00AD55F4"/>
    <w:rPr>
      <w:lang w:val="ru-RU" w:eastAsia="ru-RU"/>
    </w:rPr>
  </w:style>
  <w:style w:type="character" w:customStyle="1" w:styleId="3110">
    <w:name w:val="Знак Знак311"/>
    <w:locked/>
    <w:rsid w:val="00AD55F4"/>
    <w:rPr>
      <w:sz w:val="24"/>
      <w:lang w:val="ru-RU" w:eastAsia="ru-RU"/>
    </w:rPr>
  </w:style>
  <w:style w:type="character" w:customStyle="1" w:styleId="1fffff">
    <w:name w:val="Знак1 Знак Знак"/>
    <w:locked/>
    <w:rsid w:val="00AD55F4"/>
    <w:rPr>
      <w:sz w:val="24"/>
      <w:lang w:val="ru-RU" w:eastAsia="ru-RU"/>
    </w:rPr>
  </w:style>
  <w:style w:type="character" w:customStyle="1" w:styleId="191">
    <w:name w:val="Знак Знак191"/>
    <w:locked/>
    <w:rsid w:val="00AD55F4"/>
    <w:rPr>
      <w:sz w:val="24"/>
      <w:lang w:val="en-US" w:eastAsia="ru-RU"/>
    </w:rPr>
  </w:style>
  <w:style w:type="character" w:customStyle="1" w:styleId="1411">
    <w:name w:val="Знак Знак141"/>
    <w:locked/>
    <w:rsid w:val="00AD55F4"/>
    <w:rPr>
      <w:rFonts w:ascii="Cambria" w:hAnsi="Cambria"/>
      <w:i/>
      <w:color w:val="4F81BD"/>
      <w:spacing w:val="15"/>
      <w:sz w:val="24"/>
      <w:lang w:val="ru-RU" w:eastAsia="ru-RU"/>
    </w:rPr>
  </w:style>
  <w:style w:type="character" w:customStyle="1" w:styleId="1210">
    <w:name w:val="Знак Знак121"/>
    <w:locked/>
    <w:rsid w:val="00AD55F4"/>
    <w:rPr>
      <w:rFonts w:ascii="PragmaticaCTT" w:hAnsi="PragmaticaCTT"/>
      <w:sz w:val="24"/>
      <w:lang w:val="ru-RU" w:eastAsia="ru-RU"/>
    </w:rPr>
  </w:style>
  <w:style w:type="character" w:customStyle="1" w:styleId="2210">
    <w:name w:val="Знак Знак221"/>
    <w:locked/>
    <w:rsid w:val="00AD55F4"/>
    <w:rPr>
      <w:color w:val="000000"/>
      <w:sz w:val="24"/>
      <w:lang w:val="ru-RU" w:eastAsia="ru-RU"/>
    </w:rPr>
  </w:style>
  <w:style w:type="character" w:customStyle="1" w:styleId="291">
    <w:name w:val="Знак Знак291"/>
    <w:locked/>
    <w:rsid w:val="00AD55F4"/>
    <w:rPr>
      <w:sz w:val="16"/>
      <w:lang w:val="ru-RU" w:eastAsia="ru-RU"/>
    </w:rPr>
  </w:style>
  <w:style w:type="character" w:customStyle="1" w:styleId="251">
    <w:name w:val="Знак Знак251"/>
    <w:locked/>
    <w:rsid w:val="00AD55F4"/>
    <w:rPr>
      <w:sz w:val="24"/>
      <w:lang w:val="ru-RU" w:eastAsia="ru-RU"/>
    </w:rPr>
  </w:style>
  <w:style w:type="character" w:customStyle="1" w:styleId="281">
    <w:name w:val="Знак Знак281"/>
    <w:locked/>
    <w:rsid w:val="00AD55F4"/>
    <w:rPr>
      <w:sz w:val="16"/>
      <w:lang w:val="ru-RU" w:eastAsia="ru-RU"/>
    </w:rPr>
  </w:style>
  <w:style w:type="character" w:customStyle="1" w:styleId="2710">
    <w:name w:val="Знак Знак271"/>
    <w:locked/>
    <w:rsid w:val="00AD55F4"/>
    <w:rPr>
      <w:rFonts w:ascii="Courier New" w:hAnsi="Courier New"/>
      <w:lang w:val="ru-RU" w:eastAsia="ru-RU"/>
    </w:rPr>
  </w:style>
  <w:style w:type="character" w:customStyle="1" w:styleId="181">
    <w:name w:val="Знак Знак181"/>
    <w:locked/>
    <w:rsid w:val="00AD55F4"/>
    <w:rPr>
      <w:b/>
      <w:lang w:val="ru-RU" w:eastAsia="ru-RU"/>
    </w:rPr>
  </w:style>
  <w:style w:type="character" w:customStyle="1" w:styleId="201">
    <w:name w:val="Знак Знак201"/>
    <w:locked/>
    <w:rsid w:val="00AD55F4"/>
    <w:rPr>
      <w:rFonts w:ascii="Tahoma" w:hAnsi="Tahoma"/>
      <w:sz w:val="16"/>
      <w:lang w:val="ru-RU" w:eastAsia="ru-RU"/>
    </w:rPr>
  </w:style>
  <w:style w:type="paragraph" w:customStyle="1" w:styleId="2ff9">
    <w:name w:val="Знак Знак Знак Знак Знак Знак2"/>
    <w:basedOn w:val="a3"/>
    <w:rsid w:val="00AD55F4"/>
    <w:pPr>
      <w:tabs>
        <w:tab w:val="left" w:pos="643"/>
      </w:tabs>
      <w:spacing w:after="160" w:line="240" w:lineRule="exact"/>
    </w:pPr>
    <w:rPr>
      <w:rFonts w:ascii="Verdana" w:hAnsi="Verdana" w:cs="Verdana"/>
      <w:sz w:val="20"/>
      <w:szCs w:val="20"/>
      <w:lang w:val="en-US" w:eastAsia="en-US"/>
    </w:rPr>
  </w:style>
  <w:style w:type="character" w:customStyle="1" w:styleId="2ffa">
    <w:name w:val="Цитата 2 Знак"/>
    <w:link w:val="2ffb"/>
    <w:locked/>
    <w:rsid w:val="00AD55F4"/>
    <w:rPr>
      <w:i/>
      <w:color w:val="000000"/>
      <w:sz w:val="24"/>
      <w:lang w:eastAsia="ru-RU"/>
    </w:rPr>
  </w:style>
  <w:style w:type="paragraph" w:styleId="2ffb">
    <w:name w:val="Quote"/>
    <w:basedOn w:val="a3"/>
    <w:next w:val="a3"/>
    <w:link w:val="2ffa"/>
    <w:qFormat/>
    <w:rsid w:val="00AD55F4"/>
    <w:rPr>
      <w:rFonts w:asciiTheme="minorHAnsi" w:eastAsiaTheme="minorHAnsi" w:hAnsiTheme="minorHAnsi" w:cstheme="minorBidi"/>
      <w:i/>
      <w:color w:val="000000"/>
      <w:szCs w:val="22"/>
    </w:rPr>
  </w:style>
  <w:style w:type="character" w:customStyle="1" w:styleId="21f">
    <w:name w:val="Цитата 2 Знак1"/>
    <w:basedOn w:val="a4"/>
    <w:rsid w:val="00AD55F4"/>
    <w:rPr>
      <w:rFonts w:ascii="Times New Roman" w:eastAsia="Times New Roman" w:hAnsi="Times New Roman" w:cs="Times New Roman"/>
      <w:i/>
      <w:iCs/>
      <w:color w:val="404040" w:themeColor="text1" w:themeTint="BF"/>
      <w:sz w:val="24"/>
      <w:szCs w:val="24"/>
      <w:lang w:eastAsia="ru-RU"/>
    </w:rPr>
  </w:style>
  <w:style w:type="paragraph" w:customStyle="1" w:styleId="2123">
    <w:name w:val="Стиль Заголовок 2 + Перед:  12 пт После:  3 пт"/>
    <w:basedOn w:val="21"/>
    <w:rsid w:val="00AD55F4"/>
    <w:rPr>
      <w:rFonts w:cs="Times New Roman"/>
      <w:i w:val="0"/>
      <w:sz w:val="24"/>
      <w:szCs w:val="20"/>
      <w:lang w:eastAsia="ru-RU"/>
    </w:rPr>
  </w:style>
  <w:style w:type="paragraph" w:customStyle="1" w:styleId="msolistparagraph0">
    <w:name w:val="msolistparagraph"/>
    <w:basedOn w:val="a3"/>
    <w:rsid w:val="00AD55F4"/>
    <w:pPr>
      <w:spacing w:line="312" w:lineRule="auto"/>
      <w:ind w:left="720" w:firstLine="454"/>
      <w:contextualSpacing/>
      <w:jc w:val="both"/>
    </w:pPr>
  </w:style>
  <w:style w:type="character" w:customStyle="1" w:styleId="afffffffff5">
    <w:name w:val="ВЭС отступ Знак"/>
    <w:link w:val="afffffffff6"/>
    <w:locked/>
    <w:rsid w:val="00AD55F4"/>
    <w:rPr>
      <w:color w:val="000000"/>
      <w:sz w:val="24"/>
    </w:rPr>
  </w:style>
  <w:style w:type="paragraph" w:customStyle="1" w:styleId="afffffffff6">
    <w:name w:val="ВЭС отступ"/>
    <w:basedOn w:val="a3"/>
    <w:link w:val="afffffffff5"/>
    <w:rsid w:val="00AD55F4"/>
    <w:pPr>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1"/>
    <w:rsid w:val="00AD55F4"/>
    <w:pPr>
      <w:tabs>
        <w:tab w:val="left" w:pos="360"/>
      </w:tabs>
      <w:spacing w:before="120" w:after="120"/>
    </w:pPr>
    <w:rPr>
      <w:rFonts w:cs="Times New Roman"/>
      <w:i w:val="0"/>
      <w:iCs w:val="0"/>
      <w:kern w:val="32"/>
      <w:sz w:val="24"/>
      <w:szCs w:val="20"/>
      <w:lang w:eastAsia="ru-RU"/>
    </w:rPr>
  </w:style>
  <w:style w:type="paragraph" w:customStyle="1" w:styleId="2ffc">
    <w:name w:val="2"/>
    <w:basedOn w:val="a3"/>
    <w:rsid w:val="00AD55F4"/>
    <w:pPr>
      <w:spacing w:after="160" w:line="240" w:lineRule="exact"/>
    </w:pPr>
    <w:rPr>
      <w:rFonts w:ascii="Verdana" w:hAnsi="Verdana"/>
      <w:lang w:val="en-US" w:eastAsia="en-US"/>
    </w:rPr>
  </w:style>
  <w:style w:type="paragraph" w:customStyle="1" w:styleId="Li">
    <w:name w:val="Li"/>
    <w:basedOn w:val="a3"/>
    <w:rsid w:val="00AD55F4"/>
    <w:pPr>
      <w:shd w:val="clear" w:color="auto" w:fill="FFFFFF"/>
      <w:suppressAutoHyphens/>
    </w:pPr>
    <w:rPr>
      <w:lang w:eastAsia="ar-SA"/>
    </w:rPr>
  </w:style>
  <w:style w:type="paragraph" w:customStyle="1" w:styleId="afffffffff7">
    <w:name w:val="Название оглавления"/>
    <w:rsid w:val="00AD55F4"/>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fff8">
    <w:name w:val="список с тире"/>
    <w:basedOn w:val="a3"/>
    <w:rsid w:val="00AD55F4"/>
    <w:pPr>
      <w:tabs>
        <w:tab w:val="left" w:pos="1354"/>
      </w:tabs>
      <w:autoSpaceDE w:val="0"/>
      <w:autoSpaceDN w:val="0"/>
      <w:adjustRightInd w:val="0"/>
      <w:spacing w:before="120"/>
      <w:ind w:left="1354" w:hanging="360"/>
      <w:jc w:val="both"/>
    </w:pPr>
    <w:rPr>
      <w:rFonts w:cs="Arial"/>
      <w:color w:val="000000"/>
      <w:szCs w:val="28"/>
    </w:rPr>
  </w:style>
  <w:style w:type="paragraph" w:customStyle="1" w:styleId="notabstyle">
    <w:name w:val="no_tab style"/>
    <w:basedOn w:val="a3"/>
    <w:rsid w:val="00AD55F4"/>
    <w:pPr>
      <w:jc w:val="both"/>
    </w:pPr>
    <w:rPr>
      <w:kern w:val="28"/>
      <w:szCs w:val="20"/>
    </w:rPr>
  </w:style>
  <w:style w:type="paragraph" w:customStyle="1" w:styleId="Tst-question">
    <w:name w:val="Tst-question"/>
    <w:basedOn w:val="a3"/>
    <w:rsid w:val="00AD55F4"/>
    <w:pPr>
      <w:numPr>
        <w:numId w:val="18"/>
      </w:numPr>
      <w:tabs>
        <w:tab w:val="clear" w:pos="357"/>
        <w:tab w:val="left" w:pos="360"/>
      </w:tabs>
      <w:jc w:val="both"/>
    </w:pPr>
    <w:rPr>
      <w:kern w:val="28"/>
      <w:szCs w:val="20"/>
    </w:rPr>
  </w:style>
  <w:style w:type="paragraph" w:customStyle="1" w:styleId="Tst10">
    <w:name w:val="Tst_1"/>
    <w:basedOn w:val="notabstyle"/>
    <w:rsid w:val="00AD55F4"/>
    <w:pPr>
      <w:tabs>
        <w:tab w:val="left" w:pos="720"/>
      </w:tabs>
      <w:ind w:left="720" w:hanging="360"/>
    </w:pPr>
  </w:style>
  <w:style w:type="paragraph" w:customStyle="1" w:styleId="afffffffff9">
    <w:name w:val="УПЛОТНЕННЫЙ"/>
    <w:basedOn w:val="a3"/>
    <w:rsid w:val="00AD55F4"/>
    <w:pPr>
      <w:ind w:firstLine="720"/>
      <w:jc w:val="both"/>
    </w:pPr>
    <w:rPr>
      <w:spacing w:val="-4"/>
      <w:sz w:val="28"/>
      <w:szCs w:val="20"/>
    </w:rPr>
  </w:style>
  <w:style w:type="paragraph" w:customStyle="1" w:styleId="afffffffffa">
    <w:name w:val="ОСНОВНОЙ"/>
    <w:basedOn w:val="a3"/>
    <w:rsid w:val="00AD55F4"/>
    <w:pPr>
      <w:autoSpaceDE w:val="0"/>
      <w:autoSpaceDN w:val="0"/>
      <w:adjustRightInd w:val="0"/>
      <w:ind w:firstLine="720"/>
      <w:jc w:val="both"/>
    </w:pPr>
    <w:rPr>
      <w:sz w:val="28"/>
      <w:szCs w:val="20"/>
    </w:rPr>
  </w:style>
  <w:style w:type="paragraph" w:customStyle="1" w:styleId="simple">
    <w:name w:val="simple"/>
    <w:basedOn w:val="a3"/>
    <w:rsid w:val="00AD55F4"/>
    <w:pPr>
      <w:spacing w:before="100" w:beforeAutospacing="1" w:after="100" w:afterAutospacing="1"/>
    </w:pPr>
  </w:style>
  <w:style w:type="paragraph" w:customStyle="1" w:styleId="uj">
    <w:name w:val="uj"/>
    <w:basedOn w:val="a3"/>
    <w:rsid w:val="00AD55F4"/>
    <w:pPr>
      <w:spacing w:before="100" w:beforeAutospacing="1" w:after="100" w:afterAutospacing="1"/>
    </w:pPr>
  </w:style>
  <w:style w:type="paragraph" w:customStyle="1" w:styleId="a4cxspmiddle">
    <w:name w:val="a4cxspmiddle"/>
    <w:basedOn w:val="a3"/>
    <w:rsid w:val="00AD55F4"/>
    <w:pPr>
      <w:spacing w:before="100" w:beforeAutospacing="1" w:after="100" w:afterAutospacing="1"/>
    </w:pPr>
    <w:rPr>
      <w:color w:val="000000"/>
    </w:rPr>
  </w:style>
  <w:style w:type="paragraph" w:customStyle="1" w:styleId="Style56">
    <w:name w:val="Style56"/>
    <w:basedOn w:val="a3"/>
    <w:rsid w:val="00AD55F4"/>
    <w:pPr>
      <w:widowControl w:val="0"/>
      <w:autoSpaceDE w:val="0"/>
      <w:autoSpaceDN w:val="0"/>
      <w:adjustRightInd w:val="0"/>
      <w:spacing w:line="194" w:lineRule="exact"/>
    </w:pPr>
  </w:style>
  <w:style w:type="paragraph" w:customStyle="1" w:styleId="otstup">
    <w:name w:val="otstup"/>
    <w:basedOn w:val="a3"/>
    <w:rsid w:val="00AD55F4"/>
    <w:pPr>
      <w:spacing w:before="100" w:beforeAutospacing="1" w:after="100" w:afterAutospacing="1"/>
    </w:pPr>
  </w:style>
  <w:style w:type="paragraph" w:customStyle="1" w:styleId="1fffff0">
    <w:name w:val="Схема документа1"/>
    <w:basedOn w:val="a3"/>
    <w:rsid w:val="00AD55F4"/>
    <w:pPr>
      <w:shd w:val="clear" w:color="auto" w:fill="000080"/>
    </w:pPr>
    <w:rPr>
      <w:rFonts w:ascii="Tahoma" w:hAnsi="Tahoma" w:cs="Tahoma"/>
      <w:sz w:val="20"/>
      <w:szCs w:val="20"/>
      <w:lang w:eastAsia="zh-CN"/>
    </w:rPr>
  </w:style>
  <w:style w:type="paragraph" w:customStyle="1" w:styleId="BodyText1">
    <w:name w:val="Body Text1"/>
    <w:basedOn w:val="Normal1"/>
    <w:rsid w:val="00AD55F4"/>
    <w:pPr>
      <w:widowControl/>
      <w:spacing w:line="360" w:lineRule="auto"/>
    </w:pPr>
    <w:rPr>
      <w:sz w:val="24"/>
    </w:rPr>
  </w:style>
  <w:style w:type="paragraph" w:customStyle="1" w:styleId="BodyText211">
    <w:name w:val="Body Text 211"/>
    <w:basedOn w:val="a3"/>
    <w:rsid w:val="00AD55F4"/>
    <w:pPr>
      <w:spacing w:line="360" w:lineRule="auto"/>
      <w:jc w:val="both"/>
    </w:pPr>
    <w:rPr>
      <w:szCs w:val="20"/>
    </w:rPr>
  </w:style>
  <w:style w:type="paragraph" w:customStyle="1" w:styleId="ListParagraph1">
    <w:name w:val="List Paragraph1"/>
    <w:basedOn w:val="a3"/>
    <w:link w:val="ListParagraphChar1"/>
    <w:rsid w:val="00AD55F4"/>
    <w:pPr>
      <w:spacing w:after="200" w:line="276" w:lineRule="auto"/>
      <w:ind w:left="720"/>
      <w:contextualSpacing/>
    </w:pPr>
    <w:rPr>
      <w:rFonts w:ascii="Calibri" w:hAnsi="Calibri"/>
      <w:sz w:val="22"/>
      <w:szCs w:val="22"/>
    </w:rPr>
  </w:style>
  <w:style w:type="character" w:customStyle="1" w:styleId="ListParagraphChar1">
    <w:name w:val="List Paragraph Char1"/>
    <w:link w:val="ListParagraph1"/>
    <w:locked/>
    <w:rsid w:val="00AD55F4"/>
    <w:rPr>
      <w:rFonts w:ascii="Calibri" w:eastAsia="Times New Roman" w:hAnsi="Calibri" w:cs="Times New Roman"/>
      <w:lang w:eastAsia="ru-RU"/>
    </w:rPr>
  </w:style>
  <w:style w:type="paragraph" w:customStyle="1" w:styleId="BodyText31">
    <w:name w:val="Body Text 31"/>
    <w:basedOn w:val="Normal1"/>
    <w:rsid w:val="00AD55F4"/>
    <w:pPr>
      <w:widowControl/>
      <w:jc w:val="both"/>
    </w:pPr>
    <w:rPr>
      <w:i/>
      <w:sz w:val="26"/>
    </w:rPr>
  </w:style>
  <w:style w:type="character" w:customStyle="1" w:styleId="1010">
    <w:name w:val="Знак Знак101"/>
    <w:locked/>
    <w:rsid w:val="00AD55F4"/>
    <w:rPr>
      <w:rFonts w:ascii="PragmaticaCTT" w:hAnsi="PragmaticaCTT"/>
      <w:sz w:val="24"/>
      <w:lang w:val="ru-RU" w:eastAsia="ru-RU"/>
    </w:rPr>
  </w:style>
  <w:style w:type="character" w:customStyle="1" w:styleId="4110">
    <w:name w:val="Знак Знак411"/>
    <w:locked/>
    <w:rsid w:val="00AD55F4"/>
    <w:rPr>
      <w:rFonts w:ascii="Arial" w:hAnsi="Arial"/>
      <w:b/>
      <w:i/>
      <w:sz w:val="28"/>
      <w:lang w:val="ru-RU" w:eastAsia="en-US"/>
    </w:rPr>
  </w:style>
  <w:style w:type="character" w:customStyle="1" w:styleId="1100">
    <w:name w:val="Знак Знак110"/>
    <w:rsid w:val="00AD55F4"/>
    <w:rPr>
      <w:rFonts w:ascii="Arial" w:hAnsi="Arial"/>
      <w:b/>
      <w:sz w:val="36"/>
      <w:lang w:val="ru-RU" w:eastAsia="en-US"/>
    </w:rPr>
  </w:style>
  <w:style w:type="character" w:customStyle="1" w:styleId="415">
    <w:name w:val="Заголовок 4 Знак1"/>
    <w:locked/>
    <w:rsid w:val="00AD55F4"/>
    <w:rPr>
      <w:rFonts w:ascii="Times New Roman" w:eastAsia="Times New Roman" w:hAnsi="Times New Roman"/>
      <w:b/>
      <w:sz w:val="28"/>
      <w:lang w:eastAsia="ru-RU"/>
    </w:rPr>
  </w:style>
  <w:style w:type="character" w:styleId="afffffffffb">
    <w:name w:val="Intense Emphasis"/>
    <w:qFormat/>
    <w:rsid w:val="00AD55F4"/>
    <w:rPr>
      <w:b/>
      <w:i/>
      <w:color w:val="4F81BD"/>
    </w:rPr>
  </w:style>
  <w:style w:type="character" w:styleId="afffffffffc">
    <w:name w:val="Subtle Reference"/>
    <w:qFormat/>
    <w:rsid w:val="00AD55F4"/>
    <w:rPr>
      <w:smallCaps/>
      <w:color w:val="C0504D"/>
      <w:u w:val="single"/>
    </w:rPr>
  </w:style>
  <w:style w:type="character" w:styleId="afffffffffd">
    <w:name w:val="Intense Reference"/>
    <w:qFormat/>
    <w:rsid w:val="00AD55F4"/>
    <w:rPr>
      <w:b/>
      <w:smallCaps/>
      <w:color w:val="C0504D"/>
      <w:spacing w:val="5"/>
      <w:u w:val="single"/>
    </w:rPr>
  </w:style>
  <w:style w:type="character" w:styleId="afffffffffe">
    <w:name w:val="Book Title"/>
    <w:qFormat/>
    <w:rsid w:val="00AD55F4"/>
    <w:rPr>
      <w:b/>
      <w:smallCaps/>
      <w:spacing w:val="5"/>
    </w:rPr>
  </w:style>
  <w:style w:type="character" w:customStyle="1" w:styleId="612">
    <w:name w:val="Заголовок 6 Знак1"/>
    <w:rsid w:val="00AD55F4"/>
    <w:rPr>
      <w:b/>
      <w:sz w:val="22"/>
      <w:lang w:val="ru-RU" w:eastAsia="ru-RU"/>
    </w:rPr>
  </w:style>
  <w:style w:type="character" w:customStyle="1" w:styleId="712">
    <w:name w:val="Заголовок 7 Знак1"/>
    <w:rsid w:val="00AD55F4"/>
    <w:rPr>
      <w:sz w:val="24"/>
      <w:lang w:val="ru-RU" w:eastAsia="ru-RU"/>
    </w:rPr>
  </w:style>
  <w:style w:type="character" w:customStyle="1" w:styleId="813">
    <w:name w:val="Заголовок 8 Знак1"/>
    <w:rsid w:val="00AD55F4"/>
    <w:rPr>
      <w:rFonts w:ascii="Calibri" w:hAnsi="Calibri"/>
      <w:i/>
      <w:sz w:val="24"/>
      <w:lang w:val="ru-RU" w:eastAsia="en-US"/>
    </w:rPr>
  </w:style>
  <w:style w:type="character" w:customStyle="1" w:styleId="911">
    <w:name w:val="Заголовок 9 Знак1"/>
    <w:rsid w:val="00AD55F4"/>
    <w:rPr>
      <w:rFonts w:ascii="Arial" w:hAnsi="Arial"/>
      <w:sz w:val="22"/>
      <w:lang w:val="ru-RU" w:eastAsia="ru-RU"/>
    </w:rPr>
  </w:style>
  <w:style w:type="character" w:customStyle="1" w:styleId="tbb121">
    <w:name w:val="tbb121"/>
    <w:rsid w:val="00AD55F4"/>
    <w:rPr>
      <w:rFonts w:ascii="Arial" w:hAnsi="Arial"/>
      <w:b/>
      <w:color w:val="000000"/>
      <w:sz w:val="18"/>
      <w:u w:val="none"/>
    </w:rPr>
  </w:style>
  <w:style w:type="character" w:customStyle="1" w:styleId="tbl121">
    <w:name w:val="tbl121"/>
    <w:rsid w:val="00AD55F4"/>
    <w:rPr>
      <w:rFonts w:ascii="Tahoma" w:hAnsi="Tahoma"/>
      <w:color w:val="000000"/>
      <w:sz w:val="18"/>
      <w:u w:val="none"/>
    </w:rPr>
  </w:style>
  <w:style w:type="character" w:customStyle="1" w:styleId="em11">
    <w:name w:val="em11"/>
    <w:rsid w:val="00AD55F4"/>
    <w:rPr>
      <w:b/>
      <w:sz w:val="24"/>
    </w:rPr>
  </w:style>
  <w:style w:type="character" w:customStyle="1" w:styleId="8pt">
    <w:name w:val="Основной текст + 8 pt"/>
    <w:rsid w:val="00AD55F4"/>
    <w:rPr>
      <w:rFonts w:ascii="Times New Roman" w:eastAsia="Times New Roman" w:hAnsi="Times New Roman"/>
      <w:spacing w:val="0"/>
      <w:sz w:val="16"/>
    </w:rPr>
  </w:style>
  <w:style w:type="character" w:customStyle="1" w:styleId="7pt">
    <w:name w:val="Основной текст + 7 pt"/>
    <w:rsid w:val="00AD55F4"/>
    <w:rPr>
      <w:rFonts w:ascii="Times New Roman" w:eastAsia="Times New Roman" w:hAnsi="Times New Roman"/>
      <w:spacing w:val="0"/>
      <w:sz w:val="14"/>
    </w:rPr>
  </w:style>
  <w:style w:type="character" w:customStyle="1" w:styleId="10pt0">
    <w:name w:val="Основной текст + 10 pt"/>
    <w:rsid w:val="00AD55F4"/>
    <w:rPr>
      <w:rFonts w:ascii="Times New Roman" w:eastAsia="Times New Roman" w:hAnsi="Times New Roman"/>
      <w:b/>
      <w:spacing w:val="0"/>
      <w:sz w:val="20"/>
    </w:rPr>
  </w:style>
  <w:style w:type="character" w:customStyle="1" w:styleId="5pt">
    <w:name w:val="Основной текст + 5 pt"/>
    <w:rsid w:val="00AD55F4"/>
    <w:rPr>
      <w:rFonts w:ascii="Times New Roman" w:eastAsia="Times New Roman" w:hAnsi="Times New Roman"/>
      <w:spacing w:val="10"/>
      <w:sz w:val="10"/>
    </w:rPr>
  </w:style>
  <w:style w:type="character" w:customStyle="1" w:styleId="9pt">
    <w:name w:val="Основной текст + 9 pt"/>
    <w:rsid w:val="00AD55F4"/>
    <w:rPr>
      <w:rFonts w:ascii="Times New Roman" w:eastAsia="Times New Roman" w:hAnsi="Times New Roman"/>
      <w:spacing w:val="0"/>
      <w:sz w:val="18"/>
    </w:rPr>
  </w:style>
  <w:style w:type="character" w:customStyle="1" w:styleId="TimesNewRoman0">
    <w:name w:val="Основной текст + Times New Roman"/>
    <w:rsid w:val="00AD55F4"/>
    <w:rPr>
      <w:rFonts w:ascii="Times New Roman" w:eastAsia="Times New Roman" w:hAnsi="Times New Roman"/>
      <w:spacing w:val="0"/>
      <w:sz w:val="21"/>
    </w:rPr>
  </w:style>
  <w:style w:type="character" w:customStyle="1" w:styleId="WW-9pt">
    <w:name w:val="WW-Основной текст + 9 pt"/>
    <w:rsid w:val="00AD55F4"/>
    <w:rPr>
      <w:rFonts w:ascii="Times New Roman" w:eastAsia="Times New Roman" w:hAnsi="Times New Roman"/>
      <w:spacing w:val="0"/>
      <w:sz w:val="18"/>
    </w:rPr>
  </w:style>
  <w:style w:type="character" w:customStyle="1" w:styleId="FontStyle124">
    <w:name w:val="Font Style124"/>
    <w:rsid w:val="00AD55F4"/>
    <w:rPr>
      <w:rFonts w:ascii="Times New Roman" w:hAnsi="Times New Roman"/>
      <w:b/>
      <w:sz w:val="18"/>
    </w:rPr>
  </w:style>
  <w:style w:type="character" w:customStyle="1" w:styleId="red">
    <w:name w:val="red"/>
    <w:rsid w:val="00AD55F4"/>
    <w:rPr>
      <w:rFonts w:cs="Times New Roman"/>
    </w:rPr>
  </w:style>
  <w:style w:type="character" w:customStyle="1" w:styleId="msosubtleemphasis0">
    <w:name w:val="msosubtleemphasis"/>
    <w:rsid w:val="00AD55F4"/>
    <w:rPr>
      <w:i/>
      <w:color w:val="808080"/>
    </w:rPr>
  </w:style>
  <w:style w:type="character" w:customStyle="1" w:styleId="FontStyle120">
    <w:name w:val="Font Style120"/>
    <w:rsid w:val="00AD55F4"/>
    <w:rPr>
      <w:rFonts w:ascii="Times New Roman" w:hAnsi="Times New Roman"/>
      <w:b/>
      <w:sz w:val="26"/>
    </w:rPr>
  </w:style>
  <w:style w:type="character" w:customStyle="1" w:styleId="FontStyle121">
    <w:name w:val="Font Style121"/>
    <w:rsid w:val="00AD55F4"/>
    <w:rPr>
      <w:rFonts w:ascii="Times New Roman" w:hAnsi="Times New Roman"/>
      <w:sz w:val="26"/>
    </w:rPr>
  </w:style>
  <w:style w:type="paragraph" w:customStyle="1" w:styleId="3f6">
    <w:name w:val="Знак Знак Знак Знак Знак Знак Знак Знак Знак Знак Знак Знак Знак3"/>
    <w:basedOn w:val="a3"/>
    <w:rsid w:val="00AD55F4"/>
    <w:pPr>
      <w:spacing w:after="160" w:line="240" w:lineRule="exact"/>
    </w:pPr>
    <w:rPr>
      <w:rFonts w:ascii="Verdana" w:hAnsi="Verdana"/>
      <w:lang w:val="en-US" w:eastAsia="en-US"/>
    </w:rPr>
  </w:style>
  <w:style w:type="character" w:customStyle="1" w:styleId="font0">
    <w:name w:val="font0"/>
    <w:rsid w:val="00AD55F4"/>
    <w:rPr>
      <w:rFonts w:cs="Times New Roman"/>
    </w:rPr>
  </w:style>
  <w:style w:type="character" w:customStyle="1" w:styleId="s3">
    <w:name w:val="s3"/>
    <w:rsid w:val="00AD55F4"/>
  </w:style>
  <w:style w:type="character" w:customStyle="1" w:styleId="FontStyle46">
    <w:name w:val="Font Style46"/>
    <w:rsid w:val="00AD55F4"/>
    <w:rPr>
      <w:rFonts w:ascii="Times New Roman" w:hAnsi="Times New Roman"/>
      <w:b/>
      <w:sz w:val="30"/>
    </w:rPr>
  </w:style>
  <w:style w:type="character" w:customStyle="1" w:styleId="newstitle">
    <w:name w:val="news_title"/>
    <w:rsid w:val="00AD55F4"/>
    <w:rPr>
      <w:rFonts w:cs="Times New Roman"/>
    </w:rPr>
  </w:style>
  <w:style w:type="character" w:customStyle="1" w:styleId="s1">
    <w:name w:val="s1"/>
    <w:rsid w:val="00AD55F4"/>
  </w:style>
  <w:style w:type="paragraph" w:customStyle="1" w:styleId="31b">
    <w:name w:val="Знак31"/>
    <w:basedOn w:val="a3"/>
    <w:rsid w:val="00AD55F4"/>
    <w:pPr>
      <w:tabs>
        <w:tab w:val="left" w:pos="643"/>
      </w:tabs>
      <w:spacing w:after="160" w:line="240" w:lineRule="exact"/>
    </w:pPr>
    <w:rPr>
      <w:rFonts w:ascii="Verdana" w:hAnsi="Verdana" w:cs="Verdana"/>
      <w:sz w:val="20"/>
      <w:szCs w:val="20"/>
      <w:lang w:val="en-US" w:eastAsia="en-US"/>
    </w:rPr>
  </w:style>
  <w:style w:type="character" w:customStyle="1" w:styleId="searchterm1">
    <w:name w:val="searchterm1"/>
    <w:rsid w:val="00AD55F4"/>
    <w:rPr>
      <w:b/>
      <w:sz w:val="2"/>
      <w:bdr w:val="single" w:sz="6" w:space="0" w:color="0000FF"/>
      <w:shd w:val="clear" w:color="auto" w:fill="CCCCFF"/>
    </w:rPr>
  </w:style>
  <w:style w:type="character" w:customStyle="1" w:styleId="FontStyle264">
    <w:name w:val="Font Style264"/>
    <w:rsid w:val="00AD55F4"/>
    <w:rPr>
      <w:rFonts w:ascii="Franklin Gothic Demi" w:hAnsi="Franklin Gothic Demi"/>
      <w:b/>
      <w:sz w:val="22"/>
    </w:rPr>
  </w:style>
  <w:style w:type="character" w:customStyle="1" w:styleId="FontStyle260">
    <w:name w:val="Font Style260"/>
    <w:rsid w:val="00AD55F4"/>
    <w:rPr>
      <w:rFonts w:ascii="Franklin Gothic Demi" w:hAnsi="Franklin Gothic Demi"/>
      <w:b/>
      <w:sz w:val="26"/>
    </w:rPr>
  </w:style>
  <w:style w:type="character" w:customStyle="1" w:styleId="FontStyle426">
    <w:name w:val="Font Style426"/>
    <w:rsid w:val="00AD55F4"/>
    <w:rPr>
      <w:rFonts w:ascii="Times New Roman" w:hAnsi="Times New Roman"/>
      <w:color w:val="000000"/>
      <w:sz w:val="20"/>
    </w:rPr>
  </w:style>
  <w:style w:type="character" w:customStyle="1" w:styleId="FontStyle707">
    <w:name w:val="Font Style707"/>
    <w:rsid w:val="00AD55F4"/>
    <w:rPr>
      <w:rFonts w:ascii="Bookman Old Style" w:hAnsi="Bookman Old Style"/>
      <w:color w:val="000000"/>
      <w:sz w:val="16"/>
    </w:rPr>
  </w:style>
  <w:style w:type="character" w:customStyle="1" w:styleId="FontStyle679">
    <w:name w:val="Font Style679"/>
    <w:rsid w:val="00AD55F4"/>
    <w:rPr>
      <w:rFonts w:ascii="Times New Roman" w:hAnsi="Times New Roman"/>
      <w:i/>
      <w:color w:val="000000"/>
      <w:sz w:val="20"/>
    </w:rPr>
  </w:style>
  <w:style w:type="character" w:customStyle="1" w:styleId="FontStyle695">
    <w:name w:val="Font Style695"/>
    <w:rsid w:val="00AD55F4"/>
    <w:rPr>
      <w:rFonts w:ascii="Times New Roman" w:hAnsi="Times New Roman"/>
      <w:b/>
      <w:color w:val="000000"/>
      <w:sz w:val="16"/>
    </w:rPr>
  </w:style>
  <w:style w:type="character" w:customStyle="1" w:styleId="FontStyle527">
    <w:name w:val="Font Style527"/>
    <w:rsid w:val="00AD55F4"/>
    <w:rPr>
      <w:rFonts w:ascii="Times New Roman" w:hAnsi="Times New Roman"/>
      <w:b/>
      <w:color w:val="000000"/>
      <w:sz w:val="16"/>
    </w:rPr>
  </w:style>
  <w:style w:type="character" w:customStyle="1" w:styleId="FontStyle236">
    <w:name w:val="Font Style236"/>
    <w:rsid w:val="00AD55F4"/>
    <w:rPr>
      <w:rFonts w:ascii="Times New Roman" w:hAnsi="Times New Roman"/>
      <w:color w:val="000000"/>
      <w:sz w:val="20"/>
    </w:rPr>
  </w:style>
  <w:style w:type="character" w:customStyle="1" w:styleId="FontStyle719">
    <w:name w:val="Font Style719"/>
    <w:rsid w:val="00AD55F4"/>
    <w:rPr>
      <w:rFonts w:ascii="Bookman Old Style" w:hAnsi="Bookman Old Style"/>
      <w:b/>
      <w:color w:val="000000"/>
      <w:sz w:val="16"/>
    </w:rPr>
  </w:style>
  <w:style w:type="character" w:customStyle="1" w:styleId="FontStyle720">
    <w:name w:val="Font Style720"/>
    <w:rsid w:val="00AD55F4"/>
    <w:rPr>
      <w:rFonts w:ascii="Tahoma" w:hAnsi="Tahoma"/>
      <w:color w:val="000000"/>
      <w:sz w:val="14"/>
    </w:rPr>
  </w:style>
  <w:style w:type="character" w:customStyle="1" w:styleId="FontStyle815">
    <w:name w:val="Font Style815"/>
    <w:rsid w:val="00AD55F4"/>
    <w:rPr>
      <w:rFonts w:ascii="Bookman Old Style" w:hAnsi="Bookman Old Style"/>
      <w:color w:val="000000"/>
      <w:sz w:val="16"/>
    </w:rPr>
  </w:style>
  <w:style w:type="character" w:customStyle="1" w:styleId="FontStyle106">
    <w:name w:val="Font Style106"/>
    <w:rsid w:val="00AD55F4"/>
    <w:rPr>
      <w:rFonts w:ascii="Times New Roman" w:hAnsi="Times New Roman"/>
      <w:color w:val="000000"/>
      <w:sz w:val="24"/>
    </w:rPr>
  </w:style>
  <w:style w:type="character" w:customStyle="1" w:styleId="FontStyle122">
    <w:name w:val="Font Style122"/>
    <w:rsid w:val="00AD55F4"/>
    <w:rPr>
      <w:rFonts w:ascii="Times New Roman" w:hAnsi="Times New Roman"/>
      <w:color w:val="000000"/>
      <w:sz w:val="22"/>
    </w:rPr>
  </w:style>
  <w:style w:type="character" w:customStyle="1" w:styleId="146pt">
    <w:name w:val="Основной текст (14) + 6 pt"/>
    <w:rsid w:val="00AD55F4"/>
    <w:rPr>
      <w:rFonts w:ascii="Times New Roman" w:hAnsi="Times New Roman"/>
      <w:sz w:val="12"/>
      <w:shd w:val="clear" w:color="auto" w:fill="FFFFFF"/>
    </w:rPr>
  </w:style>
  <w:style w:type="character" w:customStyle="1" w:styleId="listing-desc">
    <w:name w:val="listing-desc"/>
    <w:rsid w:val="00AD55F4"/>
  </w:style>
  <w:style w:type="character" w:customStyle="1" w:styleId="FontStyle436">
    <w:name w:val="Font Style436"/>
    <w:rsid w:val="00AD55F4"/>
    <w:rPr>
      <w:rFonts w:ascii="Times New Roman" w:hAnsi="Times New Roman"/>
      <w:b/>
      <w:sz w:val="18"/>
    </w:rPr>
  </w:style>
  <w:style w:type="character" w:customStyle="1" w:styleId="FontStyle434">
    <w:name w:val="Font Style434"/>
    <w:rsid w:val="00AD55F4"/>
    <w:rPr>
      <w:rFonts w:ascii="Times New Roman" w:hAnsi="Times New Roman"/>
      <w:sz w:val="18"/>
    </w:rPr>
  </w:style>
  <w:style w:type="character" w:customStyle="1" w:styleId="912">
    <w:name w:val="Знак Знак91"/>
    <w:locked/>
    <w:rsid w:val="00AD55F4"/>
    <w:rPr>
      <w:rFonts w:ascii="Cambria" w:eastAsia="Times New Roman" w:hAnsi="Cambria"/>
      <w:b/>
      <w:color w:val="4F81BD"/>
      <w:sz w:val="26"/>
      <w:lang w:val="ru-RU" w:eastAsia="en-US"/>
    </w:rPr>
  </w:style>
  <w:style w:type="character" w:customStyle="1" w:styleId="532">
    <w:name w:val="Знак Знак53"/>
    <w:locked/>
    <w:rsid w:val="00AD55F4"/>
    <w:rPr>
      <w:b/>
      <w:caps/>
      <w:sz w:val="24"/>
      <w:lang w:val="ru-RU" w:eastAsia="ru-RU"/>
    </w:rPr>
  </w:style>
  <w:style w:type="character" w:customStyle="1" w:styleId="2ffd">
    <w:name w:val="Основной текст Знак Знак Знак2"/>
    <w:locked/>
    <w:rsid w:val="00AD55F4"/>
    <w:rPr>
      <w:sz w:val="24"/>
      <w:lang w:val="ru-RU" w:eastAsia="ru-RU"/>
    </w:rPr>
  </w:style>
  <w:style w:type="character" w:customStyle="1" w:styleId="FontStyle126">
    <w:name w:val="Font Style126"/>
    <w:rsid w:val="00AD55F4"/>
    <w:rPr>
      <w:rFonts w:ascii="Times New Roman" w:hAnsi="Times New Roman"/>
      <w:color w:val="000000"/>
      <w:sz w:val="20"/>
    </w:rPr>
  </w:style>
  <w:style w:type="character" w:customStyle="1" w:styleId="1310">
    <w:name w:val="Знак Знак131"/>
    <w:locked/>
    <w:rsid w:val="00AD55F4"/>
    <w:rPr>
      <w:color w:val="000000"/>
      <w:sz w:val="24"/>
    </w:rPr>
  </w:style>
  <w:style w:type="character" w:customStyle="1" w:styleId="1110">
    <w:name w:val="Знак Знак111"/>
    <w:locked/>
    <w:rsid w:val="00AD55F4"/>
    <w:rPr>
      <w:sz w:val="24"/>
    </w:rPr>
  </w:style>
  <w:style w:type="character" w:customStyle="1" w:styleId="231">
    <w:name w:val="Знак Знак231"/>
    <w:locked/>
    <w:rsid w:val="00AD55F4"/>
    <w:rPr>
      <w:sz w:val="24"/>
      <w:lang w:val="ru-RU" w:eastAsia="ru-RU"/>
    </w:rPr>
  </w:style>
  <w:style w:type="character" w:customStyle="1" w:styleId="5311">
    <w:name w:val="Знак Знак531"/>
    <w:locked/>
    <w:rsid w:val="00AD55F4"/>
    <w:rPr>
      <w:b/>
      <w:caps/>
      <w:sz w:val="24"/>
      <w:lang w:val="ru-RU" w:eastAsia="ru-RU"/>
    </w:rPr>
  </w:style>
  <w:style w:type="character" w:customStyle="1" w:styleId="1510">
    <w:name w:val="Знак Знак151"/>
    <w:rsid w:val="00AD55F4"/>
    <w:rPr>
      <w:rFonts w:ascii="Times New Roman" w:eastAsia="Times New Roman" w:hAnsi="Times New Roman"/>
      <w:sz w:val="24"/>
      <w:lang w:eastAsia="ru-RU"/>
    </w:rPr>
  </w:style>
  <w:style w:type="character" w:customStyle="1" w:styleId="461">
    <w:name w:val="Знак Знак46"/>
    <w:locked/>
    <w:rsid w:val="00AD55F4"/>
    <w:rPr>
      <w:rFonts w:ascii="Arial" w:hAnsi="Arial"/>
      <w:b/>
      <w:i/>
      <w:sz w:val="28"/>
      <w:lang w:val="ru-RU" w:eastAsia="en-US"/>
    </w:rPr>
  </w:style>
  <w:style w:type="character" w:customStyle="1" w:styleId="171">
    <w:name w:val="Знак Знак171"/>
    <w:locked/>
    <w:rsid w:val="00AD55F4"/>
    <w:rPr>
      <w:i/>
      <w:sz w:val="24"/>
      <w:lang w:val="ru-RU" w:eastAsia="ru-RU"/>
    </w:rPr>
  </w:style>
  <w:style w:type="paragraph" w:customStyle="1" w:styleId="rvps4">
    <w:name w:val="rvps4"/>
    <w:basedOn w:val="a3"/>
    <w:rsid w:val="00AD55F4"/>
    <w:pPr>
      <w:jc w:val="both"/>
    </w:pPr>
  </w:style>
  <w:style w:type="character" w:customStyle="1" w:styleId="3f7">
    <w:name w:val="3 ступень Знак"/>
    <w:link w:val="3f8"/>
    <w:locked/>
    <w:rsid w:val="00AD55F4"/>
    <w:rPr>
      <w:rFonts w:ascii="BodoniCTT" w:hAnsi="BodoniCTT"/>
      <w:b/>
    </w:rPr>
  </w:style>
  <w:style w:type="paragraph" w:customStyle="1" w:styleId="3f8">
    <w:name w:val="3 ступень"/>
    <w:basedOn w:val="a3"/>
    <w:link w:val="3f7"/>
    <w:rsid w:val="00AD55F4"/>
    <w:pPr>
      <w:keepNext/>
      <w:overflowPunct w:val="0"/>
      <w:autoSpaceDE w:val="0"/>
      <w:autoSpaceDN w:val="0"/>
      <w:adjustRightInd w:val="0"/>
      <w:spacing w:before="120"/>
    </w:pPr>
    <w:rPr>
      <w:rFonts w:ascii="BodoniCTT" w:eastAsiaTheme="minorHAnsi" w:hAnsi="BodoniCTT" w:cstheme="minorBidi"/>
      <w:b/>
      <w:sz w:val="22"/>
      <w:szCs w:val="22"/>
      <w:lang w:eastAsia="en-US"/>
    </w:rPr>
  </w:style>
  <w:style w:type="paragraph" w:customStyle="1" w:styleId="F9">
    <w:name w:val="ОбычныF9"/>
    <w:rsid w:val="00AD55F4"/>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p3">
    <w:name w:val="p3"/>
    <w:basedOn w:val="a3"/>
    <w:rsid w:val="00AD55F4"/>
    <w:pPr>
      <w:spacing w:before="100" w:beforeAutospacing="1" w:after="100" w:afterAutospacing="1"/>
    </w:pPr>
  </w:style>
  <w:style w:type="paragraph" w:customStyle="1" w:styleId="p4">
    <w:name w:val="p4"/>
    <w:basedOn w:val="a3"/>
    <w:rsid w:val="00AD55F4"/>
    <w:pPr>
      <w:spacing w:before="100" w:beforeAutospacing="1" w:after="100" w:afterAutospacing="1"/>
    </w:pPr>
  </w:style>
  <w:style w:type="character" w:customStyle="1" w:styleId="rvts6">
    <w:name w:val="rvts6"/>
    <w:rsid w:val="00AD55F4"/>
    <w:rPr>
      <w:rFonts w:ascii="Times New Roman" w:hAnsi="Times New Roman"/>
      <w:sz w:val="28"/>
    </w:rPr>
  </w:style>
  <w:style w:type="character" w:customStyle="1" w:styleId="3917">
    <w:name w:val="3917"/>
    <w:rsid w:val="00AD55F4"/>
    <w:rPr>
      <w:rFonts w:cs="Times New Roman"/>
    </w:rPr>
  </w:style>
  <w:style w:type="character" w:customStyle="1" w:styleId="epm">
    <w:name w:val="epm"/>
    <w:rsid w:val="00AD55F4"/>
  </w:style>
  <w:style w:type="character" w:customStyle="1" w:styleId="affffffffff">
    <w:name w:val="Стиль Зеленый"/>
    <w:rsid w:val="00AD55F4"/>
    <w:rPr>
      <w:color w:val="00B050"/>
      <w:spacing w:val="0"/>
    </w:rPr>
  </w:style>
  <w:style w:type="character" w:customStyle="1" w:styleId="s10">
    <w:name w:val="s_10"/>
    <w:rsid w:val="00AD55F4"/>
    <w:rPr>
      <w:rFonts w:cs="Times New Roman"/>
    </w:rPr>
  </w:style>
  <w:style w:type="character" w:customStyle="1" w:styleId="s5">
    <w:name w:val="s5"/>
    <w:rsid w:val="00AD55F4"/>
    <w:rPr>
      <w:rFonts w:cs="Times New Roman"/>
    </w:rPr>
  </w:style>
  <w:style w:type="character" w:customStyle="1" w:styleId="sz12">
    <w:name w:val="sz12"/>
    <w:rsid w:val="00AD55F4"/>
    <w:rPr>
      <w:rFonts w:cs="Times New Roman"/>
    </w:rPr>
  </w:style>
  <w:style w:type="character" w:customStyle="1" w:styleId="s6">
    <w:name w:val="s6"/>
    <w:rsid w:val="00AD55F4"/>
    <w:rPr>
      <w:rFonts w:cs="Times New Roman"/>
    </w:rPr>
  </w:style>
  <w:style w:type="character" w:customStyle="1" w:styleId="11d">
    <w:name w:val="Знак1 Знак Знак1"/>
    <w:locked/>
    <w:rsid w:val="00AD55F4"/>
    <w:rPr>
      <w:rFonts w:ascii="Times New Roman" w:eastAsia="Times New Roman" w:hAnsi="Times New Roman"/>
      <w:sz w:val="24"/>
      <w:lang w:eastAsia="ru-RU"/>
    </w:rPr>
  </w:style>
  <w:style w:type="character" w:customStyle="1" w:styleId="4610">
    <w:name w:val="Знак Знак461"/>
    <w:locked/>
    <w:rsid w:val="00AD55F4"/>
    <w:rPr>
      <w:b/>
      <w:sz w:val="27"/>
      <w:lang w:val="ru-RU" w:eastAsia="ru-RU"/>
    </w:rPr>
  </w:style>
  <w:style w:type="character" w:customStyle="1" w:styleId="481">
    <w:name w:val="Знак Знак48"/>
    <w:locked/>
    <w:rsid w:val="00AD55F4"/>
    <w:rPr>
      <w:b/>
      <w:sz w:val="27"/>
      <w:lang w:val="ru-RU" w:eastAsia="ru-RU"/>
    </w:rPr>
  </w:style>
  <w:style w:type="character" w:customStyle="1" w:styleId="441">
    <w:name w:val="Знак Знак44"/>
    <w:locked/>
    <w:rsid w:val="00AD55F4"/>
    <w:rPr>
      <w:sz w:val="24"/>
    </w:rPr>
  </w:style>
  <w:style w:type="character" w:customStyle="1" w:styleId="514">
    <w:name w:val="Знак Знак51"/>
    <w:locked/>
    <w:rsid w:val="00AD55F4"/>
    <w:rPr>
      <w:b/>
      <w:sz w:val="27"/>
      <w:lang w:val="ru-RU" w:eastAsia="ru-RU"/>
    </w:rPr>
  </w:style>
  <w:style w:type="character" w:customStyle="1" w:styleId="431">
    <w:name w:val="Знак Знак43"/>
    <w:locked/>
    <w:rsid w:val="00AD55F4"/>
    <w:rPr>
      <w:color w:val="000000"/>
      <w:sz w:val="24"/>
      <w:lang w:eastAsia="ru-RU"/>
    </w:rPr>
  </w:style>
  <w:style w:type="paragraph" w:customStyle="1" w:styleId="Style39">
    <w:name w:val="Style3"/>
    <w:basedOn w:val="a3"/>
    <w:rsid w:val="00AD55F4"/>
    <w:pPr>
      <w:widowControl w:val="0"/>
      <w:autoSpaceDE w:val="0"/>
      <w:autoSpaceDN w:val="0"/>
      <w:adjustRightInd w:val="0"/>
      <w:spacing w:line="259" w:lineRule="exact"/>
      <w:ind w:firstLine="542"/>
      <w:jc w:val="both"/>
    </w:pPr>
  </w:style>
  <w:style w:type="character" w:customStyle="1" w:styleId="421">
    <w:name w:val="Знак Знак42"/>
    <w:rsid w:val="00AD55F4"/>
    <w:rPr>
      <w:rFonts w:ascii="Times New Roman" w:eastAsia="Times New Roman" w:hAnsi="Times New Roman"/>
      <w:sz w:val="16"/>
    </w:rPr>
  </w:style>
  <w:style w:type="character" w:customStyle="1" w:styleId="490">
    <w:name w:val="Знак Знак49"/>
    <w:rsid w:val="00AD55F4"/>
    <w:rPr>
      <w:rFonts w:ascii="Times New Roman" w:eastAsia="Times New Roman" w:hAnsi="Times New Roman"/>
      <w:b/>
      <w:caps/>
      <w:sz w:val="24"/>
      <w:lang w:eastAsia="ru-RU"/>
    </w:rPr>
  </w:style>
  <w:style w:type="character" w:customStyle="1" w:styleId="471">
    <w:name w:val="Знак Знак47"/>
    <w:rsid w:val="00AD55F4"/>
    <w:rPr>
      <w:rFonts w:ascii="Times New Roman" w:eastAsia="Times New Roman" w:hAnsi="Times New Roman"/>
      <w:b/>
      <w:sz w:val="27"/>
      <w:lang w:eastAsia="ru-RU"/>
    </w:rPr>
  </w:style>
  <w:style w:type="character" w:customStyle="1" w:styleId="451">
    <w:name w:val="Знак Знак45"/>
    <w:rsid w:val="00AD55F4"/>
    <w:rPr>
      <w:rFonts w:ascii="Times New Roman" w:eastAsia="Times New Roman" w:hAnsi="Times New Roman"/>
      <w:b/>
      <w:i/>
      <w:sz w:val="26"/>
      <w:lang w:eastAsia="ru-RU"/>
    </w:rPr>
  </w:style>
  <w:style w:type="character" w:customStyle="1" w:styleId="1fffff1">
    <w:name w:val="Заголовок №1_"/>
    <w:link w:val="1fffff2"/>
    <w:locked/>
    <w:rsid w:val="00AD55F4"/>
    <w:rPr>
      <w:sz w:val="23"/>
      <w:shd w:val="clear" w:color="auto" w:fill="FFFFFF"/>
    </w:rPr>
  </w:style>
  <w:style w:type="paragraph" w:customStyle="1" w:styleId="1fffff2">
    <w:name w:val="Заголовок №1"/>
    <w:basedOn w:val="a3"/>
    <w:link w:val="1fffff1"/>
    <w:rsid w:val="00AD55F4"/>
    <w:pPr>
      <w:shd w:val="clear" w:color="auto" w:fill="FFFFFF"/>
      <w:spacing w:before="540" w:line="326" w:lineRule="exact"/>
      <w:outlineLvl w:val="0"/>
    </w:pPr>
    <w:rPr>
      <w:rFonts w:asciiTheme="minorHAnsi" w:eastAsiaTheme="minorHAnsi" w:hAnsiTheme="minorHAnsi" w:cstheme="minorBidi"/>
      <w:sz w:val="23"/>
      <w:szCs w:val="22"/>
      <w:lang w:eastAsia="en-US"/>
    </w:rPr>
  </w:style>
  <w:style w:type="character" w:customStyle="1" w:styleId="745">
    <w:name w:val="Основной текст (7)45"/>
    <w:rsid w:val="00AD55F4"/>
    <w:rPr>
      <w:rFonts w:ascii="Times New Roman" w:hAnsi="Times New Roman"/>
      <w:spacing w:val="0"/>
      <w:sz w:val="20"/>
    </w:rPr>
  </w:style>
  <w:style w:type="character" w:customStyle="1" w:styleId="c7">
    <w:name w:val="c7"/>
    <w:rsid w:val="00AD55F4"/>
    <w:rPr>
      <w:rFonts w:cs="Times New Roman"/>
    </w:rPr>
  </w:style>
  <w:style w:type="character" w:customStyle="1" w:styleId="affffffffff0">
    <w:name w:val="полужирный"/>
    <w:rsid w:val="00AD55F4"/>
    <w:rPr>
      <w:rFonts w:ascii="Times New Roman" w:hAnsi="Times New Roman"/>
      <w:b/>
      <w:color w:val="auto"/>
      <w:sz w:val="24"/>
    </w:rPr>
  </w:style>
  <w:style w:type="paragraph" w:customStyle="1" w:styleId="ipara">
    <w:name w:val="ipara"/>
    <w:basedOn w:val="a3"/>
    <w:rsid w:val="00AD55F4"/>
    <w:pPr>
      <w:widowControl w:val="0"/>
      <w:overflowPunct w:val="0"/>
      <w:autoSpaceDE w:val="0"/>
      <w:autoSpaceDN w:val="0"/>
      <w:adjustRightInd w:val="0"/>
      <w:spacing w:before="100" w:after="100"/>
      <w:textAlignment w:val="baseline"/>
    </w:pPr>
    <w:rPr>
      <w:szCs w:val="20"/>
      <w:lang w:val="en-US" w:eastAsia="en-US"/>
    </w:rPr>
  </w:style>
  <w:style w:type="character" w:customStyle="1" w:styleId="124">
    <w:name w:val="Стиль Выделение + 12 пт не курсив"/>
    <w:rsid w:val="00AD55F4"/>
    <w:rPr>
      <w:rFonts w:ascii="Times New Roman" w:hAnsi="Times New Roman"/>
      <w:b/>
      <w:i/>
      <w:sz w:val="24"/>
    </w:rPr>
  </w:style>
  <w:style w:type="character" w:customStyle="1" w:styleId="743">
    <w:name w:val="Основной текст (7)43"/>
    <w:rsid w:val="00AD55F4"/>
    <w:rPr>
      <w:rFonts w:ascii="Times New Roman" w:hAnsi="Times New Roman"/>
      <w:spacing w:val="0"/>
      <w:sz w:val="20"/>
    </w:rPr>
  </w:style>
  <w:style w:type="paragraph" w:customStyle="1" w:styleId="affffffffff1">
    <w:name w:val="Разработчик"/>
    <w:basedOn w:val="a3"/>
    <w:rsid w:val="00AD55F4"/>
    <w:pPr>
      <w:jc w:val="both"/>
    </w:pPr>
    <w:rPr>
      <w:b/>
      <w:sz w:val="20"/>
    </w:rPr>
  </w:style>
  <w:style w:type="character" w:customStyle="1" w:styleId="533">
    <w:name w:val="Знак5 Знак Знак3"/>
    <w:locked/>
    <w:rsid w:val="00AD55F4"/>
    <w:rPr>
      <w:sz w:val="16"/>
    </w:rPr>
  </w:style>
  <w:style w:type="character" w:customStyle="1" w:styleId="500">
    <w:name w:val="Знак Знак50"/>
    <w:locked/>
    <w:rsid w:val="00AD55F4"/>
    <w:rPr>
      <w:b/>
      <w:sz w:val="28"/>
      <w:lang w:val="ru-RU" w:eastAsia="ru-RU"/>
    </w:rPr>
  </w:style>
  <w:style w:type="character" w:customStyle="1" w:styleId="521">
    <w:name w:val="Знак Знак52"/>
    <w:rsid w:val="00AD55F4"/>
    <w:rPr>
      <w:rFonts w:ascii="Arial" w:eastAsia="Times New Roman" w:hAnsi="Arial"/>
      <w:b/>
      <w:i/>
      <w:sz w:val="28"/>
    </w:rPr>
  </w:style>
  <w:style w:type="paragraph" w:customStyle="1" w:styleId="p7">
    <w:name w:val="p7"/>
    <w:basedOn w:val="a3"/>
    <w:rsid w:val="00AD55F4"/>
    <w:pPr>
      <w:spacing w:before="100" w:beforeAutospacing="1" w:after="100" w:afterAutospacing="1"/>
    </w:pPr>
  </w:style>
  <w:style w:type="paragraph" w:customStyle="1" w:styleId="p9">
    <w:name w:val="p9"/>
    <w:basedOn w:val="a3"/>
    <w:rsid w:val="00AD55F4"/>
    <w:pPr>
      <w:spacing w:before="100" w:beforeAutospacing="1" w:after="100" w:afterAutospacing="1"/>
    </w:pPr>
  </w:style>
  <w:style w:type="paragraph" w:customStyle="1" w:styleId="p6">
    <w:name w:val="p6"/>
    <w:basedOn w:val="a3"/>
    <w:rsid w:val="00AD55F4"/>
    <w:pPr>
      <w:spacing w:before="100" w:beforeAutospacing="1" w:after="100" w:afterAutospacing="1"/>
    </w:pPr>
  </w:style>
  <w:style w:type="paragraph" w:customStyle="1" w:styleId="p8">
    <w:name w:val="p8"/>
    <w:basedOn w:val="a3"/>
    <w:rsid w:val="00AD55F4"/>
    <w:pPr>
      <w:spacing w:before="100" w:beforeAutospacing="1" w:after="100" w:afterAutospacing="1"/>
    </w:pPr>
  </w:style>
  <w:style w:type="paragraph" w:customStyle="1" w:styleId="11e">
    <w:name w:val="Цитата11"/>
    <w:basedOn w:val="a3"/>
    <w:rsid w:val="00AD55F4"/>
    <w:pPr>
      <w:shd w:val="clear" w:color="auto" w:fill="FFFFFF"/>
      <w:spacing w:before="230" w:line="360" w:lineRule="auto"/>
      <w:ind w:left="1750" w:right="1152" w:hanging="384"/>
      <w:jc w:val="center"/>
    </w:pPr>
    <w:rPr>
      <w:b/>
      <w:color w:val="000000"/>
      <w:spacing w:val="-5"/>
      <w:sz w:val="28"/>
      <w:szCs w:val="20"/>
    </w:rPr>
  </w:style>
  <w:style w:type="paragraph" w:customStyle="1" w:styleId="2111">
    <w:name w:val="Основной текст 211"/>
    <w:basedOn w:val="a3"/>
    <w:rsid w:val="00AD55F4"/>
    <w:rPr>
      <w:sz w:val="28"/>
      <w:szCs w:val="20"/>
    </w:rPr>
  </w:style>
  <w:style w:type="paragraph" w:customStyle="1" w:styleId="1fffff3">
    <w:name w:val="Верхний колонтитул1"/>
    <w:basedOn w:val="a3"/>
    <w:rsid w:val="00AD55F4"/>
    <w:pPr>
      <w:tabs>
        <w:tab w:val="center" w:pos="4153"/>
        <w:tab w:val="right" w:pos="8306"/>
      </w:tabs>
    </w:pPr>
    <w:rPr>
      <w:rFonts w:ascii="Arial" w:hAnsi="Arial"/>
      <w:szCs w:val="20"/>
    </w:rPr>
  </w:style>
  <w:style w:type="paragraph" w:customStyle="1" w:styleId="31c">
    <w:name w:val="Заголовок 31"/>
    <w:basedOn w:val="1ff"/>
    <w:next w:val="1ff"/>
    <w:rsid w:val="00AD55F4"/>
    <w:pPr>
      <w:keepNext/>
      <w:widowControl/>
      <w:tabs>
        <w:tab w:val="left" w:pos="643"/>
      </w:tabs>
      <w:spacing w:before="0" w:after="0"/>
      <w:outlineLvl w:val="2"/>
    </w:pPr>
  </w:style>
  <w:style w:type="paragraph" w:customStyle="1" w:styleId="3111">
    <w:name w:val="Основной текст 311"/>
    <w:basedOn w:val="a3"/>
    <w:rsid w:val="00AD55F4"/>
    <w:pPr>
      <w:spacing w:after="120"/>
    </w:pPr>
    <w:rPr>
      <w:sz w:val="16"/>
      <w:szCs w:val="16"/>
      <w:lang w:eastAsia="zh-CN"/>
    </w:rPr>
  </w:style>
  <w:style w:type="character" w:customStyle="1" w:styleId="QuoteChar2">
    <w:name w:val="Quote Char2"/>
    <w:link w:val="Quote1"/>
    <w:locked/>
    <w:rsid w:val="00AD55F4"/>
    <w:rPr>
      <w:rFonts w:ascii="Calibri" w:hAnsi="Calibri"/>
      <w:i/>
      <w:color w:val="000000"/>
      <w:sz w:val="24"/>
    </w:rPr>
  </w:style>
  <w:style w:type="paragraph" w:customStyle="1" w:styleId="Quote1">
    <w:name w:val="Quote1"/>
    <w:basedOn w:val="a3"/>
    <w:next w:val="a3"/>
    <w:link w:val="QuoteChar2"/>
    <w:rsid w:val="00AD55F4"/>
    <w:rPr>
      <w:rFonts w:ascii="Calibri" w:eastAsiaTheme="minorHAnsi" w:hAnsi="Calibri" w:cstheme="minorBidi"/>
      <w:i/>
      <w:color w:val="000000"/>
      <w:szCs w:val="22"/>
      <w:lang w:eastAsia="en-US"/>
    </w:rPr>
  </w:style>
  <w:style w:type="character" w:customStyle="1" w:styleId="IntenseQuoteChar2">
    <w:name w:val="Intense Quote Char2"/>
    <w:link w:val="IntenseQuote1"/>
    <w:locked/>
    <w:rsid w:val="00AD55F4"/>
    <w:rPr>
      <w:rFonts w:ascii="Calibri" w:hAnsi="Calibri"/>
      <w:b/>
      <w:i/>
      <w:color w:val="4F81BD"/>
      <w:sz w:val="24"/>
    </w:rPr>
  </w:style>
  <w:style w:type="paragraph" w:customStyle="1" w:styleId="IntenseQuote1">
    <w:name w:val="Intense Quote1"/>
    <w:basedOn w:val="a3"/>
    <w:next w:val="a3"/>
    <w:link w:val="IntenseQuoteChar2"/>
    <w:rsid w:val="00AD55F4"/>
    <w:pPr>
      <w:pBdr>
        <w:bottom w:val="single" w:sz="4" w:space="4" w:color="4F81BD"/>
      </w:pBdr>
      <w:spacing w:before="200" w:after="280"/>
      <w:ind w:left="936" w:right="936"/>
    </w:pPr>
    <w:rPr>
      <w:rFonts w:ascii="Calibri" w:eastAsiaTheme="minorHAnsi" w:hAnsi="Calibri" w:cstheme="minorBidi"/>
      <w:b/>
      <w:i/>
      <w:color w:val="4F81BD"/>
      <w:szCs w:val="22"/>
      <w:lang w:eastAsia="en-US"/>
    </w:rPr>
  </w:style>
  <w:style w:type="paragraph" w:customStyle="1" w:styleId="p12">
    <w:name w:val="p12"/>
    <w:basedOn w:val="a3"/>
    <w:rsid w:val="00AD55F4"/>
    <w:pPr>
      <w:spacing w:before="100" w:beforeAutospacing="1" w:after="100" w:afterAutospacing="1"/>
    </w:pPr>
  </w:style>
  <w:style w:type="character" w:customStyle="1" w:styleId="ipa">
    <w:name w:val="ipa"/>
    <w:rsid w:val="00AD55F4"/>
  </w:style>
  <w:style w:type="character" w:customStyle="1" w:styleId="fliesstext">
    <w:name w:val="fliesstext"/>
    <w:rsid w:val="00AD55F4"/>
  </w:style>
  <w:style w:type="character" w:customStyle="1" w:styleId="skypec2ctextspan">
    <w:name w:val="skype_c2c_text_span"/>
    <w:rsid w:val="00AD55F4"/>
  </w:style>
  <w:style w:type="paragraph" w:customStyle="1" w:styleId="style140">
    <w:name w:val="style14"/>
    <w:basedOn w:val="a3"/>
    <w:rsid w:val="00AD55F4"/>
    <w:pPr>
      <w:spacing w:before="100" w:beforeAutospacing="1" w:after="100" w:afterAutospacing="1"/>
    </w:pPr>
  </w:style>
  <w:style w:type="character" w:customStyle="1" w:styleId="w">
    <w:name w:val="w"/>
    <w:rsid w:val="00AD55F4"/>
    <w:rPr>
      <w:rFonts w:cs="Times New Roman"/>
    </w:rPr>
  </w:style>
  <w:style w:type="character" w:customStyle="1" w:styleId="selectionindex">
    <w:name w:val="selection_index"/>
    <w:rsid w:val="00AD55F4"/>
    <w:rPr>
      <w:rFonts w:cs="Times New Roman"/>
    </w:rPr>
  </w:style>
  <w:style w:type="character" w:customStyle="1" w:styleId="citecrochet">
    <w:name w:val="cite_crochet"/>
    <w:rsid w:val="00AD55F4"/>
    <w:rPr>
      <w:rFonts w:cs="Times New Roman"/>
    </w:rPr>
  </w:style>
  <w:style w:type="character" w:customStyle="1" w:styleId="hoverable">
    <w:name w:val="hoverable"/>
    <w:rsid w:val="00AD55F4"/>
    <w:rPr>
      <w:rFonts w:cs="Times New Roman"/>
    </w:rPr>
  </w:style>
  <w:style w:type="character" w:customStyle="1" w:styleId="3f9">
    <w:name w:val="Основной текст Знак3"/>
    <w:locked/>
    <w:rsid w:val="00AD55F4"/>
    <w:rPr>
      <w:sz w:val="24"/>
    </w:rPr>
  </w:style>
  <w:style w:type="character" w:customStyle="1" w:styleId="s15122">
    <w:name w:val="s15122"/>
    <w:rsid w:val="00AD55F4"/>
    <w:rPr>
      <w:rFonts w:cs="Times New Roman"/>
    </w:rPr>
  </w:style>
  <w:style w:type="character" w:customStyle="1" w:styleId="shorttext">
    <w:name w:val="short_text"/>
    <w:rsid w:val="00AD55F4"/>
    <w:rPr>
      <w:rFonts w:cs="Times New Roman"/>
    </w:rPr>
  </w:style>
  <w:style w:type="character" w:customStyle="1" w:styleId="CommentTextChar1">
    <w:name w:val="Comment Text Char1"/>
    <w:semiHidden/>
    <w:rsid w:val="00AD55F4"/>
    <w:rPr>
      <w:rFonts w:ascii="Times New Roman" w:hAnsi="Times New Roman"/>
    </w:rPr>
  </w:style>
  <w:style w:type="character" w:customStyle="1" w:styleId="125">
    <w:name w:val="Знак1 Знак Знак2"/>
    <w:aliases w:val="Основной текст Знак Знак4"/>
    <w:locked/>
    <w:rsid w:val="00AD55F4"/>
    <w:rPr>
      <w:sz w:val="24"/>
    </w:rPr>
  </w:style>
  <w:style w:type="character" w:customStyle="1" w:styleId="540">
    <w:name w:val="Знак Знак54"/>
    <w:rsid w:val="00AD55F4"/>
    <w:rPr>
      <w:rFonts w:ascii="Arial" w:hAnsi="Arial"/>
      <w:b/>
      <w:sz w:val="26"/>
    </w:rPr>
  </w:style>
  <w:style w:type="character" w:customStyle="1" w:styleId="Heading12">
    <w:name w:val="Heading 12 Знак Знак"/>
    <w:rsid w:val="00AD55F4"/>
    <w:rPr>
      <w:rFonts w:ascii="Courier New" w:hAnsi="Courier New"/>
    </w:rPr>
  </w:style>
  <w:style w:type="character" w:customStyle="1" w:styleId="600">
    <w:name w:val="Знак Знак60"/>
    <w:rsid w:val="00AD55F4"/>
    <w:rPr>
      <w:b/>
      <w:sz w:val="28"/>
    </w:rPr>
  </w:style>
  <w:style w:type="character" w:customStyle="1" w:styleId="59">
    <w:name w:val="Знак Знак59"/>
    <w:rsid w:val="00AD55F4"/>
    <w:rPr>
      <w:b/>
      <w:i/>
      <w:sz w:val="26"/>
    </w:rPr>
  </w:style>
  <w:style w:type="character" w:customStyle="1" w:styleId="580">
    <w:name w:val="Знак Знак58"/>
    <w:rsid w:val="00AD55F4"/>
    <w:rPr>
      <w:b/>
      <w:sz w:val="22"/>
      <w:lang w:val="ru-RU" w:eastAsia="ru-RU"/>
    </w:rPr>
  </w:style>
  <w:style w:type="character" w:customStyle="1" w:styleId="570">
    <w:name w:val="Знак Знак57"/>
    <w:rsid w:val="00AD55F4"/>
    <w:rPr>
      <w:sz w:val="24"/>
      <w:lang w:val="ru-RU" w:eastAsia="ru-RU"/>
    </w:rPr>
  </w:style>
  <w:style w:type="character" w:customStyle="1" w:styleId="560">
    <w:name w:val="Знак Знак56"/>
    <w:rsid w:val="00AD55F4"/>
    <w:rPr>
      <w:rFonts w:ascii="Calibri" w:hAnsi="Calibri"/>
      <w:i/>
      <w:sz w:val="24"/>
      <w:lang w:eastAsia="en-US"/>
    </w:rPr>
  </w:style>
  <w:style w:type="character" w:customStyle="1" w:styleId="550">
    <w:name w:val="Знак Знак55"/>
    <w:rsid w:val="00AD55F4"/>
    <w:rPr>
      <w:rFonts w:ascii="Arial" w:hAnsi="Arial"/>
      <w:sz w:val="22"/>
      <w:lang w:val="ru-RU" w:eastAsia="ru-RU"/>
    </w:rPr>
  </w:style>
  <w:style w:type="character" w:customStyle="1" w:styleId="6110">
    <w:name w:val="Знак Знак611"/>
    <w:locked/>
    <w:rsid w:val="00AD55F4"/>
    <w:rPr>
      <w:sz w:val="24"/>
    </w:rPr>
  </w:style>
  <w:style w:type="character" w:customStyle="1" w:styleId="1fffff4">
    <w:name w:val="Основной текст Знак Знак Знак1"/>
    <w:rsid w:val="00AD55F4"/>
    <w:rPr>
      <w:sz w:val="24"/>
    </w:rPr>
  </w:style>
  <w:style w:type="paragraph" w:customStyle="1" w:styleId="0">
    <w:name w:val="Стиль По левому краю Первая строка:  0 см"/>
    <w:basedOn w:val="a3"/>
    <w:rsid w:val="00AD55F4"/>
    <w:pPr>
      <w:contextualSpacing/>
    </w:pPr>
    <w:rPr>
      <w:sz w:val="28"/>
      <w:szCs w:val="20"/>
      <w:lang w:eastAsia="en-US"/>
    </w:rPr>
  </w:style>
  <w:style w:type="character" w:customStyle="1" w:styleId="4310">
    <w:name w:val="Знак Знак431"/>
    <w:locked/>
    <w:rsid w:val="00AD55F4"/>
    <w:rPr>
      <w:sz w:val="24"/>
    </w:rPr>
  </w:style>
  <w:style w:type="character" w:customStyle="1" w:styleId="501">
    <w:name w:val="Знак Знак501"/>
    <w:locked/>
    <w:rsid w:val="00AD55F4"/>
    <w:rPr>
      <w:b/>
      <w:sz w:val="28"/>
      <w:lang w:val="ru-RU" w:eastAsia="ru-RU"/>
    </w:rPr>
  </w:style>
  <w:style w:type="character" w:customStyle="1" w:styleId="5110">
    <w:name w:val="Знак Знак511"/>
    <w:locked/>
    <w:rsid w:val="00AD55F4"/>
    <w:rPr>
      <w:b/>
      <w:sz w:val="27"/>
      <w:lang w:val="ru-RU" w:eastAsia="ru-RU"/>
    </w:rPr>
  </w:style>
  <w:style w:type="character" w:customStyle="1" w:styleId="4210">
    <w:name w:val="Знак Знак421"/>
    <w:locked/>
    <w:rsid w:val="00AD55F4"/>
    <w:rPr>
      <w:color w:val="000000"/>
      <w:sz w:val="24"/>
      <w:lang w:val="ru-RU" w:eastAsia="ru-RU"/>
    </w:rPr>
  </w:style>
  <w:style w:type="character" w:customStyle="1" w:styleId="4410">
    <w:name w:val="Знак Знак441"/>
    <w:rsid w:val="00AD55F4"/>
    <w:rPr>
      <w:sz w:val="24"/>
      <w:lang w:val="ru-RU" w:eastAsia="ru-RU"/>
    </w:rPr>
  </w:style>
  <w:style w:type="character" w:customStyle="1" w:styleId="5210">
    <w:name w:val="Знак Знак521"/>
    <w:rsid w:val="00AD55F4"/>
    <w:rPr>
      <w:rFonts w:ascii="Arial" w:eastAsia="Times New Roman" w:hAnsi="Arial"/>
      <w:b/>
      <w:i/>
      <w:sz w:val="28"/>
    </w:rPr>
  </w:style>
  <w:style w:type="character" w:customStyle="1" w:styleId="maintxt">
    <w:name w:val="maintxt"/>
    <w:rsid w:val="00AD55F4"/>
  </w:style>
  <w:style w:type="character" w:customStyle="1" w:styleId="FontStyle135">
    <w:name w:val="Font Style135"/>
    <w:rsid w:val="00AD55F4"/>
    <w:rPr>
      <w:rFonts w:ascii="Times New Roman" w:hAnsi="Times New Roman"/>
      <w:sz w:val="20"/>
    </w:rPr>
  </w:style>
  <w:style w:type="character" w:customStyle="1" w:styleId="3fa">
    <w:name w:val="Основной текст Знак Знак3"/>
    <w:aliases w:val="Основной текст Знак1 Знак2,Основной текст Знак Знак Знак Знак2,Знак1 Знак Знак41,Знак1 Знак Знак16,Знак1 Знак Знак411,Знак1 Знак Знак42"/>
    <w:semiHidden/>
    <w:locked/>
    <w:rsid w:val="00AD55F4"/>
    <w:rPr>
      <w:sz w:val="24"/>
      <w:lang w:val="ru-RU" w:eastAsia="ru-RU"/>
    </w:rPr>
  </w:style>
  <w:style w:type="character" w:customStyle="1" w:styleId="a30">
    <w:name w:val="a3"/>
    <w:rsid w:val="00AD55F4"/>
  </w:style>
  <w:style w:type="character" w:customStyle="1" w:styleId="formula">
    <w:name w:val="formula"/>
    <w:rsid w:val="00AD55F4"/>
  </w:style>
  <w:style w:type="character" w:customStyle="1" w:styleId="style170">
    <w:name w:val="style17"/>
    <w:rsid w:val="00AD55F4"/>
  </w:style>
  <w:style w:type="character" w:customStyle="1" w:styleId="style230">
    <w:name w:val="style23"/>
    <w:rsid w:val="00AD55F4"/>
  </w:style>
  <w:style w:type="character" w:customStyle="1" w:styleId="Heading7Char">
    <w:name w:val="Heading 7 Char"/>
    <w:locked/>
    <w:rsid w:val="00AD55F4"/>
    <w:rPr>
      <w:rFonts w:ascii="Times New Roman" w:hAnsi="Times New Roman"/>
      <w:sz w:val="24"/>
      <w:lang w:eastAsia="ru-RU"/>
    </w:rPr>
  </w:style>
  <w:style w:type="character" w:customStyle="1" w:styleId="Heading9Char">
    <w:name w:val="Heading 9 Char"/>
    <w:locked/>
    <w:rsid w:val="00AD55F4"/>
    <w:rPr>
      <w:rFonts w:ascii="Arial" w:hAnsi="Arial"/>
      <w:lang w:eastAsia="ru-RU"/>
    </w:rPr>
  </w:style>
  <w:style w:type="character" w:customStyle="1" w:styleId="HeaderChar">
    <w:name w:val="Header Char"/>
    <w:locked/>
    <w:rsid w:val="00AD55F4"/>
    <w:rPr>
      <w:sz w:val="24"/>
      <w:lang w:eastAsia="ru-RU"/>
    </w:rPr>
  </w:style>
  <w:style w:type="character" w:customStyle="1" w:styleId="SubtitleChar">
    <w:name w:val="Subtitle Char"/>
    <w:locked/>
    <w:rsid w:val="00AD55F4"/>
    <w:rPr>
      <w:rFonts w:ascii="Cambria" w:hAnsi="Cambria"/>
      <w:sz w:val="24"/>
    </w:rPr>
  </w:style>
  <w:style w:type="character" w:customStyle="1" w:styleId="TitleChar1">
    <w:name w:val="Title Char1"/>
    <w:locked/>
    <w:rsid w:val="00AD55F4"/>
    <w:rPr>
      <w:rFonts w:ascii="Cambria" w:hAnsi="Cambria"/>
      <w:b/>
      <w:kern w:val="28"/>
      <w:sz w:val="32"/>
    </w:rPr>
  </w:style>
  <w:style w:type="character" w:customStyle="1" w:styleId="CommentSubjectChar">
    <w:name w:val="Comment Subject Char"/>
    <w:semiHidden/>
    <w:locked/>
    <w:rsid w:val="00AD55F4"/>
    <w:rPr>
      <w:b/>
      <w:lang w:eastAsia="ru-RU"/>
    </w:rPr>
  </w:style>
  <w:style w:type="character" w:customStyle="1" w:styleId="FontStyle29">
    <w:name w:val="Font Style29"/>
    <w:rsid w:val="00AD55F4"/>
    <w:rPr>
      <w:rFonts w:ascii="Times New Roman" w:hAnsi="Times New Roman"/>
      <w:sz w:val="26"/>
    </w:rPr>
  </w:style>
  <w:style w:type="character" w:customStyle="1" w:styleId="small1">
    <w:name w:val="small1"/>
    <w:rsid w:val="00AD55F4"/>
  </w:style>
  <w:style w:type="character" w:customStyle="1" w:styleId="answer-source">
    <w:name w:val="answer-source"/>
    <w:rsid w:val="00AD55F4"/>
  </w:style>
  <w:style w:type="character" w:customStyle="1" w:styleId="reftag">
    <w:name w:val="reftag"/>
    <w:rsid w:val="00AD55F4"/>
  </w:style>
  <w:style w:type="character" w:customStyle="1" w:styleId="tgc">
    <w:name w:val="_tgc"/>
    <w:rsid w:val="00AD55F4"/>
  </w:style>
  <w:style w:type="character" w:customStyle="1" w:styleId="FootnoteTextChar1">
    <w:name w:val="Footnote Text Char1"/>
    <w:aliases w:val="Текст сноски Знак Знак Char1,Знак3 Знак Знак Char1"/>
    <w:semiHidden/>
    <w:rsid w:val="00AD55F4"/>
    <w:rPr>
      <w:rFonts w:ascii="Times New Roman" w:hAnsi="Times New Roman"/>
    </w:rPr>
  </w:style>
  <w:style w:type="character" w:customStyle="1" w:styleId="CommentTextChar">
    <w:name w:val="Comment Text Char"/>
    <w:semiHidden/>
    <w:locked/>
    <w:rsid w:val="00AD55F4"/>
    <w:rPr>
      <w:rFonts w:ascii="Times New Roman" w:hAnsi="Times New Roman"/>
      <w:sz w:val="20"/>
      <w:lang w:eastAsia="ru-RU"/>
    </w:rPr>
  </w:style>
  <w:style w:type="character" w:customStyle="1" w:styleId="FooterChar1">
    <w:name w:val="Footer Char1"/>
    <w:semiHidden/>
    <w:locked/>
    <w:rsid w:val="00AD55F4"/>
    <w:rPr>
      <w:sz w:val="24"/>
    </w:rPr>
  </w:style>
  <w:style w:type="character" w:customStyle="1" w:styleId="EndnoteTextChar">
    <w:name w:val="Endnote Text Char"/>
    <w:semiHidden/>
    <w:locked/>
    <w:rsid w:val="00AD55F4"/>
    <w:rPr>
      <w:color w:val="000000"/>
      <w:sz w:val="24"/>
    </w:rPr>
  </w:style>
  <w:style w:type="character" w:customStyle="1" w:styleId="MacroTextChar">
    <w:name w:val="Macro Text Char"/>
    <w:semiHidden/>
    <w:locked/>
    <w:rsid w:val="00AD55F4"/>
    <w:rPr>
      <w:rFonts w:ascii="Courier New" w:hAnsi="Courier New"/>
      <w:sz w:val="22"/>
      <w:lang w:val="en-US" w:eastAsia="en-US"/>
    </w:rPr>
  </w:style>
  <w:style w:type="character" w:customStyle="1" w:styleId="BodyTextFirstIndentChar">
    <w:name w:val="Body Text First Indent Char"/>
    <w:semiHidden/>
    <w:locked/>
    <w:rsid w:val="00AD55F4"/>
    <w:rPr>
      <w:rFonts w:ascii="PragmaticaCTT" w:hAnsi="PragmaticaCTT"/>
      <w:sz w:val="24"/>
      <w:lang w:eastAsia="ru-RU"/>
    </w:rPr>
  </w:style>
  <w:style w:type="character" w:customStyle="1" w:styleId="BodyTextFirstIndent2Char">
    <w:name w:val="Body Text First Indent 2 Char"/>
    <w:semiHidden/>
    <w:locked/>
    <w:rsid w:val="00AD55F4"/>
    <w:rPr>
      <w:rFonts w:ascii="PragmaticaCTT" w:hAnsi="PragmaticaCTT"/>
      <w:sz w:val="24"/>
      <w:lang w:eastAsia="ru-RU"/>
    </w:rPr>
  </w:style>
  <w:style w:type="character" w:customStyle="1" w:styleId="BodyText3Char1">
    <w:name w:val="Body Text 3 Char1"/>
    <w:aliases w:val="Знак5 Char1"/>
    <w:semiHidden/>
    <w:rsid w:val="00AD55F4"/>
    <w:rPr>
      <w:rFonts w:ascii="Times New Roman" w:hAnsi="Times New Roman"/>
      <w:sz w:val="16"/>
    </w:rPr>
  </w:style>
  <w:style w:type="character" w:customStyle="1" w:styleId="BodyTextIndent2Char1">
    <w:name w:val="Body Text Indent 2 Char1"/>
    <w:semiHidden/>
    <w:locked/>
    <w:rsid w:val="00AD55F4"/>
    <w:rPr>
      <w:sz w:val="24"/>
    </w:rPr>
  </w:style>
  <w:style w:type="character" w:customStyle="1" w:styleId="BodyTextIndent3Char1">
    <w:name w:val="Body Text Indent 3 Char1"/>
    <w:semiHidden/>
    <w:locked/>
    <w:rsid w:val="00AD55F4"/>
    <w:rPr>
      <w:sz w:val="16"/>
    </w:rPr>
  </w:style>
  <w:style w:type="paragraph" w:customStyle="1" w:styleId="Heading91">
    <w:name w:val="Heading 91"/>
    <w:rsid w:val="00AD55F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rsid w:val="00AD55F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rsid w:val="00AD55F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rsid w:val="00AD55F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rsid w:val="00AD55F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rsid w:val="00AD55F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3112">
    <w:name w:val="Основной текст с отступом 311"/>
    <w:basedOn w:val="a3"/>
    <w:rsid w:val="00AD55F4"/>
    <w:pPr>
      <w:overflowPunct w:val="0"/>
      <w:autoSpaceDE w:val="0"/>
      <w:autoSpaceDN w:val="0"/>
      <w:adjustRightInd w:val="0"/>
      <w:spacing w:after="120" w:line="312" w:lineRule="auto"/>
      <w:ind w:left="283" w:firstLine="709"/>
      <w:jc w:val="both"/>
    </w:pPr>
    <w:rPr>
      <w:sz w:val="16"/>
      <w:szCs w:val="20"/>
    </w:rPr>
  </w:style>
  <w:style w:type="character" w:customStyle="1" w:styleId="HeaderChar1">
    <w:name w:val="Header Char1"/>
    <w:semiHidden/>
    <w:rsid w:val="00AD55F4"/>
    <w:rPr>
      <w:rFonts w:ascii="Times New Roman" w:hAnsi="Times New Roman"/>
      <w:sz w:val="24"/>
    </w:rPr>
  </w:style>
  <w:style w:type="paragraph" w:customStyle="1" w:styleId="2112">
    <w:name w:val="Заголовок 211"/>
    <w:basedOn w:val="a3"/>
    <w:next w:val="a3"/>
    <w:rsid w:val="00AD55F4"/>
    <w:pPr>
      <w:keepNext/>
      <w:widowControl w:val="0"/>
      <w:jc w:val="center"/>
    </w:pPr>
    <w:rPr>
      <w:b/>
      <w:sz w:val="26"/>
      <w:szCs w:val="20"/>
    </w:rPr>
  </w:style>
  <w:style w:type="paragraph" w:customStyle="1" w:styleId="21f0">
    <w:name w:val="Текст21"/>
    <w:basedOn w:val="11a"/>
    <w:rsid w:val="00AD55F4"/>
    <w:pPr>
      <w:widowControl/>
      <w:spacing w:line="240" w:lineRule="auto"/>
      <w:ind w:firstLine="0"/>
      <w:jc w:val="left"/>
    </w:pPr>
    <w:rPr>
      <w:rFonts w:ascii="Courier New" w:hAnsi="Courier New"/>
      <w:sz w:val="20"/>
    </w:rPr>
  </w:style>
  <w:style w:type="paragraph" w:customStyle="1" w:styleId="4111">
    <w:name w:val="Заголовок 411"/>
    <w:basedOn w:val="11a"/>
    <w:next w:val="11a"/>
    <w:rsid w:val="00AD55F4"/>
    <w:pPr>
      <w:keepNext/>
      <w:widowControl/>
      <w:spacing w:line="240" w:lineRule="auto"/>
      <w:ind w:firstLine="0"/>
      <w:jc w:val="left"/>
    </w:pPr>
    <w:rPr>
      <w:sz w:val="24"/>
    </w:rPr>
  </w:style>
  <w:style w:type="paragraph" w:customStyle="1" w:styleId="1fffff5">
    <w:name w:val="Без интервала1"/>
    <w:link w:val="NoSpacingChar1"/>
    <w:rsid w:val="00AD55F4"/>
    <w:pPr>
      <w:spacing w:after="0" w:line="240" w:lineRule="auto"/>
    </w:pPr>
    <w:rPr>
      <w:rFonts w:ascii="Times New Roman" w:eastAsia="Times New Roman" w:hAnsi="Times New Roman" w:cs="Times New Roman"/>
      <w:sz w:val="24"/>
      <w:szCs w:val="24"/>
      <w:lang w:eastAsia="ru-RU"/>
    </w:rPr>
  </w:style>
  <w:style w:type="character" w:customStyle="1" w:styleId="NoSpacingChar1">
    <w:name w:val="No Spacing Char1"/>
    <w:link w:val="1fffff5"/>
    <w:locked/>
    <w:rsid w:val="00AD55F4"/>
    <w:rPr>
      <w:rFonts w:ascii="Times New Roman" w:eastAsia="Times New Roman" w:hAnsi="Times New Roman" w:cs="Times New Roman"/>
      <w:sz w:val="24"/>
      <w:szCs w:val="24"/>
      <w:lang w:eastAsia="ru-RU"/>
    </w:rPr>
  </w:style>
  <w:style w:type="character" w:customStyle="1" w:styleId="DocumentMapChar1">
    <w:name w:val="Document Map Char1"/>
    <w:semiHidden/>
    <w:rsid w:val="00AD55F4"/>
    <w:rPr>
      <w:rFonts w:ascii="Times New Roman" w:hAnsi="Times New Roman"/>
      <w:sz w:val="2"/>
    </w:rPr>
  </w:style>
  <w:style w:type="character" w:customStyle="1" w:styleId="CommentSubjectChar1">
    <w:name w:val="Comment Subject Char1"/>
    <w:semiHidden/>
    <w:rsid w:val="00AD55F4"/>
    <w:rPr>
      <w:rFonts w:ascii="Times New Roman" w:hAnsi="Times New Roman"/>
      <w:b/>
      <w:caps/>
      <w:sz w:val="20"/>
      <w:lang w:eastAsia="ru-RU"/>
    </w:rPr>
  </w:style>
  <w:style w:type="character" w:customStyle="1" w:styleId="11f">
    <w:name w:val="Знак11"/>
    <w:rsid w:val="00AD55F4"/>
    <w:rPr>
      <w:rFonts w:ascii="Arial" w:hAnsi="Arial"/>
      <w:b/>
      <w:kern w:val="32"/>
      <w:sz w:val="32"/>
      <w:lang w:val="ru-RU" w:eastAsia="ru-RU"/>
    </w:rPr>
  </w:style>
  <w:style w:type="character" w:customStyle="1" w:styleId="SubtitleChar1">
    <w:name w:val="Subtitle Char1"/>
    <w:rsid w:val="00AD55F4"/>
    <w:rPr>
      <w:rFonts w:ascii="Cambria" w:eastAsia="Times New Roman" w:hAnsi="Cambria"/>
      <w:sz w:val="24"/>
    </w:rPr>
  </w:style>
  <w:style w:type="character" w:customStyle="1" w:styleId="BodyTextFirstIndentChar1">
    <w:name w:val="Body Text First Indent Char1"/>
    <w:semiHidden/>
    <w:rsid w:val="00AD55F4"/>
    <w:rPr>
      <w:rFonts w:ascii="Times New Roman" w:hAnsi="Times New Roman"/>
      <w:sz w:val="24"/>
      <w:lang w:eastAsia="ru-RU"/>
    </w:rPr>
  </w:style>
  <w:style w:type="character" w:customStyle="1" w:styleId="BodyTextFirstIndent2Char1">
    <w:name w:val="Body Text First Indent 2 Char1"/>
    <w:semiHidden/>
    <w:rsid w:val="00AD55F4"/>
    <w:rPr>
      <w:rFonts w:ascii="Times New Roman" w:hAnsi="Times New Roman"/>
      <w:sz w:val="24"/>
      <w:lang w:eastAsia="ru-RU"/>
    </w:rPr>
  </w:style>
  <w:style w:type="character" w:customStyle="1" w:styleId="EndnoteTextChar1">
    <w:name w:val="Endnote Text Char1"/>
    <w:semiHidden/>
    <w:rsid w:val="00AD55F4"/>
    <w:rPr>
      <w:rFonts w:ascii="Times New Roman" w:hAnsi="Times New Roman"/>
    </w:rPr>
  </w:style>
  <w:style w:type="character" w:customStyle="1" w:styleId="IntenseQuoteChar1">
    <w:name w:val="Intense Quote Char1"/>
    <w:rsid w:val="00AD55F4"/>
    <w:rPr>
      <w:rFonts w:ascii="Times New Roman" w:hAnsi="Times New Roman"/>
      <w:b/>
      <w:i/>
      <w:color w:val="4F81BD"/>
      <w:sz w:val="24"/>
    </w:rPr>
  </w:style>
  <w:style w:type="character" w:customStyle="1" w:styleId="1fffff6">
    <w:name w:val="Выделенная цитата Знак1"/>
    <w:rsid w:val="00AD55F4"/>
    <w:rPr>
      <w:b/>
      <w:i/>
      <w:color w:val="4F81BD"/>
      <w:sz w:val="24"/>
    </w:rPr>
  </w:style>
  <w:style w:type="paragraph" w:customStyle="1" w:styleId="ledge1">
    <w:name w:val="ledge1"/>
    <w:basedOn w:val="a3"/>
    <w:rsid w:val="00AD55F4"/>
    <w:pPr>
      <w:spacing w:before="100" w:beforeAutospacing="1" w:after="100" w:afterAutospacing="1" w:line="360" w:lineRule="atLeast"/>
      <w:jc w:val="both"/>
    </w:pPr>
  </w:style>
  <w:style w:type="character" w:customStyle="1" w:styleId="rubric2">
    <w:name w:val="rubric2"/>
    <w:rsid w:val="00AD55F4"/>
    <w:rPr>
      <w:shd w:val="clear" w:color="auto" w:fill="FFFFFF"/>
    </w:rPr>
  </w:style>
  <w:style w:type="paragraph" w:customStyle="1" w:styleId="WW-Normal">
    <w:name w:val="WW-Normal"/>
    <w:rsid w:val="00AD55F4"/>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1">
    <w:name w:val="A1"/>
    <w:rsid w:val="00AD55F4"/>
    <w:rPr>
      <w:color w:val="000000"/>
      <w:sz w:val="20"/>
    </w:rPr>
  </w:style>
  <w:style w:type="character" w:customStyle="1" w:styleId="A31">
    <w:name w:val="A3"/>
    <w:rsid w:val="00AD55F4"/>
    <w:rPr>
      <w:b/>
      <w:color w:val="000000"/>
      <w:sz w:val="30"/>
    </w:rPr>
  </w:style>
  <w:style w:type="character" w:customStyle="1" w:styleId="713">
    <w:name w:val="Знак Знак71"/>
    <w:rsid w:val="00AD55F4"/>
    <w:rPr>
      <w:sz w:val="16"/>
      <w:lang w:val="ru-RU" w:eastAsia="ru-RU"/>
    </w:rPr>
  </w:style>
  <w:style w:type="character" w:customStyle="1" w:styleId="161">
    <w:name w:val="Знак Знак161"/>
    <w:rsid w:val="00AD55F4"/>
    <w:rPr>
      <w:rFonts w:ascii="Cambria" w:hAnsi="Cambria"/>
      <w:b/>
      <w:kern w:val="32"/>
      <w:sz w:val="32"/>
    </w:rPr>
  </w:style>
  <w:style w:type="paragraph" w:customStyle="1" w:styleId="228">
    <w:name w:val="Основной текст 22"/>
    <w:basedOn w:val="a3"/>
    <w:rsid w:val="00AD55F4"/>
    <w:pPr>
      <w:overflowPunct w:val="0"/>
      <w:autoSpaceDE w:val="0"/>
      <w:autoSpaceDN w:val="0"/>
      <w:adjustRightInd w:val="0"/>
      <w:ind w:firstLine="851"/>
      <w:jc w:val="both"/>
      <w:textAlignment w:val="baseline"/>
    </w:pPr>
    <w:rPr>
      <w:sz w:val="28"/>
      <w:szCs w:val="20"/>
    </w:rPr>
  </w:style>
  <w:style w:type="paragraph" w:customStyle="1" w:styleId="2ffe">
    <w:name w:val="Абзац списка2"/>
    <w:basedOn w:val="a3"/>
    <w:rsid w:val="00AD55F4"/>
    <w:pPr>
      <w:spacing w:after="200" w:line="276" w:lineRule="auto"/>
      <w:ind w:left="720"/>
    </w:pPr>
    <w:rPr>
      <w:rFonts w:ascii="Calibri" w:hAnsi="Calibri"/>
      <w:sz w:val="22"/>
      <w:szCs w:val="22"/>
      <w:lang w:eastAsia="en-US"/>
    </w:rPr>
  </w:style>
  <w:style w:type="character" w:customStyle="1" w:styleId="241">
    <w:name w:val="Знак Знак241"/>
    <w:rsid w:val="00AD55F4"/>
    <w:rPr>
      <w:rFonts w:ascii="Times New Roman" w:hAnsi="Times New Roman"/>
      <w:b/>
      <w:i/>
      <w:sz w:val="26"/>
    </w:rPr>
  </w:style>
  <w:style w:type="character" w:customStyle="1" w:styleId="1fffff7">
    <w:name w:val="Замещающий текст1"/>
    <w:rsid w:val="00AD55F4"/>
    <w:rPr>
      <w:color w:val="808080"/>
    </w:rPr>
  </w:style>
  <w:style w:type="paragraph" w:customStyle="1" w:styleId="11f0">
    <w:name w:val="Основной текст11"/>
    <w:basedOn w:val="a3"/>
    <w:semiHidden/>
    <w:rsid w:val="00AD55F4"/>
    <w:pPr>
      <w:shd w:val="clear" w:color="auto" w:fill="FFFFFF"/>
      <w:spacing w:before="180" w:line="235" w:lineRule="exact"/>
      <w:jc w:val="both"/>
    </w:pPr>
    <w:rPr>
      <w:rFonts w:ascii="Arial" w:hAnsi="Arial"/>
      <w:sz w:val="19"/>
      <w:szCs w:val="20"/>
      <w:shd w:val="clear" w:color="auto" w:fill="FFFFFF"/>
    </w:rPr>
  </w:style>
  <w:style w:type="paragraph" w:customStyle="1" w:styleId="2fff">
    <w:name w:val="Цитата2"/>
    <w:basedOn w:val="a3"/>
    <w:rsid w:val="00AD55F4"/>
    <w:pPr>
      <w:shd w:val="clear" w:color="auto" w:fill="FFFFFF"/>
      <w:spacing w:before="230" w:line="360" w:lineRule="auto"/>
      <w:ind w:left="1750" w:right="1152" w:hanging="384"/>
      <w:jc w:val="center"/>
    </w:pPr>
    <w:rPr>
      <w:b/>
      <w:color w:val="000000"/>
      <w:spacing w:val="-5"/>
      <w:sz w:val="28"/>
      <w:szCs w:val="20"/>
    </w:rPr>
  </w:style>
  <w:style w:type="paragraph" w:customStyle="1" w:styleId="2fff0">
    <w:name w:val="Знак Знак Знак Знак Знак Знак Знак Знак Знак Знак Знак Знак Знак2"/>
    <w:basedOn w:val="a3"/>
    <w:rsid w:val="00AD55F4"/>
    <w:pPr>
      <w:spacing w:after="160" w:line="240" w:lineRule="exact"/>
    </w:pPr>
    <w:rPr>
      <w:rFonts w:ascii="Verdana" w:hAnsi="Verdana"/>
      <w:lang w:val="en-US" w:eastAsia="en-US"/>
    </w:rPr>
  </w:style>
  <w:style w:type="character" w:customStyle="1" w:styleId="s4">
    <w:name w:val="s4"/>
    <w:rsid w:val="00AD55F4"/>
  </w:style>
  <w:style w:type="paragraph" w:customStyle="1" w:styleId="p17">
    <w:name w:val="p17"/>
    <w:basedOn w:val="a3"/>
    <w:rsid w:val="00AD55F4"/>
    <w:pPr>
      <w:spacing w:before="100" w:beforeAutospacing="1" w:after="100" w:afterAutospacing="1"/>
    </w:pPr>
  </w:style>
  <w:style w:type="paragraph" w:customStyle="1" w:styleId="p21">
    <w:name w:val="p21"/>
    <w:basedOn w:val="a3"/>
    <w:rsid w:val="00AD55F4"/>
    <w:pPr>
      <w:spacing w:before="100" w:beforeAutospacing="1" w:after="100" w:afterAutospacing="1"/>
    </w:pPr>
  </w:style>
  <w:style w:type="paragraph" w:customStyle="1" w:styleId="p5">
    <w:name w:val="p5"/>
    <w:basedOn w:val="a3"/>
    <w:rsid w:val="00AD55F4"/>
    <w:pPr>
      <w:spacing w:before="100" w:beforeAutospacing="1" w:after="100" w:afterAutospacing="1"/>
    </w:pPr>
  </w:style>
  <w:style w:type="paragraph" w:customStyle="1" w:styleId="p24">
    <w:name w:val="p24"/>
    <w:basedOn w:val="a3"/>
    <w:rsid w:val="00AD55F4"/>
    <w:pPr>
      <w:spacing w:before="100" w:beforeAutospacing="1" w:after="100" w:afterAutospacing="1"/>
    </w:pPr>
  </w:style>
  <w:style w:type="character" w:customStyle="1" w:styleId="s2">
    <w:name w:val="s2"/>
    <w:rsid w:val="00AD55F4"/>
  </w:style>
  <w:style w:type="paragraph" w:customStyle="1" w:styleId="p2">
    <w:name w:val="p2"/>
    <w:basedOn w:val="a3"/>
    <w:rsid w:val="00AD55F4"/>
    <w:pPr>
      <w:spacing w:before="100" w:beforeAutospacing="1" w:after="100" w:afterAutospacing="1"/>
    </w:pPr>
  </w:style>
  <w:style w:type="paragraph" w:customStyle="1" w:styleId="Style134">
    <w:name w:val="Style134"/>
    <w:basedOn w:val="a3"/>
    <w:rsid w:val="00AD55F4"/>
    <w:pPr>
      <w:widowControl w:val="0"/>
      <w:autoSpaceDE w:val="0"/>
      <w:autoSpaceDN w:val="0"/>
      <w:adjustRightInd w:val="0"/>
      <w:spacing w:line="228" w:lineRule="exact"/>
      <w:ind w:firstLine="288"/>
    </w:pPr>
    <w:rPr>
      <w:rFonts w:ascii="Franklin Gothic Demi Cond" w:hAnsi="Franklin Gothic Demi Cond"/>
    </w:rPr>
  </w:style>
  <w:style w:type="character" w:customStyle="1" w:styleId="FontStyle39">
    <w:name w:val="Font Style39"/>
    <w:rsid w:val="00AD55F4"/>
    <w:rPr>
      <w:rFonts w:ascii="Times New Roman" w:hAnsi="Times New Roman"/>
      <w:b/>
      <w:sz w:val="24"/>
    </w:rPr>
  </w:style>
  <w:style w:type="character" w:customStyle="1" w:styleId="FontStyle58">
    <w:name w:val="Font Style58"/>
    <w:rsid w:val="00AD55F4"/>
    <w:rPr>
      <w:rFonts w:ascii="Times New Roman" w:hAnsi="Times New Roman"/>
      <w:b/>
      <w:w w:val="40"/>
      <w:sz w:val="38"/>
    </w:rPr>
  </w:style>
  <w:style w:type="character" w:customStyle="1" w:styleId="FontStyle26">
    <w:name w:val="Font Style26"/>
    <w:rsid w:val="00AD55F4"/>
    <w:rPr>
      <w:rFonts w:ascii="Times New Roman" w:hAnsi="Times New Roman"/>
      <w:sz w:val="26"/>
    </w:rPr>
  </w:style>
  <w:style w:type="paragraph" w:customStyle="1" w:styleId="affffffffff2">
    <w:name w:val="........ ..... . ........"/>
    <w:basedOn w:val="Default"/>
    <w:next w:val="Default"/>
    <w:rsid w:val="00AD55F4"/>
    <w:rPr>
      <w:color w:val="auto"/>
    </w:rPr>
  </w:style>
  <w:style w:type="paragraph" w:customStyle="1" w:styleId="affffffffff3">
    <w:name w:val="... ......"/>
    <w:basedOn w:val="Default"/>
    <w:next w:val="Default"/>
    <w:rsid w:val="00AD55F4"/>
    <w:rPr>
      <w:color w:val="auto"/>
    </w:rPr>
  </w:style>
  <w:style w:type="paragraph" w:customStyle="1" w:styleId="1fffff8">
    <w:name w:val=".....1"/>
    <w:basedOn w:val="Default"/>
    <w:next w:val="Default"/>
    <w:rsid w:val="00AD55F4"/>
    <w:rPr>
      <w:color w:val="auto"/>
    </w:rPr>
  </w:style>
  <w:style w:type="paragraph" w:customStyle="1" w:styleId="bodytext2">
    <w:name w:val="bodytext2"/>
    <w:basedOn w:val="a3"/>
    <w:rsid w:val="00AD55F4"/>
    <w:pPr>
      <w:spacing w:before="100" w:beforeAutospacing="1" w:after="100" w:afterAutospacing="1"/>
    </w:pPr>
  </w:style>
  <w:style w:type="paragraph" w:customStyle="1" w:styleId="affffffffff4">
    <w:name w:val="Знак Знак Знак Знак"/>
    <w:basedOn w:val="a3"/>
    <w:rsid w:val="00AD55F4"/>
    <w:pPr>
      <w:tabs>
        <w:tab w:val="left" w:pos="643"/>
      </w:tabs>
      <w:spacing w:after="160" w:line="240" w:lineRule="exact"/>
    </w:pPr>
    <w:rPr>
      <w:rFonts w:ascii="Verdana" w:hAnsi="Verdana" w:cs="Verdana"/>
      <w:sz w:val="20"/>
      <w:szCs w:val="20"/>
      <w:lang w:val="en-US" w:eastAsia="en-US"/>
    </w:rPr>
  </w:style>
  <w:style w:type="paragraph" w:customStyle="1" w:styleId="3fb">
    <w:name w:val="Îñíîâíîé òåêñò 3"/>
    <w:basedOn w:val="a3"/>
    <w:rsid w:val="00AD55F4"/>
    <w:pPr>
      <w:autoSpaceDE w:val="0"/>
      <w:autoSpaceDN w:val="0"/>
      <w:adjustRightInd w:val="0"/>
      <w:spacing w:before="100" w:beforeAutospacing="1" w:after="100" w:afterAutospacing="1"/>
    </w:pPr>
    <w:rPr>
      <w:b/>
      <w:bCs/>
      <w:color w:val="000000"/>
      <w:sz w:val="20"/>
    </w:rPr>
  </w:style>
  <w:style w:type="character" w:customStyle="1" w:styleId="postheader">
    <w:name w:val="postheader"/>
    <w:rsid w:val="00AD55F4"/>
    <w:rPr>
      <w:rFonts w:cs="Times New Roman"/>
    </w:rPr>
  </w:style>
  <w:style w:type="paragraph" w:customStyle="1" w:styleId="affffffffff5">
    <w:name w:val="ТЕКСТ"/>
    <w:basedOn w:val="afff3"/>
    <w:rsid w:val="00AD55F4"/>
    <w:pPr>
      <w:spacing w:before="0" w:beforeAutospacing="0" w:after="0" w:afterAutospacing="0" w:line="264" w:lineRule="auto"/>
      <w:ind w:firstLine="357"/>
      <w:jc w:val="both"/>
    </w:pPr>
    <w:rPr>
      <w:rFonts w:eastAsia="Arial Unicode MS" w:cs="Arial"/>
      <w:sz w:val="30"/>
      <w:szCs w:val="16"/>
      <w:lang w:bidi="ar-SA"/>
    </w:rPr>
  </w:style>
  <w:style w:type="paragraph" w:customStyle="1" w:styleId="Style29">
    <w:name w:val="Style29"/>
    <w:basedOn w:val="a3"/>
    <w:rsid w:val="00AD55F4"/>
    <w:pPr>
      <w:widowControl w:val="0"/>
      <w:autoSpaceDE w:val="0"/>
      <w:autoSpaceDN w:val="0"/>
      <w:adjustRightInd w:val="0"/>
      <w:spacing w:line="485" w:lineRule="exact"/>
      <w:ind w:firstLine="696"/>
      <w:jc w:val="both"/>
    </w:pPr>
  </w:style>
  <w:style w:type="paragraph" w:customStyle="1" w:styleId="1fffff9">
    <w:name w:val="Подзаголовок1"/>
    <w:basedOn w:val="a3"/>
    <w:rsid w:val="00AD55F4"/>
    <w:pPr>
      <w:spacing w:line="312" w:lineRule="auto"/>
    </w:pPr>
    <w:rPr>
      <w:rFonts w:ascii="Arial" w:hAnsi="Arial" w:cs="Arial"/>
      <w:b/>
      <w:bCs/>
      <w:color w:val="000000"/>
      <w:sz w:val="20"/>
      <w:szCs w:val="20"/>
    </w:rPr>
  </w:style>
  <w:style w:type="character" w:customStyle="1" w:styleId="field-label-subj-value3font-optima-mb">
    <w:name w:val="field-label-subj-value3 font-optima-mb"/>
    <w:rsid w:val="00AD55F4"/>
    <w:rPr>
      <w:rFonts w:cs="Times New Roman"/>
    </w:rPr>
  </w:style>
  <w:style w:type="paragraph" w:customStyle="1" w:styleId="affffffffff6">
    <w:name w:val="Маркированный."/>
    <w:basedOn w:val="a3"/>
    <w:rsid w:val="00AD55F4"/>
    <w:pPr>
      <w:ind w:left="1429" w:hanging="360"/>
    </w:pPr>
    <w:rPr>
      <w:szCs w:val="22"/>
      <w:lang w:eastAsia="en-US"/>
    </w:rPr>
  </w:style>
  <w:style w:type="character" w:customStyle="1" w:styleId="66">
    <w:name w:val="Знак6 Знак Знак"/>
    <w:rsid w:val="00AD55F4"/>
    <w:rPr>
      <w:sz w:val="24"/>
      <w:lang w:val="ru-RU" w:eastAsia="ru-RU"/>
    </w:rPr>
  </w:style>
  <w:style w:type="character" w:customStyle="1" w:styleId="searchterm">
    <w:name w:val="searchterm"/>
    <w:rsid w:val="00AD55F4"/>
    <w:rPr>
      <w:rFonts w:cs="Times New Roman"/>
    </w:rPr>
  </w:style>
  <w:style w:type="character" w:customStyle="1" w:styleId="HTMLAddressChar">
    <w:name w:val="HTML Address Char"/>
    <w:semiHidden/>
    <w:locked/>
    <w:rsid w:val="00AD55F4"/>
    <w:rPr>
      <w:i/>
      <w:sz w:val="24"/>
      <w:lang w:val="ru-RU" w:eastAsia="ru-RU"/>
    </w:rPr>
  </w:style>
  <w:style w:type="paragraph" w:customStyle="1" w:styleId="1fffffa">
    <w:name w:val="Обычный + полужирный+1"/>
    <w:basedOn w:val="a3"/>
    <w:rsid w:val="00AD55F4"/>
    <w:pPr>
      <w:autoSpaceDE w:val="0"/>
      <w:autoSpaceDN w:val="0"/>
      <w:adjustRightInd w:val="0"/>
      <w:ind w:firstLine="709"/>
      <w:jc w:val="both"/>
      <w:outlineLvl w:val="1"/>
    </w:pPr>
    <w:rPr>
      <w:b/>
      <w:bCs/>
    </w:rPr>
  </w:style>
  <w:style w:type="character" w:customStyle="1" w:styleId="349">
    <w:name w:val="Основной текст (3)49"/>
    <w:rsid w:val="00AD55F4"/>
    <w:rPr>
      <w:rFonts w:ascii="Times New Roman" w:hAnsi="Times New Roman"/>
      <w:spacing w:val="0"/>
      <w:sz w:val="20"/>
    </w:rPr>
  </w:style>
  <w:style w:type="character" w:customStyle="1" w:styleId="347">
    <w:name w:val="Основной текст (3)47"/>
    <w:rsid w:val="00AD55F4"/>
    <w:rPr>
      <w:rFonts w:ascii="Times New Roman" w:hAnsi="Times New Roman"/>
      <w:spacing w:val="0"/>
      <w:sz w:val="20"/>
    </w:rPr>
  </w:style>
  <w:style w:type="character" w:customStyle="1" w:styleId="345">
    <w:name w:val="Основной текст (3)45"/>
    <w:rsid w:val="00AD55F4"/>
    <w:rPr>
      <w:rFonts w:ascii="Times New Roman" w:hAnsi="Times New Roman"/>
      <w:spacing w:val="0"/>
      <w:sz w:val="20"/>
    </w:rPr>
  </w:style>
  <w:style w:type="paragraph" w:customStyle="1" w:styleId="Style211">
    <w:name w:val="Style21"/>
    <w:basedOn w:val="a3"/>
    <w:rsid w:val="00AD55F4"/>
    <w:pPr>
      <w:widowControl w:val="0"/>
      <w:autoSpaceDE w:val="0"/>
      <w:autoSpaceDN w:val="0"/>
      <w:adjustRightInd w:val="0"/>
    </w:pPr>
    <w:rPr>
      <w:rFonts w:ascii="Trebuchet MS" w:hAnsi="Trebuchet MS"/>
    </w:rPr>
  </w:style>
  <w:style w:type="character" w:customStyle="1" w:styleId="FontStyle205">
    <w:name w:val="Font Style205"/>
    <w:rsid w:val="00AD55F4"/>
    <w:rPr>
      <w:rFonts w:ascii="Times New Roman" w:hAnsi="Times New Roman"/>
      <w:color w:val="000000"/>
      <w:sz w:val="18"/>
    </w:rPr>
  </w:style>
  <w:style w:type="paragraph" w:customStyle="1" w:styleId="psection">
    <w:name w:val="psection"/>
    <w:basedOn w:val="a3"/>
    <w:rsid w:val="00AD55F4"/>
    <w:pPr>
      <w:spacing w:before="100" w:beforeAutospacing="1" w:after="100" w:afterAutospacing="1"/>
    </w:pPr>
  </w:style>
  <w:style w:type="paragraph" w:customStyle="1" w:styleId="2113">
    <w:name w:val="Знак2 Знак Знак1 Знак1 Знак Знак Знак Знак Знак Знак Знак Знак Знак Знак Знак Знак"/>
    <w:basedOn w:val="a3"/>
    <w:rsid w:val="00AD55F4"/>
    <w:pPr>
      <w:spacing w:after="160" w:line="240" w:lineRule="exact"/>
    </w:pPr>
    <w:rPr>
      <w:rFonts w:ascii="Verdana" w:hAnsi="Verdana" w:cs="Verdana"/>
      <w:sz w:val="20"/>
      <w:szCs w:val="20"/>
      <w:lang w:val="en-US" w:eastAsia="en-US"/>
    </w:rPr>
  </w:style>
  <w:style w:type="character" w:customStyle="1" w:styleId="mathjax1">
    <w:name w:val="mathjax1"/>
    <w:rsid w:val="00AD55F4"/>
    <w:rPr>
      <w:spacing w:val="0"/>
      <w:sz w:val="24"/>
    </w:rPr>
  </w:style>
  <w:style w:type="paragraph" w:customStyle="1" w:styleId="p22">
    <w:name w:val="p22"/>
    <w:basedOn w:val="a3"/>
    <w:rsid w:val="00AD55F4"/>
    <w:pPr>
      <w:spacing w:before="100" w:beforeAutospacing="1" w:after="100" w:afterAutospacing="1"/>
    </w:pPr>
  </w:style>
  <w:style w:type="paragraph" w:customStyle="1" w:styleId="p10">
    <w:name w:val="p10"/>
    <w:basedOn w:val="a3"/>
    <w:rsid w:val="00AD55F4"/>
    <w:pPr>
      <w:spacing w:before="100" w:beforeAutospacing="1" w:after="100" w:afterAutospacing="1"/>
    </w:pPr>
  </w:style>
  <w:style w:type="paragraph" w:customStyle="1" w:styleId="p26">
    <w:name w:val="p26"/>
    <w:basedOn w:val="a3"/>
    <w:rsid w:val="00AD55F4"/>
    <w:pPr>
      <w:spacing w:before="100" w:beforeAutospacing="1" w:after="100" w:afterAutospacing="1"/>
    </w:pPr>
  </w:style>
  <w:style w:type="character" w:customStyle="1" w:styleId="s100">
    <w:name w:val="s10"/>
    <w:rsid w:val="00AD55F4"/>
    <w:rPr>
      <w:rFonts w:cs="Times New Roman"/>
    </w:rPr>
  </w:style>
  <w:style w:type="paragraph" w:customStyle="1" w:styleId="p36">
    <w:name w:val="p36"/>
    <w:basedOn w:val="a3"/>
    <w:rsid w:val="00AD55F4"/>
    <w:pPr>
      <w:spacing w:before="100" w:beforeAutospacing="1" w:after="100" w:afterAutospacing="1"/>
    </w:pPr>
  </w:style>
  <w:style w:type="character" w:customStyle="1" w:styleId="para6">
    <w:name w:val="para6"/>
    <w:rsid w:val="00AD55F4"/>
    <w:rPr>
      <w:rFonts w:cs="Times New Roman"/>
    </w:rPr>
  </w:style>
  <w:style w:type="character" w:customStyle="1" w:styleId="3100">
    <w:name w:val="Знак Знак310"/>
    <w:locked/>
    <w:rsid w:val="00AD55F4"/>
    <w:rPr>
      <w:rFonts w:ascii="Tahoma" w:hAnsi="Tahoma" w:cs="Tahoma"/>
      <w:sz w:val="16"/>
      <w:szCs w:val="16"/>
      <w:lang w:val="ru-RU" w:eastAsia="ru-RU" w:bidi="ar-SA"/>
    </w:rPr>
  </w:style>
  <w:style w:type="paragraph" w:customStyle="1" w:styleId="eg3">
    <w:name w:val="eg3"/>
    <w:basedOn w:val="a3"/>
    <w:rsid w:val="00AD55F4"/>
    <w:pPr>
      <w:spacing w:before="100" w:beforeAutospacing="1" w:after="100" w:afterAutospacing="1"/>
    </w:pPr>
  </w:style>
  <w:style w:type="paragraph" w:customStyle="1" w:styleId="p32">
    <w:name w:val="p32"/>
    <w:basedOn w:val="a3"/>
    <w:rsid w:val="00AD55F4"/>
    <w:pPr>
      <w:spacing w:before="100" w:beforeAutospacing="1" w:after="100" w:afterAutospacing="1"/>
    </w:pPr>
  </w:style>
  <w:style w:type="character" w:customStyle="1" w:styleId="2610">
    <w:name w:val="Знак Знак261"/>
    <w:rsid w:val="00AD55F4"/>
    <w:rPr>
      <w:rFonts w:ascii="Cambria" w:eastAsia="Times New Roman" w:hAnsi="Cambria"/>
      <w:b/>
      <w:sz w:val="26"/>
    </w:rPr>
  </w:style>
  <w:style w:type="character" w:customStyle="1" w:styleId="1111">
    <w:name w:val="Знак1 Знак Знак11"/>
    <w:locked/>
    <w:rsid w:val="00AD55F4"/>
    <w:rPr>
      <w:rFonts w:ascii="Times New Roman" w:eastAsia="Times New Roman" w:hAnsi="Times New Roman"/>
      <w:sz w:val="24"/>
      <w:lang w:eastAsia="ru-RU"/>
    </w:rPr>
  </w:style>
  <w:style w:type="character" w:customStyle="1" w:styleId="4810">
    <w:name w:val="Знак Знак481"/>
    <w:locked/>
    <w:rsid w:val="00AD55F4"/>
    <w:rPr>
      <w:b/>
      <w:sz w:val="27"/>
      <w:lang w:val="ru-RU" w:eastAsia="ru-RU"/>
    </w:rPr>
  </w:style>
  <w:style w:type="character" w:customStyle="1" w:styleId="491">
    <w:name w:val="Знак Знак491"/>
    <w:rsid w:val="00AD55F4"/>
    <w:rPr>
      <w:rFonts w:ascii="Times New Roman" w:eastAsia="Times New Roman" w:hAnsi="Times New Roman"/>
      <w:b/>
      <w:caps/>
      <w:sz w:val="24"/>
      <w:lang w:eastAsia="ru-RU"/>
    </w:rPr>
  </w:style>
  <w:style w:type="character" w:customStyle="1" w:styleId="4710">
    <w:name w:val="Знак Знак471"/>
    <w:rsid w:val="00AD55F4"/>
    <w:rPr>
      <w:rFonts w:ascii="Times New Roman" w:eastAsia="Times New Roman" w:hAnsi="Times New Roman"/>
      <w:b/>
      <w:sz w:val="27"/>
      <w:lang w:eastAsia="ru-RU"/>
    </w:rPr>
  </w:style>
  <w:style w:type="character" w:customStyle="1" w:styleId="4510">
    <w:name w:val="Знак Знак451"/>
    <w:rsid w:val="00AD55F4"/>
    <w:rPr>
      <w:rFonts w:ascii="Times New Roman" w:eastAsia="Times New Roman" w:hAnsi="Times New Roman"/>
      <w:b/>
      <w:i/>
      <w:sz w:val="26"/>
      <w:lang w:eastAsia="ru-RU"/>
    </w:rPr>
  </w:style>
  <w:style w:type="character" w:customStyle="1" w:styleId="1211">
    <w:name w:val="Знак1 Знак Знак21"/>
    <w:locked/>
    <w:rsid w:val="00AD55F4"/>
    <w:rPr>
      <w:sz w:val="24"/>
    </w:rPr>
  </w:style>
  <w:style w:type="character" w:customStyle="1" w:styleId="613">
    <w:name w:val="Знак6 Знак Знак1"/>
    <w:rsid w:val="00AD55F4"/>
    <w:rPr>
      <w:sz w:val="24"/>
      <w:lang w:val="ru-RU" w:eastAsia="ru-RU"/>
    </w:rPr>
  </w:style>
  <w:style w:type="character" w:customStyle="1" w:styleId="b-material-headdate-day">
    <w:name w:val="b-material-head__date-day"/>
    <w:rsid w:val="00AD55F4"/>
    <w:rPr>
      <w:rFonts w:cs="Times New Roman"/>
    </w:rPr>
  </w:style>
  <w:style w:type="character" w:customStyle="1" w:styleId="2fff1">
    <w:name w:val="Основной текст (2)"/>
    <w:rsid w:val="00AD55F4"/>
    <w:rPr>
      <w:rFonts w:ascii="Times New Roman" w:eastAsia="Times New Roman" w:hAnsi="Times New Roman"/>
      <w:color w:val="000000"/>
      <w:spacing w:val="0"/>
      <w:w w:val="100"/>
      <w:position w:val="0"/>
      <w:sz w:val="19"/>
      <w:u w:val="none"/>
      <w:lang w:val="ru-RU" w:eastAsia="ru-RU"/>
    </w:rPr>
  </w:style>
  <w:style w:type="character" w:customStyle="1" w:styleId="Heading121">
    <w:name w:val="Heading 12 Знак Знак1"/>
    <w:locked/>
    <w:rsid w:val="00AD55F4"/>
    <w:rPr>
      <w:rFonts w:ascii="Courier New" w:hAnsi="Courier New"/>
      <w:lang w:val="ru-RU" w:eastAsia="ru-RU" w:bidi="ar-SA"/>
    </w:rPr>
  </w:style>
  <w:style w:type="character" w:customStyle="1" w:styleId="327">
    <w:name w:val="Знак Знак3 Знак2"/>
    <w:aliases w:val="Текст Знак2 Знак,Знак3 Знак1 Знак,Heading 12 Знак1 Знак Знак,Знак Знак24 Знак,Знак Знак33 Знак,Знак Знак23 Знак,Обычный (веб) Знак Знак"/>
    <w:locked/>
    <w:rsid w:val="00AD55F4"/>
    <w:rPr>
      <w:sz w:val="24"/>
      <w:szCs w:val="24"/>
      <w:lang w:val="ru-RU" w:eastAsia="ru-RU" w:bidi="hi-IN"/>
    </w:rPr>
  </w:style>
  <w:style w:type="character" w:customStyle="1" w:styleId="2fff2">
    <w:name w:val="Основной шрифт абзаца2"/>
    <w:rsid w:val="00AD55F4"/>
  </w:style>
  <w:style w:type="character" w:customStyle="1" w:styleId="492">
    <w:name w:val="Знак Знак49"/>
    <w:rsid w:val="00AD55F4"/>
    <w:rPr>
      <w:rFonts w:ascii="Times New Roman" w:eastAsia="Times New Roman" w:hAnsi="Times New Roman" w:cs="Times New Roman"/>
      <w:b/>
      <w:caps/>
      <w:sz w:val="24"/>
      <w:szCs w:val="24"/>
      <w:lang w:eastAsia="ru-RU"/>
    </w:rPr>
  </w:style>
  <w:style w:type="paragraph" w:customStyle="1" w:styleId="621">
    <w:name w:val="Заголовок 62"/>
    <w:rsid w:val="00AD55F4"/>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02">
    <w:name w:val="Знак Знак50"/>
    <w:locked/>
    <w:rsid w:val="00AD55F4"/>
    <w:rPr>
      <w:b/>
      <w:bCs/>
      <w:sz w:val="28"/>
      <w:szCs w:val="28"/>
      <w:lang w:val="ru-RU" w:eastAsia="ru-RU" w:bidi="ar-SA"/>
    </w:rPr>
  </w:style>
  <w:style w:type="character" w:customStyle="1" w:styleId="126">
    <w:name w:val="Знак1 Знак Знак2"/>
    <w:locked/>
    <w:rsid w:val="00AD55F4"/>
    <w:rPr>
      <w:sz w:val="24"/>
      <w:szCs w:val="24"/>
    </w:rPr>
  </w:style>
  <w:style w:type="character" w:customStyle="1" w:styleId="67">
    <w:name w:val="Знак6 Знак Знак"/>
    <w:rsid w:val="00AD55F4"/>
    <w:rPr>
      <w:sz w:val="24"/>
      <w:szCs w:val="24"/>
      <w:lang w:val="ru-RU" w:eastAsia="ru-RU" w:bidi="ar-SA"/>
    </w:rPr>
  </w:style>
  <w:style w:type="character" w:customStyle="1" w:styleId="PlainTextChar1">
    <w:name w:val="Plain Text Char1"/>
    <w:aliases w:val="Знак3 Char11,Heading 12 Char11"/>
    <w:semiHidden/>
    <w:rsid w:val="00AD55F4"/>
    <w:rPr>
      <w:rFonts w:ascii="Courier New" w:hAnsi="Courier New" w:cs="Courier New"/>
    </w:rPr>
  </w:style>
  <w:style w:type="character" w:customStyle="1" w:styleId="QuoteChar1">
    <w:name w:val="Quote Char1"/>
    <w:rsid w:val="00AD55F4"/>
    <w:rPr>
      <w:rFonts w:ascii="Times New Roman" w:hAnsi="Times New Roman"/>
      <w:i/>
      <w:iCs/>
      <w:color w:val="000000"/>
      <w:sz w:val="24"/>
      <w:szCs w:val="24"/>
    </w:rPr>
  </w:style>
  <w:style w:type="character" w:customStyle="1" w:styleId="1fffffb">
    <w:name w:val="Слабое выделение1"/>
    <w:rsid w:val="00AD55F4"/>
    <w:rPr>
      <w:i/>
      <w:color w:val="808080"/>
    </w:rPr>
  </w:style>
  <w:style w:type="paragraph" w:customStyle="1" w:styleId="p35">
    <w:name w:val="p35"/>
    <w:basedOn w:val="a3"/>
    <w:rsid w:val="00AD55F4"/>
    <w:pPr>
      <w:spacing w:before="100" w:beforeAutospacing="1" w:after="100" w:afterAutospacing="1"/>
    </w:pPr>
  </w:style>
  <w:style w:type="character" w:customStyle="1" w:styleId="541">
    <w:name w:val="Знак Знак54"/>
    <w:rsid w:val="00AD55F4"/>
    <w:rPr>
      <w:rFonts w:ascii="Arial" w:hAnsi="Arial"/>
      <w:b/>
      <w:bCs/>
      <w:sz w:val="26"/>
      <w:szCs w:val="26"/>
      <w:lang w:bidi="ar-SA"/>
    </w:rPr>
  </w:style>
  <w:style w:type="character" w:customStyle="1" w:styleId="670">
    <w:name w:val="Знак Знак67"/>
    <w:rsid w:val="00AD55F4"/>
    <w:rPr>
      <w:rFonts w:ascii="Arial" w:hAnsi="Arial"/>
      <w:b/>
      <w:bCs/>
      <w:sz w:val="26"/>
      <w:szCs w:val="26"/>
    </w:rPr>
  </w:style>
  <w:style w:type="character" w:customStyle="1" w:styleId="660">
    <w:name w:val="Знак Знак66"/>
    <w:rsid w:val="00AD55F4"/>
    <w:rPr>
      <w:b/>
      <w:bCs/>
      <w:sz w:val="28"/>
      <w:szCs w:val="28"/>
      <w:lang w:bidi="ar-SA"/>
    </w:rPr>
  </w:style>
  <w:style w:type="character" w:customStyle="1" w:styleId="650">
    <w:name w:val="Знак Знак65"/>
    <w:rsid w:val="00AD55F4"/>
    <w:rPr>
      <w:b/>
      <w:bCs/>
      <w:i/>
      <w:iCs/>
      <w:sz w:val="26"/>
      <w:szCs w:val="26"/>
      <w:lang w:bidi="ar-SA"/>
    </w:rPr>
  </w:style>
  <w:style w:type="character" w:customStyle="1" w:styleId="630">
    <w:name w:val="Знак Знак63"/>
    <w:rsid w:val="00AD55F4"/>
    <w:rPr>
      <w:sz w:val="24"/>
      <w:lang w:val="ru-RU" w:eastAsia="ru-RU" w:bidi="ar-SA"/>
    </w:rPr>
  </w:style>
  <w:style w:type="character" w:customStyle="1" w:styleId="622">
    <w:name w:val="Знак Знак62"/>
    <w:rsid w:val="00AD55F4"/>
    <w:rPr>
      <w:rFonts w:ascii="Calibri" w:hAnsi="Calibri"/>
      <w:i/>
      <w:iCs/>
      <w:sz w:val="24"/>
      <w:szCs w:val="24"/>
      <w:lang w:eastAsia="en-US" w:bidi="ar-SA"/>
    </w:rPr>
  </w:style>
  <w:style w:type="character" w:customStyle="1" w:styleId="614">
    <w:name w:val="Знак Знак61"/>
    <w:rsid w:val="00AD55F4"/>
    <w:rPr>
      <w:rFonts w:ascii="Arial" w:hAnsi="Arial" w:cs="Arial"/>
      <w:sz w:val="22"/>
      <w:szCs w:val="22"/>
      <w:lang w:val="ru-RU" w:eastAsia="ru-RU" w:bidi="ar-SA"/>
    </w:rPr>
  </w:style>
  <w:style w:type="character" w:customStyle="1" w:styleId="601">
    <w:name w:val="Знак Знак60"/>
    <w:rsid w:val="00AD55F4"/>
    <w:rPr>
      <w:sz w:val="16"/>
      <w:szCs w:val="16"/>
    </w:rPr>
  </w:style>
  <w:style w:type="character" w:customStyle="1" w:styleId="590">
    <w:name w:val="Знак Знак59"/>
    <w:rsid w:val="00AD55F4"/>
    <w:rPr>
      <w:sz w:val="24"/>
      <w:szCs w:val="24"/>
      <w:lang w:bidi="ar-SA"/>
    </w:rPr>
  </w:style>
  <w:style w:type="character" w:customStyle="1" w:styleId="581">
    <w:name w:val="Знак Знак58"/>
    <w:rsid w:val="00AD55F4"/>
    <w:rPr>
      <w:sz w:val="24"/>
      <w:szCs w:val="24"/>
      <w:lang w:bidi="ar-SA"/>
    </w:rPr>
  </w:style>
  <w:style w:type="character" w:customStyle="1" w:styleId="571">
    <w:name w:val="Знак Знак57"/>
    <w:rsid w:val="00AD55F4"/>
    <w:rPr>
      <w:sz w:val="24"/>
      <w:szCs w:val="24"/>
      <w:lang w:bidi="ar-SA"/>
    </w:rPr>
  </w:style>
  <w:style w:type="character" w:customStyle="1" w:styleId="561">
    <w:name w:val="Знак Знак56"/>
    <w:rsid w:val="00AD55F4"/>
    <w:rPr>
      <w:rFonts w:ascii="Tahoma" w:hAnsi="Tahoma"/>
      <w:lang w:bidi="ar-SA"/>
    </w:rPr>
  </w:style>
  <w:style w:type="character" w:customStyle="1" w:styleId="551">
    <w:name w:val="Знак Знак55"/>
    <w:rsid w:val="00AD55F4"/>
    <w:rPr>
      <w:sz w:val="24"/>
      <w:szCs w:val="24"/>
      <w:lang w:bidi="ar-SA"/>
    </w:rPr>
  </w:style>
  <w:style w:type="paragraph" w:customStyle="1" w:styleId="p11">
    <w:name w:val="p11"/>
    <w:basedOn w:val="a3"/>
    <w:rsid w:val="00AD55F4"/>
    <w:pPr>
      <w:spacing w:before="100" w:beforeAutospacing="1" w:after="100" w:afterAutospacing="1"/>
    </w:pPr>
  </w:style>
  <w:style w:type="paragraph" w:customStyle="1" w:styleId="p15">
    <w:name w:val="p15"/>
    <w:basedOn w:val="a3"/>
    <w:rsid w:val="00AD55F4"/>
    <w:pPr>
      <w:spacing w:before="100" w:beforeAutospacing="1" w:after="100" w:afterAutospacing="1"/>
    </w:pPr>
  </w:style>
  <w:style w:type="character" w:customStyle="1" w:styleId="s7">
    <w:name w:val="s7"/>
    <w:rsid w:val="00AD55F4"/>
  </w:style>
  <w:style w:type="character" w:customStyle="1" w:styleId="s13">
    <w:name w:val="s13"/>
    <w:rsid w:val="00AD55F4"/>
  </w:style>
  <w:style w:type="paragraph" w:customStyle="1" w:styleId="p29">
    <w:name w:val="p29"/>
    <w:basedOn w:val="a3"/>
    <w:rsid w:val="00AD55F4"/>
    <w:pPr>
      <w:spacing w:before="100" w:beforeAutospacing="1" w:after="100" w:afterAutospacing="1"/>
    </w:pPr>
  </w:style>
  <w:style w:type="paragraph" w:customStyle="1" w:styleId="p30">
    <w:name w:val="p30"/>
    <w:basedOn w:val="a3"/>
    <w:rsid w:val="00AD55F4"/>
    <w:pPr>
      <w:spacing w:before="100" w:beforeAutospacing="1" w:after="100" w:afterAutospacing="1"/>
    </w:pPr>
  </w:style>
  <w:style w:type="paragraph" w:customStyle="1" w:styleId="p31">
    <w:name w:val="p31"/>
    <w:basedOn w:val="a3"/>
    <w:rsid w:val="00AD55F4"/>
    <w:pPr>
      <w:spacing w:before="100" w:beforeAutospacing="1" w:after="100" w:afterAutospacing="1"/>
    </w:pPr>
  </w:style>
  <w:style w:type="character" w:customStyle="1" w:styleId="s14">
    <w:name w:val="s14"/>
    <w:rsid w:val="00AD55F4"/>
  </w:style>
  <w:style w:type="character" w:customStyle="1" w:styleId="s15">
    <w:name w:val="s15"/>
    <w:rsid w:val="00AD55F4"/>
  </w:style>
  <w:style w:type="paragraph" w:customStyle="1" w:styleId="p33">
    <w:name w:val="p33"/>
    <w:basedOn w:val="a3"/>
    <w:rsid w:val="00AD55F4"/>
    <w:pPr>
      <w:spacing w:before="100" w:beforeAutospacing="1" w:after="100" w:afterAutospacing="1"/>
    </w:pPr>
  </w:style>
  <w:style w:type="paragraph" w:customStyle="1" w:styleId="p13">
    <w:name w:val="p13"/>
    <w:basedOn w:val="a3"/>
    <w:rsid w:val="00AD55F4"/>
    <w:pPr>
      <w:spacing w:before="100" w:beforeAutospacing="1" w:after="100" w:afterAutospacing="1"/>
    </w:pPr>
  </w:style>
  <w:style w:type="character" w:customStyle="1" w:styleId="s9">
    <w:name w:val="s9"/>
    <w:rsid w:val="00AD55F4"/>
  </w:style>
  <w:style w:type="paragraph" w:customStyle="1" w:styleId="p25">
    <w:name w:val="p25"/>
    <w:basedOn w:val="a3"/>
    <w:rsid w:val="00AD55F4"/>
    <w:pPr>
      <w:spacing w:before="100" w:beforeAutospacing="1" w:after="100" w:afterAutospacing="1"/>
    </w:pPr>
  </w:style>
  <w:style w:type="character" w:customStyle="1" w:styleId="128">
    <w:name w:val="Знак1 Знак2"/>
    <w:semiHidden/>
    <w:rsid w:val="00AD55F4"/>
    <w:rPr>
      <w:sz w:val="24"/>
      <w:szCs w:val="24"/>
    </w:rPr>
  </w:style>
  <w:style w:type="character" w:customStyle="1" w:styleId="1fffffc">
    <w:name w:val="Красная строка Знак1"/>
    <w:semiHidden/>
    <w:rsid w:val="00AD55F4"/>
    <w:rPr>
      <w:sz w:val="24"/>
      <w:szCs w:val="24"/>
    </w:rPr>
  </w:style>
  <w:style w:type="character" w:customStyle="1" w:styleId="1fffffd">
    <w:name w:val="Текст концевой сноски Знак1"/>
    <w:rsid w:val="00AD55F4"/>
  </w:style>
  <w:style w:type="character" w:customStyle="1" w:styleId="1fffffe">
    <w:name w:val="Текст макроса Знак1"/>
    <w:semiHidden/>
    <w:rsid w:val="00AD55F4"/>
    <w:rPr>
      <w:rFonts w:ascii="Consolas" w:hAnsi="Consolas"/>
    </w:rPr>
  </w:style>
  <w:style w:type="paragraph" w:customStyle="1" w:styleId="Caaieiaie5">
    <w:name w:val="Caaieiaie 5"/>
    <w:basedOn w:val="a3"/>
    <w:next w:val="a3"/>
    <w:rsid w:val="00AD55F4"/>
    <w:pPr>
      <w:autoSpaceDE w:val="0"/>
      <w:autoSpaceDN w:val="0"/>
      <w:adjustRightInd w:val="0"/>
    </w:pPr>
    <w:rPr>
      <w:lang w:eastAsia="en-US"/>
    </w:rPr>
  </w:style>
  <w:style w:type="character" w:customStyle="1" w:styleId="700">
    <w:name w:val="Знак Знак70"/>
    <w:rsid w:val="00AD55F4"/>
    <w:rPr>
      <w:rFonts w:ascii="Arial" w:hAnsi="Arial"/>
      <w:b/>
      <w:bCs/>
      <w:sz w:val="26"/>
      <w:szCs w:val="26"/>
    </w:rPr>
  </w:style>
  <w:style w:type="character" w:customStyle="1" w:styleId="69">
    <w:name w:val="Знак Знак69"/>
    <w:rsid w:val="00AD55F4"/>
    <w:rPr>
      <w:b/>
      <w:bCs/>
      <w:sz w:val="28"/>
      <w:szCs w:val="28"/>
      <w:lang w:bidi="ar-SA"/>
    </w:rPr>
  </w:style>
  <w:style w:type="character" w:customStyle="1" w:styleId="68">
    <w:name w:val="Знак Знак68"/>
    <w:rsid w:val="00AD55F4"/>
    <w:rPr>
      <w:b/>
      <w:bCs/>
      <w:i/>
      <w:iCs/>
      <w:sz w:val="26"/>
      <w:szCs w:val="26"/>
      <w:lang w:bidi="ar-SA"/>
    </w:rPr>
  </w:style>
  <w:style w:type="paragraph" w:customStyle="1" w:styleId="SP">
    <w:name w:val="SP"/>
    <w:rsid w:val="00AD55F4"/>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character" w:customStyle="1" w:styleId="2fff3">
    <w:name w:val="Заголовок 2 Знак Знак"/>
    <w:locked/>
    <w:rsid w:val="00AD55F4"/>
    <w:rPr>
      <w:rFonts w:ascii="Arial" w:eastAsia="Times New Roman" w:hAnsi="Arial" w:cs="Arial"/>
      <w:b/>
      <w:bCs/>
      <w:iCs/>
      <w:sz w:val="28"/>
      <w:szCs w:val="28"/>
      <w:lang w:val="ru-RU" w:eastAsia="en-US" w:bidi="ar-SA"/>
    </w:rPr>
  </w:style>
  <w:style w:type="paragraph" w:customStyle="1" w:styleId="2122">
    <w:name w:val="Стиль Заголовок 2 + 12 пт2"/>
    <w:basedOn w:val="21"/>
    <w:rsid w:val="00AD55F4"/>
    <w:rPr>
      <w:i w:val="0"/>
      <w:iCs w:val="0"/>
      <w:kern w:val="32"/>
      <w:sz w:val="24"/>
      <w:szCs w:val="32"/>
      <w:lang w:eastAsia="ru-RU"/>
    </w:rPr>
  </w:style>
  <w:style w:type="paragraph" w:customStyle="1" w:styleId="3fc">
    <w:name w:val="Заголовок 3 уровня"/>
    <w:basedOn w:val="afffe"/>
    <w:rsid w:val="00AD55F4"/>
    <w:pPr>
      <w:ind w:firstLine="0"/>
      <w:jc w:val="center"/>
    </w:pPr>
    <w:rPr>
      <w:b/>
    </w:rPr>
  </w:style>
  <w:style w:type="character" w:customStyle="1" w:styleId="rvts210">
    <w:name w:val="rvts210"/>
    <w:rsid w:val="00AD55F4"/>
    <w:rPr>
      <w:i/>
      <w:iCs/>
      <w:color w:val="000000"/>
      <w:sz w:val="20"/>
      <w:szCs w:val="20"/>
    </w:rPr>
  </w:style>
  <w:style w:type="character" w:customStyle="1" w:styleId="76">
    <w:name w:val="стиль7"/>
    <w:rsid w:val="00AD55F4"/>
  </w:style>
  <w:style w:type="character" w:customStyle="1" w:styleId="Heading122">
    <w:name w:val="Heading 12 Знак Знак2"/>
    <w:rsid w:val="00AD55F4"/>
    <w:rPr>
      <w:rFonts w:ascii="Courier New" w:hAnsi="Courier New"/>
      <w:lang w:bidi="ar-SA"/>
    </w:rPr>
  </w:style>
  <w:style w:type="character" w:customStyle="1" w:styleId="Heading3Char1">
    <w:name w:val="Heading 3 Char1"/>
    <w:locked/>
    <w:rsid w:val="00AD55F4"/>
    <w:rPr>
      <w:b/>
      <w:sz w:val="27"/>
      <w:lang w:val="ru-RU" w:eastAsia="ru-RU"/>
    </w:rPr>
  </w:style>
  <w:style w:type="paragraph" w:customStyle="1" w:styleId="129">
    <w:name w:val="Абзац списка12"/>
    <w:basedOn w:val="a3"/>
    <w:rsid w:val="00AD55F4"/>
    <w:pPr>
      <w:ind w:left="720"/>
      <w:contextualSpacing/>
    </w:pPr>
    <w:rPr>
      <w:szCs w:val="20"/>
    </w:rPr>
  </w:style>
  <w:style w:type="character" w:customStyle="1" w:styleId="BodyText2Char2">
    <w:name w:val="Body Text 2 Char2"/>
    <w:locked/>
    <w:rsid w:val="00AD55F4"/>
    <w:rPr>
      <w:sz w:val="24"/>
    </w:rPr>
  </w:style>
  <w:style w:type="character" w:customStyle="1" w:styleId="Heading2Char1">
    <w:name w:val="Heading 2 Char1"/>
    <w:aliases w:val="Знак3 Знак Char1,Heading 2 Char11,Знак3 Знак Char11"/>
    <w:locked/>
    <w:rsid w:val="00AD55F4"/>
    <w:rPr>
      <w:rFonts w:ascii="Arial" w:hAnsi="Arial"/>
      <w:b/>
      <w:i/>
      <w:sz w:val="28"/>
      <w:lang w:val="ru-RU" w:eastAsia="en-US"/>
    </w:rPr>
  </w:style>
  <w:style w:type="character" w:customStyle="1" w:styleId="Heading4Char1">
    <w:name w:val="Heading 4 Char1"/>
    <w:locked/>
    <w:rsid w:val="00AD55F4"/>
    <w:rPr>
      <w:b/>
      <w:sz w:val="28"/>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Normal (Web) Char1,Обычный (Web) Char1,Знак Знак3 Char1,Знак Знак26 Char1,Обычный (веб) Знак Char1,Текст Знак2 Char1"/>
    <w:locked/>
    <w:rsid w:val="00AD55F4"/>
    <w:rPr>
      <w:rFonts w:ascii="Times New Roman" w:hAnsi="Times New Roman"/>
      <w:sz w:val="24"/>
      <w:lang w:eastAsia="ru-RU"/>
    </w:rPr>
  </w:style>
  <w:style w:type="paragraph" w:customStyle="1" w:styleId="1ffffff">
    <w:name w:val="Стиль 1"/>
    <w:basedOn w:val="a3"/>
    <w:rsid w:val="00AD55F4"/>
    <w:pPr>
      <w:ind w:firstLine="709"/>
      <w:jc w:val="both"/>
    </w:pPr>
    <w:rPr>
      <w:sz w:val="28"/>
      <w:szCs w:val="28"/>
    </w:rPr>
  </w:style>
  <w:style w:type="character" w:customStyle="1" w:styleId="b">
    <w:name w:val="b"/>
    <w:rsid w:val="00AD55F4"/>
  </w:style>
  <w:style w:type="character" w:customStyle="1" w:styleId="-FN">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semiHidden/>
    <w:rsid w:val="00AD55F4"/>
    <w:rPr>
      <w:lang w:val="ru-RU" w:eastAsia="ru-RU" w:bidi="ar-SA"/>
    </w:rPr>
  </w:style>
  <w:style w:type="paragraph" w:customStyle="1" w:styleId="tab">
    <w:name w:val="tab"/>
    <w:basedOn w:val="a3"/>
    <w:rsid w:val="00AD55F4"/>
    <w:pPr>
      <w:spacing w:before="100" w:beforeAutospacing="1" w:after="100" w:afterAutospacing="1"/>
    </w:pPr>
  </w:style>
  <w:style w:type="paragraph" w:customStyle="1" w:styleId="212000">
    <w:name w:val="Стиль Заголовок 2 + 12 пт Слева:  0 см Первая строка:  0 см"/>
    <w:basedOn w:val="21"/>
    <w:rsid w:val="00AD55F4"/>
    <w:rPr>
      <w:rFonts w:cs="Times New Roman"/>
      <w:i w:val="0"/>
      <w:iCs w:val="0"/>
      <w:kern w:val="32"/>
      <w:sz w:val="24"/>
      <w:szCs w:val="20"/>
      <w:lang w:eastAsia="ru-RU"/>
    </w:rPr>
  </w:style>
  <w:style w:type="paragraph" w:customStyle="1" w:styleId="2TimesNewRoman1201">
    <w:name w:val="Стиль Заголовок 2 + Times New Roman 12 пт Слева:  0 см Выступ:  ..."/>
    <w:basedOn w:val="21"/>
    <w:rsid w:val="00AD55F4"/>
    <w:rPr>
      <w:rFonts w:ascii="Times New Roman" w:hAnsi="Times New Roman" w:cs="Times New Roman"/>
      <w:i w:val="0"/>
      <w:iCs w:val="0"/>
      <w:kern w:val="32"/>
      <w:sz w:val="24"/>
      <w:szCs w:val="20"/>
      <w:lang w:eastAsia="ru-RU"/>
    </w:rPr>
  </w:style>
  <w:style w:type="paragraph" w:customStyle="1" w:styleId="2fff4">
    <w:name w:val="Стиль Заголовок 2 + курсив"/>
    <w:basedOn w:val="21"/>
    <w:rsid w:val="00AD55F4"/>
    <w:rPr>
      <w:rFonts w:ascii="Times New Roman" w:hAnsi="Times New Roman"/>
      <w:i w:val="0"/>
      <w:kern w:val="32"/>
      <w:sz w:val="24"/>
      <w:szCs w:val="32"/>
      <w:lang w:eastAsia="ru-RU"/>
    </w:rPr>
  </w:style>
  <w:style w:type="character" w:customStyle="1" w:styleId="affffffffff7">
    <w:name w:val="Знак Знак Знак"/>
    <w:locked/>
    <w:rsid w:val="00AD55F4"/>
    <w:rPr>
      <w:b/>
      <w:caps/>
      <w:sz w:val="24"/>
      <w:szCs w:val="24"/>
      <w:lang w:val="ru-RU" w:eastAsia="ru-RU" w:bidi="ar-SA"/>
    </w:rPr>
  </w:style>
  <w:style w:type="character" w:customStyle="1" w:styleId="328">
    <w:name w:val="Знак Знак32"/>
    <w:rsid w:val="00AD55F4"/>
    <w:rPr>
      <w:rFonts w:ascii="Arial" w:hAnsi="Arial" w:cs="Arial"/>
      <w:b/>
      <w:bCs/>
      <w:i/>
      <w:iCs/>
      <w:sz w:val="28"/>
      <w:szCs w:val="28"/>
      <w:lang w:val="ru-RU" w:eastAsia="en-US" w:bidi="ar-SA"/>
    </w:rPr>
  </w:style>
  <w:style w:type="character" w:customStyle="1" w:styleId="31d">
    <w:name w:val="Знак Знак31"/>
    <w:locked/>
    <w:rsid w:val="00AD55F4"/>
    <w:rPr>
      <w:b/>
      <w:bCs/>
      <w:sz w:val="27"/>
      <w:szCs w:val="27"/>
      <w:lang w:val="ru-RU" w:eastAsia="ru-RU" w:bidi="ar-SA"/>
    </w:rPr>
  </w:style>
  <w:style w:type="character" w:customStyle="1" w:styleId="302">
    <w:name w:val="Знак Знак30"/>
    <w:locked/>
    <w:rsid w:val="00AD55F4"/>
    <w:rPr>
      <w:b/>
      <w:bCs/>
      <w:sz w:val="28"/>
      <w:szCs w:val="28"/>
      <w:lang w:bidi="ar-SA"/>
    </w:rPr>
  </w:style>
  <w:style w:type="character" w:customStyle="1" w:styleId="292">
    <w:name w:val="Знак Знак29"/>
    <w:locked/>
    <w:rsid w:val="00AD55F4"/>
    <w:rPr>
      <w:b/>
      <w:bCs/>
      <w:i/>
      <w:iCs/>
      <w:sz w:val="26"/>
      <w:szCs w:val="26"/>
      <w:lang w:bidi="ar-SA"/>
    </w:rPr>
  </w:style>
  <w:style w:type="character" w:customStyle="1" w:styleId="hlto-search">
    <w:name w:val="hl to-search"/>
    <w:rsid w:val="00AD55F4"/>
  </w:style>
  <w:style w:type="paragraph" w:customStyle="1" w:styleId="source">
    <w:name w:val="source"/>
    <w:basedOn w:val="a3"/>
    <w:rsid w:val="00AD55F4"/>
    <w:pPr>
      <w:spacing w:before="100" w:beforeAutospacing="1" w:after="100" w:afterAutospacing="1"/>
    </w:pPr>
  </w:style>
  <w:style w:type="paragraph" w:customStyle="1" w:styleId="affffffffff8">
    <w:name w:val="словарная статья"/>
    <w:basedOn w:val="Default"/>
    <w:next w:val="Default"/>
    <w:rsid w:val="00AD55F4"/>
    <w:rPr>
      <w:color w:val="auto"/>
    </w:rPr>
  </w:style>
  <w:style w:type="paragraph" w:customStyle="1" w:styleId="affffffffff9">
    <w:name w:val="Подзаголовок для информации об изменениях"/>
    <w:basedOn w:val="a3"/>
    <w:next w:val="a3"/>
    <w:uiPriority w:val="99"/>
    <w:rsid w:val="00AD55F4"/>
    <w:pPr>
      <w:widowControl w:val="0"/>
      <w:autoSpaceDE w:val="0"/>
      <w:autoSpaceDN w:val="0"/>
      <w:adjustRightInd w:val="0"/>
      <w:ind w:firstLine="720"/>
      <w:jc w:val="both"/>
    </w:pPr>
    <w:rPr>
      <w:b/>
      <w:bCs/>
      <w:color w:val="353842"/>
      <w:sz w:val="20"/>
      <w:szCs w:val="20"/>
    </w:rPr>
  </w:style>
  <w:style w:type="paragraph" w:customStyle="1" w:styleId="21f1">
    <w:name w:val="Цитата 21"/>
    <w:basedOn w:val="a3"/>
    <w:next w:val="a3"/>
    <w:rsid w:val="00AD55F4"/>
    <w:rPr>
      <w:i/>
      <w:iCs/>
      <w:color w:val="000000"/>
    </w:rPr>
  </w:style>
  <w:style w:type="paragraph" w:customStyle="1" w:styleId="1ffffff0">
    <w:name w:val="Выделенная цитата1"/>
    <w:basedOn w:val="a3"/>
    <w:next w:val="a3"/>
    <w:rsid w:val="00AD55F4"/>
    <w:pPr>
      <w:pBdr>
        <w:bottom w:val="single" w:sz="4" w:space="4" w:color="4F81BD"/>
      </w:pBdr>
      <w:spacing w:before="200" w:after="280"/>
      <w:ind w:left="936" w:right="936"/>
    </w:pPr>
    <w:rPr>
      <w:b/>
      <w:bCs/>
      <w:i/>
      <w:iCs/>
      <w:color w:val="4F81BD"/>
    </w:rPr>
  </w:style>
  <w:style w:type="character" w:customStyle="1" w:styleId="1ffffff1">
    <w:name w:val="Слабая ссылка1"/>
    <w:rsid w:val="00AD55F4"/>
    <w:rPr>
      <w:rFonts w:cs="Times New Roman"/>
      <w:smallCaps/>
      <w:color w:val="C0504D"/>
      <w:u w:val="single"/>
    </w:rPr>
  </w:style>
  <w:style w:type="character" w:customStyle="1" w:styleId="1ffffff2">
    <w:name w:val="Сильная ссылка1"/>
    <w:rsid w:val="00AD55F4"/>
    <w:rPr>
      <w:rFonts w:cs="Times New Roman"/>
      <w:b/>
      <w:smallCaps/>
      <w:color w:val="C0504D"/>
      <w:spacing w:val="5"/>
      <w:u w:val="single"/>
    </w:rPr>
  </w:style>
  <w:style w:type="character" w:customStyle="1" w:styleId="1ffffff3">
    <w:name w:val="Название книги1"/>
    <w:rsid w:val="00AD55F4"/>
    <w:rPr>
      <w:rFonts w:cs="Times New Roman"/>
      <w:b/>
      <w:smallCaps/>
      <w:spacing w:val="5"/>
    </w:rPr>
  </w:style>
  <w:style w:type="paragraph" w:customStyle="1" w:styleId="1ffffff4">
    <w:name w:val="Заголовок оглавления1"/>
    <w:basedOn w:val="11"/>
    <w:next w:val="a3"/>
    <w:rsid w:val="00AD55F4"/>
    <w:pPr>
      <w:keepNext/>
      <w:spacing w:before="240" w:after="60"/>
      <w:ind w:firstLine="0"/>
      <w:outlineLvl w:val="9"/>
    </w:pPr>
    <w:rPr>
      <w:rFonts w:ascii="Cambria" w:hAnsi="Cambria"/>
      <w:bCs/>
      <w:caps w:val="0"/>
      <w:kern w:val="32"/>
      <w:sz w:val="32"/>
      <w:szCs w:val="32"/>
    </w:rPr>
  </w:style>
  <w:style w:type="paragraph" w:customStyle="1" w:styleId="913">
    <w:name w:val="Заголовок 91"/>
    <w:rsid w:val="00AD55F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1f1">
    <w:name w:val="Заголовок 11"/>
    <w:rsid w:val="00AD55F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15">
    <w:name w:val="Заголовок 61"/>
    <w:rsid w:val="00AD55F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14">
    <w:name w:val="Заголовок 71"/>
    <w:rsid w:val="00AD55F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29">
    <w:name w:val="Заголовок 22"/>
    <w:rsid w:val="00AD55F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15">
    <w:name w:val="Заголовок 51"/>
    <w:rsid w:val="00AD55F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affffffffffa">
    <w:name w:val="Знак Знак Знак Знак Знак Знак Знак"/>
    <w:basedOn w:val="a3"/>
    <w:rsid w:val="00AD55F4"/>
    <w:pPr>
      <w:spacing w:after="160" w:line="240" w:lineRule="exact"/>
    </w:pPr>
    <w:rPr>
      <w:rFonts w:ascii="Verdana" w:hAnsi="Verdana"/>
      <w:sz w:val="20"/>
      <w:szCs w:val="20"/>
      <w:lang w:val="en-US" w:eastAsia="en-US"/>
    </w:rPr>
  </w:style>
  <w:style w:type="paragraph" w:customStyle="1" w:styleId="affffffffffb">
    <w:name w:val="Знак Знак Знак Знак Знак Знак Знак Знак Знак"/>
    <w:basedOn w:val="a3"/>
    <w:rsid w:val="00AD55F4"/>
    <w:pPr>
      <w:tabs>
        <w:tab w:val="left" w:pos="643"/>
      </w:tabs>
      <w:spacing w:after="160" w:line="240" w:lineRule="exact"/>
    </w:pPr>
    <w:rPr>
      <w:rFonts w:ascii="Verdana" w:hAnsi="Verdana" w:cs="Verdana"/>
      <w:sz w:val="20"/>
      <w:szCs w:val="20"/>
      <w:lang w:val="en-US" w:eastAsia="en-US"/>
    </w:rPr>
  </w:style>
  <w:style w:type="paragraph" w:customStyle="1" w:styleId="1ffffff5">
    <w:name w:val="Знак Знак Знак Знак Знак Знак1 Знак Знак Знак"/>
    <w:basedOn w:val="a3"/>
    <w:rsid w:val="00AD55F4"/>
    <w:pPr>
      <w:tabs>
        <w:tab w:val="left" w:pos="643"/>
      </w:tabs>
      <w:spacing w:after="160" w:line="240" w:lineRule="exact"/>
    </w:pPr>
    <w:rPr>
      <w:rFonts w:ascii="Verdana" w:hAnsi="Verdana" w:cs="Verdana"/>
      <w:sz w:val="20"/>
      <w:szCs w:val="20"/>
      <w:lang w:val="en-US" w:eastAsia="en-US"/>
    </w:rPr>
  </w:style>
  <w:style w:type="character" w:customStyle="1" w:styleId="641">
    <w:name w:val="Знак Знак64"/>
    <w:locked/>
    <w:rsid w:val="00AD55F4"/>
    <w:rPr>
      <w:b/>
      <w:bCs/>
      <w:sz w:val="28"/>
      <w:szCs w:val="28"/>
      <w:lang w:val="ru-RU" w:eastAsia="ru-RU" w:bidi="ar-SA"/>
    </w:rPr>
  </w:style>
  <w:style w:type="paragraph" w:customStyle="1" w:styleId="329">
    <w:name w:val="Заголовок 32"/>
    <w:basedOn w:val="a3"/>
    <w:next w:val="a3"/>
    <w:rsid w:val="00AD55F4"/>
    <w:pPr>
      <w:keepNext/>
      <w:snapToGrid w:val="0"/>
      <w:spacing w:before="240" w:after="60"/>
    </w:pPr>
    <w:rPr>
      <w:rFonts w:ascii="Arial" w:hAnsi="Arial"/>
      <w:szCs w:val="20"/>
    </w:rPr>
  </w:style>
  <w:style w:type="character" w:customStyle="1" w:styleId="1ffffff6">
    <w:name w:val="Замещающий текст1"/>
    <w:rsid w:val="00AD55F4"/>
    <w:rPr>
      <w:color w:val="808080"/>
    </w:rPr>
  </w:style>
  <w:style w:type="paragraph" w:customStyle="1" w:styleId="1ffffff7">
    <w:name w:val="Подзаголовок1"/>
    <w:basedOn w:val="a3"/>
    <w:rsid w:val="00AD55F4"/>
    <w:pPr>
      <w:spacing w:line="312" w:lineRule="auto"/>
    </w:pPr>
    <w:rPr>
      <w:rFonts w:ascii="Arial" w:hAnsi="Arial" w:cs="Arial"/>
      <w:b/>
      <w:bCs/>
      <w:color w:val="000000"/>
      <w:sz w:val="20"/>
      <w:szCs w:val="20"/>
    </w:rPr>
  </w:style>
  <w:style w:type="character" w:customStyle="1" w:styleId="2fff5">
    <w:name w:val="Основной шрифт абзаца2"/>
    <w:rsid w:val="00AD55F4"/>
  </w:style>
  <w:style w:type="paragraph" w:customStyle="1" w:styleId="623">
    <w:name w:val="Заголовок 62"/>
    <w:rsid w:val="00AD55F4"/>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671">
    <w:name w:val="Знак Знак67"/>
    <w:rsid w:val="00AD55F4"/>
    <w:rPr>
      <w:rFonts w:ascii="Arial" w:hAnsi="Arial"/>
      <w:b/>
      <w:bCs/>
      <w:sz w:val="26"/>
      <w:szCs w:val="26"/>
    </w:rPr>
  </w:style>
  <w:style w:type="character" w:customStyle="1" w:styleId="661">
    <w:name w:val="Знак Знак66"/>
    <w:rsid w:val="00AD55F4"/>
    <w:rPr>
      <w:b/>
      <w:bCs/>
      <w:sz w:val="28"/>
      <w:szCs w:val="28"/>
      <w:lang w:bidi="ar-SA"/>
    </w:rPr>
  </w:style>
  <w:style w:type="character" w:customStyle="1" w:styleId="651">
    <w:name w:val="Знак Знак65"/>
    <w:rsid w:val="00AD55F4"/>
    <w:rPr>
      <w:b/>
      <w:bCs/>
      <w:i/>
      <w:iCs/>
      <w:sz w:val="26"/>
      <w:szCs w:val="26"/>
      <w:lang w:bidi="ar-SA"/>
    </w:rPr>
  </w:style>
  <w:style w:type="character" w:customStyle="1" w:styleId="701">
    <w:name w:val="Знак Знак70"/>
    <w:rsid w:val="00AD55F4"/>
    <w:rPr>
      <w:rFonts w:ascii="Arial" w:hAnsi="Arial"/>
      <w:b/>
      <w:bCs/>
      <w:sz w:val="26"/>
      <w:szCs w:val="26"/>
    </w:rPr>
  </w:style>
  <w:style w:type="character" w:customStyle="1" w:styleId="690">
    <w:name w:val="Знак Знак69"/>
    <w:rsid w:val="00AD55F4"/>
    <w:rPr>
      <w:b/>
      <w:bCs/>
      <w:sz w:val="28"/>
      <w:szCs w:val="28"/>
      <w:lang w:bidi="ar-SA"/>
    </w:rPr>
  </w:style>
  <w:style w:type="character" w:customStyle="1" w:styleId="680">
    <w:name w:val="Знак Знак68"/>
    <w:rsid w:val="00AD55F4"/>
    <w:rPr>
      <w:b/>
      <w:bCs/>
      <w:i/>
      <w:iCs/>
      <w:sz w:val="26"/>
      <w:szCs w:val="26"/>
      <w:lang w:bidi="ar-SA"/>
    </w:rPr>
  </w:style>
  <w:style w:type="character" w:customStyle="1" w:styleId="Heading4Char2">
    <w:name w:val="Heading 4 Char2"/>
    <w:locked/>
    <w:rsid w:val="00AD55F4"/>
    <w:rPr>
      <w:rFonts w:ascii="Times New Roman" w:hAnsi="Times New Roman" w:cs="Times New Roman"/>
      <w:b/>
      <w:bCs/>
      <w:sz w:val="28"/>
      <w:szCs w:val="28"/>
    </w:rPr>
  </w:style>
  <w:style w:type="character" w:customStyle="1" w:styleId="Heading5Char2">
    <w:name w:val="Heading 5 Char2"/>
    <w:locked/>
    <w:rsid w:val="00AD55F4"/>
    <w:rPr>
      <w:rFonts w:ascii="Times New Roman" w:hAnsi="Times New Roman" w:cs="Times New Roman"/>
      <w:b/>
      <w:bCs/>
      <w:i/>
      <w:iCs/>
      <w:sz w:val="26"/>
      <w:szCs w:val="26"/>
    </w:rPr>
  </w:style>
  <w:style w:type="character" w:customStyle="1" w:styleId="Heading6Char2">
    <w:name w:val="Heading 6 Char2"/>
    <w:locked/>
    <w:rsid w:val="00AD55F4"/>
    <w:rPr>
      <w:rFonts w:ascii="Times New Roman" w:hAnsi="Times New Roman" w:cs="Times New Roman"/>
      <w:b/>
      <w:bCs/>
      <w:sz w:val="20"/>
      <w:szCs w:val="20"/>
    </w:rPr>
  </w:style>
  <w:style w:type="character" w:customStyle="1" w:styleId="Heading7Char2">
    <w:name w:val="Heading 7 Char2"/>
    <w:locked/>
    <w:rsid w:val="00AD55F4"/>
    <w:rPr>
      <w:rFonts w:ascii="Times New Roman" w:hAnsi="Times New Roman" w:cs="Times New Roman"/>
      <w:sz w:val="20"/>
      <w:szCs w:val="20"/>
    </w:rPr>
  </w:style>
  <w:style w:type="character" w:customStyle="1" w:styleId="Heading8Char2">
    <w:name w:val="Heading 8 Char2"/>
    <w:locked/>
    <w:rsid w:val="00AD55F4"/>
    <w:rPr>
      <w:rFonts w:ascii="Calibri" w:hAnsi="Calibri" w:cs="Times New Roman"/>
      <w:i/>
      <w:iCs/>
      <w:sz w:val="24"/>
      <w:szCs w:val="24"/>
    </w:rPr>
  </w:style>
  <w:style w:type="character" w:customStyle="1" w:styleId="Heading9Char2">
    <w:name w:val="Heading 9 Char2"/>
    <w:locked/>
    <w:rsid w:val="00AD55F4"/>
    <w:rPr>
      <w:rFonts w:ascii="Arial" w:hAnsi="Arial" w:cs="Times New Roman"/>
      <w:sz w:val="20"/>
      <w:szCs w:val="20"/>
    </w:rPr>
  </w:style>
  <w:style w:type="character" w:customStyle="1" w:styleId="Heading1Char2">
    <w:name w:val="Heading 1 Char2"/>
    <w:aliases w:val="Заголовок 1 Знак Знак Char1,Знак Заголовок 1 Char1,Знак Char2,Знак6 Char2,Знак7 Знак Знак Знак Char2,Знак7 Знак1 Знак Char2,Знак7 Знак Char2,Знак4 Char1,Основной текст с отступом1 Char1,Основной текст с отступом Знак Знак Зна Char1"/>
    <w:locked/>
    <w:rsid w:val="00AD55F4"/>
    <w:rPr>
      <w:rFonts w:ascii="Arial" w:hAnsi="Arial"/>
      <w:b/>
      <w:kern w:val="32"/>
      <w:sz w:val="20"/>
    </w:rPr>
  </w:style>
  <w:style w:type="character" w:customStyle="1" w:styleId="Heading2Char3">
    <w:name w:val="Heading 2 Char3"/>
    <w:aliases w:val="Знак3 Знак Char3"/>
    <w:locked/>
    <w:rsid w:val="00AD55F4"/>
    <w:rPr>
      <w:rFonts w:ascii="Arial" w:hAnsi="Arial"/>
      <w:b/>
      <w:kern w:val="32"/>
      <w:sz w:val="20"/>
    </w:rPr>
  </w:style>
  <w:style w:type="character" w:customStyle="1" w:styleId="Heading3Char3">
    <w:name w:val="Heading 3 Char3"/>
    <w:aliases w:val="Знак2 Char1"/>
    <w:locked/>
    <w:rsid w:val="00AD55F4"/>
    <w:rPr>
      <w:rFonts w:ascii="Arial" w:hAnsi="Arial"/>
      <w:b/>
      <w:sz w:val="26"/>
      <w:lang w:val="ru-RU" w:eastAsia="ru-RU" w:bidi="ar-SA"/>
    </w:rPr>
  </w:style>
  <w:style w:type="character" w:customStyle="1" w:styleId="BodyTextIndentChar4">
    <w:name w:val="Body Text Indent Char4"/>
    <w:aliases w:val="текст Char4,Основной текст 1 Char4,Знак61 Char2,Основной текст с отступом Знак1 Знак Char4,Основной текст с отступом Знак Знак Знак Char4,Знак7 Знак Знак Знак1 Char2,Знак7 Знак1 Знак1 Char2,Знак7 Знак Знак11 Char2,Зн Char2"/>
    <w:locked/>
    <w:rsid w:val="00AD55F4"/>
    <w:rPr>
      <w:rFonts w:ascii="Times New Roman" w:hAnsi="Times New Roman"/>
      <w:sz w:val="20"/>
    </w:rPr>
  </w:style>
  <w:style w:type="character" w:customStyle="1" w:styleId="BodyText3Char5">
    <w:name w:val="Body Text 3 Char5"/>
    <w:aliases w:val="Знак5 Char5"/>
    <w:locked/>
    <w:rsid w:val="00AD55F4"/>
    <w:rPr>
      <w:rFonts w:ascii="Times New Roman" w:hAnsi="Times New Roman"/>
      <w:sz w:val="16"/>
    </w:rPr>
  </w:style>
  <w:style w:type="character" w:customStyle="1" w:styleId="BodyTextIndent3Char3">
    <w:name w:val="Body Text Indent 3 Char3"/>
    <w:locked/>
    <w:rsid w:val="00AD55F4"/>
    <w:rPr>
      <w:rFonts w:ascii="Calibri" w:hAnsi="Calibri"/>
      <w:sz w:val="16"/>
      <w:lang w:val="ru-RU" w:eastAsia="ru-RU" w:bidi="ar-SA"/>
    </w:rPr>
  </w:style>
  <w:style w:type="character" w:customStyle="1" w:styleId="PlainTextChar3">
    <w:name w:val="Plain Text Char3"/>
    <w:aliases w:val="Heading 12 Char2,Знак8 Char1"/>
    <w:locked/>
    <w:rsid w:val="00AD55F4"/>
    <w:rPr>
      <w:rFonts w:ascii="Courier New" w:hAnsi="Courier New" w:cs="Times New Roman"/>
      <w:sz w:val="20"/>
      <w:szCs w:val="20"/>
    </w:rPr>
  </w:style>
  <w:style w:type="character" w:customStyle="1" w:styleId="BodyTextIndent2Char3">
    <w:name w:val="Body Text Indent 2 Char3"/>
    <w:locked/>
    <w:rsid w:val="00AD55F4"/>
    <w:rPr>
      <w:rFonts w:ascii="Times New Roman" w:hAnsi="Times New Roman"/>
      <w:sz w:val="20"/>
    </w:rPr>
  </w:style>
  <w:style w:type="character" w:customStyle="1" w:styleId="FootnoteTextChar6">
    <w:name w:val="Footnote Text Char6"/>
    <w:aliases w:val="Знак3 Знак Знак1 Char,Знак3 Знак Знак Знак1 Char2,Заголовок 2 Знак3 Char2,Знак3 Знак Знак2 Char,Знак3 Знак Знак Char6"/>
    <w:semiHidden/>
    <w:locked/>
    <w:rsid w:val="00AD55F4"/>
    <w:rPr>
      <w:rFonts w:cs="Times New Roman"/>
      <w:sz w:val="20"/>
      <w:szCs w:val="20"/>
    </w:rPr>
  </w:style>
  <w:style w:type="character" w:customStyle="1" w:styleId="FootnoteTextChar5">
    <w:name w:val="Footnote Text Char5"/>
    <w:aliases w:val="Знак3 Знак Знак18 Char1,Знак3 Знак Знак Знак1 Char1,Заголовок 2 Знак3 Char1,Знак3 Знак Знак21 Char1,Знак3 Знак Знак Char5"/>
    <w:locked/>
    <w:rsid w:val="00AD55F4"/>
    <w:rPr>
      <w:rFonts w:ascii="Courier New" w:hAnsi="Courier New" w:cs="Times New Roman"/>
      <w:color w:val="000000"/>
      <w:sz w:val="24"/>
      <w:szCs w:val="24"/>
    </w:rPr>
  </w:style>
  <w:style w:type="character" w:customStyle="1" w:styleId="BodyTextChar2">
    <w:name w:val="Body Text Char2"/>
    <w:aliases w:val="Знак1 Char2,Body Text Char21,Основной текст Знак Знак Char,Знак1 Char21,Body Text Char211,Знак1 Char211,Основной текст Знак Знак Char2,Body Text Char4,Body Text Char2111,Знак1 Char2111"/>
    <w:locked/>
    <w:rsid w:val="00AD55F4"/>
    <w:rPr>
      <w:rFonts w:ascii="Times New Roman" w:hAnsi="Times New Roman"/>
      <w:sz w:val="24"/>
    </w:rPr>
  </w:style>
  <w:style w:type="character" w:customStyle="1" w:styleId="BodyTextChar5">
    <w:name w:val="Body Text Char5"/>
    <w:aliases w:val="Знак1 Char3"/>
    <w:locked/>
    <w:rsid w:val="00AD55F4"/>
    <w:rPr>
      <w:rFonts w:ascii="Times New Roman" w:hAnsi="Times New Roman"/>
      <w:sz w:val="20"/>
    </w:rPr>
  </w:style>
  <w:style w:type="character" w:customStyle="1" w:styleId="FooterChar3">
    <w:name w:val="Footer Char3"/>
    <w:locked/>
    <w:rsid w:val="00AD55F4"/>
    <w:rPr>
      <w:rFonts w:ascii="Times New Roman" w:hAnsi="Times New Roman" w:cs="Times New Roman"/>
      <w:sz w:val="24"/>
      <w:szCs w:val="24"/>
    </w:rPr>
  </w:style>
  <w:style w:type="character" w:customStyle="1" w:styleId="BodyText2Char3">
    <w:name w:val="Body Text 2 Char3"/>
    <w:locked/>
    <w:rsid w:val="00AD55F4"/>
    <w:rPr>
      <w:rFonts w:ascii="Times New Roman" w:hAnsi="Times New Roman" w:cs="Times New Roman"/>
      <w:sz w:val="24"/>
      <w:szCs w:val="24"/>
    </w:rPr>
  </w:style>
  <w:style w:type="character" w:customStyle="1" w:styleId="DocumentMapChar3">
    <w:name w:val="Document Map Char3"/>
    <w:locked/>
    <w:rsid w:val="00AD55F4"/>
    <w:rPr>
      <w:rFonts w:ascii="Tahoma" w:hAnsi="Tahoma" w:cs="Times New Roman"/>
      <w:sz w:val="20"/>
      <w:szCs w:val="20"/>
      <w:shd w:val="clear" w:color="auto" w:fill="000080"/>
    </w:rPr>
  </w:style>
  <w:style w:type="character" w:customStyle="1" w:styleId="HeaderChar3">
    <w:name w:val="Header Char3"/>
    <w:locked/>
    <w:rsid w:val="00AD55F4"/>
    <w:rPr>
      <w:rFonts w:ascii="Times New Roman" w:hAnsi="Times New Roman" w:cs="Times New Roman"/>
      <w:sz w:val="24"/>
      <w:szCs w:val="24"/>
    </w:rPr>
  </w:style>
  <w:style w:type="character" w:customStyle="1" w:styleId="CommentSubjectChar2">
    <w:name w:val="Comment Subject Char2"/>
    <w:locked/>
    <w:rsid w:val="00AD55F4"/>
    <w:rPr>
      <w:sz w:val="16"/>
    </w:rPr>
  </w:style>
  <w:style w:type="character" w:customStyle="1" w:styleId="CommentTextChar3">
    <w:name w:val="Comment Text Char3"/>
    <w:locked/>
    <w:rsid w:val="00AD55F4"/>
    <w:rPr>
      <w:rFonts w:ascii="Times New Roman" w:hAnsi="Times New Roman" w:cs="Times New Roman"/>
      <w:sz w:val="20"/>
      <w:szCs w:val="20"/>
    </w:rPr>
  </w:style>
  <w:style w:type="character" w:customStyle="1" w:styleId="CommentSubjectChar4">
    <w:name w:val="Comment Subject Char4"/>
    <w:locked/>
    <w:rsid w:val="00AD55F4"/>
    <w:rPr>
      <w:b/>
    </w:rPr>
  </w:style>
  <w:style w:type="character" w:customStyle="1" w:styleId="730">
    <w:name w:val="Знак Знак73"/>
    <w:rsid w:val="00AD55F4"/>
    <w:rPr>
      <w:sz w:val="16"/>
      <w:lang w:val="ru-RU" w:eastAsia="ru-RU"/>
    </w:rPr>
  </w:style>
  <w:style w:type="character" w:customStyle="1" w:styleId="Heading1Char3">
    <w:name w:val="Heading 1 Char3"/>
    <w:aliases w:val="Знак Char3,Заголовок 1 Знак Знак Char2,Знак Заголовок 1 Char2"/>
    <w:locked/>
    <w:rsid w:val="00AD55F4"/>
    <w:rPr>
      <w:rFonts w:ascii="Cambria" w:hAnsi="Cambria"/>
      <w:b/>
      <w:kern w:val="32"/>
      <w:sz w:val="32"/>
    </w:rPr>
  </w:style>
  <w:style w:type="character" w:customStyle="1" w:styleId="BodyText3Char3">
    <w:name w:val="Body Text 3 Char3"/>
    <w:aliases w:val="Знак5 Char3"/>
    <w:locked/>
    <w:rsid w:val="00AD55F4"/>
    <w:rPr>
      <w:sz w:val="16"/>
    </w:rPr>
  </w:style>
  <w:style w:type="paragraph" w:customStyle="1" w:styleId="12a">
    <w:name w:val="Стиль12"/>
    <w:rsid w:val="00AD55F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odyTextFirstIndentChar3">
    <w:name w:val="Body Text First Indent Char3"/>
    <w:locked/>
    <w:rsid w:val="00AD55F4"/>
    <w:rPr>
      <w:rFonts w:ascii="PragmaticaCTT" w:hAnsi="PragmaticaCTT" w:cs="Times New Roman"/>
      <w:sz w:val="20"/>
      <w:szCs w:val="20"/>
    </w:rPr>
  </w:style>
  <w:style w:type="character" w:customStyle="1" w:styleId="6100">
    <w:name w:val="Знак Знак610"/>
    <w:locked/>
    <w:rsid w:val="00AD55F4"/>
    <w:rPr>
      <w:b/>
      <w:caps/>
      <w:sz w:val="24"/>
      <w:lang w:val="ru-RU" w:eastAsia="ru-RU"/>
    </w:rPr>
  </w:style>
  <w:style w:type="character" w:customStyle="1" w:styleId="Heading2Char2">
    <w:name w:val="Heading 2 Char2"/>
    <w:aliases w:val="Знак3 Знак Char2"/>
    <w:locked/>
    <w:rsid w:val="00AD55F4"/>
    <w:rPr>
      <w:rFonts w:ascii="Times New Roman" w:hAnsi="Times New Roman"/>
      <w:sz w:val="24"/>
    </w:rPr>
  </w:style>
  <w:style w:type="character" w:customStyle="1" w:styleId="SubtitleChar3">
    <w:name w:val="Subtitle Char3"/>
    <w:locked/>
    <w:rsid w:val="00AD55F4"/>
    <w:rPr>
      <w:rFonts w:ascii="PragmaticaCTT" w:hAnsi="PragmaticaCTT" w:cs="Times New Roman"/>
      <w:b/>
      <w:bCs/>
      <w:sz w:val="24"/>
      <w:szCs w:val="24"/>
    </w:rPr>
  </w:style>
  <w:style w:type="character" w:customStyle="1" w:styleId="BodyTextFirstIndent2Char3">
    <w:name w:val="Body Text First Indent 2 Char3"/>
    <w:locked/>
    <w:rsid w:val="00AD55F4"/>
    <w:rPr>
      <w:rFonts w:ascii="Times New Roman" w:hAnsi="Times New Roman" w:cs="Times New Roman"/>
      <w:sz w:val="24"/>
      <w:szCs w:val="24"/>
    </w:rPr>
  </w:style>
  <w:style w:type="character" w:customStyle="1" w:styleId="BalloonTextChar3">
    <w:name w:val="Balloon Text Char3"/>
    <w:locked/>
    <w:rsid w:val="00AD55F4"/>
    <w:rPr>
      <w:rFonts w:ascii="Tahoma" w:hAnsi="Tahoma" w:cs="Times New Roman"/>
      <w:sz w:val="16"/>
      <w:szCs w:val="16"/>
    </w:rPr>
  </w:style>
  <w:style w:type="paragraph" w:customStyle="1" w:styleId="BodyText212">
    <w:name w:val="Body Text 212"/>
    <w:basedOn w:val="a3"/>
    <w:rsid w:val="00AD55F4"/>
    <w:pPr>
      <w:spacing w:line="360" w:lineRule="auto"/>
      <w:jc w:val="both"/>
    </w:pPr>
    <w:rPr>
      <w:szCs w:val="20"/>
    </w:rPr>
  </w:style>
  <w:style w:type="character" w:customStyle="1" w:styleId="HTMLPreformattedChar2">
    <w:name w:val="HTML Preformatted Char2"/>
    <w:locked/>
    <w:rsid w:val="00AD55F4"/>
    <w:rPr>
      <w:rFonts w:ascii="Courier New" w:hAnsi="Courier New"/>
      <w:sz w:val="20"/>
    </w:rPr>
  </w:style>
  <w:style w:type="character" w:customStyle="1" w:styleId="HTMLAddressChar1">
    <w:name w:val="HTML Address Char1"/>
    <w:locked/>
    <w:rsid w:val="00AD55F4"/>
    <w:rPr>
      <w:i/>
      <w:sz w:val="24"/>
      <w:lang w:eastAsia="ru-RU"/>
    </w:rPr>
  </w:style>
  <w:style w:type="character" w:customStyle="1" w:styleId="HTMLAddressChar3">
    <w:name w:val="HTML Address Char3"/>
    <w:locked/>
    <w:rsid w:val="00AD55F4"/>
    <w:rPr>
      <w:rFonts w:ascii="Calibri" w:hAnsi="Calibri" w:cs="Times New Roman"/>
      <w:i/>
      <w:sz w:val="20"/>
      <w:szCs w:val="20"/>
    </w:rPr>
  </w:style>
  <w:style w:type="character" w:customStyle="1" w:styleId="1280">
    <w:name w:val="Знак1 Знак Знак28"/>
    <w:aliases w:val="Знак1 Знак11"/>
    <w:locked/>
    <w:rsid w:val="00AD55F4"/>
    <w:rPr>
      <w:sz w:val="24"/>
      <w:lang w:val="ru-RU" w:eastAsia="ru-RU"/>
    </w:rPr>
  </w:style>
  <w:style w:type="paragraph" w:customStyle="1" w:styleId="BlockText1">
    <w:name w:val="Block Text1"/>
    <w:basedOn w:val="a3"/>
    <w:rsid w:val="00AD55F4"/>
    <w:pPr>
      <w:shd w:val="clear" w:color="auto" w:fill="FFFFFF"/>
      <w:spacing w:before="230" w:line="360" w:lineRule="auto"/>
      <w:ind w:left="1750" w:right="1152" w:hanging="384"/>
      <w:jc w:val="center"/>
    </w:pPr>
    <w:rPr>
      <w:b/>
      <w:color w:val="000000"/>
      <w:spacing w:val="-5"/>
      <w:sz w:val="28"/>
      <w:szCs w:val="20"/>
    </w:rPr>
  </w:style>
  <w:style w:type="character" w:customStyle="1" w:styleId="QuoteChar3">
    <w:name w:val="Quote Char3"/>
    <w:locked/>
    <w:rsid w:val="00AD55F4"/>
    <w:rPr>
      <w:i/>
      <w:color w:val="000000"/>
      <w:sz w:val="24"/>
      <w:lang w:eastAsia="ru-RU"/>
    </w:rPr>
  </w:style>
  <w:style w:type="character" w:customStyle="1" w:styleId="IntenseQuoteChar3">
    <w:name w:val="Intense Quote Char3"/>
    <w:locked/>
    <w:rsid w:val="00AD55F4"/>
    <w:rPr>
      <w:b/>
      <w:i/>
      <w:color w:val="4F81BD"/>
      <w:sz w:val="24"/>
      <w:lang w:eastAsia="ru-RU"/>
    </w:rPr>
  </w:style>
  <w:style w:type="paragraph" w:customStyle="1" w:styleId="BodyTextIndent21">
    <w:name w:val="Body Text Indent 21"/>
    <w:basedOn w:val="a3"/>
    <w:rsid w:val="00AD55F4"/>
    <w:pPr>
      <w:overflowPunct w:val="0"/>
      <w:autoSpaceDE w:val="0"/>
      <w:ind w:firstLine="567"/>
      <w:jc w:val="both"/>
    </w:pPr>
    <w:rPr>
      <w:sz w:val="20"/>
      <w:szCs w:val="20"/>
      <w:lang w:eastAsia="ar-SA"/>
    </w:rPr>
  </w:style>
  <w:style w:type="paragraph" w:customStyle="1" w:styleId="BodyTextIndent31">
    <w:name w:val="Body Text Indent 31"/>
    <w:basedOn w:val="a3"/>
    <w:rsid w:val="00AD55F4"/>
    <w:pPr>
      <w:spacing w:line="360" w:lineRule="auto"/>
      <w:ind w:firstLine="709"/>
      <w:jc w:val="both"/>
    </w:pPr>
    <w:rPr>
      <w:sz w:val="28"/>
      <w:szCs w:val="20"/>
    </w:rPr>
  </w:style>
  <w:style w:type="paragraph" w:customStyle="1" w:styleId="230">
    <w:name w:val="Обычный23"/>
    <w:rsid w:val="00AD55F4"/>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3"/>
    <w:rsid w:val="00AD55F4"/>
    <w:pPr>
      <w:tabs>
        <w:tab w:val="center" w:pos="4153"/>
        <w:tab w:val="right" w:pos="8306"/>
      </w:tabs>
    </w:pPr>
    <w:rPr>
      <w:rFonts w:ascii="Arial" w:hAnsi="Arial"/>
      <w:szCs w:val="20"/>
    </w:rPr>
  </w:style>
  <w:style w:type="paragraph" w:customStyle="1" w:styleId="Normal11">
    <w:name w:val="Normal11"/>
    <w:rsid w:val="00AD55F4"/>
    <w:pPr>
      <w:snapToGrid w:val="0"/>
      <w:spacing w:after="0" w:line="240" w:lineRule="auto"/>
    </w:pPr>
    <w:rPr>
      <w:rFonts w:ascii="Times New Roman" w:eastAsia="Times New Roman" w:hAnsi="Times New Roman" w:cs="Times New Roman"/>
      <w:sz w:val="20"/>
      <w:szCs w:val="20"/>
      <w:lang w:eastAsia="ru-RU"/>
    </w:rPr>
  </w:style>
  <w:style w:type="paragraph" w:customStyle="1" w:styleId="Heading311">
    <w:name w:val="Heading 311"/>
    <w:basedOn w:val="Normal11"/>
    <w:next w:val="Normal11"/>
    <w:rsid w:val="00AD55F4"/>
    <w:pPr>
      <w:keepNext/>
      <w:snapToGrid/>
      <w:outlineLvl w:val="2"/>
    </w:pPr>
    <w:rPr>
      <w:sz w:val="24"/>
    </w:rPr>
  </w:style>
  <w:style w:type="paragraph" w:customStyle="1" w:styleId="BodyText11">
    <w:name w:val="Body Text11"/>
    <w:basedOn w:val="Normal11"/>
    <w:rsid w:val="00AD55F4"/>
    <w:pPr>
      <w:snapToGrid/>
      <w:spacing w:line="360" w:lineRule="auto"/>
    </w:pPr>
    <w:rPr>
      <w:sz w:val="24"/>
    </w:rPr>
  </w:style>
  <w:style w:type="paragraph" w:customStyle="1" w:styleId="ListParagraph11">
    <w:name w:val="List Paragraph11"/>
    <w:basedOn w:val="a3"/>
    <w:rsid w:val="00AD55F4"/>
    <w:pPr>
      <w:spacing w:after="200" w:line="276" w:lineRule="auto"/>
      <w:ind w:left="720"/>
      <w:contextualSpacing/>
    </w:pPr>
    <w:rPr>
      <w:rFonts w:ascii="Calibri" w:hAnsi="Calibri"/>
      <w:sz w:val="22"/>
      <w:szCs w:val="22"/>
    </w:rPr>
  </w:style>
  <w:style w:type="paragraph" w:customStyle="1" w:styleId="PlainText11">
    <w:name w:val="Plain Text11"/>
    <w:basedOn w:val="a3"/>
    <w:rsid w:val="00AD55F4"/>
    <w:rPr>
      <w:rFonts w:ascii="Courier New" w:hAnsi="Courier New"/>
      <w:sz w:val="20"/>
      <w:szCs w:val="20"/>
    </w:rPr>
  </w:style>
  <w:style w:type="paragraph" w:customStyle="1" w:styleId="BodyText311">
    <w:name w:val="Body Text 311"/>
    <w:basedOn w:val="Normal11"/>
    <w:rsid w:val="00AD55F4"/>
    <w:pPr>
      <w:snapToGrid/>
      <w:jc w:val="both"/>
    </w:pPr>
    <w:rPr>
      <w:i/>
      <w:sz w:val="26"/>
    </w:rPr>
  </w:style>
  <w:style w:type="character" w:customStyle="1" w:styleId="SubtleEmphasis1">
    <w:name w:val="Subtle Emphasis1"/>
    <w:rsid w:val="00AD55F4"/>
    <w:rPr>
      <w:i/>
      <w:color w:val="808080"/>
    </w:rPr>
  </w:style>
  <w:style w:type="character" w:customStyle="1" w:styleId="2160">
    <w:name w:val="Знак Знак216"/>
    <w:aliases w:val="Основной текст с отступом Знак Знак Зна Знак"/>
    <w:locked/>
    <w:rsid w:val="00AD55F4"/>
    <w:rPr>
      <w:rFonts w:ascii="Arial" w:hAnsi="Arial"/>
      <w:b/>
      <w:i/>
      <w:sz w:val="28"/>
      <w:lang w:val="ru-RU" w:eastAsia="en-US"/>
    </w:rPr>
  </w:style>
  <w:style w:type="character" w:customStyle="1" w:styleId="DefaultParagraphFont1">
    <w:name w:val="Default Paragraph Font1"/>
    <w:rsid w:val="00AD55F4"/>
  </w:style>
  <w:style w:type="paragraph" w:customStyle="1" w:styleId="NoSpacing1">
    <w:name w:val="No Spacing1"/>
    <w:rsid w:val="00AD55F4"/>
    <w:pPr>
      <w:spacing w:after="0" w:line="240" w:lineRule="auto"/>
    </w:pPr>
    <w:rPr>
      <w:rFonts w:ascii="Calibri" w:eastAsia="Times New Roman" w:hAnsi="Calibri" w:cs="Times New Roman"/>
      <w:sz w:val="24"/>
      <w:szCs w:val="24"/>
    </w:rPr>
  </w:style>
  <w:style w:type="character" w:customStyle="1" w:styleId="z-TopofFormChar">
    <w:name w:val="z-Top of Form Char"/>
    <w:locked/>
    <w:rsid w:val="00AD55F4"/>
    <w:rPr>
      <w:rFonts w:ascii="Arial" w:hAnsi="Arial" w:cs="Times New Roman"/>
      <w:b/>
      <w:sz w:val="20"/>
    </w:rPr>
  </w:style>
  <w:style w:type="character" w:customStyle="1" w:styleId="z-TopofFormChar1">
    <w:name w:val="z-Top of Form Char1"/>
    <w:locked/>
    <w:rsid w:val="00AD55F4"/>
    <w:rPr>
      <w:rFonts w:ascii="Arial" w:hAnsi="Arial" w:cs="Times New Roman"/>
      <w:b/>
      <w:sz w:val="20"/>
      <w:szCs w:val="20"/>
    </w:rPr>
  </w:style>
  <w:style w:type="character" w:customStyle="1" w:styleId="z-BottomofFormChar">
    <w:name w:val="z-Bottom of Form Char"/>
    <w:locked/>
    <w:rsid w:val="00AD55F4"/>
    <w:rPr>
      <w:rFonts w:ascii="Arial" w:hAnsi="Arial" w:cs="Times New Roman"/>
      <w:vanish/>
      <w:sz w:val="16"/>
      <w:lang w:eastAsia="ru-RU"/>
    </w:rPr>
  </w:style>
  <w:style w:type="character" w:customStyle="1" w:styleId="z-BottomofFormChar1">
    <w:name w:val="z-Bottom of Form Char1"/>
    <w:locked/>
    <w:rsid w:val="00AD55F4"/>
    <w:rPr>
      <w:rFonts w:ascii="Arial" w:hAnsi="Arial" w:cs="Times New Roman"/>
      <w:vanish/>
      <w:sz w:val="16"/>
      <w:szCs w:val="16"/>
    </w:rPr>
  </w:style>
  <w:style w:type="paragraph" w:customStyle="1" w:styleId="Heading41">
    <w:name w:val="Heading 41"/>
    <w:basedOn w:val="Normal1"/>
    <w:next w:val="Normal1"/>
    <w:rsid w:val="00AD55F4"/>
    <w:pPr>
      <w:keepNext/>
      <w:widowControl/>
    </w:pPr>
    <w:rPr>
      <w:sz w:val="24"/>
    </w:rPr>
  </w:style>
  <w:style w:type="character" w:customStyle="1" w:styleId="MacroTextChar2">
    <w:name w:val="Macro Text Char2"/>
    <w:locked/>
    <w:rsid w:val="00AD55F4"/>
    <w:rPr>
      <w:rFonts w:ascii="Courier New" w:hAnsi="Courier New" w:cs="Times New Roman"/>
      <w:sz w:val="22"/>
      <w:lang w:val="en-US" w:eastAsia="en-US" w:bidi="ar-SA"/>
    </w:rPr>
  </w:style>
  <w:style w:type="character" w:customStyle="1" w:styleId="5111">
    <w:name w:val="Знак5 Знак Знак11"/>
    <w:locked/>
    <w:rsid w:val="00AD55F4"/>
    <w:rPr>
      <w:sz w:val="16"/>
      <w:lang w:val="ru-RU" w:eastAsia="ru-RU"/>
    </w:rPr>
  </w:style>
  <w:style w:type="character" w:customStyle="1" w:styleId="FootnoteTextChar2">
    <w:name w:val="Footnote Text Char2"/>
    <w:aliases w:val="Текст сноски Знак Знак Char2,Знак3 Знак Знак Char2,Footnote Text Char21,Текст сноски Знак1 Char2,Текст сноски Знак Знак Char21,Знак3 Знак Знак Char21,Текст сноски Знак Знак Знак Знак Char2"/>
    <w:locked/>
    <w:rsid w:val="00AD55F4"/>
    <w:rPr>
      <w:lang w:eastAsia="ru-RU"/>
    </w:rPr>
  </w:style>
  <w:style w:type="character" w:customStyle="1" w:styleId="BodyTextIndentChar3">
    <w:name w:val="Body Text Indent Char3"/>
    <w:aliases w:val="текст Char3,Основной текст 1 Char3,Знак6 Char3,Основной текст с отступом Знак1 Знак Char3,Основной текст с отступом Знак Знак Знак Char3,Знак7 Знак Знак Знак Char3,Знак7 Знак1 Знак Char3,Знак7 Знак Знак1 Char2,Знак7 Знак Char3"/>
    <w:locked/>
    <w:rsid w:val="00AD55F4"/>
    <w:rPr>
      <w:sz w:val="24"/>
    </w:rPr>
  </w:style>
  <w:style w:type="character" w:customStyle="1" w:styleId="PlaceholderText1">
    <w:name w:val="Placeholder Text1"/>
    <w:rsid w:val="00AD55F4"/>
    <w:rPr>
      <w:color w:val="808080"/>
    </w:rPr>
  </w:style>
  <w:style w:type="paragraph" w:customStyle="1" w:styleId="TextBody">
    <w:name w:val="Text Body"/>
    <w:basedOn w:val="a3"/>
    <w:rsid w:val="00AD55F4"/>
    <w:pPr>
      <w:suppressAutoHyphens/>
      <w:spacing w:after="120"/>
    </w:pPr>
    <w:rPr>
      <w:lang w:val="en-US" w:eastAsia="zh-CN"/>
    </w:rPr>
  </w:style>
  <w:style w:type="character" w:customStyle="1" w:styleId="WW8Num13z3">
    <w:name w:val="WW8Num13z3"/>
    <w:rsid w:val="00AD55F4"/>
  </w:style>
  <w:style w:type="character" w:customStyle="1" w:styleId="WW8Num13z4">
    <w:name w:val="WW8Num13z4"/>
    <w:rsid w:val="00AD55F4"/>
  </w:style>
  <w:style w:type="character" w:customStyle="1" w:styleId="WW8Num13z5">
    <w:name w:val="WW8Num13z5"/>
    <w:rsid w:val="00AD55F4"/>
  </w:style>
  <w:style w:type="character" w:customStyle="1" w:styleId="WW8Num13z6">
    <w:name w:val="WW8Num13z6"/>
    <w:rsid w:val="00AD55F4"/>
  </w:style>
  <w:style w:type="character" w:customStyle="1" w:styleId="WW8Num13z7">
    <w:name w:val="WW8Num13z7"/>
    <w:rsid w:val="00AD55F4"/>
  </w:style>
  <w:style w:type="character" w:customStyle="1" w:styleId="WW8Num13z8">
    <w:name w:val="WW8Num13z8"/>
    <w:rsid w:val="00AD55F4"/>
  </w:style>
  <w:style w:type="character" w:customStyle="1" w:styleId="WW8Num14z4">
    <w:name w:val="WW8Num14z4"/>
    <w:rsid w:val="00AD55F4"/>
  </w:style>
  <w:style w:type="character" w:customStyle="1" w:styleId="WW8Num14z5">
    <w:name w:val="WW8Num14z5"/>
    <w:rsid w:val="00AD55F4"/>
  </w:style>
  <w:style w:type="character" w:customStyle="1" w:styleId="WW8Num14z6">
    <w:name w:val="WW8Num14z6"/>
    <w:rsid w:val="00AD55F4"/>
  </w:style>
  <w:style w:type="character" w:customStyle="1" w:styleId="WW8Num14z7">
    <w:name w:val="WW8Num14z7"/>
    <w:rsid w:val="00AD55F4"/>
  </w:style>
  <w:style w:type="character" w:customStyle="1" w:styleId="WW8Num14z8">
    <w:name w:val="WW8Num14z8"/>
    <w:rsid w:val="00AD55F4"/>
  </w:style>
  <w:style w:type="paragraph" w:customStyle="1" w:styleId="1ffffff8">
    <w:name w:val="Текст примечания1"/>
    <w:basedOn w:val="a3"/>
    <w:rsid w:val="00AD55F4"/>
    <w:pPr>
      <w:suppressAutoHyphens/>
    </w:pPr>
    <w:rPr>
      <w:sz w:val="20"/>
      <w:szCs w:val="20"/>
      <w:lang w:eastAsia="ar-SA"/>
    </w:rPr>
  </w:style>
  <w:style w:type="paragraph" w:customStyle="1" w:styleId="21f2">
    <w:name w:val="Маркированный список 21"/>
    <w:basedOn w:val="a3"/>
    <w:rsid w:val="00AD55F4"/>
    <w:pPr>
      <w:tabs>
        <w:tab w:val="left" w:pos="360"/>
      </w:tabs>
      <w:suppressAutoHyphens/>
      <w:ind w:left="360" w:hanging="360"/>
    </w:pPr>
    <w:rPr>
      <w:lang w:eastAsia="ar-SA"/>
    </w:rPr>
  </w:style>
  <w:style w:type="paragraph" w:customStyle="1" w:styleId="1ffffff9">
    <w:name w:val="Название объекта1"/>
    <w:basedOn w:val="a3"/>
    <w:next w:val="a3"/>
    <w:rsid w:val="00AD55F4"/>
    <w:pPr>
      <w:suppressAutoHyphens/>
    </w:pPr>
    <w:rPr>
      <w:b/>
      <w:bCs/>
      <w:color w:val="4F81BD"/>
      <w:sz w:val="18"/>
      <w:szCs w:val="18"/>
      <w:lang w:eastAsia="ar-SA"/>
    </w:rPr>
  </w:style>
  <w:style w:type="paragraph" w:customStyle="1" w:styleId="21f3">
    <w:name w:val="Список 21"/>
    <w:basedOn w:val="a3"/>
    <w:rsid w:val="00AD55F4"/>
    <w:pPr>
      <w:suppressAutoHyphens/>
      <w:ind w:left="566" w:hanging="283"/>
    </w:pPr>
    <w:rPr>
      <w:lang w:eastAsia="ar-SA"/>
    </w:rPr>
  </w:style>
  <w:style w:type="paragraph" w:customStyle="1" w:styleId="416">
    <w:name w:val="Список 41"/>
    <w:basedOn w:val="a3"/>
    <w:rsid w:val="00AD55F4"/>
    <w:pPr>
      <w:suppressAutoHyphens/>
      <w:ind w:left="1132" w:hanging="283"/>
    </w:pPr>
    <w:rPr>
      <w:lang w:eastAsia="ar-SA"/>
    </w:rPr>
  </w:style>
  <w:style w:type="paragraph" w:customStyle="1" w:styleId="Heading22">
    <w:name w:val="Heading 22"/>
    <w:basedOn w:val="a3"/>
    <w:next w:val="a3"/>
    <w:rsid w:val="00AD55F4"/>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
    <w:name w:val="Heading 32"/>
    <w:basedOn w:val="a3"/>
    <w:next w:val="a3"/>
    <w:rsid w:val="00AD55F4"/>
    <w:pPr>
      <w:tabs>
        <w:tab w:val="left" w:pos="720"/>
      </w:tabs>
      <w:suppressAutoHyphens/>
      <w:spacing w:before="280" w:after="280"/>
      <w:ind w:left="720" w:hanging="720"/>
      <w:outlineLvl w:val="2"/>
    </w:pPr>
    <w:rPr>
      <w:b/>
      <w:bCs/>
      <w:sz w:val="27"/>
      <w:szCs w:val="27"/>
      <w:lang w:eastAsia="zh-CN"/>
    </w:rPr>
  </w:style>
  <w:style w:type="paragraph" w:customStyle="1" w:styleId="Heading42">
    <w:name w:val="Heading 42"/>
    <w:basedOn w:val="a3"/>
    <w:next w:val="a3"/>
    <w:rsid w:val="00AD55F4"/>
    <w:pPr>
      <w:keepNext/>
      <w:tabs>
        <w:tab w:val="left" w:pos="864"/>
      </w:tabs>
      <w:suppressAutoHyphens/>
      <w:spacing w:before="240" w:after="60"/>
      <w:ind w:left="864" w:hanging="864"/>
      <w:outlineLvl w:val="3"/>
    </w:pPr>
    <w:rPr>
      <w:b/>
      <w:bCs/>
      <w:sz w:val="28"/>
      <w:szCs w:val="28"/>
      <w:lang w:eastAsia="zh-CN"/>
    </w:rPr>
  </w:style>
  <w:style w:type="paragraph" w:customStyle="1" w:styleId="Heading62">
    <w:name w:val="Heading 62"/>
    <w:basedOn w:val="a3"/>
    <w:next w:val="a3"/>
    <w:rsid w:val="00AD55F4"/>
    <w:pPr>
      <w:keepNext/>
      <w:tabs>
        <w:tab w:val="left" w:pos="1152"/>
      </w:tabs>
      <w:suppressAutoHyphens/>
      <w:ind w:left="1152" w:hanging="1152"/>
      <w:jc w:val="both"/>
      <w:outlineLvl w:val="5"/>
    </w:pPr>
    <w:rPr>
      <w:szCs w:val="20"/>
      <w:lang w:val="en-US" w:eastAsia="en-US"/>
    </w:rPr>
  </w:style>
  <w:style w:type="paragraph" w:customStyle="1" w:styleId="Heading81">
    <w:name w:val="Heading 81"/>
    <w:basedOn w:val="a3"/>
    <w:next w:val="a3"/>
    <w:rsid w:val="00AD55F4"/>
    <w:pPr>
      <w:tabs>
        <w:tab w:val="left" w:pos="1440"/>
      </w:tabs>
      <w:suppressAutoHyphens/>
      <w:spacing w:before="240" w:after="60"/>
      <w:ind w:left="1440" w:hanging="1440"/>
      <w:outlineLvl w:val="7"/>
    </w:pPr>
    <w:rPr>
      <w:i/>
      <w:iCs/>
      <w:lang w:eastAsia="zh-CN"/>
    </w:rPr>
  </w:style>
  <w:style w:type="character" w:customStyle="1" w:styleId="EndnoteTextChar3">
    <w:name w:val="Endnote Text Char3"/>
    <w:locked/>
    <w:rsid w:val="00AD55F4"/>
    <w:rPr>
      <w:rFonts w:ascii="Times New Roman" w:hAnsi="Times New Roman" w:cs="Times New Roman"/>
      <w:color w:val="000000"/>
      <w:sz w:val="20"/>
      <w:szCs w:val="20"/>
    </w:rPr>
  </w:style>
  <w:style w:type="paragraph" w:customStyle="1" w:styleId="Heading911">
    <w:name w:val="Heading 911"/>
    <w:rsid w:val="00AD55F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1">
    <w:name w:val="Heading 111"/>
    <w:rsid w:val="00AD55F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1">
    <w:name w:val="Heading 611"/>
    <w:rsid w:val="00AD55F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1">
    <w:name w:val="Heading 711"/>
    <w:rsid w:val="00AD55F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1">
    <w:name w:val="Heading 211"/>
    <w:rsid w:val="00AD55F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1">
    <w:name w:val="Heading 511"/>
    <w:rsid w:val="00AD55F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ListParagraphChar2">
    <w:name w:val="List Paragraph Char2"/>
    <w:locked/>
    <w:rsid w:val="00AD55F4"/>
    <w:rPr>
      <w:rFonts w:ascii="Times New Roman" w:hAnsi="Times New Roman"/>
      <w:sz w:val="20"/>
    </w:rPr>
  </w:style>
  <w:style w:type="character" w:customStyle="1" w:styleId="343">
    <w:name w:val="Знак3 Знак Знак4"/>
    <w:locked/>
    <w:rsid w:val="00AD55F4"/>
    <w:rPr>
      <w:rFonts w:ascii="Courier New" w:hAnsi="Courier New"/>
      <w:lang w:val="ru-RU" w:eastAsia="ru-RU"/>
    </w:rPr>
  </w:style>
  <w:style w:type="paragraph" w:customStyle="1" w:styleId="CharChar0">
    <w:name w:val="первый Char Char"/>
    <w:basedOn w:val="a3"/>
    <w:rsid w:val="00AD55F4"/>
    <w:pPr>
      <w:spacing w:before="120" w:line="240" w:lineRule="exact"/>
      <w:ind w:firstLine="284"/>
      <w:jc w:val="both"/>
    </w:pPr>
    <w:rPr>
      <w:sz w:val="22"/>
    </w:rPr>
  </w:style>
  <w:style w:type="paragraph" w:customStyle="1" w:styleId="Char">
    <w:name w:val="первый Char"/>
    <w:basedOn w:val="a3"/>
    <w:rsid w:val="00AD55F4"/>
    <w:pPr>
      <w:spacing w:before="120" w:line="240" w:lineRule="exact"/>
      <w:ind w:firstLine="284"/>
      <w:jc w:val="both"/>
    </w:pPr>
    <w:rPr>
      <w:sz w:val="22"/>
    </w:rPr>
  </w:style>
  <w:style w:type="character" w:customStyle="1" w:styleId="gray1">
    <w:name w:val="gray1"/>
    <w:rsid w:val="00AD55F4"/>
    <w:rPr>
      <w:color w:val="808080"/>
    </w:rPr>
  </w:style>
  <w:style w:type="character" w:customStyle="1" w:styleId="style1610">
    <w:name w:val="style161"/>
    <w:rsid w:val="00AD55F4"/>
    <w:rPr>
      <w:rFonts w:ascii="Verdana" w:hAnsi="Verdana"/>
      <w:sz w:val="24"/>
    </w:rPr>
  </w:style>
  <w:style w:type="paragraph" w:customStyle="1" w:styleId="affffffffffc">
    <w:name w:val="Содержание"/>
    <w:basedOn w:val="a3"/>
    <w:rsid w:val="00AD55F4"/>
    <w:pPr>
      <w:ind w:firstLine="454"/>
      <w:jc w:val="both"/>
    </w:pPr>
  </w:style>
  <w:style w:type="paragraph" w:customStyle="1" w:styleId="affffffffffd">
    <w:name w:val="Модули"/>
    <w:basedOn w:val="a3"/>
    <w:rsid w:val="00AD55F4"/>
    <w:pPr>
      <w:keepNext/>
    </w:pPr>
    <w:rPr>
      <w:b/>
      <w:bCs/>
    </w:rPr>
  </w:style>
  <w:style w:type="character" w:customStyle="1" w:styleId="description2">
    <w:name w:val="description2"/>
    <w:rsid w:val="00AD55F4"/>
    <w:rPr>
      <w:color w:val="000000"/>
      <w:sz w:val="20"/>
    </w:rPr>
  </w:style>
  <w:style w:type="paragraph" w:customStyle="1" w:styleId="22a">
    <w:name w:val="Îñíî´2íîé òåêñò 2"/>
    <w:basedOn w:val="a3"/>
    <w:rsid w:val="00AD55F4"/>
    <w:pPr>
      <w:widowControl w:val="0"/>
      <w:ind w:firstLine="709"/>
      <w:jc w:val="both"/>
    </w:pPr>
    <w:rPr>
      <w:szCs w:val="20"/>
    </w:rPr>
  </w:style>
  <w:style w:type="paragraph" w:customStyle="1" w:styleId="Noeeu3">
    <w:name w:val="Noeeu3"/>
    <w:basedOn w:val="a3"/>
    <w:rsid w:val="00AD55F4"/>
    <w:pPr>
      <w:widowControl w:val="0"/>
      <w:ind w:firstLine="284"/>
      <w:jc w:val="both"/>
    </w:pPr>
    <w:rPr>
      <w:sz w:val="20"/>
      <w:szCs w:val="20"/>
    </w:rPr>
  </w:style>
  <w:style w:type="character" w:customStyle="1" w:styleId="c17">
    <w:name w:val="c17"/>
    <w:rsid w:val="00AD55F4"/>
  </w:style>
  <w:style w:type="paragraph" w:customStyle="1" w:styleId="affffffffffe">
    <w:name w:val="_Обычный"/>
    <w:basedOn w:val="a3"/>
    <w:rsid w:val="00AD55F4"/>
    <w:pPr>
      <w:spacing w:line="360" w:lineRule="auto"/>
      <w:ind w:firstLine="709"/>
      <w:jc w:val="both"/>
    </w:pPr>
  </w:style>
  <w:style w:type="character" w:customStyle="1" w:styleId="NoBreak">
    <w:name w:val="_NoBreak"/>
    <w:rsid w:val="00AD55F4"/>
  </w:style>
  <w:style w:type="paragraph" w:customStyle="1" w:styleId="1270">
    <w:name w:val="Стиль по ширине Первая строка:  127 см"/>
    <w:basedOn w:val="a3"/>
    <w:rsid w:val="00AD55F4"/>
    <w:pPr>
      <w:spacing w:line="360" w:lineRule="auto"/>
      <w:ind w:firstLine="720"/>
      <w:jc w:val="both"/>
    </w:pPr>
    <w:rPr>
      <w:szCs w:val="20"/>
    </w:rPr>
  </w:style>
  <w:style w:type="character" w:customStyle="1" w:styleId="Arial16">
    <w:name w:val="Стиль Arial 16 пт полужирный"/>
    <w:rsid w:val="00AD55F4"/>
    <w:rPr>
      <w:rFonts w:ascii="Arial" w:hAnsi="Arial"/>
      <w:b/>
      <w:sz w:val="32"/>
    </w:rPr>
  </w:style>
  <w:style w:type="paragraph" w:customStyle="1" w:styleId="12b">
    <w:name w:val="стиль12"/>
    <w:basedOn w:val="a3"/>
    <w:rsid w:val="00AD55F4"/>
    <w:pPr>
      <w:spacing w:before="100" w:beforeAutospacing="1" w:after="100" w:afterAutospacing="1"/>
    </w:pPr>
    <w:rPr>
      <w:rFonts w:ascii="Arial" w:hAnsi="Arial" w:cs="Arial"/>
      <w:color w:val="676767"/>
      <w:sz w:val="20"/>
      <w:szCs w:val="20"/>
    </w:rPr>
  </w:style>
  <w:style w:type="character" w:customStyle="1" w:styleId="FontStyle61">
    <w:name w:val="Font Style61"/>
    <w:rsid w:val="00AD55F4"/>
    <w:rPr>
      <w:rFonts w:ascii="MS Reference Sans Serif" w:hAnsi="MS Reference Sans Serif"/>
      <w:sz w:val="12"/>
    </w:rPr>
  </w:style>
  <w:style w:type="character" w:customStyle="1" w:styleId="FontStyle60">
    <w:name w:val="Font Style60"/>
    <w:rsid w:val="00AD55F4"/>
    <w:rPr>
      <w:rFonts w:ascii="MS Reference Sans Serif" w:hAnsi="MS Reference Sans Serif"/>
      <w:sz w:val="16"/>
    </w:rPr>
  </w:style>
  <w:style w:type="paragraph" w:customStyle="1" w:styleId="Style102">
    <w:name w:val="Стиль Style10 + Черный"/>
    <w:basedOn w:val="a3"/>
    <w:next w:val="a3"/>
    <w:rsid w:val="00AD55F4"/>
    <w:rPr>
      <w:color w:val="000000"/>
    </w:rPr>
  </w:style>
  <w:style w:type="paragraph" w:customStyle="1" w:styleId="Style1010">
    <w:name w:val="Стиль Style10 + Черный1"/>
    <w:basedOn w:val="a3"/>
    <w:next w:val="a3"/>
    <w:rsid w:val="00AD55F4"/>
    <w:rPr>
      <w:color w:val="000000"/>
    </w:rPr>
  </w:style>
  <w:style w:type="paragraph" w:customStyle="1" w:styleId="Style48">
    <w:name w:val="Style48"/>
    <w:basedOn w:val="a3"/>
    <w:rsid w:val="00AD55F4"/>
    <w:pPr>
      <w:widowControl w:val="0"/>
      <w:autoSpaceDE w:val="0"/>
      <w:autoSpaceDN w:val="0"/>
      <w:adjustRightInd w:val="0"/>
    </w:pPr>
  </w:style>
  <w:style w:type="paragraph" w:customStyle="1" w:styleId="Textbody0">
    <w:name w:val="Text body"/>
    <w:basedOn w:val="Standard"/>
    <w:rsid w:val="00AD55F4"/>
    <w:pPr>
      <w:autoSpaceDN/>
      <w:spacing w:after="120"/>
      <w:textAlignment w:val="baseline"/>
    </w:pPr>
    <w:rPr>
      <w:rFonts w:eastAsia="SimSun" w:cs="Mangal"/>
      <w:kern w:val="1"/>
      <w:lang w:eastAsia="hi-IN" w:bidi="hi-IN"/>
    </w:rPr>
  </w:style>
  <w:style w:type="paragraph" w:customStyle="1" w:styleId="Index">
    <w:name w:val="Index"/>
    <w:basedOn w:val="Standard"/>
    <w:rsid w:val="00AD55F4"/>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f2"/>
    <w:link w:val="TimesET10pt0"/>
    <w:rsid w:val="00AD55F4"/>
    <w:pPr>
      <w:autoSpaceDE w:val="0"/>
      <w:autoSpaceDN w:val="0"/>
      <w:adjustRightInd w:val="0"/>
      <w:spacing w:after="0"/>
      <w:ind w:firstLine="340"/>
      <w:jc w:val="both"/>
    </w:pPr>
    <w:rPr>
      <w:rFonts w:ascii="TimesET" w:hAnsi="TimesET"/>
      <w:color w:val="000000"/>
      <w:sz w:val="20"/>
      <w:szCs w:val="20"/>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locked/>
    <w:rsid w:val="00AD55F4"/>
    <w:rPr>
      <w:rFonts w:ascii="TimesET" w:eastAsia="Times New Roman" w:hAnsi="TimesET" w:cs="Times New Roman"/>
      <w:color w:val="000000"/>
      <w:sz w:val="20"/>
      <w:szCs w:val="20"/>
      <w:lang w:eastAsia="ru-RU"/>
    </w:rPr>
  </w:style>
  <w:style w:type="character" w:customStyle="1" w:styleId="IntenseEmphasis1">
    <w:name w:val="Intense Emphasis1"/>
    <w:rsid w:val="00AD55F4"/>
    <w:rPr>
      <w:b/>
    </w:rPr>
  </w:style>
  <w:style w:type="paragraph" w:customStyle="1" w:styleId="HTMLPreformatted1">
    <w:name w:val="HTML Preformatted1"/>
    <w:basedOn w:val="a3"/>
    <w:rsid w:val="00AD55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paragraph" w:customStyle="1" w:styleId="12c">
    <w:name w:val="Обычный12"/>
    <w:rsid w:val="00AD55F4"/>
    <w:pPr>
      <w:widowControl w:val="0"/>
      <w:spacing w:after="0" w:line="260" w:lineRule="auto"/>
      <w:ind w:firstLine="460"/>
      <w:jc w:val="both"/>
    </w:pPr>
    <w:rPr>
      <w:rFonts w:ascii="Times New Roman" w:eastAsia="Times New Roman" w:hAnsi="Times New Roman" w:cs="Times New Roman"/>
      <w:sz w:val="18"/>
      <w:szCs w:val="20"/>
      <w:lang w:eastAsia="ru-RU"/>
    </w:rPr>
  </w:style>
  <w:style w:type="character" w:customStyle="1" w:styleId="232">
    <w:name w:val="Основной текст 2 Знак3"/>
    <w:rsid w:val="00AD55F4"/>
    <w:rPr>
      <w:sz w:val="24"/>
    </w:rPr>
  </w:style>
  <w:style w:type="character" w:customStyle="1" w:styleId="afffffffffff">
    <w:name w:val="Название Знак"/>
    <w:locked/>
    <w:rsid w:val="00AD55F4"/>
    <w:rPr>
      <w:sz w:val="24"/>
      <w:lang w:val="en-US"/>
    </w:rPr>
  </w:style>
  <w:style w:type="character" w:customStyle="1" w:styleId="2fff6">
    <w:name w:val="Красная строка Знак2"/>
    <w:rsid w:val="00AD55F4"/>
  </w:style>
  <w:style w:type="paragraph" w:customStyle="1" w:styleId="95">
    <w:name w:val="Знак9"/>
    <w:basedOn w:val="a3"/>
    <w:rsid w:val="00AD55F4"/>
    <w:pPr>
      <w:spacing w:after="160" w:line="240" w:lineRule="exact"/>
    </w:pPr>
    <w:rPr>
      <w:rFonts w:ascii="Verdana" w:hAnsi="Verdana"/>
      <w:lang w:val="en-US" w:eastAsia="en-US"/>
    </w:rPr>
  </w:style>
  <w:style w:type="paragraph" w:customStyle="1" w:styleId="useradditionalinfo1">
    <w:name w:val="useradditionalinfo1"/>
    <w:basedOn w:val="a3"/>
    <w:rsid w:val="00AD55F4"/>
    <w:pPr>
      <w:pBdr>
        <w:top w:val="dotted" w:sz="4" w:space="3" w:color="CCCCCC"/>
      </w:pBdr>
      <w:spacing w:before="100"/>
    </w:pPr>
  </w:style>
  <w:style w:type="paragraph" w:customStyle="1" w:styleId="0752">
    <w:name w:val="Стиль Нумерованный список + сверху: (одинарная Авто  075 пт лини...2"/>
    <w:basedOn w:val="a2"/>
    <w:rsid w:val="00AD55F4"/>
    <w:pPr>
      <w:numPr>
        <w:numId w:val="9"/>
      </w:numPr>
      <w:tabs>
        <w:tab w:val="left" w:pos="1354"/>
      </w:tabs>
    </w:pPr>
    <w:rPr>
      <w:sz w:val="24"/>
      <w:lang w:eastAsia="ru-RU"/>
    </w:rPr>
  </w:style>
  <w:style w:type="paragraph" w:customStyle="1" w:styleId="0753">
    <w:name w:val="Стиль Нумерованный список + сверху: (одинарная Авто  075 пт лини...3"/>
    <w:basedOn w:val="a2"/>
    <w:rsid w:val="00AD55F4"/>
    <w:pPr>
      <w:numPr>
        <w:numId w:val="0"/>
      </w:numPr>
      <w:tabs>
        <w:tab w:val="left" w:pos="360"/>
        <w:tab w:val="left" w:pos="1354"/>
      </w:tabs>
      <w:ind w:left="360" w:hanging="360"/>
    </w:pPr>
    <w:rPr>
      <w:sz w:val="24"/>
      <w:lang w:eastAsia="ru-RU"/>
    </w:rPr>
  </w:style>
  <w:style w:type="paragraph" w:customStyle="1" w:styleId="0754">
    <w:name w:val="Стиль Нумерованный список + сверху: (одинарная Авто  075 пт лини...4"/>
    <w:basedOn w:val="a2"/>
    <w:rsid w:val="00AD55F4"/>
    <w:pPr>
      <w:numPr>
        <w:numId w:val="0"/>
      </w:numPr>
      <w:tabs>
        <w:tab w:val="left" w:pos="360"/>
        <w:tab w:val="left" w:pos="1354"/>
      </w:tabs>
      <w:ind w:left="360" w:hanging="360"/>
    </w:pPr>
    <w:rPr>
      <w:sz w:val="24"/>
      <w:lang w:eastAsia="ru-RU"/>
    </w:rPr>
  </w:style>
  <w:style w:type="paragraph" w:customStyle="1" w:styleId="0755">
    <w:name w:val="Стиль Нумерованный список + сверху: (одинарная Авто  075 пт лини...5"/>
    <w:basedOn w:val="a2"/>
    <w:rsid w:val="00AD55F4"/>
    <w:pPr>
      <w:numPr>
        <w:numId w:val="0"/>
      </w:numPr>
      <w:tabs>
        <w:tab w:val="left" w:pos="360"/>
        <w:tab w:val="left" w:pos="1354"/>
      </w:tabs>
      <w:ind w:left="360" w:hanging="360"/>
    </w:pPr>
    <w:rPr>
      <w:sz w:val="24"/>
      <w:lang w:eastAsia="ru-RU"/>
    </w:rPr>
  </w:style>
  <w:style w:type="paragraph" w:customStyle="1" w:styleId="0758">
    <w:name w:val="Стиль Нумерованный список + сверху: (одинарная Авто  075 пт лини...8"/>
    <w:basedOn w:val="a2"/>
    <w:rsid w:val="00AD55F4"/>
    <w:pPr>
      <w:numPr>
        <w:numId w:val="0"/>
      </w:numPr>
      <w:tabs>
        <w:tab w:val="left" w:pos="360"/>
        <w:tab w:val="left" w:pos="1354"/>
      </w:tabs>
      <w:ind w:left="360" w:hanging="360"/>
    </w:pPr>
    <w:rPr>
      <w:sz w:val="24"/>
      <w:lang w:eastAsia="ru-RU"/>
    </w:rPr>
  </w:style>
  <w:style w:type="paragraph" w:customStyle="1" w:styleId="0759">
    <w:name w:val="Стиль Нумерованный список + сверху: (одинарная Авто  075 пт лини...9"/>
    <w:basedOn w:val="a2"/>
    <w:rsid w:val="00AD55F4"/>
    <w:pPr>
      <w:numPr>
        <w:numId w:val="0"/>
      </w:numPr>
      <w:tabs>
        <w:tab w:val="left" w:pos="360"/>
        <w:tab w:val="left" w:pos="1354"/>
      </w:tabs>
      <w:ind w:left="360" w:hanging="360"/>
    </w:pPr>
    <w:rPr>
      <w:sz w:val="24"/>
      <w:lang w:eastAsia="ru-RU"/>
    </w:rPr>
  </w:style>
  <w:style w:type="paragraph" w:customStyle="1" w:styleId="07510">
    <w:name w:val="Стиль Нумерованный список + сверху: (одинарная Авто  075 пт лини...10"/>
    <w:basedOn w:val="a2"/>
    <w:rsid w:val="00AD55F4"/>
    <w:pPr>
      <w:numPr>
        <w:numId w:val="0"/>
      </w:numPr>
      <w:tabs>
        <w:tab w:val="left" w:pos="360"/>
        <w:tab w:val="left" w:pos="1354"/>
      </w:tabs>
      <w:ind w:left="360" w:hanging="360"/>
    </w:pPr>
    <w:rPr>
      <w:sz w:val="24"/>
      <w:lang w:eastAsia="ru-RU"/>
    </w:rPr>
  </w:style>
  <w:style w:type="paragraph" w:customStyle="1" w:styleId="07511">
    <w:name w:val="Стиль Нумерованный список + сверху: (одинарная Авто  075 пт лини...11"/>
    <w:basedOn w:val="a2"/>
    <w:rsid w:val="00AD55F4"/>
    <w:pPr>
      <w:numPr>
        <w:numId w:val="0"/>
      </w:numPr>
      <w:tabs>
        <w:tab w:val="left" w:pos="360"/>
        <w:tab w:val="left" w:pos="1354"/>
      </w:tabs>
      <w:ind w:left="360" w:hanging="360"/>
    </w:pPr>
    <w:rPr>
      <w:sz w:val="24"/>
      <w:lang w:eastAsia="ru-RU"/>
    </w:rPr>
  </w:style>
  <w:style w:type="character" w:customStyle="1" w:styleId="77">
    <w:name w:val="Основной текст (7)_"/>
    <w:locked/>
    <w:rsid w:val="00AD55F4"/>
    <w:rPr>
      <w:b/>
      <w:i/>
    </w:rPr>
  </w:style>
  <w:style w:type="paragraph" w:customStyle="1" w:styleId="bloc">
    <w:name w:val="bloc"/>
    <w:basedOn w:val="a3"/>
    <w:rsid w:val="00AD55F4"/>
    <w:pPr>
      <w:spacing w:before="100" w:beforeAutospacing="1" w:after="100" w:afterAutospacing="1"/>
    </w:pPr>
  </w:style>
  <w:style w:type="paragraph" w:customStyle="1" w:styleId="bordered">
    <w:name w:val="bordered"/>
    <w:basedOn w:val="a3"/>
    <w:rsid w:val="00AD55F4"/>
    <w:pPr>
      <w:spacing w:before="100" w:beforeAutospacing="1" w:after="100" w:afterAutospacing="1"/>
    </w:pPr>
  </w:style>
  <w:style w:type="paragraph" w:customStyle="1" w:styleId="fr-collapsible-toggle">
    <w:name w:val="fr-collapsible-toggle"/>
    <w:basedOn w:val="a3"/>
    <w:rsid w:val="00AD55F4"/>
    <w:pPr>
      <w:spacing w:before="100" w:beforeAutospacing="1" w:after="100" w:afterAutospacing="1"/>
    </w:pPr>
  </w:style>
  <w:style w:type="paragraph" w:customStyle="1" w:styleId="fr-collapsible-toggle-collapsed">
    <w:name w:val="fr-collapsible-toggle-collapsed"/>
    <w:basedOn w:val="a3"/>
    <w:rsid w:val="00AD55F4"/>
    <w:pPr>
      <w:spacing w:before="100" w:beforeAutospacing="1" w:after="100" w:afterAutospacing="1"/>
    </w:pPr>
  </w:style>
  <w:style w:type="paragraph" w:customStyle="1" w:styleId="fr-collapsible-group-toogle-all">
    <w:name w:val="fr-collapsible-group-toogle-all"/>
    <w:basedOn w:val="a3"/>
    <w:rsid w:val="00AD55F4"/>
    <w:pPr>
      <w:spacing w:before="100" w:beforeAutospacing="1" w:after="100" w:afterAutospacing="1"/>
    </w:pPr>
    <w:rPr>
      <w:sz w:val="18"/>
      <w:szCs w:val="18"/>
    </w:rPr>
  </w:style>
  <w:style w:type="paragraph" w:customStyle="1" w:styleId="toogleboxnew">
    <w:name w:val="toogleboxnew"/>
    <w:basedOn w:val="a3"/>
    <w:rsid w:val="00AD55F4"/>
    <w:pPr>
      <w:pBdr>
        <w:top w:val="single" w:sz="6" w:space="2" w:color="AAAAAA"/>
        <w:left w:val="single" w:sz="6" w:space="2" w:color="AAAAAA"/>
        <w:bottom w:val="single" w:sz="6" w:space="0" w:color="AAAAAA"/>
        <w:right w:val="single" w:sz="6" w:space="2" w:color="AAAAAA"/>
      </w:pBdr>
      <w:spacing w:before="100" w:beforeAutospacing="1" w:after="100" w:afterAutospacing="1"/>
    </w:pPr>
  </w:style>
  <w:style w:type="paragraph" w:customStyle="1" w:styleId="toogleboxnewtitle">
    <w:name w:val="toogleboxnew_title"/>
    <w:basedOn w:val="a3"/>
    <w:rsid w:val="00AD55F4"/>
    <w:pPr>
      <w:shd w:val="clear" w:color="auto" w:fill="EFEFEF"/>
      <w:spacing w:after="30"/>
      <w:jc w:val="center"/>
    </w:pPr>
    <w:rPr>
      <w:b/>
      <w:bCs/>
    </w:rPr>
  </w:style>
  <w:style w:type="paragraph" w:customStyle="1" w:styleId="navboxnew">
    <w:name w:val="navboxnew"/>
    <w:basedOn w:val="a3"/>
    <w:rsid w:val="00AD55F4"/>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pPr>
  </w:style>
  <w:style w:type="paragraph" w:customStyle="1" w:styleId="navboxnewtnavbar">
    <w:name w:val="navboxnew_tnavbar"/>
    <w:basedOn w:val="a3"/>
    <w:rsid w:val="00AD55F4"/>
    <w:pPr>
      <w:spacing w:before="100" w:beforeAutospacing="1" w:after="100" w:afterAutospacing="1"/>
      <w:ind w:left="-1200"/>
    </w:pPr>
    <w:rPr>
      <w:sz w:val="19"/>
      <w:szCs w:val="19"/>
    </w:rPr>
  </w:style>
  <w:style w:type="paragraph" w:customStyle="1" w:styleId="navboxnewoldie">
    <w:name w:val="navboxnew_oldie"/>
    <w:basedOn w:val="a3"/>
    <w:rsid w:val="00AD55F4"/>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pPr>
  </w:style>
  <w:style w:type="paragraph" w:customStyle="1" w:styleId="mw-hiero-table">
    <w:name w:val="mw-hiero-table"/>
    <w:basedOn w:val="a3"/>
    <w:rsid w:val="00AD55F4"/>
    <w:pPr>
      <w:spacing w:before="100" w:beforeAutospacing="1" w:after="100" w:afterAutospacing="1"/>
    </w:pPr>
  </w:style>
  <w:style w:type="paragraph" w:customStyle="1" w:styleId="mw-hiero-outer">
    <w:name w:val="mw-hiero-outer"/>
    <w:basedOn w:val="a3"/>
    <w:rsid w:val="00AD55F4"/>
    <w:pPr>
      <w:spacing w:before="100" w:beforeAutospacing="1" w:after="100" w:afterAutospacing="1"/>
    </w:pPr>
  </w:style>
  <w:style w:type="paragraph" w:customStyle="1" w:styleId="mw-hiero-box">
    <w:name w:val="mw-hiero-box"/>
    <w:basedOn w:val="a3"/>
    <w:rsid w:val="00AD55F4"/>
    <w:pPr>
      <w:shd w:val="clear" w:color="auto" w:fill="000000"/>
      <w:spacing w:before="100" w:beforeAutospacing="1" w:after="100" w:afterAutospacing="1"/>
    </w:pPr>
  </w:style>
  <w:style w:type="paragraph" w:customStyle="1" w:styleId="ui-helper-hidden">
    <w:name w:val="ui-helper-hidden"/>
    <w:basedOn w:val="a3"/>
    <w:rsid w:val="00AD55F4"/>
    <w:pPr>
      <w:spacing w:before="100" w:beforeAutospacing="1" w:after="100" w:afterAutospacing="1"/>
    </w:pPr>
    <w:rPr>
      <w:vanish/>
    </w:rPr>
  </w:style>
  <w:style w:type="paragraph" w:customStyle="1" w:styleId="ui-helper-reset">
    <w:name w:val="ui-helper-reset"/>
    <w:basedOn w:val="a3"/>
    <w:rsid w:val="00AD55F4"/>
  </w:style>
  <w:style w:type="paragraph" w:customStyle="1" w:styleId="ui-helper-clearfix">
    <w:name w:val="ui-helper-clearfix"/>
    <w:basedOn w:val="a3"/>
    <w:rsid w:val="00AD55F4"/>
    <w:pPr>
      <w:spacing w:before="100" w:beforeAutospacing="1" w:after="100" w:afterAutospacing="1"/>
    </w:pPr>
  </w:style>
  <w:style w:type="paragraph" w:customStyle="1" w:styleId="ui-helper-zfix">
    <w:name w:val="ui-helper-zfix"/>
    <w:basedOn w:val="a3"/>
    <w:rsid w:val="00AD55F4"/>
    <w:pPr>
      <w:spacing w:before="100" w:beforeAutospacing="1" w:after="100" w:afterAutospacing="1"/>
    </w:pPr>
  </w:style>
  <w:style w:type="paragraph" w:customStyle="1" w:styleId="ui-icon">
    <w:name w:val="ui-icon"/>
    <w:basedOn w:val="a3"/>
    <w:rsid w:val="00AD55F4"/>
    <w:pPr>
      <w:spacing w:before="100" w:beforeAutospacing="1" w:after="100" w:afterAutospacing="1"/>
      <w:ind w:firstLine="7343"/>
    </w:pPr>
  </w:style>
  <w:style w:type="paragraph" w:customStyle="1" w:styleId="ui-widget-overlay">
    <w:name w:val="ui-widget-overlay"/>
    <w:basedOn w:val="a3"/>
    <w:rsid w:val="00AD55F4"/>
    <w:pPr>
      <w:shd w:val="clear" w:color="auto" w:fill="000000"/>
      <w:spacing w:before="100" w:beforeAutospacing="1" w:after="100" w:afterAutospacing="1"/>
    </w:pPr>
  </w:style>
  <w:style w:type="paragraph" w:customStyle="1" w:styleId="ui-widget">
    <w:name w:val="ui-widget"/>
    <w:basedOn w:val="a3"/>
    <w:rsid w:val="00AD55F4"/>
    <w:pPr>
      <w:spacing w:before="100" w:beforeAutospacing="1" w:after="100" w:afterAutospacing="1"/>
    </w:pPr>
    <w:rPr>
      <w:rFonts w:ascii="Arial" w:hAnsi="Arial" w:cs="Arial"/>
      <w:sz w:val="19"/>
      <w:szCs w:val="19"/>
    </w:rPr>
  </w:style>
  <w:style w:type="paragraph" w:customStyle="1" w:styleId="ui-widget-content">
    <w:name w:val="ui-widget-content"/>
    <w:basedOn w:val="a3"/>
    <w:rsid w:val="00AD55F4"/>
    <w:pPr>
      <w:pBdr>
        <w:top w:val="single" w:sz="6" w:space="0" w:color="CCCCCC"/>
        <w:left w:val="single" w:sz="6" w:space="0" w:color="CCCCCC"/>
        <w:bottom w:val="single" w:sz="6" w:space="0" w:color="CCCCCC"/>
        <w:right w:val="single" w:sz="6" w:space="0" w:color="CCCCCC"/>
      </w:pBdr>
      <w:spacing w:before="100" w:beforeAutospacing="1" w:after="100" w:afterAutospacing="1"/>
    </w:pPr>
    <w:rPr>
      <w:color w:val="362B36"/>
    </w:rPr>
  </w:style>
  <w:style w:type="paragraph" w:customStyle="1" w:styleId="ui-widget-header">
    <w:name w:val="ui-widget-header"/>
    <w:basedOn w:val="a3"/>
    <w:rsid w:val="00AD55F4"/>
    <w:pPr>
      <w:pBdr>
        <w:bottom w:val="single" w:sz="6" w:space="0" w:color="BBBBBB"/>
      </w:pBdr>
      <w:shd w:val="clear" w:color="auto" w:fill="FFFFFF"/>
      <w:spacing w:before="100" w:beforeAutospacing="1" w:after="100" w:afterAutospacing="1" w:line="240" w:lineRule="atLeast"/>
    </w:pPr>
    <w:rPr>
      <w:b/>
      <w:bCs/>
      <w:color w:val="222222"/>
    </w:rPr>
  </w:style>
  <w:style w:type="paragraph" w:customStyle="1" w:styleId="ui-state-default">
    <w:name w:val="ui-state-default"/>
    <w:basedOn w:val="a3"/>
    <w:rsid w:val="00AD55F4"/>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hover">
    <w:name w:val="ui-state-hover"/>
    <w:basedOn w:val="a3"/>
    <w:rsid w:val="00AD55F4"/>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
    <w:name w:val="ui-state-focus"/>
    <w:basedOn w:val="a3"/>
    <w:rsid w:val="00AD55F4"/>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active">
    <w:name w:val="ui-state-active"/>
    <w:basedOn w:val="a3"/>
    <w:rsid w:val="00AD55F4"/>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highlight">
    <w:name w:val="ui-state-highlight"/>
    <w:basedOn w:val="a3"/>
    <w:rsid w:val="00AD55F4"/>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error">
    <w:name w:val="ui-state-error"/>
    <w:basedOn w:val="a3"/>
    <w:rsid w:val="00AD55F4"/>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text">
    <w:name w:val="ui-state-error-text"/>
    <w:basedOn w:val="a3"/>
    <w:rsid w:val="00AD55F4"/>
    <w:pPr>
      <w:spacing w:before="100" w:beforeAutospacing="1" w:after="100" w:afterAutospacing="1"/>
    </w:pPr>
    <w:rPr>
      <w:color w:val="FFFFFF"/>
    </w:rPr>
  </w:style>
  <w:style w:type="paragraph" w:customStyle="1" w:styleId="ui-priority-primary">
    <w:name w:val="ui-priority-primary"/>
    <w:basedOn w:val="a3"/>
    <w:rsid w:val="00AD55F4"/>
    <w:pPr>
      <w:spacing w:before="100" w:beforeAutospacing="1" w:after="100" w:afterAutospacing="1"/>
    </w:pPr>
    <w:rPr>
      <w:b/>
      <w:bCs/>
    </w:rPr>
  </w:style>
  <w:style w:type="paragraph" w:customStyle="1" w:styleId="ui-priority-secondary">
    <w:name w:val="ui-priority-secondary"/>
    <w:basedOn w:val="a3"/>
    <w:rsid w:val="00AD55F4"/>
    <w:pPr>
      <w:spacing w:before="100" w:beforeAutospacing="1" w:after="100" w:afterAutospacing="1"/>
    </w:pPr>
  </w:style>
  <w:style w:type="paragraph" w:customStyle="1" w:styleId="ui-state-disabled">
    <w:name w:val="ui-state-disabled"/>
    <w:basedOn w:val="a3"/>
    <w:rsid w:val="00AD55F4"/>
    <w:pPr>
      <w:spacing w:before="100" w:beforeAutospacing="1" w:after="100" w:afterAutospacing="1"/>
    </w:pPr>
  </w:style>
  <w:style w:type="paragraph" w:customStyle="1" w:styleId="ui-widget-shadow">
    <w:name w:val="ui-widget-shadow"/>
    <w:basedOn w:val="a3"/>
    <w:rsid w:val="00AD55F4"/>
    <w:pPr>
      <w:shd w:val="clear" w:color="auto" w:fill="000000"/>
      <w:ind w:left="-105"/>
    </w:pPr>
  </w:style>
  <w:style w:type="paragraph" w:customStyle="1" w:styleId="ui-resizable-handle">
    <w:name w:val="ui-resizable-handle"/>
    <w:basedOn w:val="a3"/>
    <w:rsid w:val="00AD55F4"/>
    <w:pPr>
      <w:spacing w:before="100" w:beforeAutospacing="1" w:after="100" w:afterAutospacing="1"/>
    </w:pPr>
    <w:rPr>
      <w:sz w:val="2"/>
      <w:szCs w:val="2"/>
    </w:rPr>
  </w:style>
  <w:style w:type="paragraph" w:customStyle="1" w:styleId="ui-resizable-n">
    <w:name w:val="ui-resizable-n"/>
    <w:basedOn w:val="a3"/>
    <w:rsid w:val="00AD55F4"/>
    <w:pPr>
      <w:spacing w:before="100" w:beforeAutospacing="1" w:after="100" w:afterAutospacing="1"/>
    </w:pPr>
  </w:style>
  <w:style w:type="paragraph" w:customStyle="1" w:styleId="ui-resizable-s">
    <w:name w:val="ui-resizable-s"/>
    <w:basedOn w:val="a3"/>
    <w:rsid w:val="00AD55F4"/>
    <w:pPr>
      <w:spacing w:before="100" w:beforeAutospacing="1" w:after="100" w:afterAutospacing="1"/>
    </w:pPr>
  </w:style>
  <w:style w:type="paragraph" w:customStyle="1" w:styleId="ui-resizable-e">
    <w:name w:val="ui-resizable-e"/>
    <w:basedOn w:val="a3"/>
    <w:rsid w:val="00AD55F4"/>
    <w:pPr>
      <w:spacing w:before="100" w:beforeAutospacing="1" w:after="100" w:afterAutospacing="1"/>
    </w:pPr>
  </w:style>
  <w:style w:type="paragraph" w:customStyle="1" w:styleId="ui-resizable-w">
    <w:name w:val="ui-resizable-w"/>
    <w:basedOn w:val="a3"/>
    <w:rsid w:val="00AD55F4"/>
    <w:pPr>
      <w:spacing w:before="100" w:beforeAutospacing="1" w:after="100" w:afterAutospacing="1"/>
    </w:pPr>
  </w:style>
  <w:style w:type="paragraph" w:customStyle="1" w:styleId="ui-resizable-se">
    <w:name w:val="ui-resizable-se"/>
    <w:basedOn w:val="a3"/>
    <w:rsid w:val="00AD55F4"/>
    <w:pPr>
      <w:spacing w:before="100" w:beforeAutospacing="1" w:after="100" w:afterAutospacing="1"/>
    </w:pPr>
  </w:style>
  <w:style w:type="paragraph" w:customStyle="1" w:styleId="ui-resizable-sw">
    <w:name w:val="ui-resizable-sw"/>
    <w:basedOn w:val="a3"/>
    <w:rsid w:val="00AD55F4"/>
    <w:pPr>
      <w:spacing w:before="100" w:beforeAutospacing="1" w:after="100" w:afterAutospacing="1"/>
    </w:pPr>
  </w:style>
  <w:style w:type="paragraph" w:customStyle="1" w:styleId="ui-resizable-nw">
    <w:name w:val="ui-resizable-nw"/>
    <w:basedOn w:val="a3"/>
    <w:rsid w:val="00AD55F4"/>
    <w:pPr>
      <w:spacing w:before="100" w:beforeAutospacing="1" w:after="100" w:afterAutospacing="1"/>
    </w:pPr>
  </w:style>
  <w:style w:type="paragraph" w:customStyle="1" w:styleId="ui-resizable-ne">
    <w:name w:val="ui-resizable-ne"/>
    <w:basedOn w:val="a3"/>
    <w:rsid w:val="00AD55F4"/>
    <w:pPr>
      <w:spacing w:before="100" w:beforeAutospacing="1" w:after="100" w:afterAutospacing="1"/>
    </w:pPr>
  </w:style>
  <w:style w:type="paragraph" w:customStyle="1" w:styleId="ui-button">
    <w:name w:val="ui-button"/>
    <w:basedOn w:val="a3"/>
    <w:rsid w:val="00AD55F4"/>
    <w:pPr>
      <w:spacing w:before="100" w:beforeAutospacing="1" w:after="100" w:afterAutospacing="1"/>
      <w:ind w:right="24"/>
      <w:jc w:val="center"/>
    </w:pPr>
  </w:style>
  <w:style w:type="paragraph" w:customStyle="1" w:styleId="ui-button-icon-only">
    <w:name w:val="ui-button-icon-only"/>
    <w:basedOn w:val="a3"/>
    <w:rsid w:val="00AD55F4"/>
    <w:pPr>
      <w:spacing w:before="100" w:beforeAutospacing="1" w:after="100" w:afterAutospacing="1"/>
    </w:pPr>
  </w:style>
  <w:style w:type="paragraph" w:customStyle="1" w:styleId="ui-button-icons-only">
    <w:name w:val="ui-button-icons-only"/>
    <w:basedOn w:val="a3"/>
    <w:rsid w:val="00AD55F4"/>
    <w:pPr>
      <w:spacing w:before="100" w:beforeAutospacing="1" w:after="100" w:afterAutospacing="1"/>
    </w:pPr>
  </w:style>
  <w:style w:type="paragraph" w:customStyle="1" w:styleId="ui-buttonset">
    <w:name w:val="ui-buttonset"/>
    <w:basedOn w:val="a3"/>
    <w:rsid w:val="00AD55F4"/>
    <w:pPr>
      <w:spacing w:before="100" w:beforeAutospacing="1" w:after="100" w:afterAutospacing="1"/>
      <w:ind w:right="105"/>
    </w:pPr>
  </w:style>
  <w:style w:type="paragraph" w:customStyle="1" w:styleId="ui-dialog">
    <w:name w:val="ui-dialog"/>
    <w:basedOn w:val="a3"/>
    <w:rsid w:val="00AD55F4"/>
    <w:pPr>
      <w:spacing w:before="100" w:beforeAutospacing="1" w:after="100" w:afterAutospacing="1"/>
    </w:pPr>
  </w:style>
  <w:style w:type="paragraph" w:customStyle="1" w:styleId="suggestions">
    <w:name w:val="suggestions"/>
    <w:basedOn w:val="a3"/>
    <w:rsid w:val="00AD55F4"/>
    <w:pPr>
      <w:ind w:right="-15"/>
    </w:pPr>
  </w:style>
  <w:style w:type="paragraph" w:customStyle="1" w:styleId="suggestions-special">
    <w:name w:val="suggestions-special"/>
    <w:basedOn w:val="a3"/>
    <w:rsid w:val="00AD55F4"/>
    <w:pPr>
      <w:pBdr>
        <w:top w:val="single" w:sz="6" w:space="3" w:color="AAAAAA"/>
        <w:left w:val="single" w:sz="6" w:space="3" w:color="AAAAAA"/>
        <w:bottom w:val="single" w:sz="6" w:space="3" w:color="AAAAAA"/>
        <w:right w:val="single" w:sz="6" w:space="3" w:color="AAAAAA"/>
      </w:pBdr>
      <w:shd w:val="clear" w:color="auto" w:fill="FFFFFF"/>
      <w:spacing w:line="300" w:lineRule="atLeast"/>
    </w:pPr>
    <w:rPr>
      <w:vanish/>
    </w:rPr>
  </w:style>
  <w:style w:type="paragraph" w:customStyle="1" w:styleId="suggestions-results">
    <w:name w:val="suggestions-results"/>
    <w:basedOn w:val="a3"/>
    <w:rsid w:val="00AD55F4"/>
    <w:pPr>
      <w:pBdr>
        <w:top w:val="single" w:sz="6" w:space="0" w:color="AAAAAA"/>
        <w:left w:val="single" w:sz="6" w:space="0" w:color="AAAAAA"/>
        <w:bottom w:val="single" w:sz="6" w:space="0" w:color="AAAAAA"/>
        <w:right w:val="single" w:sz="6" w:space="0" w:color="AAAAAA"/>
      </w:pBdr>
      <w:shd w:val="clear" w:color="auto" w:fill="FFFFFF"/>
    </w:pPr>
  </w:style>
  <w:style w:type="paragraph" w:customStyle="1" w:styleId="suggestions-result">
    <w:name w:val="suggestions-result"/>
    <w:basedOn w:val="a3"/>
    <w:rsid w:val="00AD55F4"/>
    <w:pPr>
      <w:spacing w:line="360" w:lineRule="atLeast"/>
    </w:pPr>
    <w:rPr>
      <w:color w:val="000000"/>
    </w:rPr>
  </w:style>
  <w:style w:type="paragraph" w:customStyle="1" w:styleId="suggestions-result-current">
    <w:name w:val="suggestions-result-current"/>
    <w:basedOn w:val="a3"/>
    <w:rsid w:val="00AD55F4"/>
    <w:pPr>
      <w:shd w:val="clear" w:color="auto" w:fill="4C59A6"/>
      <w:spacing w:before="100" w:beforeAutospacing="1" w:after="100" w:afterAutospacing="1"/>
    </w:pPr>
    <w:rPr>
      <w:color w:val="FFFFFF"/>
    </w:rPr>
  </w:style>
  <w:style w:type="paragraph" w:customStyle="1" w:styleId="autoellipsis-matched">
    <w:name w:val="autoellipsis-matched"/>
    <w:basedOn w:val="a3"/>
    <w:rsid w:val="00AD55F4"/>
    <w:pPr>
      <w:spacing w:before="100" w:beforeAutospacing="1" w:after="100" w:afterAutospacing="1"/>
    </w:pPr>
    <w:rPr>
      <w:b/>
      <w:bCs/>
    </w:rPr>
  </w:style>
  <w:style w:type="paragraph" w:customStyle="1" w:styleId="mwembedplayer">
    <w:name w:val="mwembedplayer"/>
    <w:basedOn w:val="a3"/>
    <w:rsid w:val="00AD55F4"/>
    <w:pPr>
      <w:spacing w:before="100" w:beforeAutospacing="1" w:after="100" w:afterAutospacing="1"/>
    </w:pPr>
  </w:style>
  <w:style w:type="paragraph" w:customStyle="1" w:styleId="loadingspinner">
    <w:name w:val="loadingspinner"/>
    <w:basedOn w:val="a3"/>
    <w:rsid w:val="00AD55F4"/>
    <w:pPr>
      <w:spacing w:before="100" w:beforeAutospacing="1" w:after="100" w:afterAutospacing="1"/>
    </w:pPr>
  </w:style>
  <w:style w:type="paragraph" w:customStyle="1" w:styleId="mw-imported-resource">
    <w:name w:val="mw-imported-resource"/>
    <w:basedOn w:val="a3"/>
    <w:rsid w:val="00AD55F4"/>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kaltura-icon">
    <w:name w:val="kaltura-icon"/>
    <w:basedOn w:val="a3"/>
    <w:rsid w:val="00AD55F4"/>
    <w:pPr>
      <w:spacing w:before="30" w:after="100" w:afterAutospacing="1"/>
      <w:ind w:left="45"/>
    </w:pPr>
  </w:style>
  <w:style w:type="paragraph" w:customStyle="1" w:styleId="mw-fullscreen-overlay">
    <w:name w:val="mw-fullscreen-overlay"/>
    <w:basedOn w:val="a3"/>
    <w:rsid w:val="00AD55F4"/>
    <w:pPr>
      <w:shd w:val="clear" w:color="auto" w:fill="000000"/>
      <w:spacing w:before="100" w:beforeAutospacing="1" w:after="100" w:afterAutospacing="1"/>
    </w:pPr>
  </w:style>
  <w:style w:type="paragraph" w:customStyle="1" w:styleId="play-btn-large">
    <w:name w:val="play-btn-large"/>
    <w:basedOn w:val="a3"/>
    <w:rsid w:val="00AD55F4"/>
    <w:pPr>
      <w:spacing w:before="100" w:beforeAutospacing="1" w:after="100" w:afterAutospacing="1"/>
    </w:pPr>
  </w:style>
  <w:style w:type="paragraph" w:customStyle="1" w:styleId="carouselcontainer">
    <w:name w:val="carouselcontainer"/>
    <w:basedOn w:val="a3"/>
    <w:rsid w:val="00AD55F4"/>
    <w:pPr>
      <w:spacing w:before="100" w:beforeAutospacing="1" w:after="100" w:afterAutospacing="1"/>
    </w:pPr>
  </w:style>
  <w:style w:type="paragraph" w:customStyle="1" w:styleId="carouselvideotitle">
    <w:name w:val="carouselvideotitle"/>
    <w:basedOn w:val="a3"/>
    <w:rsid w:val="00AD55F4"/>
    <w:pPr>
      <w:spacing w:before="100" w:beforeAutospacing="1" w:after="100" w:afterAutospacing="1"/>
    </w:pPr>
    <w:rPr>
      <w:b/>
      <w:bCs/>
      <w:color w:val="FFFFFF"/>
    </w:rPr>
  </w:style>
  <w:style w:type="paragraph" w:customStyle="1" w:styleId="carouselvideotitletext">
    <w:name w:val="carouselvideotitletext"/>
    <w:basedOn w:val="a3"/>
    <w:rsid w:val="00AD55F4"/>
    <w:pPr>
      <w:spacing w:before="100" w:beforeAutospacing="1" w:after="100" w:afterAutospacing="1"/>
    </w:pPr>
  </w:style>
  <w:style w:type="paragraph" w:customStyle="1" w:styleId="carouseltitleduration">
    <w:name w:val="carouseltitleduration"/>
    <w:basedOn w:val="a3"/>
    <w:rsid w:val="00AD55F4"/>
    <w:pPr>
      <w:shd w:val="clear" w:color="auto" w:fill="5A5A5A"/>
      <w:spacing w:before="100" w:beforeAutospacing="1" w:after="100" w:afterAutospacing="1"/>
    </w:pPr>
    <w:rPr>
      <w:color w:val="D9D9D9"/>
      <w:sz w:val="20"/>
      <w:szCs w:val="20"/>
    </w:rPr>
  </w:style>
  <w:style w:type="paragraph" w:customStyle="1" w:styleId="carouselimgtitle">
    <w:name w:val="carouselimgtitle"/>
    <w:basedOn w:val="a3"/>
    <w:rsid w:val="00AD55F4"/>
    <w:pPr>
      <w:spacing w:before="100" w:beforeAutospacing="1" w:after="100" w:afterAutospacing="1"/>
      <w:jc w:val="center"/>
    </w:pPr>
    <w:rPr>
      <w:color w:val="FFFFFF"/>
    </w:rPr>
  </w:style>
  <w:style w:type="paragraph" w:customStyle="1" w:styleId="carouselimgduration">
    <w:name w:val="carouselimgduration"/>
    <w:basedOn w:val="a3"/>
    <w:rsid w:val="00AD55F4"/>
    <w:pPr>
      <w:spacing w:before="100" w:beforeAutospacing="1" w:after="100" w:afterAutospacing="1"/>
    </w:pPr>
    <w:rPr>
      <w:color w:val="FFFFFF"/>
    </w:rPr>
  </w:style>
  <w:style w:type="paragraph" w:customStyle="1" w:styleId="carouselprevbutton">
    <w:name w:val="carouselprevbutton"/>
    <w:basedOn w:val="a3"/>
    <w:rsid w:val="00AD55F4"/>
    <w:pPr>
      <w:spacing w:before="100" w:beforeAutospacing="1" w:after="100" w:afterAutospacing="1"/>
    </w:pPr>
  </w:style>
  <w:style w:type="paragraph" w:customStyle="1" w:styleId="carouselnextbutton">
    <w:name w:val="carouselnextbutton"/>
    <w:basedOn w:val="a3"/>
    <w:rsid w:val="00AD55F4"/>
    <w:pPr>
      <w:spacing w:before="100" w:beforeAutospacing="1" w:after="100" w:afterAutospacing="1"/>
    </w:pPr>
  </w:style>
  <w:style w:type="paragraph" w:customStyle="1" w:styleId="alert-container">
    <w:name w:val="alert-container"/>
    <w:basedOn w:val="a3"/>
    <w:rsid w:val="00AD55F4"/>
    <w:pPr>
      <w:spacing w:before="100" w:beforeAutospacing="1" w:after="100" w:afterAutospacing="1"/>
    </w:pPr>
  </w:style>
  <w:style w:type="paragraph" w:customStyle="1" w:styleId="alert-title">
    <w:name w:val="alert-title"/>
    <w:basedOn w:val="a3"/>
    <w:rsid w:val="00AD55F4"/>
    <w:pPr>
      <w:pBdr>
        <w:bottom w:val="single" w:sz="6" w:space="4" w:color="D1D1D1"/>
      </w:pBdr>
      <w:shd w:val="clear" w:color="auto" w:fill="E6E6E6"/>
      <w:spacing w:before="100" w:beforeAutospacing="1" w:after="100" w:afterAutospacing="1"/>
    </w:pPr>
    <w:rPr>
      <w:sz w:val="21"/>
      <w:szCs w:val="21"/>
    </w:rPr>
  </w:style>
  <w:style w:type="paragraph" w:customStyle="1" w:styleId="alert-message">
    <w:name w:val="alert-message"/>
    <w:basedOn w:val="a3"/>
    <w:rsid w:val="00AD55F4"/>
    <w:pPr>
      <w:spacing w:before="100" w:beforeAutospacing="1" w:after="100" w:afterAutospacing="1"/>
      <w:jc w:val="center"/>
    </w:pPr>
    <w:rPr>
      <w:sz w:val="21"/>
      <w:szCs w:val="21"/>
    </w:rPr>
  </w:style>
  <w:style w:type="paragraph" w:customStyle="1" w:styleId="alert-buttons-container">
    <w:name w:val="alert-buttons-container"/>
    <w:basedOn w:val="a3"/>
    <w:rsid w:val="00AD55F4"/>
    <w:pPr>
      <w:spacing w:before="100" w:beforeAutospacing="1" w:after="100" w:afterAutospacing="1"/>
      <w:jc w:val="center"/>
    </w:pPr>
  </w:style>
  <w:style w:type="paragraph" w:customStyle="1" w:styleId="alert-button">
    <w:name w:val="alert-button"/>
    <w:basedOn w:val="a3"/>
    <w:rsid w:val="00AD55F4"/>
    <w:pPr>
      <w:shd w:val="clear" w:color="auto" w:fill="474747"/>
      <w:spacing w:before="100" w:beforeAutospacing="1" w:after="100" w:afterAutospacing="1"/>
    </w:pPr>
    <w:rPr>
      <w:color w:val="FFFFFF"/>
    </w:rPr>
  </w:style>
  <w:style w:type="paragraph" w:customStyle="1" w:styleId="mw-plusminus-pos">
    <w:name w:val="mw-plusminus-pos"/>
    <w:basedOn w:val="a3"/>
    <w:rsid w:val="00AD55F4"/>
    <w:pPr>
      <w:spacing w:before="100" w:beforeAutospacing="1" w:after="100" w:afterAutospacing="1"/>
    </w:pPr>
    <w:rPr>
      <w:color w:val="00B000"/>
    </w:rPr>
  </w:style>
  <w:style w:type="paragraph" w:customStyle="1" w:styleId="mw-plusminus-neg">
    <w:name w:val="mw-plusminus-neg"/>
    <w:basedOn w:val="a3"/>
    <w:rsid w:val="00AD55F4"/>
    <w:pPr>
      <w:spacing w:before="100" w:beforeAutospacing="1" w:after="100" w:afterAutospacing="1"/>
    </w:pPr>
    <w:rPr>
      <w:color w:val="FF2050"/>
    </w:rPr>
  </w:style>
  <w:style w:type="paragraph" w:customStyle="1" w:styleId="mw-plusminus-null">
    <w:name w:val="mw-plusminus-null"/>
    <w:basedOn w:val="a3"/>
    <w:rsid w:val="00AD55F4"/>
    <w:pPr>
      <w:spacing w:before="100" w:beforeAutospacing="1" w:after="100" w:afterAutospacing="1"/>
    </w:pPr>
    <w:rPr>
      <w:color w:val="999999"/>
    </w:rPr>
  </w:style>
  <w:style w:type="paragraph" w:customStyle="1" w:styleId="mw-tag-markers">
    <w:name w:val="mw-tag-markers"/>
    <w:basedOn w:val="a3"/>
    <w:rsid w:val="00AD55F4"/>
    <w:pPr>
      <w:spacing w:before="100" w:beforeAutospacing="1" w:after="100" w:afterAutospacing="1"/>
    </w:pPr>
    <w:rPr>
      <w:rFonts w:ascii="Arial" w:hAnsi="Arial" w:cs="Arial"/>
      <w:i/>
      <w:iCs/>
      <w:sz w:val="22"/>
      <w:szCs w:val="22"/>
    </w:rPr>
  </w:style>
  <w:style w:type="paragraph" w:customStyle="1" w:styleId="history-size">
    <w:name w:val="history-size"/>
    <w:basedOn w:val="a3"/>
    <w:rsid w:val="00AD55F4"/>
    <w:pPr>
      <w:spacing w:before="100" w:beforeAutospacing="1" w:after="100" w:afterAutospacing="1"/>
    </w:pPr>
    <w:rPr>
      <w:sz w:val="19"/>
      <w:szCs w:val="19"/>
    </w:rPr>
  </w:style>
  <w:style w:type="paragraph" w:customStyle="1" w:styleId="mw-whatlinkshere-tools">
    <w:name w:val="mw-whatlinkshere-tools"/>
    <w:basedOn w:val="a3"/>
    <w:rsid w:val="00AD55F4"/>
    <w:pPr>
      <w:spacing w:before="100" w:beforeAutospacing="1" w:after="100" w:afterAutospacing="1"/>
    </w:pPr>
    <w:rPr>
      <w:sz w:val="19"/>
      <w:szCs w:val="19"/>
    </w:rPr>
  </w:style>
  <w:style w:type="paragraph" w:customStyle="1" w:styleId="italique">
    <w:name w:val="italique"/>
    <w:basedOn w:val="a3"/>
    <w:rsid w:val="00AD55F4"/>
    <w:pPr>
      <w:spacing w:before="100" w:beforeAutospacing="1" w:after="100" w:afterAutospacing="1"/>
    </w:pPr>
    <w:rPr>
      <w:i/>
      <w:iCs/>
    </w:rPr>
  </w:style>
  <w:style w:type="paragraph" w:customStyle="1" w:styleId="nowrap">
    <w:name w:val="nowrap"/>
    <w:basedOn w:val="a3"/>
    <w:rsid w:val="00AD55F4"/>
    <w:pPr>
      <w:spacing w:before="100" w:beforeAutospacing="1" w:after="100" w:afterAutospacing="1"/>
    </w:pPr>
  </w:style>
  <w:style w:type="paragraph" w:customStyle="1" w:styleId="rcoptions">
    <w:name w:val="rcoptions"/>
    <w:basedOn w:val="a3"/>
    <w:rsid w:val="00AD55F4"/>
    <w:pPr>
      <w:pBdr>
        <w:top w:val="single" w:sz="6" w:space="0" w:color="DDDDF7"/>
        <w:left w:val="single" w:sz="48" w:space="6" w:color="DDDDF7"/>
        <w:bottom w:val="single" w:sz="6" w:space="0" w:color="DDDDF7"/>
        <w:right w:val="single" w:sz="6" w:space="6" w:color="DDDDF7"/>
      </w:pBdr>
      <w:shd w:val="clear" w:color="auto" w:fill="FFFFFF"/>
      <w:spacing w:after="30"/>
    </w:pPr>
  </w:style>
  <w:style w:type="paragraph" w:customStyle="1" w:styleId="printcssonly">
    <w:name w:val="printcssonly"/>
    <w:basedOn w:val="a3"/>
    <w:rsid w:val="00AD55F4"/>
    <w:pPr>
      <w:spacing w:before="100" w:beforeAutospacing="1" w:after="100" w:afterAutospacing="1"/>
    </w:pPr>
    <w:rPr>
      <w:vanish/>
    </w:rPr>
  </w:style>
  <w:style w:type="paragraph" w:customStyle="1" w:styleId="fieldsetlike">
    <w:name w:val="fieldsetlike"/>
    <w:basedOn w:val="a3"/>
    <w:rsid w:val="00AD55F4"/>
    <w:pPr>
      <w:pBdr>
        <w:top w:val="single" w:sz="6" w:space="0" w:color="AAAAAA"/>
        <w:left w:val="single" w:sz="6" w:space="0" w:color="AAAAAA"/>
        <w:bottom w:val="single" w:sz="6" w:space="5" w:color="AAAAAA"/>
        <w:right w:val="single" w:sz="6" w:space="0" w:color="AAAAAA"/>
      </w:pBdr>
      <w:spacing w:before="240" w:after="240"/>
      <w:jc w:val="center"/>
    </w:pPr>
  </w:style>
  <w:style w:type="paragraph" w:customStyle="1" w:styleId="homonymie">
    <w:name w:val="homonymie"/>
    <w:basedOn w:val="a3"/>
    <w:rsid w:val="00AD55F4"/>
    <w:pPr>
      <w:pBdr>
        <w:bottom w:val="single" w:sz="6" w:space="6" w:color="AAAAAA"/>
      </w:pBdr>
      <w:shd w:val="clear" w:color="auto" w:fill="FFFFFF"/>
      <w:spacing w:after="120"/>
    </w:pPr>
    <w:rPr>
      <w:i/>
      <w:iCs/>
    </w:rPr>
  </w:style>
  <w:style w:type="paragraph" w:customStyle="1" w:styleId="indicateur-langue">
    <w:name w:val="indicateur-langue"/>
    <w:basedOn w:val="a3"/>
    <w:rsid w:val="00AD55F4"/>
    <w:pPr>
      <w:spacing w:before="100" w:beforeAutospacing="1" w:after="100" w:afterAutospacing="1"/>
    </w:pPr>
    <w:rPr>
      <w:rFonts w:ascii="Courier New" w:hAnsi="Courier New" w:cs="Courier New"/>
      <w:b/>
      <w:bCs/>
    </w:rPr>
  </w:style>
  <w:style w:type="paragraph" w:customStyle="1" w:styleId="romain">
    <w:name w:val="romain"/>
    <w:basedOn w:val="a3"/>
    <w:rsid w:val="00AD55F4"/>
    <w:pPr>
      <w:spacing w:before="100" w:beforeAutospacing="1" w:after="100" w:afterAutospacing="1"/>
    </w:pPr>
    <w:rPr>
      <w:smallCaps/>
    </w:rPr>
  </w:style>
  <w:style w:type="paragraph" w:customStyle="1" w:styleId="reference">
    <w:name w:val="reference"/>
    <w:basedOn w:val="a3"/>
    <w:rsid w:val="00AD55F4"/>
    <w:pPr>
      <w:spacing w:before="100" w:beforeAutospacing="1" w:after="100" w:afterAutospacing="1"/>
    </w:pPr>
    <w:rPr>
      <w:sz w:val="19"/>
      <w:szCs w:val="19"/>
    </w:rPr>
  </w:style>
  <w:style w:type="paragraph" w:customStyle="1" w:styleId="exposant">
    <w:name w:val="exposant"/>
    <w:basedOn w:val="a3"/>
    <w:rsid w:val="00AD55F4"/>
    <w:pPr>
      <w:spacing w:before="100" w:beforeAutospacing="1" w:after="100" w:afterAutospacing="1"/>
    </w:pPr>
    <w:rPr>
      <w:sz w:val="19"/>
      <w:szCs w:val="19"/>
    </w:rPr>
  </w:style>
  <w:style w:type="paragraph" w:customStyle="1" w:styleId="mw-magiclink-isbn">
    <w:name w:val="mw-magiclink-isbn"/>
    <w:basedOn w:val="a3"/>
    <w:rsid w:val="00AD55F4"/>
    <w:pPr>
      <w:spacing w:before="100" w:beforeAutospacing="1" w:after="100" w:afterAutospacing="1"/>
    </w:pPr>
  </w:style>
  <w:style w:type="paragraph" w:customStyle="1" w:styleId="biblist">
    <w:name w:val="biblist"/>
    <w:basedOn w:val="a3"/>
    <w:rsid w:val="00AD55F4"/>
    <w:pPr>
      <w:spacing w:before="100" w:beforeAutospacing="1" w:after="100" w:afterAutospacing="1"/>
    </w:pPr>
  </w:style>
  <w:style w:type="paragraph" w:customStyle="1" w:styleId="wikinorme">
    <w:name w:val="wikinorme"/>
    <w:basedOn w:val="a3"/>
    <w:rsid w:val="00AD55F4"/>
    <w:pPr>
      <w:spacing w:before="100" w:beforeAutospacing="1" w:after="100" w:afterAutospacing="1"/>
    </w:pPr>
    <w:rPr>
      <w:vanish/>
    </w:rPr>
  </w:style>
  <w:style w:type="paragraph" w:customStyle="1" w:styleId="bibtex">
    <w:name w:val="bibtex"/>
    <w:basedOn w:val="a3"/>
    <w:rsid w:val="00AD55F4"/>
    <w:pPr>
      <w:spacing w:before="100" w:beforeAutospacing="1" w:after="100" w:afterAutospacing="1"/>
    </w:pPr>
    <w:rPr>
      <w:vanish/>
    </w:rPr>
  </w:style>
  <w:style w:type="paragraph" w:customStyle="1" w:styleId="isbd">
    <w:name w:val="isbd"/>
    <w:basedOn w:val="a3"/>
    <w:rsid w:val="00AD55F4"/>
    <w:pPr>
      <w:spacing w:before="100" w:beforeAutospacing="1" w:after="100" w:afterAutospacing="1"/>
    </w:pPr>
    <w:rPr>
      <w:vanish/>
    </w:rPr>
  </w:style>
  <w:style w:type="paragraph" w:customStyle="1" w:styleId="iso690">
    <w:name w:val="iso690"/>
    <w:basedOn w:val="a3"/>
    <w:rsid w:val="00AD55F4"/>
    <w:pPr>
      <w:spacing w:before="100" w:beforeAutospacing="1" w:after="100" w:afterAutospacing="1"/>
    </w:pPr>
    <w:rPr>
      <w:vanish/>
    </w:rPr>
  </w:style>
  <w:style w:type="paragraph" w:customStyle="1" w:styleId="specialbib">
    <w:name w:val="specialbib"/>
    <w:basedOn w:val="a3"/>
    <w:rsid w:val="00AD55F4"/>
    <w:pPr>
      <w:spacing w:before="100" w:beforeAutospacing="1" w:after="100" w:afterAutospacing="1"/>
    </w:pPr>
    <w:rPr>
      <w:vanish/>
    </w:rPr>
  </w:style>
  <w:style w:type="paragraph" w:customStyle="1" w:styleId="citevirgule">
    <w:name w:val="cite_virgule"/>
    <w:basedOn w:val="a3"/>
    <w:rsid w:val="00AD55F4"/>
    <w:pPr>
      <w:spacing w:before="100" w:beforeAutospacing="1" w:after="100" w:afterAutospacing="1"/>
    </w:pPr>
  </w:style>
  <w:style w:type="paragraph" w:customStyle="1" w:styleId="boite-sans-fond">
    <w:name w:val="boite-sans-fond"/>
    <w:basedOn w:val="a3"/>
    <w:rsid w:val="00AD55F4"/>
    <w:pPr>
      <w:spacing w:before="100" w:beforeAutospacing="1" w:after="100" w:afterAutospacing="1"/>
    </w:pPr>
  </w:style>
  <w:style w:type="paragraph" w:customStyle="1" w:styleId="boite-grise">
    <w:name w:val="boite-grise"/>
    <w:basedOn w:val="a3"/>
    <w:rsid w:val="00AD55F4"/>
    <w:pPr>
      <w:shd w:val="clear" w:color="auto" w:fill="F9F9F9"/>
      <w:spacing w:before="100" w:beforeAutospacing="1" w:after="100" w:afterAutospacing="1"/>
    </w:pPr>
  </w:style>
  <w:style w:type="paragraph" w:customStyle="1" w:styleId="bandeau-niveau-grave">
    <w:name w:val="bandeau-niveau-grave"/>
    <w:basedOn w:val="a3"/>
    <w:rsid w:val="00AD55F4"/>
    <w:pPr>
      <w:shd w:val="clear" w:color="auto" w:fill="FFCCCC"/>
      <w:spacing w:before="100" w:beforeAutospacing="1" w:after="100" w:afterAutospacing="1"/>
    </w:pPr>
  </w:style>
  <w:style w:type="paragraph" w:customStyle="1" w:styleId="bandeau-niveau-modere">
    <w:name w:val="bandeau-niveau-modere"/>
    <w:basedOn w:val="a3"/>
    <w:rsid w:val="00AD55F4"/>
    <w:pPr>
      <w:shd w:val="clear" w:color="auto" w:fill="FFEEDD"/>
      <w:spacing w:before="100" w:beforeAutospacing="1" w:after="100" w:afterAutospacing="1"/>
    </w:pPr>
  </w:style>
  <w:style w:type="paragraph" w:customStyle="1" w:styleId="bandeau-niveau-ebauche">
    <w:name w:val="bandeau-niveau-ebauche"/>
    <w:basedOn w:val="a3"/>
    <w:rsid w:val="00AD55F4"/>
    <w:pPr>
      <w:shd w:val="clear" w:color="auto" w:fill="FBFBFB"/>
      <w:spacing w:before="100" w:beforeAutospacing="1" w:after="100" w:afterAutospacing="1"/>
    </w:pPr>
  </w:style>
  <w:style w:type="paragraph" w:customStyle="1" w:styleId="bandeau-niveau-information">
    <w:name w:val="bandeau-niveau-information"/>
    <w:basedOn w:val="a3"/>
    <w:rsid w:val="00AD55F4"/>
    <w:pPr>
      <w:shd w:val="clear" w:color="auto" w:fill="FBFBFB"/>
      <w:spacing w:before="100" w:beforeAutospacing="1" w:after="100" w:afterAutospacing="1"/>
    </w:pPr>
  </w:style>
  <w:style w:type="paragraph" w:customStyle="1" w:styleId="bandeau">
    <w:name w:val="bandeau"/>
    <w:basedOn w:val="a3"/>
    <w:rsid w:val="00AD55F4"/>
    <w:pPr>
      <w:pBdr>
        <w:top w:val="single" w:sz="6" w:space="2" w:color="auto"/>
        <w:left w:val="single" w:sz="48" w:space="8" w:color="auto"/>
        <w:bottom w:val="single" w:sz="6" w:space="2" w:color="auto"/>
        <w:right w:val="single" w:sz="6" w:space="8" w:color="auto"/>
      </w:pBdr>
      <w:spacing w:before="120" w:after="180"/>
      <w:ind w:left="1224" w:right="1224"/>
    </w:pPr>
  </w:style>
  <w:style w:type="paragraph" w:customStyle="1" w:styleId="bandeau-icone">
    <w:name w:val="bandeau-icone"/>
    <w:basedOn w:val="a3"/>
    <w:rsid w:val="00AD55F4"/>
    <w:pPr>
      <w:spacing w:before="100" w:beforeAutospacing="1" w:after="100" w:afterAutospacing="1"/>
      <w:jc w:val="center"/>
    </w:pPr>
  </w:style>
  <w:style w:type="paragraph" w:customStyle="1" w:styleId="bandeau-titre">
    <w:name w:val="bandeau-titre"/>
    <w:basedOn w:val="a3"/>
    <w:rsid w:val="00AD55F4"/>
    <w:pPr>
      <w:spacing w:before="100" w:beforeAutospacing="1" w:after="120" w:line="336" w:lineRule="atLeast"/>
    </w:pPr>
  </w:style>
  <w:style w:type="paragraph" w:customStyle="1" w:styleId="bandeau-texte">
    <w:name w:val="bandeau-texte"/>
    <w:basedOn w:val="a3"/>
    <w:rsid w:val="00AD55F4"/>
    <w:pPr>
      <w:spacing w:before="100" w:beforeAutospacing="1" w:after="100" w:afterAutospacing="1" w:line="288" w:lineRule="atLeast"/>
    </w:pPr>
    <w:rPr>
      <w:sz w:val="22"/>
      <w:szCs w:val="22"/>
    </w:rPr>
  </w:style>
  <w:style w:type="paragraph" w:customStyle="1" w:styleId="indentation">
    <w:name w:val="indentation"/>
    <w:basedOn w:val="a3"/>
    <w:rsid w:val="00AD55F4"/>
    <w:pPr>
      <w:spacing w:before="100" w:beforeAutospacing="1" w:after="100" w:afterAutospacing="1" w:line="360" w:lineRule="atLeast"/>
      <w:ind w:firstLine="345"/>
    </w:pPr>
  </w:style>
  <w:style w:type="paragraph" w:customStyle="1" w:styleId="loupe">
    <w:name w:val="loupe"/>
    <w:basedOn w:val="a3"/>
    <w:rsid w:val="00AD55F4"/>
    <w:pPr>
      <w:spacing w:before="100" w:beforeAutospacing="1" w:after="100" w:afterAutospacing="1" w:line="360" w:lineRule="atLeast"/>
      <w:ind w:firstLine="345"/>
    </w:pPr>
  </w:style>
  <w:style w:type="paragraph" w:customStyle="1" w:styleId="general">
    <w:name w:val="general"/>
    <w:basedOn w:val="a3"/>
    <w:rsid w:val="00AD55F4"/>
    <w:pPr>
      <w:spacing w:before="100" w:beforeAutospacing="1" w:after="100" w:afterAutospacing="1" w:line="360" w:lineRule="atLeast"/>
      <w:ind w:firstLine="345"/>
    </w:pPr>
  </w:style>
  <w:style w:type="paragraph" w:customStyle="1" w:styleId="accessibilite">
    <w:name w:val="accessibilite"/>
    <w:basedOn w:val="a3"/>
    <w:rsid w:val="00AD55F4"/>
    <w:pPr>
      <w:spacing w:before="100" w:beforeAutospacing="1" w:after="100" w:afterAutospacing="1" w:line="360" w:lineRule="atLeast"/>
      <w:ind w:firstLine="345"/>
    </w:pPr>
  </w:style>
  <w:style w:type="paragraph" w:customStyle="1" w:styleId="etoile-or">
    <w:name w:val="etoile-or"/>
    <w:basedOn w:val="a3"/>
    <w:rsid w:val="00AD55F4"/>
    <w:pPr>
      <w:spacing w:before="100" w:beforeAutospacing="1" w:after="100" w:afterAutospacing="1" w:line="360" w:lineRule="atLeast"/>
      <w:ind w:firstLine="345"/>
    </w:pPr>
  </w:style>
  <w:style w:type="paragraph" w:customStyle="1" w:styleId="etoile-argent">
    <w:name w:val="etoile-argent"/>
    <w:basedOn w:val="a3"/>
    <w:rsid w:val="00AD55F4"/>
    <w:pPr>
      <w:spacing w:before="100" w:beforeAutospacing="1" w:after="100" w:afterAutospacing="1" w:line="360" w:lineRule="atLeast"/>
      <w:ind w:firstLine="345"/>
    </w:pPr>
  </w:style>
  <w:style w:type="paragraph" w:customStyle="1" w:styleId="categorie">
    <w:name w:val="categorie"/>
    <w:basedOn w:val="a3"/>
    <w:rsid w:val="00AD55F4"/>
    <w:pPr>
      <w:spacing w:before="100" w:beforeAutospacing="1" w:after="100" w:afterAutospacing="1" w:line="360" w:lineRule="atLeast"/>
      <w:ind w:firstLine="345"/>
    </w:pPr>
  </w:style>
  <w:style w:type="paragraph" w:customStyle="1" w:styleId="recyclage">
    <w:name w:val="recyclage"/>
    <w:basedOn w:val="a3"/>
    <w:rsid w:val="00AD55F4"/>
    <w:pPr>
      <w:spacing w:before="100" w:beforeAutospacing="1" w:after="100" w:afterAutospacing="1" w:line="360" w:lineRule="atLeast"/>
      <w:ind w:firstLine="345"/>
    </w:pPr>
  </w:style>
  <w:style w:type="paragraph" w:customStyle="1" w:styleId="archives">
    <w:name w:val="archives"/>
    <w:basedOn w:val="a3"/>
    <w:rsid w:val="00AD55F4"/>
    <w:pPr>
      <w:spacing w:before="100" w:beforeAutospacing="1" w:after="100" w:afterAutospacing="1" w:line="360" w:lineRule="atLeast"/>
      <w:ind w:firstLine="345"/>
    </w:pPr>
  </w:style>
  <w:style w:type="paragraph" w:customStyle="1" w:styleId="conflit-edition">
    <w:name w:val="conflit-edition"/>
    <w:basedOn w:val="a3"/>
    <w:rsid w:val="00AD55F4"/>
    <w:pPr>
      <w:spacing w:before="100" w:beforeAutospacing="1" w:after="100" w:afterAutospacing="1" w:line="360" w:lineRule="atLeast"/>
      <w:ind w:firstLine="345"/>
    </w:pPr>
  </w:style>
  <w:style w:type="paragraph" w:customStyle="1" w:styleId="sons">
    <w:name w:val="sons"/>
    <w:basedOn w:val="a3"/>
    <w:rsid w:val="00AD55F4"/>
    <w:pPr>
      <w:spacing w:before="100" w:beforeAutospacing="1" w:after="100" w:afterAutospacing="1" w:line="360" w:lineRule="atLeast"/>
      <w:ind w:firstLine="345"/>
    </w:pPr>
  </w:style>
  <w:style w:type="paragraph" w:customStyle="1" w:styleId="videos">
    <w:name w:val="videos"/>
    <w:basedOn w:val="a3"/>
    <w:rsid w:val="00AD55F4"/>
    <w:pPr>
      <w:spacing w:before="100" w:beforeAutospacing="1" w:after="100" w:afterAutospacing="1" w:line="360" w:lineRule="atLeast"/>
      <w:ind w:firstLine="345"/>
    </w:pPr>
  </w:style>
  <w:style w:type="paragraph" w:customStyle="1" w:styleId="incomplet">
    <w:name w:val="incomplet"/>
    <w:basedOn w:val="a3"/>
    <w:rsid w:val="00AD55F4"/>
    <w:pPr>
      <w:spacing w:before="100" w:beforeAutospacing="1" w:after="100" w:afterAutospacing="1" w:line="360" w:lineRule="atLeast"/>
      <w:ind w:firstLine="345"/>
    </w:pPr>
  </w:style>
  <w:style w:type="paragraph" w:customStyle="1" w:styleId="sources">
    <w:name w:val="sources"/>
    <w:basedOn w:val="a3"/>
    <w:rsid w:val="00AD55F4"/>
    <w:pPr>
      <w:spacing w:before="100" w:beforeAutospacing="1" w:after="100" w:afterAutospacing="1" w:line="360" w:lineRule="atLeast"/>
      <w:ind w:firstLine="345"/>
    </w:pPr>
  </w:style>
  <w:style w:type="paragraph" w:customStyle="1" w:styleId="important">
    <w:name w:val="important"/>
    <w:basedOn w:val="a3"/>
    <w:rsid w:val="00AD55F4"/>
    <w:pPr>
      <w:spacing w:before="100" w:beforeAutospacing="1" w:after="100" w:afterAutospacing="1" w:line="360" w:lineRule="atLeast"/>
      <w:ind w:firstLine="345"/>
    </w:pPr>
  </w:style>
  <w:style w:type="paragraph" w:customStyle="1" w:styleId="en-travaux">
    <w:name w:val="en-travaux"/>
    <w:basedOn w:val="a3"/>
    <w:rsid w:val="00AD55F4"/>
    <w:pPr>
      <w:spacing w:before="100" w:beforeAutospacing="1" w:after="100" w:afterAutospacing="1" w:line="360" w:lineRule="atLeast"/>
      <w:ind w:firstLine="345"/>
    </w:pPr>
  </w:style>
  <w:style w:type="paragraph" w:customStyle="1" w:styleId="incubator">
    <w:name w:val="incubator"/>
    <w:basedOn w:val="a3"/>
    <w:rsid w:val="00AD55F4"/>
    <w:pPr>
      <w:spacing w:before="100" w:beforeAutospacing="1" w:after="100" w:afterAutospacing="1" w:line="360" w:lineRule="atLeast"/>
      <w:ind w:firstLine="345"/>
    </w:pPr>
  </w:style>
  <w:style w:type="paragraph" w:customStyle="1" w:styleId="extension">
    <w:name w:val="extension"/>
    <w:basedOn w:val="a3"/>
    <w:rsid w:val="00AD55F4"/>
    <w:pPr>
      <w:spacing w:before="100" w:beforeAutospacing="1" w:after="100" w:afterAutospacing="1" w:line="360" w:lineRule="atLeast"/>
      <w:ind w:firstLine="345"/>
    </w:pPr>
  </w:style>
  <w:style w:type="paragraph" w:customStyle="1" w:styleId="wikispecies">
    <w:name w:val="wikispecies"/>
    <w:basedOn w:val="a3"/>
    <w:rsid w:val="00AD55F4"/>
    <w:pPr>
      <w:spacing w:before="100" w:beforeAutospacing="1" w:after="100" w:afterAutospacing="1" w:line="360" w:lineRule="atLeast"/>
      <w:ind w:firstLine="345"/>
    </w:pPr>
  </w:style>
  <w:style w:type="paragraph" w:customStyle="1" w:styleId="metawiki">
    <w:name w:val="metawiki"/>
    <w:basedOn w:val="a3"/>
    <w:rsid w:val="00AD55F4"/>
    <w:pPr>
      <w:spacing w:before="100" w:beforeAutospacing="1" w:after="100" w:afterAutospacing="1" w:line="360" w:lineRule="atLeast"/>
      <w:ind w:firstLine="345"/>
    </w:pPr>
  </w:style>
  <w:style w:type="paragraph" w:customStyle="1" w:styleId="wikiversity">
    <w:name w:val="wikiversity"/>
    <w:basedOn w:val="a3"/>
    <w:rsid w:val="00AD55F4"/>
    <w:pPr>
      <w:spacing w:before="100" w:beforeAutospacing="1" w:after="100" w:afterAutospacing="1" w:line="360" w:lineRule="atLeast"/>
      <w:ind w:firstLine="345"/>
    </w:pPr>
  </w:style>
  <w:style w:type="paragraph" w:customStyle="1" w:styleId="wikipedia">
    <w:name w:val="wikipedia"/>
    <w:basedOn w:val="a3"/>
    <w:rsid w:val="00AD55F4"/>
    <w:pPr>
      <w:spacing w:before="100" w:beforeAutospacing="1" w:after="100" w:afterAutospacing="1" w:line="360" w:lineRule="atLeast"/>
      <w:ind w:firstLine="345"/>
    </w:pPr>
  </w:style>
  <w:style w:type="paragraph" w:customStyle="1" w:styleId="wikibooks">
    <w:name w:val="wikibooks"/>
    <w:basedOn w:val="a3"/>
    <w:rsid w:val="00AD55F4"/>
    <w:pPr>
      <w:spacing w:before="100" w:beforeAutospacing="1" w:after="100" w:afterAutospacing="1" w:line="360" w:lineRule="atLeast"/>
      <w:ind w:firstLine="345"/>
    </w:pPr>
  </w:style>
  <w:style w:type="paragraph" w:customStyle="1" w:styleId="wikinews">
    <w:name w:val="wikinews"/>
    <w:basedOn w:val="a3"/>
    <w:rsid w:val="00AD55F4"/>
    <w:pPr>
      <w:spacing w:before="100" w:beforeAutospacing="1" w:after="100" w:afterAutospacing="1" w:line="360" w:lineRule="atLeast"/>
      <w:ind w:firstLine="345"/>
    </w:pPr>
  </w:style>
  <w:style w:type="paragraph" w:customStyle="1" w:styleId="wikiquote">
    <w:name w:val="wikiquote"/>
    <w:basedOn w:val="a3"/>
    <w:rsid w:val="00AD55F4"/>
    <w:pPr>
      <w:spacing w:before="100" w:beforeAutospacing="1" w:after="100" w:afterAutospacing="1" w:line="360" w:lineRule="atLeast"/>
      <w:ind w:firstLine="345"/>
    </w:pPr>
  </w:style>
  <w:style w:type="paragraph" w:customStyle="1" w:styleId="wikisource">
    <w:name w:val="wikisource"/>
    <w:basedOn w:val="a3"/>
    <w:rsid w:val="00AD55F4"/>
    <w:pPr>
      <w:spacing w:before="100" w:beforeAutospacing="1" w:after="100" w:afterAutospacing="1" w:line="360" w:lineRule="atLeast"/>
      <w:ind w:firstLine="345"/>
    </w:pPr>
  </w:style>
  <w:style w:type="paragraph" w:customStyle="1" w:styleId="commons">
    <w:name w:val="commons"/>
    <w:basedOn w:val="a3"/>
    <w:rsid w:val="00AD55F4"/>
    <w:pPr>
      <w:spacing w:before="100" w:beforeAutospacing="1" w:after="100" w:afterAutospacing="1" w:line="360" w:lineRule="atLeast"/>
      <w:ind w:firstLine="345"/>
    </w:pPr>
  </w:style>
  <w:style w:type="paragraph" w:customStyle="1" w:styleId="wikimedia">
    <w:name w:val="wikimedia"/>
    <w:basedOn w:val="a3"/>
    <w:rsid w:val="00AD55F4"/>
    <w:pPr>
      <w:spacing w:before="100" w:beforeAutospacing="1" w:after="100" w:afterAutospacing="1" w:line="360" w:lineRule="atLeast"/>
      <w:ind w:firstLine="345"/>
    </w:pPr>
  </w:style>
  <w:style w:type="paragraph" w:customStyle="1" w:styleId="wiktionary">
    <w:name w:val="wiktionary"/>
    <w:basedOn w:val="a3"/>
    <w:rsid w:val="00AD55F4"/>
    <w:pPr>
      <w:spacing w:before="100" w:beforeAutospacing="1" w:after="100" w:afterAutospacing="1" w:line="360" w:lineRule="atLeast"/>
      <w:ind w:firstLine="345"/>
    </w:pPr>
  </w:style>
  <w:style w:type="paragraph" w:customStyle="1" w:styleId="wikidata">
    <w:name w:val="wikidata"/>
    <w:basedOn w:val="a3"/>
    <w:rsid w:val="00AD55F4"/>
    <w:pPr>
      <w:spacing w:before="100" w:beforeAutospacing="1" w:after="100" w:afterAutospacing="1" w:line="360" w:lineRule="atLeast"/>
      <w:ind w:firstLine="345"/>
    </w:pPr>
  </w:style>
  <w:style w:type="paragraph" w:customStyle="1" w:styleId="wikivoyage">
    <w:name w:val="wikivoyage"/>
    <w:basedOn w:val="a3"/>
    <w:rsid w:val="00AD55F4"/>
    <w:pPr>
      <w:spacing w:before="100" w:beforeAutospacing="1" w:after="100" w:afterAutospacing="1" w:line="360" w:lineRule="atLeast"/>
      <w:ind w:firstLine="345"/>
    </w:pPr>
  </w:style>
  <w:style w:type="paragraph" w:customStyle="1" w:styleId="grosse-icone">
    <w:name w:val="grosse-icone"/>
    <w:basedOn w:val="a3"/>
    <w:rsid w:val="00AD55F4"/>
    <w:pPr>
      <w:spacing w:before="100" w:beforeAutospacing="1" w:after="100" w:afterAutospacing="1"/>
    </w:pPr>
  </w:style>
  <w:style w:type="paragraph" w:customStyle="1" w:styleId="alerte">
    <w:name w:val="alerte"/>
    <w:basedOn w:val="a3"/>
    <w:rsid w:val="00AD55F4"/>
    <w:pPr>
      <w:shd w:val="clear" w:color="auto" w:fill="FFFFDD"/>
      <w:spacing w:before="100" w:beforeAutospacing="1" w:after="96"/>
    </w:pPr>
    <w:rPr>
      <w:i/>
      <w:iCs/>
    </w:rPr>
  </w:style>
  <w:style w:type="paragraph" w:customStyle="1" w:styleId="grave">
    <w:name w:val="grave"/>
    <w:basedOn w:val="a3"/>
    <w:rsid w:val="00AD55F4"/>
    <w:pPr>
      <w:pBdr>
        <w:top w:val="single" w:sz="6" w:space="0" w:color="FF9966"/>
        <w:left w:val="single" w:sz="6" w:space="0" w:color="FF9966"/>
        <w:bottom w:val="single" w:sz="6" w:space="0" w:color="FF9966"/>
        <w:right w:val="single" w:sz="6" w:space="0" w:color="FF9966"/>
      </w:pBdr>
      <w:spacing w:before="100" w:beforeAutospacing="1" w:after="100" w:afterAutospacing="1"/>
    </w:pPr>
  </w:style>
  <w:style w:type="paragraph" w:customStyle="1" w:styleId="messagebox">
    <w:name w:val="messagebox"/>
    <w:basedOn w:val="a3"/>
    <w:rsid w:val="00AD55F4"/>
    <w:pPr>
      <w:pBdr>
        <w:top w:val="single" w:sz="6" w:space="2" w:color="AAAAAA"/>
        <w:left w:val="single" w:sz="6" w:space="2" w:color="AAAAAA"/>
        <w:bottom w:val="single" w:sz="6" w:space="2" w:color="AAAAAA"/>
        <w:right w:val="single" w:sz="6" w:space="2" w:color="AAAAAA"/>
      </w:pBdr>
      <w:shd w:val="clear" w:color="auto" w:fill="F9F9F9"/>
      <w:spacing w:after="240"/>
      <w:jc w:val="both"/>
    </w:pPr>
  </w:style>
  <w:style w:type="paragraph" w:customStyle="1" w:styleId="vectorbox">
    <w:name w:val="vectorbox"/>
    <w:basedOn w:val="a3"/>
    <w:rsid w:val="00AD55F4"/>
    <w:pPr>
      <w:pBdr>
        <w:top w:val="single" w:sz="6" w:space="0" w:color="A7D7F9"/>
        <w:left w:val="single" w:sz="6" w:space="0" w:color="A7D7F9"/>
        <w:bottom w:val="single" w:sz="6" w:space="0" w:color="A7D7F9"/>
        <w:right w:val="single" w:sz="6" w:space="0" w:color="A7D7F9"/>
      </w:pBdr>
      <w:shd w:val="clear" w:color="auto" w:fill="F5FAFF"/>
      <w:spacing w:after="240"/>
    </w:pPr>
  </w:style>
  <w:style w:type="paragraph" w:customStyle="1" w:styleId="bandeau-portail-element">
    <w:name w:val="bandeau-portail-element"/>
    <w:basedOn w:val="a3"/>
    <w:rsid w:val="00AD55F4"/>
    <w:pPr>
      <w:spacing w:before="100" w:beforeAutospacing="1" w:after="100" w:afterAutospacing="1"/>
      <w:ind w:left="360" w:right="360"/>
    </w:pPr>
  </w:style>
  <w:style w:type="paragraph" w:customStyle="1" w:styleId="bandeau-portail-icone">
    <w:name w:val="bandeau-portail-icone"/>
    <w:basedOn w:val="a3"/>
    <w:rsid w:val="00AD55F4"/>
    <w:pPr>
      <w:spacing w:before="100" w:beforeAutospacing="1" w:after="100" w:afterAutospacing="1"/>
      <w:ind w:right="120"/>
    </w:pPr>
  </w:style>
  <w:style w:type="paragraph" w:customStyle="1" w:styleId="bandeau-portail-texte">
    <w:name w:val="bandeau-portail-texte"/>
    <w:basedOn w:val="a3"/>
    <w:rsid w:val="00AD55F4"/>
    <w:pPr>
      <w:spacing w:before="100" w:beforeAutospacing="1" w:after="100" w:afterAutospacing="1"/>
    </w:pPr>
    <w:rPr>
      <w:b/>
      <w:bCs/>
    </w:rPr>
  </w:style>
  <w:style w:type="paragraph" w:customStyle="1" w:styleId="exemple">
    <w:name w:val="exemple"/>
    <w:basedOn w:val="a3"/>
    <w:rsid w:val="00AD55F4"/>
    <w:pPr>
      <w:pBdr>
        <w:top w:val="dashed" w:sz="6" w:space="6" w:color="ADD8E6"/>
        <w:left w:val="dashed" w:sz="6" w:space="6" w:color="ADD8E6"/>
        <w:bottom w:val="dashed" w:sz="6" w:space="6" w:color="ADD8E6"/>
        <w:right w:val="dashed" w:sz="6" w:space="6" w:color="ADD8E6"/>
      </w:pBdr>
      <w:shd w:val="clear" w:color="auto" w:fill="FFFFFF"/>
      <w:spacing w:before="120" w:after="120"/>
      <w:ind w:left="120" w:right="120"/>
    </w:pPr>
  </w:style>
  <w:style w:type="paragraph" w:customStyle="1" w:styleId="avanceboite">
    <w:name w:val="avance_boite"/>
    <w:basedOn w:val="a3"/>
    <w:rsid w:val="00AD55F4"/>
    <w:pPr>
      <w:pBdr>
        <w:top w:val="single" w:sz="6" w:space="0" w:color="808080"/>
        <w:left w:val="single" w:sz="6" w:space="0" w:color="808080"/>
        <w:bottom w:val="single" w:sz="6" w:space="0" w:color="808080"/>
        <w:right w:val="single" w:sz="6" w:space="0" w:color="808080"/>
      </w:pBdr>
      <w:shd w:val="clear" w:color="auto" w:fill="D3D3D3"/>
    </w:pPr>
  </w:style>
  <w:style w:type="paragraph" w:customStyle="1" w:styleId="avancebarre">
    <w:name w:val="avance_barre"/>
    <w:basedOn w:val="a3"/>
    <w:rsid w:val="00AD55F4"/>
    <w:pPr>
      <w:shd w:val="clear" w:color="auto" w:fill="A0A0FF"/>
    </w:pPr>
  </w:style>
  <w:style w:type="paragraph" w:customStyle="1" w:styleId="avancetexte">
    <w:name w:val="avance_texte"/>
    <w:basedOn w:val="a3"/>
    <w:rsid w:val="00AD55F4"/>
    <w:pPr>
      <w:spacing w:line="240" w:lineRule="atLeast"/>
      <w:jc w:val="center"/>
    </w:pPr>
    <w:rPr>
      <w:sz w:val="21"/>
      <w:szCs w:val="21"/>
    </w:rPr>
  </w:style>
  <w:style w:type="paragraph" w:customStyle="1" w:styleId="mw-lag-warn-normal">
    <w:name w:val="mw-lag-warn-normal"/>
    <w:basedOn w:val="a3"/>
    <w:rsid w:val="00AD55F4"/>
    <w:pPr>
      <w:spacing w:before="100" w:beforeAutospacing="1" w:after="100" w:afterAutospacing="1"/>
    </w:pPr>
    <w:rPr>
      <w:vanish/>
    </w:rPr>
  </w:style>
  <w:style w:type="paragraph" w:customStyle="1" w:styleId="mw-alerte">
    <w:name w:val="mw-alerte"/>
    <w:basedOn w:val="a3"/>
    <w:rsid w:val="00AD55F4"/>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pPr>
  </w:style>
  <w:style w:type="paragraph" w:customStyle="1" w:styleId="mw-toolbox">
    <w:name w:val="mw-toolbox"/>
    <w:basedOn w:val="a3"/>
    <w:rsid w:val="00AD55F4"/>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pPr>
    <w:rPr>
      <w:sz w:val="22"/>
      <w:szCs w:val="22"/>
    </w:rPr>
  </w:style>
  <w:style w:type="paragraph" w:customStyle="1" w:styleId="navboxtoggle">
    <w:name w:val="navboxtoggle"/>
    <w:basedOn w:val="a3"/>
    <w:rsid w:val="00AD55F4"/>
    <w:pPr>
      <w:spacing w:before="100" w:beforeAutospacing="1" w:after="100" w:afterAutospacing="1"/>
    </w:pPr>
    <w:rPr>
      <w:sz w:val="22"/>
      <w:szCs w:val="22"/>
    </w:rPr>
  </w:style>
  <w:style w:type="paragraph" w:customStyle="1" w:styleId="navtoggle">
    <w:name w:val="navtoggle"/>
    <w:basedOn w:val="a3"/>
    <w:rsid w:val="00AD55F4"/>
    <w:pPr>
      <w:spacing w:before="100" w:beforeAutospacing="1" w:after="100" w:afterAutospacing="1"/>
    </w:pPr>
    <w:rPr>
      <w:sz w:val="22"/>
      <w:szCs w:val="22"/>
    </w:rPr>
  </w:style>
  <w:style w:type="paragraph" w:customStyle="1" w:styleId="alternance">
    <w:name w:val="alternance"/>
    <w:basedOn w:val="a3"/>
    <w:rsid w:val="00AD55F4"/>
    <w:pPr>
      <w:spacing w:before="100" w:beforeAutospacing="1" w:after="100" w:afterAutospacing="1"/>
    </w:pPr>
  </w:style>
  <w:style w:type="paragraph" w:customStyle="1" w:styleId="alternance2">
    <w:name w:val="alternance2"/>
    <w:basedOn w:val="a3"/>
    <w:rsid w:val="00AD55F4"/>
    <w:pPr>
      <w:spacing w:before="100" w:beforeAutospacing="1" w:after="100" w:afterAutospacing="1"/>
    </w:pPr>
  </w:style>
  <w:style w:type="paragraph" w:customStyle="1" w:styleId="infobox">
    <w:name w:val="infobox"/>
    <w:basedOn w:val="a3"/>
    <w:rsid w:val="00AD55F4"/>
    <w:pPr>
      <w:shd w:val="clear" w:color="auto" w:fill="EEEEEE"/>
      <w:spacing w:after="120"/>
      <w:ind w:left="240"/>
    </w:pPr>
    <w:rPr>
      <w:color w:val="000000"/>
      <w:sz w:val="23"/>
      <w:szCs w:val="23"/>
    </w:rPr>
  </w:style>
  <w:style w:type="paragraph" w:customStyle="1" w:styleId="globegris">
    <w:name w:val="globegris"/>
    <w:basedOn w:val="a3"/>
    <w:rsid w:val="00AD55F4"/>
    <w:pPr>
      <w:spacing w:before="100" w:beforeAutospacing="1" w:after="100" w:afterAutospacing="1"/>
    </w:pPr>
  </w:style>
  <w:style w:type="paragraph" w:customStyle="1" w:styleId="assistant">
    <w:name w:val="assistant"/>
    <w:basedOn w:val="a3"/>
    <w:rsid w:val="00AD55F4"/>
    <w:pPr>
      <w:spacing w:before="100" w:beforeAutospacing="1" w:after="100" w:afterAutospacing="1"/>
    </w:pPr>
  </w:style>
  <w:style w:type="paragraph" w:customStyle="1" w:styleId="headergris">
    <w:name w:val="headergris"/>
    <w:basedOn w:val="a3"/>
    <w:rsid w:val="00AD55F4"/>
    <w:pPr>
      <w:pBdr>
        <w:top w:val="single" w:sz="6" w:space="2" w:color="A3B0BF"/>
        <w:left w:val="single" w:sz="6" w:space="5" w:color="A3B0BF"/>
        <w:bottom w:val="single" w:sz="6" w:space="2" w:color="A3B0BF"/>
        <w:right w:val="single" w:sz="6" w:space="5" w:color="A3B0BF"/>
      </w:pBdr>
      <w:shd w:val="clear" w:color="auto" w:fill="F0F0F0"/>
    </w:pPr>
    <w:rPr>
      <w:b/>
      <w:bCs/>
      <w:color w:val="000000"/>
      <w:sz w:val="29"/>
      <w:szCs w:val="29"/>
    </w:rPr>
  </w:style>
  <w:style w:type="paragraph" w:customStyle="1" w:styleId="cadregris">
    <w:name w:val="cadregris"/>
    <w:basedOn w:val="a3"/>
    <w:rsid w:val="00AD55F4"/>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pPr>
  </w:style>
  <w:style w:type="paragraph" w:customStyle="1" w:styleId="accueilcadrelien">
    <w:name w:val="accueil_cadre_lien"/>
    <w:basedOn w:val="a3"/>
    <w:rsid w:val="00AD55F4"/>
    <w:pPr>
      <w:spacing w:before="100" w:beforeAutospacing="1" w:after="100" w:afterAutospacing="1"/>
      <w:ind w:right="120"/>
      <w:jc w:val="right"/>
    </w:pPr>
    <w:rPr>
      <w:sz w:val="15"/>
      <w:szCs w:val="15"/>
    </w:rPr>
  </w:style>
  <w:style w:type="paragraph" w:customStyle="1" w:styleId="geo-default">
    <w:name w:val="geo-default"/>
    <w:basedOn w:val="a3"/>
    <w:rsid w:val="00AD55F4"/>
    <w:pPr>
      <w:spacing w:before="100" w:beforeAutospacing="1" w:after="100" w:afterAutospacing="1"/>
    </w:pPr>
  </w:style>
  <w:style w:type="paragraph" w:customStyle="1" w:styleId="geo-nondefault">
    <w:name w:val="geo-nondefault"/>
    <w:basedOn w:val="a3"/>
    <w:rsid w:val="00AD55F4"/>
    <w:pPr>
      <w:spacing w:before="100" w:beforeAutospacing="1" w:after="100" w:afterAutospacing="1"/>
    </w:pPr>
    <w:rPr>
      <w:vanish/>
    </w:rPr>
  </w:style>
  <w:style w:type="paragraph" w:customStyle="1" w:styleId="geo-dms">
    <w:name w:val="geo-dms"/>
    <w:basedOn w:val="a3"/>
    <w:rsid w:val="00AD55F4"/>
    <w:pPr>
      <w:spacing w:before="100" w:beforeAutospacing="1" w:after="100" w:afterAutospacing="1"/>
    </w:pPr>
  </w:style>
  <w:style w:type="paragraph" w:customStyle="1" w:styleId="geo-dec">
    <w:name w:val="geo-dec"/>
    <w:basedOn w:val="a3"/>
    <w:rsid w:val="00AD55F4"/>
    <w:pPr>
      <w:spacing w:before="100" w:beforeAutospacing="1" w:after="100" w:afterAutospacing="1"/>
    </w:pPr>
  </w:style>
  <w:style w:type="paragraph" w:customStyle="1" w:styleId="geo-multi-punct">
    <w:name w:val="geo-multi-punct"/>
    <w:basedOn w:val="a3"/>
    <w:rsid w:val="00AD55F4"/>
    <w:pPr>
      <w:spacing w:before="100" w:beforeAutospacing="1" w:after="100" w:afterAutospacing="1"/>
    </w:pPr>
    <w:rPr>
      <w:vanish/>
    </w:rPr>
  </w:style>
  <w:style w:type="paragraph" w:customStyle="1" w:styleId="infoboxv2">
    <w:name w:val="infobox_v2"/>
    <w:basedOn w:val="a3"/>
    <w:rsid w:val="00AD55F4"/>
    <w:pPr>
      <w:pBdr>
        <w:top w:val="single" w:sz="6" w:space="1" w:color="AAAAAA"/>
        <w:left w:val="single" w:sz="6" w:space="1" w:color="AAAAAA"/>
        <w:bottom w:val="single" w:sz="6" w:space="1" w:color="AAAAAA"/>
        <w:right w:val="single" w:sz="6" w:space="1" w:color="AAAAAA"/>
      </w:pBdr>
      <w:shd w:val="clear" w:color="auto" w:fill="F9F9F9"/>
      <w:spacing w:after="120" w:line="264" w:lineRule="atLeast"/>
      <w:ind w:left="240"/>
    </w:pPr>
    <w:rPr>
      <w:color w:val="000000"/>
      <w:sz w:val="22"/>
      <w:szCs w:val="22"/>
    </w:rPr>
  </w:style>
  <w:style w:type="paragraph" w:customStyle="1" w:styleId="taxoboxv3">
    <w:name w:val="taxobox_v3"/>
    <w:basedOn w:val="a3"/>
    <w:rsid w:val="00AD55F4"/>
    <w:pPr>
      <w:spacing w:before="100" w:beforeAutospacing="1" w:after="100" w:afterAutospacing="1"/>
    </w:pPr>
  </w:style>
  <w:style w:type="paragraph" w:customStyle="1" w:styleId="degrade">
    <w:name w:val="degrade"/>
    <w:basedOn w:val="a3"/>
    <w:rsid w:val="00AD55F4"/>
    <w:pPr>
      <w:spacing w:before="100" w:beforeAutospacing="1" w:after="100" w:afterAutospacing="1"/>
    </w:pPr>
  </w:style>
  <w:style w:type="paragraph" w:customStyle="1" w:styleId="degraderev">
    <w:name w:val="degrade_rev"/>
    <w:basedOn w:val="a3"/>
    <w:rsid w:val="00AD55F4"/>
    <w:pPr>
      <w:spacing w:before="100" w:beforeAutospacing="1" w:after="100" w:afterAutospacing="1"/>
    </w:pPr>
  </w:style>
  <w:style w:type="paragraph" w:customStyle="1" w:styleId="ombre">
    <w:name w:val="ombre"/>
    <w:basedOn w:val="a3"/>
    <w:rsid w:val="00AD55F4"/>
    <w:pPr>
      <w:spacing w:before="100" w:beforeAutospacing="1" w:after="100" w:afterAutospacing="1"/>
    </w:pPr>
  </w:style>
  <w:style w:type="paragraph" w:customStyle="1" w:styleId="ombrepale">
    <w:name w:val="ombre_pale"/>
    <w:basedOn w:val="a3"/>
    <w:rsid w:val="00AD55F4"/>
    <w:pPr>
      <w:spacing w:before="100" w:beforeAutospacing="1" w:after="100" w:afterAutospacing="1"/>
    </w:pPr>
  </w:style>
  <w:style w:type="paragraph" w:customStyle="1" w:styleId="ombrebl">
    <w:name w:val="ombre_bl"/>
    <w:basedOn w:val="a3"/>
    <w:rsid w:val="00AD55F4"/>
    <w:pPr>
      <w:spacing w:before="100" w:beforeAutospacing="1" w:after="100" w:afterAutospacing="1"/>
    </w:pPr>
  </w:style>
  <w:style w:type="paragraph" w:customStyle="1" w:styleId="ombreblpale">
    <w:name w:val="ombre_blpale"/>
    <w:basedOn w:val="a3"/>
    <w:rsid w:val="00AD55F4"/>
    <w:pPr>
      <w:spacing w:before="100" w:beforeAutospacing="1" w:after="100" w:afterAutospacing="1"/>
    </w:pPr>
  </w:style>
  <w:style w:type="paragraph" w:customStyle="1" w:styleId="ombrerg">
    <w:name w:val="ombre_rg"/>
    <w:basedOn w:val="a3"/>
    <w:rsid w:val="00AD55F4"/>
    <w:pPr>
      <w:spacing w:before="100" w:beforeAutospacing="1" w:after="100" w:afterAutospacing="1"/>
    </w:pPr>
  </w:style>
  <w:style w:type="paragraph" w:customStyle="1" w:styleId="ombrergpale">
    <w:name w:val="ombre_rgpale"/>
    <w:basedOn w:val="a3"/>
    <w:rsid w:val="00AD55F4"/>
    <w:pPr>
      <w:spacing w:before="100" w:beforeAutospacing="1" w:after="100" w:afterAutospacing="1"/>
    </w:pPr>
  </w:style>
  <w:style w:type="paragraph" w:customStyle="1" w:styleId="hidden">
    <w:name w:val="hidden"/>
    <w:basedOn w:val="a3"/>
    <w:rsid w:val="00AD55F4"/>
    <w:pPr>
      <w:spacing w:before="100" w:beforeAutospacing="1" w:after="100" w:afterAutospacing="1"/>
    </w:pPr>
  </w:style>
  <w:style w:type="paragraph" w:customStyle="1" w:styleId="cinema-bandeau">
    <w:name w:val="cinema-bandeau"/>
    <w:basedOn w:val="a3"/>
    <w:rsid w:val="00AD55F4"/>
    <w:pPr>
      <w:spacing w:before="100" w:beforeAutospacing="1" w:after="100" w:afterAutospacing="1"/>
    </w:pPr>
  </w:style>
  <w:style w:type="paragraph" w:customStyle="1" w:styleId="mw-textarea-protected">
    <w:name w:val="mw-textarea-protected"/>
    <w:basedOn w:val="a3"/>
    <w:rsid w:val="00AD55F4"/>
    <w:pPr>
      <w:pBdr>
        <w:top w:val="single" w:sz="12" w:space="0" w:color="FF0000"/>
        <w:left w:val="single" w:sz="12" w:space="0" w:color="FF0000"/>
        <w:bottom w:val="single" w:sz="12" w:space="0" w:color="FF0000"/>
        <w:right w:val="single" w:sz="12" w:space="0" w:color="FF0000"/>
      </w:pBdr>
      <w:spacing w:before="100" w:beforeAutospacing="1" w:after="100" w:afterAutospacing="1"/>
    </w:pPr>
    <w:rPr>
      <w:color w:val="000080"/>
    </w:rPr>
  </w:style>
  <w:style w:type="paragraph" w:customStyle="1" w:styleId="wikimagpictofond">
    <w:name w:val="wikimag_picto_fond"/>
    <w:basedOn w:val="a3"/>
    <w:rsid w:val="00AD55F4"/>
    <w:pPr>
      <w:spacing w:before="100" w:beforeAutospacing="1" w:after="100" w:afterAutospacing="1"/>
    </w:pPr>
  </w:style>
  <w:style w:type="paragraph" w:customStyle="1" w:styleId="wikimagtitre">
    <w:name w:val="wikimag_titre"/>
    <w:basedOn w:val="a3"/>
    <w:rsid w:val="00AD55F4"/>
    <w:pPr>
      <w:spacing w:before="100" w:beforeAutospacing="1" w:after="100" w:afterAutospacing="1"/>
    </w:pPr>
  </w:style>
  <w:style w:type="paragraph" w:customStyle="1" w:styleId="ui-button-large">
    <w:name w:val="ui-button-large"/>
    <w:basedOn w:val="a3"/>
    <w:rsid w:val="00AD55F4"/>
    <w:pPr>
      <w:spacing w:before="100" w:beforeAutospacing="1" w:after="100" w:afterAutospacing="1"/>
    </w:pPr>
  </w:style>
  <w:style w:type="paragraph" w:customStyle="1" w:styleId="fr-collapsible-content">
    <w:name w:val="fr-collapsible-content"/>
    <w:basedOn w:val="a3"/>
    <w:rsid w:val="00AD55F4"/>
    <w:pPr>
      <w:spacing w:before="100" w:beforeAutospacing="1" w:after="100" w:afterAutospacing="1"/>
    </w:pPr>
  </w:style>
  <w:style w:type="paragraph" w:customStyle="1" w:styleId="navboxnewtitle">
    <w:name w:val="navboxnew_title"/>
    <w:basedOn w:val="a3"/>
    <w:rsid w:val="00AD55F4"/>
    <w:pPr>
      <w:spacing w:before="100" w:beforeAutospacing="1" w:after="100" w:afterAutospacing="1"/>
    </w:pPr>
  </w:style>
  <w:style w:type="paragraph" w:customStyle="1" w:styleId="navboxnewtitlesub">
    <w:name w:val="navboxnew_titlesub"/>
    <w:basedOn w:val="a3"/>
    <w:rsid w:val="00AD55F4"/>
    <w:pPr>
      <w:spacing w:before="100" w:beforeAutospacing="1" w:after="100" w:afterAutospacing="1"/>
    </w:pPr>
  </w:style>
  <w:style w:type="paragraph" w:customStyle="1" w:styleId="navboxnewcell">
    <w:name w:val="navboxnew_cell"/>
    <w:basedOn w:val="a3"/>
    <w:rsid w:val="00AD55F4"/>
    <w:pPr>
      <w:spacing w:before="100" w:beforeAutospacing="1" w:after="100" w:afterAutospacing="1"/>
    </w:pPr>
  </w:style>
  <w:style w:type="paragraph" w:customStyle="1" w:styleId="navboxnewth">
    <w:name w:val="navboxnew_th"/>
    <w:basedOn w:val="a3"/>
    <w:rsid w:val="00AD55F4"/>
    <w:pPr>
      <w:spacing w:before="100" w:beforeAutospacing="1" w:after="100" w:afterAutospacing="1"/>
    </w:pPr>
  </w:style>
  <w:style w:type="paragraph" w:customStyle="1" w:styleId="impair">
    <w:name w:val="impair"/>
    <w:basedOn w:val="a3"/>
    <w:rsid w:val="00AD55F4"/>
    <w:pPr>
      <w:spacing w:before="100" w:beforeAutospacing="1" w:after="100" w:afterAutospacing="1"/>
    </w:pPr>
  </w:style>
  <w:style w:type="paragraph" w:customStyle="1" w:styleId="pair">
    <w:name w:val="pair"/>
    <w:basedOn w:val="a3"/>
    <w:rsid w:val="00AD55F4"/>
    <w:pPr>
      <w:spacing w:before="100" w:beforeAutospacing="1" w:after="100" w:afterAutospacing="1"/>
    </w:pPr>
  </w:style>
  <w:style w:type="paragraph" w:customStyle="1" w:styleId="navboxnewbanner">
    <w:name w:val="navboxnew_banner"/>
    <w:basedOn w:val="a3"/>
    <w:rsid w:val="00AD55F4"/>
    <w:pPr>
      <w:spacing w:before="100" w:beforeAutospacing="1" w:after="100" w:afterAutospacing="1"/>
    </w:pPr>
  </w:style>
  <w:style w:type="paragraph" w:customStyle="1" w:styleId="navboxnewimage">
    <w:name w:val="navboxnew_image"/>
    <w:basedOn w:val="a3"/>
    <w:rsid w:val="00AD55F4"/>
    <w:pPr>
      <w:spacing w:before="100" w:beforeAutospacing="1" w:after="100" w:afterAutospacing="1"/>
    </w:pPr>
  </w:style>
  <w:style w:type="paragraph" w:customStyle="1" w:styleId="navboxnewrow">
    <w:name w:val="navboxnew_row"/>
    <w:basedOn w:val="a3"/>
    <w:rsid w:val="00AD55F4"/>
    <w:pPr>
      <w:spacing w:before="100" w:beforeAutospacing="1" w:after="100" w:afterAutospacing="1"/>
    </w:pPr>
  </w:style>
  <w:style w:type="paragraph" w:customStyle="1" w:styleId="navboxnewie">
    <w:name w:val="navboxnew_ie"/>
    <w:basedOn w:val="a3"/>
    <w:rsid w:val="00AD55F4"/>
    <w:pPr>
      <w:spacing w:before="100" w:beforeAutospacing="1" w:after="100" w:afterAutospacing="1"/>
    </w:pPr>
  </w:style>
  <w:style w:type="paragraph" w:customStyle="1" w:styleId="navboxnewinline">
    <w:name w:val="navboxnew_inline"/>
    <w:basedOn w:val="a3"/>
    <w:rsid w:val="00AD55F4"/>
    <w:pPr>
      <w:spacing w:before="100" w:beforeAutospacing="1" w:after="100" w:afterAutospacing="1"/>
    </w:pPr>
  </w:style>
  <w:style w:type="paragraph" w:customStyle="1" w:styleId="ui-button-text">
    <w:name w:val="ui-button-text"/>
    <w:basedOn w:val="a3"/>
    <w:rsid w:val="00AD55F4"/>
    <w:pPr>
      <w:spacing w:before="100" w:beforeAutospacing="1" w:after="100" w:afterAutospacing="1"/>
    </w:pPr>
  </w:style>
  <w:style w:type="paragraph" w:customStyle="1" w:styleId="ui-dialog-titlebar">
    <w:name w:val="ui-dialog-titlebar"/>
    <w:basedOn w:val="a3"/>
    <w:rsid w:val="00AD55F4"/>
    <w:pPr>
      <w:spacing w:before="100" w:beforeAutospacing="1" w:after="100" w:afterAutospacing="1"/>
    </w:pPr>
  </w:style>
  <w:style w:type="paragraph" w:customStyle="1" w:styleId="ui-dialog-title">
    <w:name w:val="ui-dialog-title"/>
    <w:basedOn w:val="a3"/>
    <w:rsid w:val="00AD55F4"/>
    <w:pPr>
      <w:spacing w:before="100" w:beforeAutospacing="1" w:after="100" w:afterAutospacing="1"/>
    </w:pPr>
  </w:style>
  <w:style w:type="paragraph" w:customStyle="1" w:styleId="ui-dialog-titlebar-close">
    <w:name w:val="ui-dialog-titlebar-close"/>
    <w:basedOn w:val="a3"/>
    <w:rsid w:val="00AD55F4"/>
    <w:pPr>
      <w:spacing w:before="100" w:beforeAutospacing="1" w:after="100" w:afterAutospacing="1"/>
    </w:pPr>
  </w:style>
  <w:style w:type="paragraph" w:customStyle="1" w:styleId="ui-dialog-content">
    <w:name w:val="ui-dialog-content"/>
    <w:basedOn w:val="a3"/>
    <w:rsid w:val="00AD55F4"/>
    <w:pPr>
      <w:spacing w:before="100" w:beforeAutospacing="1" w:after="100" w:afterAutospacing="1"/>
    </w:pPr>
  </w:style>
  <w:style w:type="paragraph" w:customStyle="1" w:styleId="ui-dialog-buttonpane">
    <w:name w:val="ui-dialog-buttonpane"/>
    <w:basedOn w:val="a3"/>
    <w:rsid w:val="00AD55F4"/>
    <w:pPr>
      <w:spacing w:before="100" w:beforeAutospacing="1" w:after="100" w:afterAutospacing="1"/>
    </w:pPr>
  </w:style>
  <w:style w:type="paragraph" w:customStyle="1" w:styleId="fr-collapsible-toggle-keyboard">
    <w:name w:val="fr-collapsible-toggle-keyboard"/>
    <w:basedOn w:val="a3"/>
    <w:rsid w:val="00AD55F4"/>
    <w:pPr>
      <w:spacing w:before="100" w:beforeAutospacing="1" w:after="100" w:afterAutospacing="1"/>
    </w:pPr>
  </w:style>
  <w:style w:type="paragraph" w:customStyle="1" w:styleId="navboxnewlast">
    <w:name w:val="navboxnew_last"/>
    <w:basedOn w:val="a3"/>
    <w:rsid w:val="00AD55F4"/>
    <w:pPr>
      <w:spacing w:before="100" w:beforeAutospacing="1" w:after="100" w:afterAutospacing="1"/>
    </w:pPr>
  </w:style>
  <w:style w:type="paragraph" w:customStyle="1" w:styleId="special-label">
    <w:name w:val="special-label"/>
    <w:basedOn w:val="a3"/>
    <w:rsid w:val="00AD55F4"/>
    <w:pPr>
      <w:spacing w:before="100" w:beforeAutospacing="1" w:after="100" w:afterAutospacing="1"/>
    </w:pPr>
  </w:style>
  <w:style w:type="paragraph" w:customStyle="1" w:styleId="special-query">
    <w:name w:val="special-query"/>
    <w:basedOn w:val="a3"/>
    <w:rsid w:val="00AD55F4"/>
    <w:pPr>
      <w:spacing w:before="100" w:beforeAutospacing="1" w:after="100" w:afterAutospacing="1"/>
    </w:pPr>
  </w:style>
  <w:style w:type="paragraph" w:customStyle="1" w:styleId="special-hover">
    <w:name w:val="special-hover"/>
    <w:basedOn w:val="a3"/>
    <w:rsid w:val="00AD55F4"/>
    <w:pPr>
      <w:spacing w:before="100" w:beforeAutospacing="1" w:after="100" w:afterAutospacing="1"/>
    </w:pPr>
  </w:style>
  <w:style w:type="paragraph" w:customStyle="1" w:styleId="mw-specialpage-summary">
    <w:name w:val="mw-specialpage-summary"/>
    <w:basedOn w:val="a3"/>
    <w:rsid w:val="00AD55F4"/>
    <w:pPr>
      <w:spacing w:before="100" w:beforeAutospacing="1" w:after="100" w:afterAutospacing="1"/>
    </w:pPr>
  </w:style>
  <w:style w:type="paragraph" w:customStyle="1" w:styleId="legendlike">
    <w:name w:val="legendlike"/>
    <w:basedOn w:val="a3"/>
    <w:rsid w:val="00AD55F4"/>
    <w:pPr>
      <w:spacing w:before="100" w:beforeAutospacing="1" w:after="100" w:afterAutospacing="1"/>
    </w:pPr>
  </w:style>
  <w:style w:type="paragraph" w:customStyle="1" w:styleId="legendtextlike">
    <w:name w:val="legendtextlike"/>
    <w:basedOn w:val="a3"/>
    <w:rsid w:val="00AD55F4"/>
    <w:pPr>
      <w:spacing w:before="100" w:beforeAutospacing="1" w:after="100" w:afterAutospacing="1"/>
    </w:pPr>
  </w:style>
  <w:style w:type="paragraph" w:customStyle="1" w:styleId="scrollbar">
    <w:name w:val="scrollbar"/>
    <w:basedOn w:val="a3"/>
    <w:rsid w:val="00AD55F4"/>
    <w:pPr>
      <w:spacing w:before="100" w:beforeAutospacing="1" w:after="100" w:afterAutospacing="1"/>
    </w:pPr>
  </w:style>
  <w:style w:type="paragraph" w:customStyle="1" w:styleId="scrollbarcontainer">
    <w:name w:val="scrollbarcontainer"/>
    <w:basedOn w:val="a3"/>
    <w:rsid w:val="00AD55F4"/>
    <w:pPr>
      <w:spacing w:before="100" w:beforeAutospacing="1" w:after="100" w:afterAutospacing="1"/>
    </w:pPr>
  </w:style>
  <w:style w:type="paragraph" w:customStyle="1" w:styleId="magnify">
    <w:name w:val="magnify"/>
    <w:basedOn w:val="a3"/>
    <w:rsid w:val="00AD55F4"/>
    <w:pPr>
      <w:spacing w:before="100" w:beforeAutospacing="1" w:after="100" w:afterAutospacing="1"/>
    </w:pPr>
  </w:style>
  <w:style w:type="paragraph" w:customStyle="1" w:styleId="infoboximage">
    <w:name w:val="infoboximage"/>
    <w:basedOn w:val="a3"/>
    <w:rsid w:val="00AD55F4"/>
    <w:pPr>
      <w:spacing w:before="100" w:beforeAutospacing="1" w:after="100" w:afterAutospacing="1"/>
    </w:pPr>
  </w:style>
  <w:style w:type="paragraph" w:customStyle="1" w:styleId="infoboxsoustitre">
    <w:name w:val="infoboxsoustitre"/>
    <w:basedOn w:val="a3"/>
    <w:rsid w:val="00AD55F4"/>
    <w:pPr>
      <w:spacing w:before="100" w:beforeAutospacing="1" w:after="100" w:afterAutospacing="1"/>
    </w:pPr>
  </w:style>
  <w:style w:type="paragraph" w:customStyle="1" w:styleId="latitude">
    <w:name w:val="latitude"/>
    <w:basedOn w:val="a3"/>
    <w:rsid w:val="00AD55F4"/>
    <w:pPr>
      <w:spacing w:before="100" w:beforeAutospacing="1" w:after="100" w:afterAutospacing="1"/>
    </w:pPr>
  </w:style>
  <w:style w:type="paragraph" w:customStyle="1" w:styleId="entete">
    <w:name w:val="entete"/>
    <w:basedOn w:val="a3"/>
    <w:rsid w:val="00AD55F4"/>
    <w:pPr>
      <w:spacing w:before="100" w:beforeAutospacing="1" w:after="100" w:afterAutospacing="1"/>
    </w:pPr>
  </w:style>
  <w:style w:type="paragraph" w:customStyle="1" w:styleId="media">
    <w:name w:val="media"/>
    <w:basedOn w:val="a3"/>
    <w:rsid w:val="00AD55F4"/>
    <w:pPr>
      <w:spacing w:before="100" w:beforeAutospacing="1" w:after="100" w:afterAutospacing="1"/>
    </w:pPr>
  </w:style>
  <w:style w:type="paragraph" w:customStyle="1" w:styleId="thumbimage">
    <w:name w:val="thumbimage"/>
    <w:basedOn w:val="a3"/>
    <w:rsid w:val="00AD55F4"/>
    <w:pPr>
      <w:spacing w:before="100" w:beforeAutospacing="1" w:after="100" w:afterAutospacing="1"/>
    </w:pPr>
  </w:style>
  <w:style w:type="paragraph" w:customStyle="1" w:styleId="thumbinner">
    <w:name w:val="thumbinner"/>
    <w:basedOn w:val="a3"/>
    <w:rsid w:val="00AD55F4"/>
    <w:pPr>
      <w:spacing w:before="100" w:beforeAutospacing="1" w:after="100" w:afterAutospacing="1"/>
    </w:pPr>
  </w:style>
  <w:style w:type="paragraph" w:customStyle="1" w:styleId="thumb">
    <w:name w:val="thumb"/>
    <w:basedOn w:val="a3"/>
    <w:rsid w:val="00AD55F4"/>
    <w:pPr>
      <w:spacing w:before="100" w:beforeAutospacing="1" w:after="100" w:afterAutospacing="1"/>
    </w:pPr>
  </w:style>
  <w:style w:type="paragraph" w:customStyle="1" w:styleId="thumbcaption">
    <w:name w:val="thumbcaption"/>
    <w:basedOn w:val="a3"/>
    <w:rsid w:val="00AD55F4"/>
    <w:pPr>
      <w:spacing w:before="100" w:beforeAutospacing="1" w:after="100" w:afterAutospacing="1"/>
    </w:pPr>
  </w:style>
  <w:style w:type="paragraph" w:customStyle="1" w:styleId="legend">
    <w:name w:val="legend"/>
    <w:basedOn w:val="a3"/>
    <w:rsid w:val="00AD55F4"/>
    <w:pPr>
      <w:spacing w:before="100" w:beforeAutospacing="1" w:after="100" w:afterAutospacing="1"/>
    </w:pPr>
  </w:style>
  <w:style w:type="paragraph" w:customStyle="1" w:styleId="image2">
    <w:name w:val="image2"/>
    <w:basedOn w:val="a3"/>
    <w:rsid w:val="00AD55F4"/>
    <w:pPr>
      <w:spacing w:before="100" w:beforeAutospacing="1" w:after="100" w:afterAutospacing="1"/>
    </w:pPr>
  </w:style>
  <w:style w:type="paragraph" w:customStyle="1" w:styleId="hr">
    <w:name w:val="hr"/>
    <w:basedOn w:val="a3"/>
    <w:rsid w:val="00AD55F4"/>
    <w:pPr>
      <w:spacing w:before="100" w:beforeAutospacing="1" w:after="100" w:afterAutospacing="1"/>
    </w:pPr>
  </w:style>
  <w:style w:type="paragraph" w:customStyle="1" w:styleId="navbar">
    <w:name w:val="navbar"/>
    <w:basedOn w:val="a3"/>
    <w:rsid w:val="00AD55F4"/>
    <w:pPr>
      <w:spacing w:before="100" w:beforeAutospacing="1" w:after="100" w:afterAutospacing="1"/>
    </w:pPr>
  </w:style>
  <w:style w:type="paragraph" w:customStyle="1" w:styleId="prevbloc">
    <w:name w:val="prev_bloc"/>
    <w:basedOn w:val="a3"/>
    <w:rsid w:val="00AD55F4"/>
    <w:pPr>
      <w:spacing w:before="100" w:beforeAutospacing="1" w:after="100" w:afterAutospacing="1"/>
    </w:pPr>
  </w:style>
  <w:style w:type="paragraph" w:customStyle="1" w:styleId="nextbloc">
    <w:name w:val="next_bloc"/>
    <w:basedOn w:val="a3"/>
    <w:rsid w:val="00AD55F4"/>
    <w:pPr>
      <w:spacing w:before="100" w:beforeAutospacing="1" w:after="100" w:afterAutospacing="1"/>
    </w:pPr>
  </w:style>
  <w:style w:type="paragraph" w:customStyle="1" w:styleId="imgtoogle">
    <w:name w:val="img_toogle"/>
    <w:basedOn w:val="a3"/>
    <w:rsid w:val="00AD55F4"/>
    <w:pPr>
      <w:spacing w:before="100" w:beforeAutospacing="1" w:after="100" w:afterAutospacing="1"/>
    </w:pPr>
  </w:style>
  <w:style w:type="paragraph" w:customStyle="1" w:styleId="atoogle">
    <w:name w:val="a_toogle"/>
    <w:basedOn w:val="a3"/>
    <w:rsid w:val="00AD55F4"/>
    <w:pPr>
      <w:spacing w:before="100" w:beforeAutospacing="1" w:after="100" w:afterAutospacing="1"/>
    </w:pPr>
  </w:style>
  <w:style w:type="paragraph" w:customStyle="1" w:styleId="geopoint">
    <w:name w:val="geopoint"/>
    <w:basedOn w:val="a3"/>
    <w:rsid w:val="00AD55F4"/>
    <w:pPr>
      <w:spacing w:before="100" w:beforeAutospacing="1" w:after="100" w:afterAutospacing="1"/>
    </w:pPr>
  </w:style>
  <w:style w:type="paragraph" w:customStyle="1" w:styleId="titre">
    <w:name w:val="titre"/>
    <w:basedOn w:val="a3"/>
    <w:rsid w:val="00AD55F4"/>
    <w:pPr>
      <w:spacing w:before="100" w:beforeAutospacing="1" w:after="100" w:afterAutospacing="1"/>
    </w:pPr>
  </w:style>
  <w:style w:type="paragraph" w:customStyle="1" w:styleId="ui-icon-closethick">
    <w:name w:val="ui-icon-closethick"/>
    <w:basedOn w:val="a3"/>
    <w:rsid w:val="00AD55F4"/>
    <w:pPr>
      <w:spacing w:before="100" w:beforeAutospacing="1" w:after="100" w:afterAutospacing="1"/>
    </w:pPr>
  </w:style>
  <w:style w:type="paragraph" w:customStyle="1" w:styleId="taxoboxclassification">
    <w:name w:val="taxobox_classification"/>
    <w:basedOn w:val="a3"/>
    <w:rsid w:val="00AD55F4"/>
    <w:pPr>
      <w:spacing w:before="100" w:beforeAutospacing="1" w:after="100" w:afterAutospacing="1"/>
    </w:pPr>
  </w:style>
  <w:style w:type="paragraph" w:customStyle="1" w:styleId="rnormal">
    <w:name w:val="rnormal"/>
    <w:basedOn w:val="a3"/>
    <w:rsid w:val="00AD55F4"/>
    <w:pPr>
      <w:spacing w:before="100" w:beforeAutospacing="1" w:after="100" w:afterAutospacing="1"/>
    </w:pPr>
  </w:style>
  <w:style w:type="paragraph" w:customStyle="1" w:styleId="alert-text">
    <w:name w:val="alert-text"/>
    <w:basedOn w:val="a3"/>
    <w:rsid w:val="00AD55F4"/>
    <w:pPr>
      <w:spacing w:before="100" w:beforeAutospacing="1" w:after="100" w:afterAutospacing="1"/>
    </w:pPr>
    <w:rPr>
      <w:color w:val="000000"/>
    </w:rPr>
  </w:style>
  <w:style w:type="paragraph" w:customStyle="1" w:styleId="regardsactu">
    <w:name w:val="regards_actu"/>
    <w:basedOn w:val="a3"/>
    <w:rsid w:val="00AD55F4"/>
    <w:pPr>
      <w:spacing w:before="100" w:beforeAutospacing="1" w:after="100" w:afterAutospacing="1"/>
    </w:pPr>
  </w:style>
  <w:style w:type="paragraph" w:customStyle="1" w:styleId="mw-geshi">
    <w:name w:val="mw-geshi"/>
    <w:basedOn w:val="a3"/>
    <w:rsid w:val="00AD55F4"/>
    <w:pPr>
      <w:spacing w:before="100" w:beforeAutospacing="1" w:after="100" w:afterAutospacing="1"/>
    </w:pPr>
    <w:rPr>
      <w:rFonts w:ascii="Courier New" w:hAnsi="Courier New" w:cs="Courier New"/>
    </w:rPr>
  </w:style>
  <w:style w:type="paragraph" w:customStyle="1" w:styleId="fr-collapsible-content1">
    <w:name w:val="fr-collapsible-content1"/>
    <w:basedOn w:val="a3"/>
    <w:rsid w:val="00AD55F4"/>
    <w:pPr>
      <w:spacing w:before="100" w:beforeAutospacing="1" w:after="100" w:afterAutospacing="1"/>
    </w:pPr>
    <w:rPr>
      <w:sz w:val="22"/>
      <w:szCs w:val="22"/>
    </w:rPr>
  </w:style>
  <w:style w:type="paragraph" w:customStyle="1" w:styleId="fr-collapsible-toggle1">
    <w:name w:val="fr-collapsible-toggle1"/>
    <w:basedOn w:val="a3"/>
    <w:rsid w:val="00AD55F4"/>
    <w:pPr>
      <w:spacing w:before="100" w:beforeAutospacing="1" w:after="100" w:afterAutospacing="1"/>
    </w:pPr>
    <w:rPr>
      <w:sz w:val="22"/>
      <w:szCs w:val="22"/>
    </w:rPr>
  </w:style>
  <w:style w:type="paragraph" w:customStyle="1" w:styleId="fr-collapsible-toggle2">
    <w:name w:val="fr-collapsible-toggle2"/>
    <w:basedOn w:val="a3"/>
    <w:rsid w:val="00AD55F4"/>
    <w:pPr>
      <w:spacing w:before="100" w:beforeAutospacing="1" w:after="100" w:afterAutospacing="1"/>
    </w:pPr>
    <w:rPr>
      <w:sz w:val="22"/>
      <w:szCs w:val="22"/>
    </w:rPr>
  </w:style>
  <w:style w:type="paragraph" w:customStyle="1" w:styleId="fr-collapsible-toggle3">
    <w:name w:val="fr-collapsible-toggle3"/>
    <w:basedOn w:val="a3"/>
    <w:rsid w:val="00AD55F4"/>
    <w:pPr>
      <w:spacing w:before="100" w:beforeAutospacing="1" w:after="100" w:afterAutospacing="1"/>
    </w:pPr>
    <w:rPr>
      <w:sz w:val="22"/>
      <w:szCs w:val="22"/>
    </w:rPr>
  </w:style>
  <w:style w:type="paragraph" w:customStyle="1" w:styleId="navboxnewtitle1">
    <w:name w:val="navboxnew_title1"/>
    <w:basedOn w:val="a3"/>
    <w:rsid w:val="00AD55F4"/>
    <w:pPr>
      <w:shd w:val="clear" w:color="auto" w:fill="CCCCFF"/>
      <w:spacing w:after="30"/>
      <w:jc w:val="center"/>
    </w:pPr>
    <w:rPr>
      <w:b/>
      <w:bCs/>
    </w:rPr>
  </w:style>
  <w:style w:type="paragraph" w:customStyle="1" w:styleId="navboxnewtitlesub1">
    <w:name w:val="navboxnew_titlesub1"/>
    <w:basedOn w:val="a3"/>
    <w:rsid w:val="00AD55F4"/>
    <w:pPr>
      <w:spacing w:before="100" w:beforeAutospacing="1" w:after="100" w:afterAutospacing="1"/>
    </w:pPr>
    <w:rPr>
      <w:sz w:val="19"/>
      <w:szCs w:val="19"/>
    </w:rPr>
  </w:style>
  <w:style w:type="paragraph" w:customStyle="1" w:styleId="fr-collapsible-content2">
    <w:name w:val="fr-collapsible-content2"/>
    <w:basedOn w:val="a3"/>
    <w:rsid w:val="00AD55F4"/>
    <w:pPr>
      <w:spacing w:before="100" w:beforeAutospacing="1" w:after="100" w:afterAutospacing="1"/>
    </w:pPr>
    <w:rPr>
      <w:sz w:val="22"/>
      <w:szCs w:val="22"/>
    </w:rPr>
  </w:style>
  <w:style w:type="paragraph" w:customStyle="1" w:styleId="navboxnewcell1">
    <w:name w:val="navboxnew_cell1"/>
    <w:basedOn w:val="a3"/>
    <w:rsid w:val="00AD55F4"/>
    <w:pPr>
      <w:spacing w:before="100" w:beforeAutospacing="1" w:after="100" w:afterAutospacing="1"/>
      <w:jc w:val="center"/>
    </w:pPr>
  </w:style>
  <w:style w:type="paragraph" w:customStyle="1" w:styleId="navboxnewth1">
    <w:name w:val="navboxnew_th1"/>
    <w:basedOn w:val="a3"/>
    <w:rsid w:val="00AD55F4"/>
    <w:pPr>
      <w:pBdr>
        <w:right w:val="single" w:sz="12" w:space="9" w:color="F9F9F9"/>
      </w:pBdr>
      <w:shd w:val="clear" w:color="auto" w:fill="DDDDFF"/>
      <w:spacing w:before="100" w:beforeAutospacing="1" w:after="100" w:afterAutospacing="1"/>
    </w:pPr>
    <w:rPr>
      <w:b/>
      <w:bCs/>
    </w:rPr>
  </w:style>
  <w:style w:type="paragraph" w:customStyle="1" w:styleId="navboxnewlast1">
    <w:name w:val="navboxnew_last1"/>
    <w:basedOn w:val="a3"/>
    <w:rsid w:val="00AD55F4"/>
    <w:pPr>
      <w:spacing w:before="100" w:beforeAutospacing="1" w:after="100" w:afterAutospacing="1"/>
    </w:pPr>
  </w:style>
  <w:style w:type="paragraph" w:customStyle="1" w:styleId="impair1">
    <w:name w:val="impair1"/>
    <w:basedOn w:val="a3"/>
    <w:rsid w:val="00AD55F4"/>
    <w:pPr>
      <w:shd w:val="clear" w:color="auto" w:fill="EEEEFF"/>
      <w:spacing w:before="100" w:beforeAutospacing="1" w:after="100" w:afterAutospacing="1"/>
    </w:pPr>
  </w:style>
  <w:style w:type="paragraph" w:customStyle="1" w:styleId="pair1">
    <w:name w:val="pair1"/>
    <w:basedOn w:val="a3"/>
    <w:rsid w:val="00AD55F4"/>
    <w:pPr>
      <w:shd w:val="clear" w:color="auto" w:fill="F9F9F9"/>
      <w:spacing w:before="100" w:beforeAutospacing="1" w:after="100" w:afterAutospacing="1"/>
    </w:pPr>
  </w:style>
  <w:style w:type="paragraph" w:customStyle="1" w:styleId="navboxnewbanner1">
    <w:name w:val="navboxnew_banner1"/>
    <w:basedOn w:val="a3"/>
    <w:rsid w:val="00AD55F4"/>
    <w:pPr>
      <w:shd w:val="clear" w:color="auto" w:fill="DDDDFF"/>
      <w:spacing w:after="30"/>
      <w:jc w:val="center"/>
    </w:pPr>
  </w:style>
  <w:style w:type="paragraph" w:customStyle="1" w:styleId="navboxnewimage1">
    <w:name w:val="navboxnew_image1"/>
    <w:basedOn w:val="a3"/>
    <w:rsid w:val="00AD55F4"/>
    <w:pPr>
      <w:spacing w:before="100" w:beforeAutospacing="1" w:after="100" w:afterAutospacing="1"/>
    </w:pPr>
  </w:style>
  <w:style w:type="paragraph" w:customStyle="1" w:styleId="navboxnewcell2">
    <w:name w:val="navboxnew_cell2"/>
    <w:basedOn w:val="a3"/>
    <w:rsid w:val="00AD55F4"/>
    <w:pPr>
      <w:spacing w:before="100" w:beforeAutospacing="1" w:after="100" w:afterAutospacing="1"/>
      <w:jc w:val="center"/>
    </w:pPr>
  </w:style>
  <w:style w:type="paragraph" w:customStyle="1" w:styleId="navboxnewie1">
    <w:name w:val="navboxnew_ie1"/>
    <w:basedOn w:val="a3"/>
    <w:rsid w:val="00AD55F4"/>
    <w:pPr>
      <w:spacing w:before="100" w:beforeAutospacing="1" w:after="100" w:afterAutospacing="1"/>
    </w:pPr>
  </w:style>
  <w:style w:type="paragraph" w:customStyle="1" w:styleId="navboxnewtitle2">
    <w:name w:val="navboxnew_title2"/>
    <w:basedOn w:val="a3"/>
    <w:rsid w:val="00AD55F4"/>
    <w:pPr>
      <w:shd w:val="clear" w:color="auto" w:fill="99CC99"/>
      <w:spacing w:before="100" w:beforeAutospacing="1" w:after="100" w:afterAutospacing="1"/>
    </w:pPr>
  </w:style>
  <w:style w:type="paragraph" w:customStyle="1" w:styleId="navboxnewbanner2">
    <w:name w:val="navboxnew_banner2"/>
    <w:basedOn w:val="a3"/>
    <w:rsid w:val="00AD55F4"/>
    <w:pPr>
      <w:shd w:val="clear" w:color="auto" w:fill="99CC99"/>
      <w:spacing w:before="100" w:beforeAutospacing="1" w:after="100" w:afterAutospacing="1"/>
    </w:pPr>
  </w:style>
  <w:style w:type="paragraph" w:customStyle="1" w:styleId="navboxnewth2">
    <w:name w:val="navboxnew_th2"/>
    <w:basedOn w:val="a3"/>
    <w:rsid w:val="00AD55F4"/>
    <w:pPr>
      <w:shd w:val="clear" w:color="auto" w:fill="B3D9B3"/>
      <w:spacing w:before="100" w:beforeAutospacing="1" w:after="100" w:afterAutospacing="1"/>
    </w:pPr>
  </w:style>
  <w:style w:type="paragraph" w:customStyle="1" w:styleId="navboxnewtitle3">
    <w:name w:val="navboxnew_title3"/>
    <w:basedOn w:val="a3"/>
    <w:rsid w:val="00AD55F4"/>
    <w:pPr>
      <w:shd w:val="clear" w:color="auto" w:fill="DFEDFF"/>
      <w:spacing w:before="100" w:beforeAutospacing="1" w:after="100" w:afterAutospacing="1"/>
    </w:pPr>
  </w:style>
  <w:style w:type="paragraph" w:customStyle="1" w:styleId="navboxnewbanner3">
    <w:name w:val="navboxnew_banner3"/>
    <w:basedOn w:val="a3"/>
    <w:rsid w:val="00AD55F4"/>
    <w:pPr>
      <w:shd w:val="clear" w:color="auto" w:fill="DFEDFF"/>
      <w:spacing w:before="100" w:beforeAutospacing="1" w:after="100" w:afterAutospacing="1"/>
    </w:pPr>
  </w:style>
  <w:style w:type="paragraph" w:customStyle="1" w:styleId="navboxnewth3">
    <w:name w:val="navboxnew_th3"/>
    <w:basedOn w:val="a3"/>
    <w:rsid w:val="00AD55F4"/>
    <w:pPr>
      <w:shd w:val="clear" w:color="auto" w:fill="E7F2FF"/>
      <w:spacing w:before="100" w:beforeAutospacing="1" w:after="100" w:afterAutospacing="1"/>
    </w:pPr>
  </w:style>
  <w:style w:type="paragraph" w:customStyle="1" w:styleId="fr-collapsible-toggle4">
    <w:name w:val="fr-collapsible-toggle4"/>
    <w:basedOn w:val="a3"/>
    <w:rsid w:val="00AD55F4"/>
    <w:pPr>
      <w:spacing w:before="100" w:beforeAutospacing="1" w:after="100" w:afterAutospacing="1"/>
    </w:pPr>
    <w:rPr>
      <w:sz w:val="22"/>
      <w:szCs w:val="22"/>
    </w:rPr>
  </w:style>
  <w:style w:type="paragraph" w:customStyle="1" w:styleId="navboxnewtitle4">
    <w:name w:val="navboxnew_title4"/>
    <w:basedOn w:val="a3"/>
    <w:rsid w:val="00AD55F4"/>
    <w:pPr>
      <w:shd w:val="clear" w:color="auto" w:fill="CCCCFF"/>
      <w:spacing w:after="30"/>
      <w:jc w:val="center"/>
    </w:pPr>
    <w:rPr>
      <w:b/>
      <w:bCs/>
    </w:rPr>
  </w:style>
  <w:style w:type="paragraph" w:customStyle="1" w:styleId="navboxnewtitlesub2">
    <w:name w:val="navboxnew_titlesub2"/>
    <w:basedOn w:val="a3"/>
    <w:rsid w:val="00AD55F4"/>
    <w:pPr>
      <w:spacing w:before="100" w:beforeAutospacing="1" w:after="100" w:afterAutospacing="1"/>
    </w:pPr>
    <w:rPr>
      <w:sz w:val="19"/>
      <w:szCs w:val="19"/>
    </w:rPr>
  </w:style>
  <w:style w:type="paragraph" w:customStyle="1" w:styleId="fr-collapsible-content3">
    <w:name w:val="fr-collapsible-content3"/>
    <w:basedOn w:val="a3"/>
    <w:rsid w:val="00AD55F4"/>
    <w:pPr>
      <w:spacing w:before="100" w:beforeAutospacing="1" w:after="100" w:afterAutospacing="1"/>
    </w:pPr>
    <w:rPr>
      <w:sz w:val="22"/>
      <w:szCs w:val="22"/>
    </w:rPr>
  </w:style>
  <w:style w:type="paragraph" w:customStyle="1" w:styleId="navboxnewrow1">
    <w:name w:val="navboxnew_row1"/>
    <w:basedOn w:val="a3"/>
    <w:rsid w:val="00AD55F4"/>
    <w:pPr>
      <w:shd w:val="clear" w:color="auto" w:fill="DDDDFF"/>
      <w:spacing w:before="100" w:beforeAutospacing="1" w:after="100" w:afterAutospacing="1"/>
    </w:pPr>
  </w:style>
  <w:style w:type="paragraph" w:customStyle="1" w:styleId="navboxnewth4">
    <w:name w:val="navboxnew_th4"/>
    <w:basedOn w:val="a3"/>
    <w:rsid w:val="00AD55F4"/>
    <w:pPr>
      <w:pBdr>
        <w:top w:val="single" w:sz="12" w:space="0" w:color="F9F9F9"/>
      </w:pBdr>
      <w:spacing w:before="100" w:beforeAutospacing="1" w:after="100" w:afterAutospacing="1"/>
      <w:jc w:val="center"/>
    </w:pPr>
    <w:rPr>
      <w:b/>
      <w:bCs/>
    </w:rPr>
  </w:style>
  <w:style w:type="paragraph" w:customStyle="1" w:styleId="navboxnewie2">
    <w:name w:val="navboxnew_ie2"/>
    <w:basedOn w:val="a3"/>
    <w:rsid w:val="00AD55F4"/>
    <w:pPr>
      <w:pBdr>
        <w:left w:val="single" w:sz="12" w:space="0" w:color="F9F9F9"/>
      </w:pBdr>
      <w:spacing w:before="100" w:beforeAutospacing="1" w:after="100" w:afterAutospacing="1"/>
    </w:pPr>
  </w:style>
  <w:style w:type="paragraph" w:customStyle="1" w:styleId="navboxnewinline1">
    <w:name w:val="navboxnew_inline1"/>
    <w:basedOn w:val="a3"/>
    <w:rsid w:val="00AD55F4"/>
    <w:pPr>
      <w:shd w:val="clear" w:color="auto" w:fill="F9F9F9"/>
      <w:spacing w:before="100" w:beforeAutospacing="1" w:after="100" w:afterAutospacing="1"/>
    </w:pPr>
  </w:style>
  <w:style w:type="paragraph" w:customStyle="1" w:styleId="navboxnewinline2">
    <w:name w:val="navboxnew_inline2"/>
    <w:basedOn w:val="a3"/>
    <w:rsid w:val="00AD55F4"/>
    <w:pPr>
      <w:shd w:val="clear" w:color="auto" w:fill="EEEEFF"/>
      <w:spacing w:before="100" w:beforeAutospacing="1" w:after="100" w:afterAutospacing="1"/>
    </w:pPr>
  </w:style>
  <w:style w:type="paragraph" w:customStyle="1" w:styleId="navboxnewimage2">
    <w:name w:val="navboxnew_image2"/>
    <w:basedOn w:val="a3"/>
    <w:rsid w:val="00AD55F4"/>
    <w:pPr>
      <w:spacing w:before="100" w:beforeAutospacing="1" w:after="100" w:afterAutospacing="1"/>
    </w:pPr>
    <w:rPr>
      <w:vanish/>
    </w:rPr>
  </w:style>
  <w:style w:type="paragraph" w:customStyle="1" w:styleId="navboxnewbanner4">
    <w:name w:val="navboxnew_banner4"/>
    <w:basedOn w:val="a3"/>
    <w:rsid w:val="00AD55F4"/>
    <w:pPr>
      <w:shd w:val="clear" w:color="auto" w:fill="CCCCFF"/>
      <w:spacing w:before="30"/>
      <w:jc w:val="center"/>
    </w:pPr>
  </w:style>
  <w:style w:type="paragraph" w:customStyle="1" w:styleId="navboxnew1">
    <w:name w:val="navboxnew1"/>
    <w:basedOn w:val="a3"/>
    <w:rsid w:val="00AD55F4"/>
    <w:pPr>
      <w:shd w:val="clear" w:color="auto" w:fill="F9F9F9"/>
      <w:spacing w:before="100" w:beforeAutospacing="1" w:after="100" w:afterAutospacing="1"/>
    </w:pPr>
  </w:style>
  <w:style w:type="paragraph" w:customStyle="1" w:styleId="play-btn-large1">
    <w:name w:val="play-btn-large1"/>
    <w:basedOn w:val="a3"/>
    <w:rsid w:val="00AD55F4"/>
    <w:pPr>
      <w:spacing w:after="100" w:afterAutospacing="1"/>
      <w:ind w:left="-525"/>
    </w:pPr>
  </w:style>
  <w:style w:type="paragraph" w:customStyle="1" w:styleId="ui-widget1">
    <w:name w:val="ui-widget1"/>
    <w:basedOn w:val="a3"/>
    <w:rsid w:val="00AD55F4"/>
    <w:pPr>
      <w:spacing w:before="100" w:beforeAutospacing="1" w:after="100" w:afterAutospacing="1"/>
    </w:pPr>
    <w:rPr>
      <w:rFonts w:ascii="Arial" w:hAnsi="Arial" w:cs="Arial"/>
    </w:rPr>
  </w:style>
  <w:style w:type="paragraph" w:customStyle="1" w:styleId="ui-state-default1">
    <w:name w:val="ui-state-default1"/>
    <w:basedOn w:val="a3"/>
    <w:rsid w:val="00AD55F4"/>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default2">
    <w:name w:val="ui-state-default2"/>
    <w:basedOn w:val="a3"/>
    <w:rsid w:val="00AD55F4"/>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hover1">
    <w:name w:val="ui-state-hover1"/>
    <w:basedOn w:val="a3"/>
    <w:rsid w:val="00AD55F4"/>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hover2">
    <w:name w:val="ui-state-hover2"/>
    <w:basedOn w:val="a3"/>
    <w:rsid w:val="00AD55F4"/>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1">
    <w:name w:val="ui-state-focus1"/>
    <w:basedOn w:val="a3"/>
    <w:rsid w:val="00AD55F4"/>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2">
    <w:name w:val="ui-state-focus2"/>
    <w:basedOn w:val="a3"/>
    <w:rsid w:val="00AD55F4"/>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active1">
    <w:name w:val="ui-state-active1"/>
    <w:basedOn w:val="a3"/>
    <w:rsid w:val="00AD55F4"/>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active2">
    <w:name w:val="ui-state-active2"/>
    <w:basedOn w:val="a3"/>
    <w:rsid w:val="00AD55F4"/>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highlight1">
    <w:name w:val="ui-state-highlight1"/>
    <w:basedOn w:val="a3"/>
    <w:rsid w:val="00AD55F4"/>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highlight2">
    <w:name w:val="ui-state-highlight2"/>
    <w:basedOn w:val="a3"/>
    <w:rsid w:val="00AD55F4"/>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error1">
    <w:name w:val="ui-state-error1"/>
    <w:basedOn w:val="a3"/>
    <w:rsid w:val="00AD55F4"/>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2">
    <w:name w:val="ui-state-error2"/>
    <w:basedOn w:val="a3"/>
    <w:rsid w:val="00AD55F4"/>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text1">
    <w:name w:val="ui-state-error-text1"/>
    <w:basedOn w:val="a3"/>
    <w:rsid w:val="00AD55F4"/>
    <w:pPr>
      <w:spacing w:before="100" w:beforeAutospacing="1" w:after="100" w:afterAutospacing="1"/>
    </w:pPr>
    <w:rPr>
      <w:color w:val="FFFFFF"/>
    </w:rPr>
  </w:style>
  <w:style w:type="paragraph" w:customStyle="1" w:styleId="ui-state-error-text2">
    <w:name w:val="ui-state-error-text2"/>
    <w:basedOn w:val="a3"/>
    <w:rsid w:val="00AD55F4"/>
    <w:pPr>
      <w:spacing w:before="100" w:beforeAutospacing="1" w:after="100" w:afterAutospacing="1"/>
    </w:pPr>
    <w:rPr>
      <w:color w:val="FFFFFF"/>
    </w:rPr>
  </w:style>
  <w:style w:type="paragraph" w:customStyle="1" w:styleId="ui-priority-primary1">
    <w:name w:val="ui-priority-primary1"/>
    <w:basedOn w:val="a3"/>
    <w:rsid w:val="00AD55F4"/>
    <w:pPr>
      <w:spacing w:before="100" w:beforeAutospacing="1" w:after="100" w:afterAutospacing="1"/>
    </w:pPr>
    <w:rPr>
      <w:b/>
      <w:bCs/>
    </w:rPr>
  </w:style>
  <w:style w:type="paragraph" w:customStyle="1" w:styleId="ui-priority-primary2">
    <w:name w:val="ui-priority-primary2"/>
    <w:basedOn w:val="a3"/>
    <w:rsid w:val="00AD55F4"/>
    <w:pPr>
      <w:spacing w:before="100" w:beforeAutospacing="1" w:after="100" w:afterAutospacing="1"/>
    </w:pPr>
    <w:rPr>
      <w:b/>
      <w:bCs/>
    </w:rPr>
  </w:style>
  <w:style w:type="paragraph" w:customStyle="1" w:styleId="ui-priority-secondary1">
    <w:name w:val="ui-priority-secondary1"/>
    <w:basedOn w:val="a3"/>
    <w:rsid w:val="00AD55F4"/>
    <w:pPr>
      <w:spacing w:before="100" w:beforeAutospacing="1" w:after="100" w:afterAutospacing="1"/>
    </w:pPr>
  </w:style>
  <w:style w:type="paragraph" w:customStyle="1" w:styleId="ui-priority-secondary2">
    <w:name w:val="ui-priority-secondary2"/>
    <w:basedOn w:val="a3"/>
    <w:rsid w:val="00AD55F4"/>
    <w:pPr>
      <w:spacing w:before="100" w:beforeAutospacing="1" w:after="100" w:afterAutospacing="1"/>
    </w:pPr>
  </w:style>
  <w:style w:type="paragraph" w:customStyle="1" w:styleId="ui-state-disabled1">
    <w:name w:val="ui-state-disabled1"/>
    <w:basedOn w:val="a3"/>
    <w:rsid w:val="00AD55F4"/>
    <w:pPr>
      <w:spacing w:before="100" w:beforeAutospacing="1" w:after="100" w:afterAutospacing="1"/>
    </w:pPr>
  </w:style>
  <w:style w:type="paragraph" w:customStyle="1" w:styleId="ui-state-disabled2">
    <w:name w:val="ui-state-disabled2"/>
    <w:basedOn w:val="a3"/>
    <w:rsid w:val="00AD55F4"/>
    <w:pPr>
      <w:spacing w:before="100" w:beforeAutospacing="1" w:after="100" w:afterAutospacing="1"/>
    </w:pPr>
  </w:style>
  <w:style w:type="paragraph" w:customStyle="1" w:styleId="ui-icon1">
    <w:name w:val="ui-icon1"/>
    <w:basedOn w:val="a3"/>
    <w:rsid w:val="00AD55F4"/>
    <w:pPr>
      <w:spacing w:before="100" w:beforeAutospacing="1" w:after="100" w:afterAutospacing="1"/>
      <w:ind w:firstLine="7343"/>
    </w:pPr>
  </w:style>
  <w:style w:type="paragraph" w:customStyle="1" w:styleId="ui-icon2">
    <w:name w:val="ui-icon2"/>
    <w:basedOn w:val="a3"/>
    <w:rsid w:val="00AD55F4"/>
    <w:pPr>
      <w:spacing w:before="100" w:beforeAutospacing="1" w:after="100" w:afterAutospacing="1"/>
      <w:ind w:firstLine="7343"/>
    </w:pPr>
  </w:style>
  <w:style w:type="paragraph" w:customStyle="1" w:styleId="ui-icon3">
    <w:name w:val="ui-icon3"/>
    <w:basedOn w:val="a3"/>
    <w:rsid w:val="00AD55F4"/>
    <w:pPr>
      <w:spacing w:before="100" w:beforeAutospacing="1" w:after="100" w:afterAutospacing="1"/>
      <w:ind w:firstLine="7343"/>
    </w:pPr>
  </w:style>
  <w:style w:type="paragraph" w:customStyle="1" w:styleId="ui-icon4">
    <w:name w:val="ui-icon4"/>
    <w:basedOn w:val="a3"/>
    <w:rsid w:val="00AD55F4"/>
    <w:pPr>
      <w:spacing w:before="100" w:beforeAutospacing="1" w:after="100" w:afterAutospacing="1"/>
      <w:ind w:firstLine="7343"/>
    </w:pPr>
  </w:style>
  <w:style w:type="paragraph" w:customStyle="1" w:styleId="ui-icon5">
    <w:name w:val="ui-icon5"/>
    <w:basedOn w:val="a3"/>
    <w:rsid w:val="00AD55F4"/>
    <w:pPr>
      <w:spacing w:before="100" w:beforeAutospacing="1" w:after="100" w:afterAutospacing="1"/>
      <w:ind w:firstLine="7343"/>
    </w:pPr>
  </w:style>
  <w:style w:type="paragraph" w:customStyle="1" w:styleId="ui-icon6">
    <w:name w:val="ui-icon6"/>
    <w:basedOn w:val="a3"/>
    <w:rsid w:val="00AD55F4"/>
    <w:pPr>
      <w:spacing w:before="100" w:beforeAutospacing="1" w:after="100" w:afterAutospacing="1"/>
      <w:ind w:firstLine="7343"/>
    </w:pPr>
  </w:style>
  <w:style w:type="paragraph" w:customStyle="1" w:styleId="ui-icon7">
    <w:name w:val="ui-icon7"/>
    <w:basedOn w:val="a3"/>
    <w:rsid w:val="00AD55F4"/>
    <w:pPr>
      <w:spacing w:before="100" w:beforeAutospacing="1" w:after="100" w:afterAutospacing="1"/>
      <w:ind w:firstLine="7343"/>
    </w:pPr>
  </w:style>
  <w:style w:type="paragraph" w:customStyle="1" w:styleId="ui-icon8">
    <w:name w:val="ui-icon8"/>
    <w:basedOn w:val="a3"/>
    <w:rsid w:val="00AD55F4"/>
    <w:pPr>
      <w:spacing w:before="100" w:beforeAutospacing="1" w:after="100" w:afterAutospacing="1"/>
      <w:ind w:firstLine="7343"/>
    </w:pPr>
  </w:style>
  <w:style w:type="paragraph" w:customStyle="1" w:styleId="ui-icon9">
    <w:name w:val="ui-icon9"/>
    <w:basedOn w:val="a3"/>
    <w:rsid w:val="00AD55F4"/>
    <w:pPr>
      <w:spacing w:before="100" w:beforeAutospacing="1" w:after="100" w:afterAutospacing="1"/>
      <w:ind w:firstLine="7343"/>
    </w:pPr>
  </w:style>
  <w:style w:type="paragraph" w:customStyle="1" w:styleId="ui-resizable-handle1">
    <w:name w:val="ui-resizable-handle1"/>
    <w:basedOn w:val="a3"/>
    <w:rsid w:val="00AD55F4"/>
    <w:pPr>
      <w:spacing w:before="100" w:beforeAutospacing="1" w:after="100" w:afterAutospacing="1"/>
    </w:pPr>
    <w:rPr>
      <w:vanish/>
      <w:sz w:val="2"/>
      <w:szCs w:val="2"/>
    </w:rPr>
  </w:style>
  <w:style w:type="paragraph" w:customStyle="1" w:styleId="ui-resizable-handle2">
    <w:name w:val="ui-resizable-handle2"/>
    <w:basedOn w:val="a3"/>
    <w:rsid w:val="00AD55F4"/>
    <w:pPr>
      <w:spacing w:before="100" w:beforeAutospacing="1" w:after="100" w:afterAutospacing="1"/>
    </w:pPr>
    <w:rPr>
      <w:vanish/>
      <w:sz w:val="2"/>
      <w:szCs w:val="2"/>
    </w:rPr>
  </w:style>
  <w:style w:type="paragraph" w:customStyle="1" w:styleId="ui-button-text1">
    <w:name w:val="ui-button-text1"/>
    <w:basedOn w:val="a3"/>
    <w:rsid w:val="00AD55F4"/>
    <w:pPr>
      <w:spacing w:before="100" w:beforeAutospacing="1" w:after="100" w:afterAutospacing="1"/>
    </w:pPr>
  </w:style>
  <w:style w:type="paragraph" w:customStyle="1" w:styleId="ui-button-text2">
    <w:name w:val="ui-button-text2"/>
    <w:basedOn w:val="a3"/>
    <w:rsid w:val="00AD55F4"/>
    <w:pPr>
      <w:spacing w:before="100" w:beforeAutospacing="1" w:after="100" w:afterAutospacing="1"/>
    </w:pPr>
  </w:style>
  <w:style w:type="paragraph" w:customStyle="1" w:styleId="ui-button-text3">
    <w:name w:val="ui-button-text3"/>
    <w:basedOn w:val="a3"/>
    <w:rsid w:val="00AD55F4"/>
    <w:pPr>
      <w:spacing w:before="100" w:beforeAutospacing="1" w:after="100" w:afterAutospacing="1"/>
      <w:ind w:firstLine="11919"/>
    </w:pPr>
  </w:style>
  <w:style w:type="paragraph" w:customStyle="1" w:styleId="ui-button-text4">
    <w:name w:val="ui-button-text4"/>
    <w:basedOn w:val="a3"/>
    <w:rsid w:val="00AD55F4"/>
    <w:pPr>
      <w:spacing w:before="100" w:beforeAutospacing="1" w:after="100" w:afterAutospacing="1"/>
      <w:ind w:firstLine="11919"/>
    </w:pPr>
  </w:style>
  <w:style w:type="paragraph" w:customStyle="1" w:styleId="ui-button-text5">
    <w:name w:val="ui-button-text5"/>
    <w:basedOn w:val="a3"/>
    <w:rsid w:val="00AD55F4"/>
    <w:pPr>
      <w:spacing w:before="100" w:beforeAutospacing="1" w:after="100" w:afterAutospacing="1"/>
    </w:pPr>
  </w:style>
  <w:style w:type="paragraph" w:customStyle="1" w:styleId="ui-button-text6">
    <w:name w:val="ui-button-text6"/>
    <w:basedOn w:val="a3"/>
    <w:rsid w:val="00AD55F4"/>
    <w:pPr>
      <w:spacing w:before="100" w:beforeAutospacing="1" w:after="100" w:afterAutospacing="1"/>
    </w:pPr>
  </w:style>
  <w:style w:type="paragraph" w:customStyle="1" w:styleId="ui-button-text7">
    <w:name w:val="ui-button-text7"/>
    <w:basedOn w:val="a3"/>
    <w:rsid w:val="00AD55F4"/>
    <w:pPr>
      <w:spacing w:before="100" w:beforeAutospacing="1" w:after="100" w:afterAutospacing="1"/>
    </w:pPr>
  </w:style>
  <w:style w:type="paragraph" w:customStyle="1" w:styleId="ui-icon10">
    <w:name w:val="ui-icon10"/>
    <w:basedOn w:val="a3"/>
    <w:rsid w:val="00AD55F4"/>
    <w:pPr>
      <w:spacing w:after="100" w:afterAutospacing="1"/>
      <w:ind w:left="-120" w:firstLine="7343"/>
    </w:pPr>
  </w:style>
  <w:style w:type="paragraph" w:customStyle="1" w:styleId="ui-icon11">
    <w:name w:val="ui-icon11"/>
    <w:basedOn w:val="a3"/>
    <w:rsid w:val="00AD55F4"/>
    <w:pPr>
      <w:spacing w:after="100" w:afterAutospacing="1"/>
      <w:ind w:firstLine="7343"/>
    </w:pPr>
  </w:style>
  <w:style w:type="paragraph" w:customStyle="1" w:styleId="ui-icon12">
    <w:name w:val="ui-icon12"/>
    <w:basedOn w:val="a3"/>
    <w:rsid w:val="00AD55F4"/>
    <w:pPr>
      <w:spacing w:after="100" w:afterAutospacing="1"/>
      <w:ind w:firstLine="7343"/>
    </w:pPr>
  </w:style>
  <w:style w:type="paragraph" w:customStyle="1" w:styleId="ui-icon13">
    <w:name w:val="ui-icon13"/>
    <w:basedOn w:val="a3"/>
    <w:rsid w:val="00AD55F4"/>
    <w:pPr>
      <w:spacing w:after="100" w:afterAutospacing="1"/>
      <w:ind w:firstLine="7343"/>
    </w:pPr>
  </w:style>
  <w:style w:type="paragraph" w:customStyle="1" w:styleId="ui-icon14">
    <w:name w:val="ui-icon14"/>
    <w:basedOn w:val="a3"/>
    <w:rsid w:val="00AD55F4"/>
    <w:pPr>
      <w:spacing w:after="100" w:afterAutospacing="1"/>
      <w:ind w:firstLine="7343"/>
    </w:pPr>
  </w:style>
  <w:style w:type="paragraph" w:customStyle="1" w:styleId="ui-icon15">
    <w:name w:val="ui-icon15"/>
    <w:basedOn w:val="a3"/>
    <w:rsid w:val="00AD55F4"/>
    <w:pPr>
      <w:spacing w:after="100" w:afterAutospacing="1"/>
      <w:ind w:firstLine="7343"/>
    </w:pPr>
  </w:style>
  <w:style w:type="paragraph" w:customStyle="1" w:styleId="ui-button1">
    <w:name w:val="ui-button1"/>
    <w:basedOn w:val="a3"/>
    <w:rsid w:val="00AD55F4"/>
    <w:pPr>
      <w:spacing w:before="100" w:beforeAutospacing="1" w:after="100" w:afterAutospacing="1"/>
      <w:ind w:right="-72"/>
      <w:jc w:val="center"/>
    </w:pPr>
  </w:style>
  <w:style w:type="paragraph" w:customStyle="1" w:styleId="ui-button2">
    <w:name w:val="ui-button2"/>
    <w:basedOn w:val="a3"/>
    <w:rsid w:val="00AD55F4"/>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style>
  <w:style w:type="paragraph" w:customStyle="1" w:styleId="ui-button3">
    <w:name w:val="ui-button3"/>
    <w:basedOn w:val="a3"/>
    <w:rsid w:val="00AD55F4"/>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style>
  <w:style w:type="paragraph" w:customStyle="1" w:styleId="ui-button-large1">
    <w:name w:val="ui-button-large1"/>
    <w:basedOn w:val="a3"/>
    <w:rsid w:val="00AD55F4"/>
    <w:pPr>
      <w:spacing w:before="100" w:beforeAutospacing="1" w:after="100" w:afterAutospacing="1"/>
    </w:pPr>
  </w:style>
  <w:style w:type="paragraph" w:customStyle="1" w:styleId="ui-icon16">
    <w:name w:val="ui-icon16"/>
    <w:basedOn w:val="a3"/>
    <w:rsid w:val="00AD55F4"/>
    <w:pPr>
      <w:spacing w:before="100" w:beforeAutospacing="1" w:after="100" w:afterAutospacing="1"/>
      <w:ind w:firstLine="7343"/>
    </w:pPr>
  </w:style>
  <w:style w:type="paragraph" w:customStyle="1" w:styleId="ui-icon17">
    <w:name w:val="ui-icon17"/>
    <w:basedOn w:val="a3"/>
    <w:rsid w:val="00AD55F4"/>
    <w:pPr>
      <w:spacing w:before="100" w:beforeAutospacing="1" w:after="100" w:afterAutospacing="1"/>
      <w:ind w:firstLine="7343"/>
    </w:pPr>
  </w:style>
  <w:style w:type="paragraph" w:customStyle="1" w:styleId="ui-icon18">
    <w:name w:val="ui-icon18"/>
    <w:basedOn w:val="a3"/>
    <w:rsid w:val="00AD55F4"/>
    <w:pPr>
      <w:spacing w:before="100" w:beforeAutospacing="1" w:after="100" w:afterAutospacing="1"/>
      <w:ind w:firstLine="7343"/>
    </w:pPr>
  </w:style>
  <w:style w:type="paragraph" w:customStyle="1" w:styleId="ui-icon19">
    <w:name w:val="ui-icon19"/>
    <w:basedOn w:val="a3"/>
    <w:rsid w:val="00AD55F4"/>
    <w:pPr>
      <w:spacing w:before="100" w:beforeAutospacing="1" w:after="100" w:afterAutospacing="1"/>
      <w:ind w:firstLine="7343"/>
    </w:pPr>
  </w:style>
  <w:style w:type="paragraph" w:customStyle="1" w:styleId="ui-dialog-titlebar1">
    <w:name w:val="ui-dialog-titlebar1"/>
    <w:basedOn w:val="a3"/>
    <w:rsid w:val="00AD55F4"/>
    <w:pPr>
      <w:spacing w:before="100" w:beforeAutospacing="1" w:after="100" w:afterAutospacing="1"/>
    </w:pPr>
  </w:style>
  <w:style w:type="paragraph" w:customStyle="1" w:styleId="ui-dialog-title1">
    <w:name w:val="ui-dialog-title1"/>
    <w:basedOn w:val="a3"/>
    <w:rsid w:val="00AD55F4"/>
  </w:style>
  <w:style w:type="paragraph" w:customStyle="1" w:styleId="ui-dialog-titlebar-close1">
    <w:name w:val="ui-dialog-titlebar-close1"/>
    <w:basedOn w:val="a3"/>
    <w:rsid w:val="00AD55F4"/>
  </w:style>
  <w:style w:type="paragraph" w:customStyle="1" w:styleId="ui-dialog-titlebar-close2">
    <w:name w:val="ui-dialog-titlebar-close2"/>
    <w:basedOn w:val="a3"/>
    <w:rsid w:val="00AD55F4"/>
  </w:style>
  <w:style w:type="paragraph" w:customStyle="1" w:styleId="ui-dialog-content1">
    <w:name w:val="ui-dialog-content1"/>
    <w:basedOn w:val="a3"/>
    <w:rsid w:val="00AD55F4"/>
    <w:pPr>
      <w:spacing w:before="100" w:beforeAutospacing="1" w:after="100" w:afterAutospacing="1"/>
    </w:pPr>
  </w:style>
  <w:style w:type="paragraph" w:customStyle="1" w:styleId="ui-dialog-buttonpane1">
    <w:name w:val="ui-dialog-buttonpane1"/>
    <w:basedOn w:val="a3"/>
    <w:rsid w:val="00AD55F4"/>
    <w:pPr>
      <w:spacing w:before="120"/>
    </w:pPr>
  </w:style>
  <w:style w:type="paragraph" w:customStyle="1" w:styleId="ui-resizable-se1">
    <w:name w:val="ui-resizable-se1"/>
    <w:basedOn w:val="a3"/>
    <w:rsid w:val="00AD55F4"/>
    <w:pPr>
      <w:spacing w:before="100" w:beforeAutospacing="1" w:after="100" w:afterAutospacing="1"/>
    </w:pPr>
  </w:style>
  <w:style w:type="paragraph" w:customStyle="1" w:styleId="ui-dialog-titlebar-close3">
    <w:name w:val="ui-dialog-titlebar-close3"/>
    <w:basedOn w:val="a3"/>
    <w:rsid w:val="00AD55F4"/>
  </w:style>
  <w:style w:type="paragraph" w:customStyle="1" w:styleId="ui-dialog-titlebar2">
    <w:name w:val="ui-dialog-titlebar2"/>
    <w:basedOn w:val="a3"/>
    <w:rsid w:val="00AD55F4"/>
    <w:pPr>
      <w:spacing w:before="100" w:beforeAutospacing="1" w:after="100" w:afterAutospacing="1"/>
    </w:pPr>
  </w:style>
  <w:style w:type="paragraph" w:customStyle="1" w:styleId="ui-widget-header1">
    <w:name w:val="ui-widget-header1"/>
    <w:basedOn w:val="a3"/>
    <w:rsid w:val="00AD55F4"/>
    <w:pPr>
      <w:pBdr>
        <w:bottom w:val="single" w:sz="6" w:space="0" w:color="BBBBBB"/>
      </w:pBdr>
      <w:shd w:val="clear" w:color="auto" w:fill="F0F0F0"/>
      <w:spacing w:before="100" w:beforeAutospacing="1" w:after="100" w:afterAutospacing="1" w:line="240" w:lineRule="atLeast"/>
    </w:pPr>
    <w:rPr>
      <w:b/>
      <w:bCs/>
      <w:color w:val="222222"/>
    </w:rPr>
  </w:style>
  <w:style w:type="paragraph" w:customStyle="1" w:styleId="ui-icon-closethick1">
    <w:name w:val="ui-icon-closethick1"/>
    <w:basedOn w:val="a3"/>
    <w:rsid w:val="00AD55F4"/>
    <w:pPr>
      <w:spacing w:before="100" w:beforeAutospacing="1" w:after="100" w:afterAutospacing="1"/>
    </w:pPr>
  </w:style>
  <w:style w:type="paragraph" w:customStyle="1" w:styleId="ui-dialog-buttonpane2">
    <w:name w:val="ui-dialog-buttonpane2"/>
    <w:basedOn w:val="a3"/>
    <w:rsid w:val="00AD55F4"/>
  </w:style>
  <w:style w:type="paragraph" w:customStyle="1" w:styleId="special-label1">
    <w:name w:val="special-label1"/>
    <w:basedOn w:val="a3"/>
    <w:rsid w:val="00AD55F4"/>
    <w:pPr>
      <w:spacing w:before="100" w:beforeAutospacing="1" w:after="100" w:afterAutospacing="1"/>
    </w:pPr>
    <w:rPr>
      <w:color w:val="808080"/>
    </w:rPr>
  </w:style>
  <w:style w:type="paragraph" w:customStyle="1" w:styleId="special-query1">
    <w:name w:val="special-query1"/>
    <w:basedOn w:val="a3"/>
    <w:rsid w:val="00AD55F4"/>
    <w:pPr>
      <w:spacing w:before="100" w:beforeAutospacing="1" w:after="100" w:afterAutospacing="1"/>
    </w:pPr>
    <w:rPr>
      <w:i/>
      <w:iCs/>
      <w:color w:val="000000"/>
    </w:rPr>
  </w:style>
  <w:style w:type="paragraph" w:customStyle="1" w:styleId="special-hover1">
    <w:name w:val="special-hover1"/>
    <w:basedOn w:val="a3"/>
    <w:rsid w:val="00AD55F4"/>
    <w:pPr>
      <w:shd w:val="clear" w:color="auto" w:fill="C0C0C0"/>
      <w:spacing w:before="100" w:beforeAutospacing="1" w:after="100" w:afterAutospacing="1"/>
    </w:pPr>
  </w:style>
  <w:style w:type="paragraph" w:customStyle="1" w:styleId="special-label2">
    <w:name w:val="special-label2"/>
    <w:basedOn w:val="a3"/>
    <w:rsid w:val="00AD55F4"/>
    <w:pPr>
      <w:spacing w:before="100" w:beforeAutospacing="1" w:after="100" w:afterAutospacing="1"/>
    </w:pPr>
    <w:rPr>
      <w:color w:val="FFFFFF"/>
    </w:rPr>
  </w:style>
  <w:style w:type="paragraph" w:customStyle="1" w:styleId="special-query2">
    <w:name w:val="special-query2"/>
    <w:basedOn w:val="a3"/>
    <w:rsid w:val="00AD55F4"/>
    <w:pPr>
      <w:spacing w:before="100" w:beforeAutospacing="1" w:after="100" w:afterAutospacing="1"/>
    </w:pPr>
    <w:rPr>
      <w:color w:val="FFFFFF"/>
    </w:rPr>
  </w:style>
  <w:style w:type="paragraph" w:customStyle="1" w:styleId="mw-specialpage-summary1">
    <w:name w:val="mw-specialpage-summary1"/>
    <w:basedOn w:val="a3"/>
    <w:rsid w:val="00AD55F4"/>
    <w:pPr>
      <w:spacing w:before="100" w:beforeAutospacing="1" w:after="100" w:afterAutospacing="1"/>
    </w:pPr>
    <w:rPr>
      <w:vanish/>
    </w:rPr>
  </w:style>
  <w:style w:type="paragraph" w:customStyle="1" w:styleId="editsection1">
    <w:name w:val="editsection1"/>
    <w:basedOn w:val="a3"/>
    <w:rsid w:val="00AD55F4"/>
    <w:pPr>
      <w:spacing w:before="100" w:beforeAutospacing="1" w:after="100" w:afterAutospacing="1"/>
    </w:pPr>
    <w:rPr>
      <w:sz w:val="20"/>
      <w:szCs w:val="20"/>
    </w:rPr>
  </w:style>
  <w:style w:type="paragraph" w:customStyle="1" w:styleId="mw-headline1">
    <w:name w:val="mw-headline1"/>
    <w:basedOn w:val="a3"/>
    <w:rsid w:val="00AD55F4"/>
    <w:pPr>
      <w:spacing w:before="100" w:beforeAutospacing="1" w:after="100" w:afterAutospacing="1"/>
      <w:ind w:right="72"/>
    </w:pPr>
  </w:style>
  <w:style w:type="paragraph" w:customStyle="1" w:styleId="legendlike1">
    <w:name w:val="legendlike1"/>
    <w:basedOn w:val="a3"/>
    <w:rsid w:val="00AD55F4"/>
    <w:pPr>
      <w:spacing w:after="100" w:afterAutospacing="1"/>
    </w:pPr>
  </w:style>
  <w:style w:type="paragraph" w:customStyle="1" w:styleId="legendtextlike1">
    <w:name w:val="legendtextlike1"/>
    <w:basedOn w:val="a3"/>
    <w:rsid w:val="00AD55F4"/>
    <w:pPr>
      <w:shd w:val="clear" w:color="auto" w:fill="FFFFFF"/>
      <w:spacing w:before="100" w:beforeAutospacing="1" w:after="100" w:afterAutospacing="1"/>
    </w:pPr>
  </w:style>
  <w:style w:type="paragraph" w:customStyle="1" w:styleId="scrollbar1">
    <w:name w:val="scrollbar1"/>
    <w:basedOn w:val="a3"/>
    <w:rsid w:val="00AD55F4"/>
    <w:pPr>
      <w:spacing w:before="100" w:beforeAutospacing="1" w:after="100" w:afterAutospacing="1"/>
    </w:pPr>
  </w:style>
  <w:style w:type="paragraph" w:customStyle="1" w:styleId="scrollbarcontainer1">
    <w:name w:val="scrollbarcontainer1"/>
    <w:basedOn w:val="a3"/>
    <w:rsid w:val="00AD55F4"/>
    <w:pPr>
      <w:spacing w:before="100" w:beforeAutospacing="1" w:after="100" w:afterAutospacing="1"/>
    </w:pPr>
  </w:style>
  <w:style w:type="paragraph" w:customStyle="1" w:styleId="magnify1">
    <w:name w:val="magnify1"/>
    <w:basedOn w:val="a3"/>
    <w:rsid w:val="00AD55F4"/>
    <w:pPr>
      <w:spacing w:before="100" w:beforeAutospacing="1" w:after="100" w:afterAutospacing="1"/>
    </w:pPr>
    <w:rPr>
      <w:vanish/>
    </w:rPr>
  </w:style>
  <w:style w:type="paragraph" w:customStyle="1" w:styleId="infoboximage1">
    <w:name w:val="infoboximage1"/>
    <w:basedOn w:val="a3"/>
    <w:rsid w:val="00AD55F4"/>
    <w:pPr>
      <w:shd w:val="clear" w:color="auto" w:fill="FFFFFF"/>
      <w:spacing w:after="100" w:afterAutospacing="1"/>
      <w:jc w:val="center"/>
    </w:pPr>
    <w:rPr>
      <w:color w:val="000000"/>
    </w:rPr>
  </w:style>
  <w:style w:type="paragraph" w:customStyle="1" w:styleId="infoboxsoustitre1">
    <w:name w:val="infoboxsoustitre1"/>
    <w:basedOn w:val="a3"/>
    <w:rsid w:val="00AD55F4"/>
    <w:pPr>
      <w:spacing w:before="100" w:beforeAutospacing="1" w:after="100" w:afterAutospacing="1" w:line="480" w:lineRule="auto"/>
      <w:jc w:val="center"/>
    </w:pPr>
    <w:rPr>
      <w:b/>
      <w:bCs/>
      <w:color w:val="000000"/>
      <w:sz w:val="28"/>
      <w:szCs w:val="28"/>
    </w:rPr>
  </w:style>
  <w:style w:type="paragraph" w:customStyle="1" w:styleId="latitude1">
    <w:name w:val="latitude1"/>
    <w:basedOn w:val="a3"/>
    <w:rsid w:val="00AD55F4"/>
    <w:pPr>
      <w:spacing w:before="100" w:beforeAutospacing="1" w:after="100" w:afterAutospacing="1"/>
    </w:pPr>
  </w:style>
  <w:style w:type="paragraph" w:customStyle="1" w:styleId="entete1">
    <w:name w:val="entete1"/>
    <w:basedOn w:val="a3"/>
    <w:rsid w:val="00AD55F4"/>
    <w:pPr>
      <w:spacing w:before="100" w:beforeAutospacing="1" w:after="100" w:afterAutospacing="1" w:line="288" w:lineRule="atLeast"/>
      <w:jc w:val="center"/>
    </w:pPr>
    <w:rPr>
      <w:b/>
      <w:bCs/>
      <w:color w:val="000000"/>
      <w:sz w:val="36"/>
      <w:szCs w:val="36"/>
    </w:rPr>
  </w:style>
  <w:style w:type="paragraph" w:customStyle="1" w:styleId="media1">
    <w:name w:val="media1"/>
    <w:basedOn w:val="a3"/>
    <w:rsid w:val="00AD55F4"/>
    <w:pPr>
      <w:spacing w:before="100" w:beforeAutospacing="1" w:after="100" w:afterAutospacing="1"/>
      <w:jc w:val="center"/>
    </w:pPr>
    <w:rPr>
      <w:b/>
      <w:bCs/>
      <w:color w:val="000000"/>
    </w:rPr>
  </w:style>
  <w:style w:type="paragraph" w:customStyle="1" w:styleId="entete2">
    <w:name w:val="entete2"/>
    <w:basedOn w:val="a3"/>
    <w:rsid w:val="00AD55F4"/>
    <w:pPr>
      <w:pBdr>
        <w:top w:val="single" w:sz="12" w:space="2" w:color="DFEDFF"/>
        <w:left w:val="single" w:sz="12" w:space="0" w:color="DFEDFF"/>
        <w:bottom w:val="single" w:sz="12" w:space="2" w:color="DFEDFF"/>
        <w:right w:val="single" w:sz="12" w:space="0" w:color="DFEDFF"/>
      </w:pBdr>
      <w:shd w:val="clear" w:color="auto" w:fill="DFEDFF"/>
      <w:spacing w:after="150" w:line="264" w:lineRule="atLeast"/>
      <w:jc w:val="center"/>
    </w:pPr>
    <w:rPr>
      <w:b/>
      <w:bCs/>
      <w:sz w:val="34"/>
      <w:szCs w:val="34"/>
    </w:rPr>
  </w:style>
  <w:style w:type="paragraph" w:customStyle="1" w:styleId="thumbimage1">
    <w:name w:val="thumbimage1"/>
    <w:basedOn w:val="a3"/>
    <w:rsid w:val="00AD55F4"/>
    <w:pPr>
      <w:spacing w:before="100" w:beforeAutospacing="1" w:after="100" w:afterAutospacing="1"/>
    </w:pPr>
  </w:style>
  <w:style w:type="paragraph" w:customStyle="1" w:styleId="thumbinner1">
    <w:name w:val="thumbinner1"/>
    <w:basedOn w:val="a3"/>
    <w:rsid w:val="00AD55F4"/>
    <w:pPr>
      <w:spacing w:before="100" w:beforeAutospacing="1" w:after="100" w:afterAutospacing="1"/>
    </w:pPr>
  </w:style>
  <w:style w:type="paragraph" w:customStyle="1" w:styleId="thumb1">
    <w:name w:val="thumb1"/>
    <w:basedOn w:val="a3"/>
    <w:rsid w:val="00AD55F4"/>
    <w:pPr>
      <w:spacing w:before="100" w:beforeAutospacing="1" w:after="100" w:afterAutospacing="1"/>
    </w:pPr>
  </w:style>
  <w:style w:type="paragraph" w:customStyle="1" w:styleId="thumbcaption1">
    <w:name w:val="thumbcaption1"/>
    <w:basedOn w:val="a3"/>
    <w:rsid w:val="00AD55F4"/>
    <w:pPr>
      <w:spacing w:before="100" w:beforeAutospacing="1" w:after="100" w:afterAutospacing="1"/>
    </w:pPr>
    <w:rPr>
      <w:vanish/>
    </w:rPr>
  </w:style>
  <w:style w:type="paragraph" w:customStyle="1" w:styleId="legend1">
    <w:name w:val="legend1"/>
    <w:basedOn w:val="a3"/>
    <w:rsid w:val="00AD55F4"/>
    <w:pPr>
      <w:spacing w:before="75" w:after="120"/>
      <w:jc w:val="center"/>
    </w:pPr>
    <w:rPr>
      <w:sz w:val="22"/>
      <w:szCs w:val="22"/>
    </w:rPr>
  </w:style>
  <w:style w:type="paragraph" w:customStyle="1" w:styleId="image21">
    <w:name w:val="image21"/>
    <w:basedOn w:val="a3"/>
    <w:rsid w:val="00AD55F4"/>
    <w:pPr>
      <w:spacing w:before="100" w:beforeAutospacing="1" w:after="100" w:afterAutospacing="1"/>
      <w:jc w:val="center"/>
    </w:pPr>
  </w:style>
  <w:style w:type="paragraph" w:customStyle="1" w:styleId="bloc1">
    <w:name w:val="bloc1"/>
    <w:basedOn w:val="a3"/>
    <w:rsid w:val="00AD55F4"/>
    <w:pPr>
      <w:shd w:val="clear" w:color="auto" w:fill="DFEDFF"/>
      <w:spacing w:before="75" w:after="75" w:line="264" w:lineRule="atLeast"/>
      <w:jc w:val="center"/>
    </w:pPr>
    <w:rPr>
      <w:b/>
      <w:bCs/>
    </w:rPr>
  </w:style>
  <w:style w:type="paragraph" w:customStyle="1" w:styleId="bordered1">
    <w:name w:val="bordered1"/>
    <w:basedOn w:val="a3"/>
    <w:rsid w:val="00AD55F4"/>
    <w:pPr>
      <w:pBdr>
        <w:top w:val="single" w:sz="6" w:space="0" w:color="DFEDFF"/>
        <w:bottom w:val="single" w:sz="6" w:space="0" w:color="DFEDFF"/>
      </w:pBdr>
      <w:spacing w:after="75" w:line="264" w:lineRule="atLeast"/>
      <w:jc w:val="center"/>
    </w:pPr>
    <w:rPr>
      <w:b/>
      <w:bCs/>
    </w:rPr>
  </w:style>
  <w:style w:type="paragraph" w:customStyle="1" w:styleId="hr1">
    <w:name w:val="hr1"/>
    <w:basedOn w:val="a3"/>
    <w:rsid w:val="00AD55F4"/>
    <w:pPr>
      <w:shd w:val="clear" w:color="auto" w:fill="DFEDFF"/>
      <w:spacing w:before="75" w:after="75" w:line="15" w:lineRule="atLeast"/>
    </w:pPr>
    <w:rPr>
      <w:sz w:val="2"/>
      <w:szCs w:val="2"/>
    </w:rPr>
  </w:style>
  <w:style w:type="paragraph" w:customStyle="1" w:styleId="navbar1">
    <w:name w:val="navbar1"/>
    <w:basedOn w:val="a3"/>
    <w:rsid w:val="00AD55F4"/>
    <w:pPr>
      <w:jc w:val="right"/>
    </w:pPr>
    <w:rPr>
      <w:sz w:val="19"/>
      <w:szCs w:val="19"/>
    </w:rPr>
  </w:style>
  <w:style w:type="paragraph" w:customStyle="1" w:styleId="prevbloc1">
    <w:name w:val="prev_bloc1"/>
    <w:basedOn w:val="a3"/>
    <w:rsid w:val="00AD55F4"/>
    <w:pPr>
      <w:spacing w:before="100" w:beforeAutospacing="1" w:after="100" w:afterAutospacing="1"/>
    </w:pPr>
  </w:style>
  <w:style w:type="paragraph" w:customStyle="1" w:styleId="nextbloc1">
    <w:name w:val="next_bloc1"/>
    <w:basedOn w:val="a3"/>
    <w:rsid w:val="00AD55F4"/>
    <w:pPr>
      <w:spacing w:before="100" w:beforeAutospacing="1" w:after="100" w:afterAutospacing="1"/>
      <w:jc w:val="right"/>
    </w:pPr>
  </w:style>
  <w:style w:type="paragraph" w:customStyle="1" w:styleId="entete3">
    <w:name w:val="entete3"/>
    <w:basedOn w:val="a3"/>
    <w:rsid w:val="00AD55F4"/>
    <w:pPr>
      <w:spacing w:before="100" w:beforeAutospacing="1" w:after="100" w:afterAutospacing="1"/>
    </w:pPr>
  </w:style>
  <w:style w:type="paragraph" w:customStyle="1" w:styleId="bloc2">
    <w:name w:val="bloc2"/>
    <w:basedOn w:val="a3"/>
    <w:rsid w:val="00AD55F4"/>
    <w:pPr>
      <w:spacing w:before="100" w:beforeAutospacing="1" w:after="100" w:afterAutospacing="1"/>
    </w:pPr>
  </w:style>
  <w:style w:type="paragraph" w:customStyle="1" w:styleId="taxoboxclassification1">
    <w:name w:val="taxobox_classification1"/>
    <w:basedOn w:val="a3"/>
    <w:rsid w:val="00AD55F4"/>
    <w:pPr>
      <w:spacing w:before="100" w:beforeAutospacing="1" w:after="100" w:afterAutospacing="1"/>
    </w:pPr>
    <w:rPr>
      <w:i/>
      <w:iCs/>
    </w:rPr>
  </w:style>
  <w:style w:type="paragraph" w:customStyle="1" w:styleId="rnormal1">
    <w:name w:val="rnormal1"/>
    <w:basedOn w:val="a3"/>
    <w:rsid w:val="00AD55F4"/>
    <w:pPr>
      <w:spacing w:before="100" w:beforeAutospacing="1" w:after="100" w:afterAutospacing="1"/>
    </w:pPr>
  </w:style>
  <w:style w:type="paragraph" w:customStyle="1" w:styleId="imgtoogle1">
    <w:name w:val="img_toogle1"/>
    <w:basedOn w:val="a3"/>
    <w:rsid w:val="00AD55F4"/>
    <w:pPr>
      <w:spacing w:before="100" w:beforeAutospacing="1" w:after="100" w:afterAutospacing="1"/>
    </w:pPr>
  </w:style>
  <w:style w:type="paragraph" w:customStyle="1" w:styleId="atoogle1">
    <w:name w:val="a_toogle1"/>
    <w:basedOn w:val="a3"/>
    <w:rsid w:val="00AD55F4"/>
    <w:pPr>
      <w:spacing w:before="100" w:beforeAutospacing="1" w:after="100" w:afterAutospacing="1"/>
      <w:jc w:val="center"/>
    </w:pPr>
    <w:rPr>
      <w:sz w:val="23"/>
      <w:szCs w:val="23"/>
    </w:rPr>
  </w:style>
  <w:style w:type="paragraph" w:customStyle="1" w:styleId="geopoint1">
    <w:name w:val="geopoint1"/>
    <w:basedOn w:val="a3"/>
    <w:rsid w:val="00AD55F4"/>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pPr>
    <w:rPr>
      <w:sz w:val="2"/>
      <w:szCs w:val="2"/>
    </w:rPr>
  </w:style>
  <w:style w:type="paragraph" w:customStyle="1" w:styleId="thumbinner2">
    <w:name w:val="thumbinner2"/>
    <w:basedOn w:val="a3"/>
    <w:rsid w:val="00AD55F4"/>
  </w:style>
  <w:style w:type="paragraph" w:customStyle="1" w:styleId="titre1">
    <w:name w:val="titre1"/>
    <w:basedOn w:val="a3"/>
    <w:rsid w:val="00AD55F4"/>
    <w:pPr>
      <w:spacing w:before="48" w:after="48"/>
      <w:jc w:val="center"/>
    </w:pPr>
  </w:style>
  <w:style w:type="paragraph" w:customStyle="1" w:styleId="e6e73">
    <w:name w:val="¶e6e7аголовок 3"/>
    <w:basedOn w:val="a3"/>
    <w:next w:val="a3"/>
    <w:rsid w:val="00AD55F4"/>
    <w:pPr>
      <w:keepNext/>
      <w:widowControl w:val="0"/>
      <w:tabs>
        <w:tab w:val="left" w:pos="794"/>
      </w:tabs>
      <w:snapToGrid w:val="0"/>
      <w:ind w:left="794" w:hanging="397"/>
    </w:pPr>
    <w:rPr>
      <w:rFonts w:ascii="Arial" w:hAnsi="Arial"/>
      <w:szCs w:val="20"/>
      <w:lang w:val="en-US"/>
    </w:rPr>
  </w:style>
  <w:style w:type="paragraph" w:customStyle="1" w:styleId="Normalnormal">
    <w:name w:val="Normal.normal"/>
    <w:rsid w:val="00AD55F4"/>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character" w:customStyle="1" w:styleId="afffffffffff0">
    <w:name w:val="Подпись к таблице_"/>
    <w:link w:val="afffffffffff1"/>
    <w:locked/>
    <w:rsid w:val="00AD55F4"/>
    <w:rPr>
      <w:sz w:val="17"/>
      <w:shd w:val="clear" w:color="auto" w:fill="FFFFFF"/>
    </w:rPr>
  </w:style>
  <w:style w:type="paragraph" w:customStyle="1" w:styleId="afffffffffff1">
    <w:name w:val="Подпись к таблице"/>
    <w:basedOn w:val="a3"/>
    <w:link w:val="afffffffffff0"/>
    <w:rsid w:val="00AD55F4"/>
    <w:pPr>
      <w:shd w:val="clear" w:color="auto" w:fill="FFFFFF"/>
      <w:spacing w:line="235" w:lineRule="exact"/>
      <w:ind w:firstLine="1400"/>
    </w:pPr>
    <w:rPr>
      <w:rFonts w:asciiTheme="minorHAnsi" w:eastAsiaTheme="minorHAnsi" w:hAnsiTheme="minorHAnsi" w:cstheme="minorBidi"/>
      <w:sz w:val="17"/>
      <w:szCs w:val="22"/>
      <w:shd w:val="clear" w:color="auto" w:fill="FFFFFF"/>
      <w:lang w:eastAsia="en-US"/>
    </w:rPr>
  </w:style>
  <w:style w:type="character" w:customStyle="1" w:styleId="6a">
    <w:name w:val="Основной текст (6)_"/>
    <w:link w:val="6b"/>
    <w:locked/>
    <w:rsid w:val="00AD55F4"/>
    <w:rPr>
      <w:sz w:val="14"/>
      <w:shd w:val="clear" w:color="auto" w:fill="FFFFFF"/>
    </w:rPr>
  </w:style>
  <w:style w:type="paragraph" w:customStyle="1" w:styleId="6b">
    <w:name w:val="Основной текст (6)"/>
    <w:basedOn w:val="a3"/>
    <w:link w:val="6a"/>
    <w:rsid w:val="00AD55F4"/>
    <w:pPr>
      <w:shd w:val="clear" w:color="auto" w:fill="FFFFFF"/>
      <w:spacing w:line="240" w:lineRule="atLeast"/>
      <w:jc w:val="both"/>
    </w:pPr>
    <w:rPr>
      <w:rFonts w:asciiTheme="minorHAnsi" w:eastAsiaTheme="minorHAnsi" w:hAnsiTheme="minorHAnsi" w:cstheme="minorBidi"/>
      <w:sz w:val="14"/>
      <w:szCs w:val="22"/>
      <w:shd w:val="clear" w:color="auto" w:fill="FFFFFF"/>
      <w:lang w:eastAsia="en-US"/>
    </w:rPr>
  </w:style>
  <w:style w:type="character" w:customStyle="1" w:styleId="nameautor4">
    <w:name w:val="name_autor4"/>
    <w:rsid w:val="00AD55F4"/>
    <w:rPr>
      <w:sz w:val="22"/>
    </w:rPr>
  </w:style>
  <w:style w:type="character" w:customStyle="1" w:styleId="useremail">
    <w:name w:val="useremail"/>
    <w:rsid w:val="00AD55F4"/>
    <w:rPr>
      <w:b/>
      <w:color w:val="555555"/>
    </w:rPr>
  </w:style>
  <w:style w:type="character" w:customStyle="1" w:styleId="sel1">
    <w:name w:val="sel1"/>
    <w:rsid w:val="00AD55F4"/>
    <w:rPr>
      <w:shd w:val="clear" w:color="auto" w:fill="000000"/>
    </w:rPr>
  </w:style>
  <w:style w:type="character" w:customStyle="1" w:styleId="1ffffffa">
    <w:name w:val="Основной текст + Курсив1"/>
    <w:rsid w:val="00AD55F4"/>
    <w:rPr>
      <w:rFonts w:ascii="SimSun" w:eastAsia="SimSun" w:hAnsi="SimSun"/>
      <w:i/>
      <w:lang w:val="ru-RU" w:eastAsia="zh-CN"/>
    </w:rPr>
  </w:style>
  <w:style w:type="character" w:customStyle="1" w:styleId="4b">
    <w:name w:val="Основной текст + Полужирный4"/>
    <w:aliases w:val="Курсив4,Основной текст + 12 pt4,Интервал 1 pt4"/>
    <w:rsid w:val="00AD55F4"/>
    <w:rPr>
      <w:rFonts w:ascii="Times New Roman" w:hAnsi="Times New Roman"/>
      <w:b/>
      <w:i/>
      <w:spacing w:val="0"/>
      <w:sz w:val="20"/>
    </w:rPr>
  </w:style>
  <w:style w:type="character" w:customStyle="1" w:styleId="sel11">
    <w:name w:val="sel11"/>
    <w:rsid w:val="00AD55F4"/>
    <w:rPr>
      <w:b/>
    </w:rPr>
  </w:style>
  <w:style w:type="character" w:customStyle="1" w:styleId="bodyouter">
    <w:name w:val="body_outer"/>
    <w:rsid w:val="00AD55F4"/>
  </w:style>
  <w:style w:type="character" w:customStyle="1" w:styleId="at3">
    <w:name w:val="at3"/>
    <w:rsid w:val="00AD55F4"/>
    <w:rPr>
      <w:b/>
      <w:i/>
      <w:color w:val="00008B"/>
      <w:u w:val="single"/>
    </w:rPr>
  </w:style>
  <w:style w:type="character" w:customStyle="1" w:styleId="417">
    <w:name w:val="Знак4 Знак Знак1"/>
    <w:locked/>
    <w:rsid w:val="00AD55F4"/>
    <w:rPr>
      <w:rFonts w:ascii="Arial" w:hAnsi="Arial"/>
      <w:b/>
      <w:kern w:val="32"/>
      <w:sz w:val="32"/>
      <w:lang w:val="ru-RU" w:eastAsia="ru-RU"/>
    </w:rPr>
  </w:style>
  <w:style w:type="character" w:customStyle="1" w:styleId="21f4">
    <w:name w:val="Знак2 Знак Знак1"/>
    <w:locked/>
    <w:rsid w:val="00AD55F4"/>
    <w:rPr>
      <w:b/>
      <w:sz w:val="27"/>
      <w:lang w:val="ru-RU" w:eastAsia="ru-RU"/>
    </w:rPr>
  </w:style>
  <w:style w:type="character" w:customStyle="1" w:styleId="ilad">
    <w:name w:val="il_ad"/>
    <w:rsid w:val="00AD55F4"/>
  </w:style>
  <w:style w:type="character" w:customStyle="1" w:styleId="tooltipextranews">
    <w:name w:val="tooltip_extranews"/>
    <w:rsid w:val="00AD55F4"/>
    <w:rPr>
      <w:rFonts w:ascii="Times New Roman" w:hAnsi="Times New Roman"/>
    </w:rPr>
  </w:style>
  <w:style w:type="character" w:customStyle="1" w:styleId="needref">
    <w:name w:val="need_ref"/>
    <w:rsid w:val="00AD55F4"/>
    <w:rPr>
      <w:rFonts w:ascii="Times New Roman" w:hAnsi="Times New Roman"/>
    </w:rPr>
  </w:style>
  <w:style w:type="character" w:customStyle="1" w:styleId="up">
    <w:name w:val="up"/>
    <w:rsid w:val="00AD55F4"/>
    <w:rPr>
      <w:rFonts w:ascii="Times New Roman" w:hAnsi="Times New Roman"/>
    </w:rPr>
  </w:style>
  <w:style w:type="character" w:customStyle="1" w:styleId="down">
    <w:name w:val="down"/>
    <w:rsid w:val="00AD55F4"/>
    <w:rPr>
      <w:rFonts w:ascii="Times New Roman" w:hAnsi="Times New Roman"/>
    </w:rPr>
  </w:style>
  <w:style w:type="character" w:customStyle="1" w:styleId="ref">
    <w:name w:val="ref"/>
    <w:rsid w:val="00AD55F4"/>
    <w:rPr>
      <w:rFonts w:ascii="Times New Roman" w:hAnsi="Times New Roman"/>
    </w:rPr>
  </w:style>
  <w:style w:type="character" w:customStyle="1" w:styleId="up1">
    <w:name w:val="up1"/>
    <w:rsid w:val="00AD55F4"/>
    <w:rPr>
      <w:rFonts w:ascii="Times New Roman" w:hAnsi="Times New Roman"/>
      <w:color w:val="0645AD"/>
    </w:rPr>
  </w:style>
  <w:style w:type="character" w:customStyle="1" w:styleId="down1">
    <w:name w:val="down1"/>
    <w:rsid w:val="00AD55F4"/>
    <w:rPr>
      <w:rFonts w:ascii="Times New Roman" w:hAnsi="Times New Roman"/>
      <w:color w:val="0645AD"/>
    </w:rPr>
  </w:style>
  <w:style w:type="character" w:customStyle="1" w:styleId="up2">
    <w:name w:val="up2"/>
    <w:rsid w:val="00AD55F4"/>
    <w:rPr>
      <w:rFonts w:ascii="Times New Roman" w:hAnsi="Times New Roman"/>
      <w:vanish/>
    </w:rPr>
  </w:style>
  <w:style w:type="character" w:customStyle="1" w:styleId="down2">
    <w:name w:val="down2"/>
    <w:rsid w:val="00AD55F4"/>
    <w:rPr>
      <w:rFonts w:ascii="Times New Roman" w:hAnsi="Times New Roman"/>
      <w:vanish/>
    </w:rPr>
  </w:style>
  <w:style w:type="character" w:customStyle="1" w:styleId="toctoggle">
    <w:name w:val="toctoggle"/>
    <w:rsid w:val="00AD55F4"/>
    <w:rPr>
      <w:rFonts w:ascii="Times New Roman" w:hAnsi="Times New Roman"/>
    </w:rPr>
  </w:style>
  <w:style w:type="character" w:customStyle="1" w:styleId="tocnumber">
    <w:name w:val="tocnumber"/>
    <w:rsid w:val="00AD55F4"/>
    <w:rPr>
      <w:rFonts w:ascii="Times New Roman" w:hAnsi="Times New Roman"/>
    </w:rPr>
  </w:style>
  <w:style w:type="character" w:customStyle="1" w:styleId="romain1">
    <w:name w:val="romain1"/>
    <w:rsid w:val="00AD55F4"/>
    <w:rPr>
      <w:rFonts w:ascii="Times New Roman" w:hAnsi="Times New Roman"/>
      <w:smallCaps/>
    </w:rPr>
  </w:style>
  <w:style w:type="character" w:customStyle="1" w:styleId="editsection2">
    <w:name w:val="editsection2"/>
    <w:rsid w:val="00AD55F4"/>
    <w:rPr>
      <w:rFonts w:ascii="Times New Roman" w:hAnsi="Times New Roman"/>
    </w:rPr>
  </w:style>
  <w:style w:type="character" w:customStyle="1" w:styleId="mw-headline2">
    <w:name w:val="mw-headline2"/>
    <w:rsid w:val="00AD55F4"/>
    <w:rPr>
      <w:rFonts w:ascii="Times New Roman" w:hAnsi="Times New Roman"/>
    </w:rPr>
  </w:style>
  <w:style w:type="character" w:customStyle="1" w:styleId="750">
    <w:name w:val="Основной текст (7)5"/>
    <w:rsid w:val="00AD55F4"/>
    <w:rPr>
      <w:rFonts w:ascii="Times New Roman" w:hAnsi="Times New Roman"/>
      <w:spacing w:val="0"/>
      <w:sz w:val="20"/>
    </w:rPr>
  </w:style>
  <w:style w:type="character" w:customStyle="1" w:styleId="term1">
    <w:name w:val="term1"/>
    <w:rsid w:val="00AD55F4"/>
    <w:rPr>
      <w:b/>
      <w:i/>
      <w:color w:val="121F48"/>
    </w:rPr>
  </w:style>
  <w:style w:type="character" w:customStyle="1" w:styleId="fontstyle290">
    <w:name w:val="fontstyle29"/>
    <w:rsid w:val="00AD55F4"/>
    <w:rPr>
      <w:rFonts w:ascii="Times New Roman" w:hAnsi="Times New Roman"/>
    </w:rPr>
  </w:style>
  <w:style w:type="character" w:customStyle="1" w:styleId="4c">
    <w:name w:val="Знак4 Знак Знак"/>
    <w:locked/>
    <w:rsid w:val="00AD55F4"/>
    <w:rPr>
      <w:rFonts w:ascii="Arial" w:hAnsi="Arial"/>
      <w:b/>
      <w:kern w:val="32"/>
      <w:sz w:val="32"/>
      <w:lang w:val="ru-RU" w:eastAsia="ru-RU"/>
    </w:rPr>
  </w:style>
  <w:style w:type="character" w:customStyle="1" w:styleId="2fff7">
    <w:name w:val="Знак2 Знак Знак"/>
    <w:semiHidden/>
    <w:locked/>
    <w:rsid w:val="00AD55F4"/>
    <w:rPr>
      <w:rFonts w:ascii="Arial" w:hAnsi="Arial"/>
      <w:b/>
      <w:sz w:val="26"/>
      <w:lang w:val="ru-RU" w:eastAsia="ru-RU"/>
    </w:rPr>
  </w:style>
  <w:style w:type="character" w:customStyle="1" w:styleId="-FN0">
    <w:name w:val="Текст сноски-FN Знак Знак Знак"/>
    <w:semiHidden/>
    <w:locked/>
    <w:rsid w:val="00AD55F4"/>
    <w:rPr>
      <w:lang w:eastAsia="ru-RU"/>
    </w:rPr>
  </w:style>
  <w:style w:type="character" w:customStyle="1" w:styleId="style50">
    <w:name w:val="style5"/>
    <w:rsid w:val="00AD55F4"/>
  </w:style>
  <w:style w:type="character" w:customStyle="1" w:styleId="721">
    <w:name w:val="Основной текст (7)2"/>
    <w:rsid w:val="00AD55F4"/>
    <w:rPr>
      <w:rFonts w:ascii="Times New Roman" w:hAnsi="Times New Roman"/>
      <w:spacing w:val="0"/>
      <w:sz w:val="20"/>
    </w:rPr>
  </w:style>
  <w:style w:type="character" w:customStyle="1" w:styleId="760">
    <w:name w:val="Основной текст (7)6"/>
    <w:rsid w:val="00AD55F4"/>
    <w:rPr>
      <w:rFonts w:ascii="Times New Roman" w:hAnsi="Times New Roman"/>
      <w:spacing w:val="0"/>
      <w:sz w:val="20"/>
    </w:rPr>
  </w:style>
  <w:style w:type="character" w:customStyle="1" w:styleId="Absatz-Standardschriftart">
    <w:name w:val="Absatz-Standardschriftart"/>
    <w:rsid w:val="00AD55F4"/>
  </w:style>
  <w:style w:type="character" w:customStyle="1" w:styleId="WW-Absatz-Standardschriftart">
    <w:name w:val="WW-Absatz-Standardschriftart"/>
    <w:rsid w:val="00AD55F4"/>
  </w:style>
  <w:style w:type="character" w:customStyle="1" w:styleId="FontStyle23">
    <w:name w:val="Font Style23"/>
    <w:rsid w:val="00AD55F4"/>
    <w:rPr>
      <w:rFonts w:ascii="Times New Roman" w:hAnsi="Times New Roman"/>
      <w:b/>
      <w:sz w:val="20"/>
    </w:rPr>
  </w:style>
  <w:style w:type="character" w:customStyle="1" w:styleId="b-serp-urlitem">
    <w:name w:val="b-serp-url__item"/>
    <w:rsid w:val="00AD55F4"/>
    <w:rPr>
      <w:rFonts w:ascii="Times New Roman" w:hAnsi="Times New Roman"/>
    </w:rPr>
  </w:style>
  <w:style w:type="character" w:customStyle="1" w:styleId="79">
    <w:name w:val="Основной текст (7)9"/>
    <w:rsid w:val="00AD55F4"/>
    <w:rPr>
      <w:rFonts w:ascii="Times New Roman" w:hAnsi="Times New Roman"/>
      <w:spacing w:val="0"/>
      <w:sz w:val="20"/>
    </w:rPr>
  </w:style>
  <w:style w:type="character" w:customStyle="1" w:styleId="afffffffffff2">
    <w:name w:val="пример"/>
    <w:rsid w:val="00AD55F4"/>
    <w:rPr>
      <w:rFonts w:ascii="Times New Roman" w:hAnsi="Times New Roman"/>
    </w:rPr>
  </w:style>
  <w:style w:type="character" w:customStyle="1" w:styleId="first-letter">
    <w:name w:val="first-letter"/>
    <w:rsid w:val="00AD55F4"/>
  </w:style>
  <w:style w:type="character" w:customStyle="1" w:styleId="indicateur-langue1">
    <w:name w:val="indicateur-langue1"/>
    <w:rsid w:val="00AD55F4"/>
    <w:rPr>
      <w:rFonts w:ascii="Courier New" w:hAnsi="Courier New"/>
      <w:b/>
      <w:sz w:val="24"/>
    </w:rPr>
  </w:style>
  <w:style w:type="character" w:customStyle="1" w:styleId="italique1">
    <w:name w:val="italique1"/>
    <w:rsid w:val="00AD55F4"/>
    <w:rPr>
      <w:i/>
    </w:rPr>
  </w:style>
  <w:style w:type="character" w:customStyle="1" w:styleId="hl21">
    <w:name w:val="hl21"/>
    <w:rsid w:val="00AD55F4"/>
    <w:rPr>
      <w:b/>
      <w:sz w:val="24"/>
    </w:rPr>
  </w:style>
  <w:style w:type="character" w:customStyle="1" w:styleId="m1">
    <w:name w:val="m1"/>
    <w:rsid w:val="00AD55F4"/>
    <w:rPr>
      <w:rFonts w:ascii="Tahoma" w:hAnsi="Tahoma"/>
      <w:sz w:val="18"/>
      <w:u w:val="none"/>
    </w:rPr>
  </w:style>
  <w:style w:type="character" w:customStyle="1" w:styleId="trd12">
    <w:name w:val="trd12"/>
    <w:rsid w:val="00AD55F4"/>
  </w:style>
  <w:style w:type="character" w:customStyle="1" w:styleId="mr1">
    <w:name w:val="mr1"/>
    <w:rsid w:val="00AD55F4"/>
    <w:rPr>
      <w:rFonts w:ascii="Tahoma" w:hAnsi="Tahoma"/>
      <w:color w:val="800000"/>
      <w:sz w:val="18"/>
      <w:u w:val="none"/>
    </w:rPr>
  </w:style>
  <w:style w:type="character" w:customStyle="1" w:styleId="trd121">
    <w:name w:val="trd121"/>
    <w:rsid w:val="00AD55F4"/>
    <w:rPr>
      <w:rFonts w:ascii="Arial" w:hAnsi="Arial"/>
      <w:b/>
      <w:color w:val="800000"/>
      <w:sz w:val="18"/>
      <w:u w:val="none"/>
    </w:rPr>
  </w:style>
  <w:style w:type="character" w:customStyle="1" w:styleId="hlnormal">
    <w:name w:val="hlnormal"/>
    <w:rsid w:val="00AD55F4"/>
  </w:style>
  <w:style w:type="character" w:customStyle="1" w:styleId="bod1">
    <w:name w:val="bod1"/>
    <w:rsid w:val="00AD55F4"/>
  </w:style>
  <w:style w:type="paragraph" w:customStyle="1" w:styleId="914">
    <w:name w:val="Знак91"/>
    <w:basedOn w:val="a3"/>
    <w:rsid w:val="00AD55F4"/>
    <w:pPr>
      <w:spacing w:after="160" w:line="240" w:lineRule="exact"/>
    </w:pPr>
    <w:rPr>
      <w:rFonts w:ascii="Verdana"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locked/>
    <w:rsid w:val="00AD55F4"/>
    <w:rPr>
      <w:rFonts w:ascii="Arial" w:hAnsi="Arial"/>
      <w:b/>
      <w:kern w:val="32"/>
      <w:sz w:val="32"/>
      <w:lang w:val="ru-RU" w:eastAsia="ru-RU"/>
    </w:rPr>
  </w:style>
  <w:style w:type="character" w:customStyle="1" w:styleId="2114">
    <w:name w:val="Знак2 Знак Знак11"/>
    <w:locked/>
    <w:rsid w:val="00AD55F4"/>
    <w:rPr>
      <w:b/>
      <w:sz w:val="27"/>
      <w:lang w:val="ru-RU" w:eastAsia="ru-RU"/>
    </w:rPr>
  </w:style>
  <w:style w:type="character" w:customStyle="1" w:styleId="422">
    <w:name w:val="Знак4 Знак Знак2"/>
    <w:locked/>
    <w:rsid w:val="00AD55F4"/>
    <w:rPr>
      <w:rFonts w:ascii="Arial" w:hAnsi="Arial"/>
      <w:b/>
      <w:kern w:val="32"/>
      <w:sz w:val="32"/>
      <w:lang w:val="ru-RU" w:eastAsia="ru-RU"/>
    </w:rPr>
  </w:style>
  <w:style w:type="character" w:customStyle="1" w:styleId="22b">
    <w:name w:val="Знак2 Знак Знак2"/>
    <w:locked/>
    <w:rsid w:val="00AD55F4"/>
    <w:rPr>
      <w:rFonts w:ascii="Arial" w:hAnsi="Arial"/>
      <w:b/>
      <w:sz w:val="26"/>
      <w:lang w:val="ru-RU" w:eastAsia="ru-RU"/>
    </w:rPr>
  </w:style>
  <w:style w:type="character" w:customStyle="1" w:styleId="spellingerror">
    <w:name w:val="spellingerror"/>
    <w:rsid w:val="00AD55F4"/>
  </w:style>
  <w:style w:type="character" w:customStyle="1" w:styleId="contextualspellingandgrammarerror">
    <w:name w:val="contextualspellingandgrammarerror"/>
    <w:rsid w:val="00AD55F4"/>
  </w:style>
  <w:style w:type="character" w:customStyle="1" w:styleId="normaltextrun1">
    <w:name w:val="normaltextrun1"/>
    <w:rsid w:val="00AD55F4"/>
  </w:style>
  <w:style w:type="character" w:customStyle="1" w:styleId="eop">
    <w:name w:val="eop"/>
    <w:rsid w:val="00AD55F4"/>
  </w:style>
  <w:style w:type="character" w:customStyle="1" w:styleId="PlainTextChar2">
    <w:name w:val="Plain Text Char2"/>
    <w:aliases w:val="Heading 12 Char1,Знак3 Char,Plain Text Char21,Heading 12 Char12"/>
    <w:locked/>
    <w:rsid w:val="00AD55F4"/>
    <w:rPr>
      <w:rFonts w:ascii="Courier New" w:hAnsi="Courier New"/>
      <w:sz w:val="20"/>
    </w:rPr>
  </w:style>
  <w:style w:type="character" w:customStyle="1" w:styleId="FontStyle182">
    <w:name w:val="Font Style182"/>
    <w:rsid w:val="00AD55F4"/>
    <w:rPr>
      <w:rFonts w:ascii="Times New Roman" w:hAnsi="Times New Roman"/>
      <w:sz w:val="18"/>
    </w:rPr>
  </w:style>
  <w:style w:type="character" w:customStyle="1" w:styleId="CommentTextChar2">
    <w:name w:val="Comment Text Char2"/>
    <w:locked/>
    <w:rsid w:val="00AD55F4"/>
  </w:style>
  <w:style w:type="character" w:customStyle="1" w:styleId="HeaderChar2">
    <w:name w:val="Header Char2"/>
    <w:locked/>
    <w:rsid w:val="00AD55F4"/>
    <w:rPr>
      <w:sz w:val="24"/>
    </w:rPr>
  </w:style>
  <w:style w:type="character" w:customStyle="1" w:styleId="FooterChar2">
    <w:name w:val="Footer Char2"/>
    <w:locked/>
    <w:rsid w:val="00AD55F4"/>
    <w:rPr>
      <w:sz w:val="24"/>
    </w:rPr>
  </w:style>
  <w:style w:type="character" w:customStyle="1" w:styleId="EndnoteTextChar2">
    <w:name w:val="Endnote Text Char2"/>
    <w:locked/>
    <w:rsid w:val="00AD55F4"/>
    <w:rPr>
      <w:color w:val="000000"/>
      <w:sz w:val="24"/>
    </w:rPr>
  </w:style>
  <w:style w:type="character" w:customStyle="1" w:styleId="MacroTextChar1">
    <w:name w:val="Macro Text Char1"/>
    <w:locked/>
    <w:rsid w:val="00AD55F4"/>
    <w:rPr>
      <w:rFonts w:ascii="Courier New" w:hAnsi="Courier New"/>
      <w:sz w:val="22"/>
      <w:lang w:val="en-US" w:eastAsia="en-US"/>
    </w:rPr>
  </w:style>
  <w:style w:type="character" w:customStyle="1" w:styleId="TitleChar2">
    <w:name w:val="Title Char2"/>
    <w:locked/>
    <w:rsid w:val="00AD55F4"/>
    <w:rPr>
      <w:sz w:val="24"/>
      <w:lang w:val="en-US"/>
    </w:rPr>
  </w:style>
  <w:style w:type="character" w:customStyle="1" w:styleId="SubtitleChar2">
    <w:name w:val="Subtitle Char2"/>
    <w:locked/>
    <w:rsid w:val="00AD55F4"/>
    <w:rPr>
      <w:rFonts w:ascii="PragmaticaCTT" w:hAnsi="PragmaticaCTT"/>
      <w:b/>
      <w:sz w:val="24"/>
    </w:rPr>
  </w:style>
  <w:style w:type="character" w:customStyle="1" w:styleId="BodyTextFirstIndentChar2">
    <w:name w:val="Body Text First Indent Char2"/>
    <w:locked/>
    <w:rsid w:val="00AD55F4"/>
    <w:rPr>
      <w:rFonts w:ascii="Times New Roman" w:hAnsi="Times New Roman"/>
      <w:sz w:val="24"/>
      <w:lang w:eastAsia="ru-RU"/>
    </w:rPr>
  </w:style>
  <w:style w:type="character" w:customStyle="1" w:styleId="BodyTextIndent2Char2">
    <w:name w:val="Body Text Indent 2 Char2"/>
    <w:locked/>
    <w:rsid w:val="00AD55F4"/>
    <w:rPr>
      <w:sz w:val="24"/>
    </w:rPr>
  </w:style>
  <w:style w:type="character" w:customStyle="1" w:styleId="BodyTextIndent3Char2">
    <w:name w:val="Body Text Indent 3 Char2"/>
    <w:locked/>
    <w:rsid w:val="00AD55F4"/>
    <w:rPr>
      <w:sz w:val="16"/>
    </w:rPr>
  </w:style>
  <w:style w:type="character" w:customStyle="1" w:styleId="DocumentMapChar2">
    <w:name w:val="Document Map Char2"/>
    <w:locked/>
    <w:rsid w:val="00AD55F4"/>
    <w:rPr>
      <w:rFonts w:ascii="Tahoma" w:hAnsi="Tahoma"/>
    </w:rPr>
  </w:style>
  <w:style w:type="character" w:customStyle="1" w:styleId="BalloonTextChar2">
    <w:name w:val="Balloon Text Char2"/>
    <w:locked/>
    <w:rsid w:val="00AD55F4"/>
    <w:rPr>
      <w:rFonts w:ascii="Tahoma" w:hAnsi="Tahoma"/>
      <w:sz w:val="16"/>
    </w:rPr>
  </w:style>
  <w:style w:type="character" w:customStyle="1" w:styleId="NoSpacingChar3">
    <w:name w:val="No Spacing Char3"/>
    <w:locked/>
    <w:rsid w:val="00AD55F4"/>
    <w:rPr>
      <w:sz w:val="22"/>
      <w:lang w:val="en-US" w:eastAsia="en-US"/>
    </w:rPr>
  </w:style>
  <w:style w:type="paragraph" w:customStyle="1" w:styleId="12d">
    <w:name w:val="Подзаголовок12"/>
    <w:basedOn w:val="a3"/>
    <w:rsid w:val="00AD55F4"/>
    <w:pPr>
      <w:spacing w:line="312" w:lineRule="auto"/>
    </w:pPr>
    <w:rPr>
      <w:rFonts w:ascii="Arial" w:hAnsi="Arial" w:cs="Arial"/>
      <w:b/>
      <w:bCs/>
      <w:color w:val="000000"/>
      <w:sz w:val="20"/>
      <w:szCs w:val="20"/>
    </w:rPr>
  </w:style>
  <w:style w:type="character" w:customStyle="1" w:styleId="afffffffffff3">
    <w:name w:val="Заголовок Знак"/>
    <w:aliases w:val="Название Знак5"/>
    <w:locked/>
    <w:rsid w:val="00AD55F4"/>
    <w:rPr>
      <w:rFonts w:ascii="Times New Roman" w:hAnsi="Times New Roman"/>
      <w:sz w:val="24"/>
      <w:lang w:val="en-US"/>
    </w:rPr>
  </w:style>
  <w:style w:type="character" w:customStyle="1" w:styleId="1ffffffb">
    <w:name w:val="Заголовок Знак1"/>
    <w:rsid w:val="00AD55F4"/>
    <w:rPr>
      <w:rFonts w:ascii="Calibri Light" w:hAnsi="Calibri Light"/>
      <w:spacing w:val="-10"/>
      <w:kern w:val="28"/>
      <w:sz w:val="56"/>
      <w:lang w:eastAsia="ru-RU"/>
    </w:rPr>
  </w:style>
  <w:style w:type="character" w:customStyle="1" w:styleId="QuoteChar4">
    <w:name w:val="Quote Char4"/>
    <w:link w:val="22c"/>
    <w:locked/>
    <w:rsid w:val="00AD55F4"/>
    <w:rPr>
      <w:i/>
      <w:color w:val="000000"/>
    </w:rPr>
  </w:style>
  <w:style w:type="paragraph" w:customStyle="1" w:styleId="22c">
    <w:name w:val="Цитата 22"/>
    <w:basedOn w:val="a3"/>
    <w:next w:val="a3"/>
    <w:link w:val="QuoteChar4"/>
    <w:rsid w:val="00AD55F4"/>
    <w:pPr>
      <w:spacing w:before="100" w:beforeAutospacing="1" w:after="100" w:afterAutospacing="1"/>
      <w:ind w:left="864" w:right="864"/>
      <w:jc w:val="center"/>
    </w:pPr>
    <w:rPr>
      <w:rFonts w:asciiTheme="minorHAnsi" w:eastAsiaTheme="minorHAnsi" w:hAnsiTheme="minorHAnsi" w:cstheme="minorBidi"/>
      <w:i/>
      <w:color w:val="000000"/>
      <w:sz w:val="22"/>
      <w:szCs w:val="22"/>
      <w:lang w:eastAsia="en-US"/>
    </w:rPr>
  </w:style>
  <w:style w:type="character" w:customStyle="1" w:styleId="QuoteChar7">
    <w:name w:val="Quote Char7"/>
    <w:locked/>
    <w:rsid w:val="00AD55F4"/>
    <w:rPr>
      <w:rFonts w:ascii="Calibri" w:hAnsi="Calibri" w:cs="Times New Roman"/>
      <w:i/>
      <w:color w:val="000000"/>
      <w:sz w:val="20"/>
      <w:szCs w:val="20"/>
    </w:rPr>
  </w:style>
  <w:style w:type="character" w:customStyle="1" w:styleId="IntenseQuoteChar4">
    <w:name w:val="Intense Quote Char4"/>
    <w:link w:val="2fff8"/>
    <w:locked/>
    <w:rsid w:val="00AD55F4"/>
    <w:rPr>
      <w:b/>
      <w:i/>
      <w:color w:val="4F81BD"/>
    </w:rPr>
  </w:style>
  <w:style w:type="paragraph" w:customStyle="1" w:styleId="2fff8">
    <w:name w:val="Выделенная цитата2"/>
    <w:basedOn w:val="a3"/>
    <w:next w:val="a3"/>
    <w:link w:val="IntenseQuoteChar4"/>
    <w:rsid w:val="00AD55F4"/>
    <w:pPr>
      <w:pBdr>
        <w:top w:val="single" w:sz="4" w:space="10" w:color="5B9BD5"/>
        <w:bottom w:val="single" w:sz="4" w:space="10" w:color="5B9BD5"/>
      </w:pBdr>
      <w:spacing w:before="100" w:beforeAutospacing="1" w:after="100" w:afterAutospacing="1"/>
      <w:ind w:left="864" w:right="864"/>
      <w:jc w:val="center"/>
    </w:pPr>
    <w:rPr>
      <w:rFonts w:asciiTheme="minorHAnsi" w:eastAsiaTheme="minorHAnsi" w:hAnsiTheme="minorHAnsi" w:cstheme="minorBidi"/>
      <w:b/>
      <w:i/>
      <w:color w:val="4F81BD"/>
      <w:sz w:val="22"/>
      <w:szCs w:val="22"/>
      <w:lang w:eastAsia="en-US"/>
    </w:rPr>
  </w:style>
  <w:style w:type="character" w:customStyle="1" w:styleId="IntenseQuoteChar8">
    <w:name w:val="Intense Quote Char8"/>
    <w:locked/>
    <w:rsid w:val="00AD55F4"/>
    <w:rPr>
      <w:rFonts w:ascii="Calibri" w:hAnsi="Calibri" w:cs="Times New Roman"/>
      <w:b/>
      <w:i/>
      <w:color w:val="4F81BD"/>
      <w:sz w:val="20"/>
      <w:szCs w:val="20"/>
    </w:rPr>
  </w:style>
  <w:style w:type="character" w:customStyle="1" w:styleId="5510">
    <w:name w:val="Знак Знак551"/>
    <w:locked/>
    <w:rsid w:val="00AD55F4"/>
    <w:rPr>
      <w:sz w:val="24"/>
      <w:lang w:val="ru-RU" w:eastAsia="ru-RU"/>
    </w:rPr>
  </w:style>
  <w:style w:type="character" w:customStyle="1" w:styleId="6510">
    <w:name w:val="Знак Знак651"/>
    <w:locked/>
    <w:rsid w:val="00AD55F4"/>
    <w:rPr>
      <w:b/>
      <w:sz w:val="27"/>
      <w:lang w:val="ru-RU" w:eastAsia="ru-RU"/>
    </w:rPr>
  </w:style>
  <w:style w:type="character" w:customStyle="1" w:styleId="6410">
    <w:name w:val="Знак Знак641"/>
    <w:locked/>
    <w:rsid w:val="00AD55F4"/>
    <w:rPr>
      <w:b/>
      <w:sz w:val="28"/>
      <w:lang w:val="ru-RU" w:eastAsia="ru-RU"/>
    </w:rPr>
  </w:style>
  <w:style w:type="character" w:customStyle="1" w:styleId="631">
    <w:name w:val="Знак Знак631"/>
    <w:locked/>
    <w:rsid w:val="00AD55F4"/>
    <w:rPr>
      <w:b/>
      <w:i/>
      <w:sz w:val="26"/>
      <w:lang w:val="ru-RU" w:eastAsia="ru-RU"/>
    </w:rPr>
  </w:style>
  <w:style w:type="character" w:customStyle="1" w:styleId="6210">
    <w:name w:val="Знак Знак621"/>
    <w:locked/>
    <w:rsid w:val="00AD55F4"/>
    <w:rPr>
      <w:sz w:val="24"/>
      <w:lang w:val="ru-RU" w:eastAsia="ru-RU"/>
    </w:rPr>
  </w:style>
  <w:style w:type="character" w:customStyle="1" w:styleId="6010">
    <w:name w:val="Знак Знак601"/>
    <w:locked/>
    <w:rsid w:val="00AD55F4"/>
    <w:rPr>
      <w:i/>
      <w:sz w:val="24"/>
      <w:lang w:val="ru-RU" w:eastAsia="ru-RU"/>
    </w:rPr>
  </w:style>
  <w:style w:type="character" w:customStyle="1" w:styleId="591">
    <w:name w:val="Знак Знак591"/>
    <w:locked/>
    <w:rsid w:val="00AD55F4"/>
    <w:rPr>
      <w:rFonts w:ascii="Arial" w:hAnsi="Arial"/>
      <w:sz w:val="22"/>
      <w:lang w:val="ru-RU" w:eastAsia="ru-RU"/>
    </w:rPr>
  </w:style>
  <w:style w:type="character" w:customStyle="1" w:styleId="5810">
    <w:name w:val="Знак Знак581"/>
    <w:locked/>
    <w:rsid w:val="00AD55F4"/>
    <w:rPr>
      <w:rFonts w:ascii="Courier New" w:hAnsi="Courier New"/>
      <w:lang w:val="ru-RU" w:eastAsia="ru-RU"/>
    </w:rPr>
  </w:style>
  <w:style w:type="character" w:customStyle="1" w:styleId="5710">
    <w:name w:val="Знак Знак571"/>
    <w:locked/>
    <w:rsid w:val="00AD55F4"/>
    <w:rPr>
      <w:lang w:val="ru-RU" w:eastAsia="ru-RU"/>
    </w:rPr>
  </w:style>
  <w:style w:type="character" w:customStyle="1" w:styleId="5610">
    <w:name w:val="Знак Знак561"/>
    <w:locked/>
    <w:rsid w:val="00AD55F4"/>
    <w:rPr>
      <w:sz w:val="24"/>
      <w:lang w:val="ru-RU" w:eastAsia="ru-RU"/>
    </w:rPr>
  </w:style>
  <w:style w:type="character" w:customStyle="1" w:styleId="5410">
    <w:name w:val="Знак Знак541"/>
    <w:locked/>
    <w:rsid w:val="00AD55F4"/>
    <w:rPr>
      <w:sz w:val="24"/>
      <w:lang w:val="en-US" w:eastAsia="ru-RU"/>
    </w:rPr>
  </w:style>
  <w:style w:type="character" w:customStyle="1" w:styleId="6710">
    <w:name w:val="Знак Знак671"/>
    <w:rsid w:val="00AD55F4"/>
    <w:rPr>
      <w:rFonts w:ascii="Arial" w:hAnsi="Arial"/>
      <w:b/>
      <w:sz w:val="26"/>
    </w:rPr>
  </w:style>
  <w:style w:type="character" w:customStyle="1" w:styleId="6610">
    <w:name w:val="Знак Знак661"/>
    <w:rsid w:val="00AD55F4"/>
    <w:rPr>
      <w:b/>
      <w:sz w:val="28"/>
    </w:rPr>
  </w:style>
  <w:style w:type="character" w:customStyle="1" w:styleId="7010">
    <w:name w:val="Знак Знак701"/>
    <w:rsid w:val="00AD55F4"/>
    <w:rPr>
      <w:rFonts w:ascii="Arial" w:hAnsi="Arial"/>
      <w:b/>
      <w:sz w:val="26"/>
    </w:rPr>
  </w:style>
  <w:style w:type="character" w:customStyle="1" w:styleId="691">
    <w:name w:val="Знак Знак691"/>
    <w:rsid w:val="00AD55F4"/>
    <w:rPr>
      <w:b/>
      <w:sz w:val="28"/>
    </w:rPr>
  </w:style>
  <w:style w:type="character" w:customStyle="1" w:styleId="681">
    <w:name w:val="Знак Знак681"/>
    <w:rsid w:val="00AD55F4"/>
    <w:rPr>
      <w:b/>
      <w:i/>
      <w:sz w:val="26"/>
    </w:rPr>
  </w:style>
  <w:style w:type="character" w:customStyle="1" w:styleId="2fff9">
    <w:name w:val="Текст сноски Знак2"/>
    <w:semiHidden/>
    <w:rsid w:val="00AD55F4"/>
    <w:rPr>
      <w:rFonts w:ascii="Times New Roman" w:hAnsi="Times New Roman"/>
      <w:sz w:val="20"/>
    </w:rPr>
  </w:style>
  <w:style w:type="paragraph" w:customStyle="1" w:styleId="3fd">
    <w:name w:val="3"/>
    <w:basedOn w:val="a3"/>
    <w:next w:val="114"/>
    <w:rsid w:val="00AD55F4"/>
    <w:pPr>
      <w:jc w:val="center"/>
    </w:pPr>
    <w:rPr>
      <w:sz w:val="28"/>
      <w:lang w:val="en-US"/>
    </w:rPr>
  </w:style>
  <w:style w:type="paragraph" w:customStyle="1" w:styleId="3fe">
    <w:name w:val="Абзац списка3"/>
    <w:basedOn w:val="a3"/>
    <w:link w:val="ListParagraphChar3"/>
    <w:rsid w:val="00AD55F4"/>
    <w:pPr>
      <w:ind w:left="708"/>
    </w:pPr>
    <w:rPr>
      <w:sz w:val="20"/>
      <w:szCs w:val="20"/>
    </w:rPr>
  </w:style>
  <w:style w:type="character" w:customStyle="1" w:styleId="ListParagraphChar3">
    <w:name w:val="List Paragraph Char3"/>
    <w:link w:val="3fe"/>
    <w:locked/>
    <w:rsid w:val="00AD55F4"/>
    <w:rPr>
      <w:rFonts w:ascii="Times New Roman" w:eastAsia="Times New Roman" w:hAnsi="Times New Roman" w:cs="Times New Roman"/>
      <w:sz w:val="20"/>
      <w:szCs w:val="20"/>
      <w:lang w:eastAsia="ru-RU"/>
    </w:rPr>
  </w:style>
  <w:style w:type="paragraph" w:customStyle="1" w:styleId="5a">
    <w:name w:val="Обычный5"/>
    <w:rsid w:val="00AD55F4"/>
    <w:pPr>
      <w:widowControl w:val="0"/>
      <w:snapToGrid w:val="0"/>
      <w:spacing w:before="100" w:after="100" w:line="240" w:lineRule="auto"/>
    </w:pPr>
    <w:rPr>
      <w:rFonts w:ascii="Times New Roman" w:eastAsia="Times New Roman" w:hAnsi="Times New Roman" w:cs="Times New Roman"/>
      <w:sz w:val="24"/>
      <w:szCs w:val="20"/>
      <w:lang w:eastAsia="ru-RU"/>
    </w:rPr>
  </w:style>
  <w:style w:type="character" w:customStyle="1" w:styleId="285">
    <w:name w:val="Знак Знак285"/>
    <w:locked/>
    <w:rsid w:val="00AD55F4"/>
    <w:rPr>
      <w:rFonts w:ascii="Times New Roman" w:hAnsi="Times New Roman"/>
    </w:rPr>
  </w:style>
  <w:style w:type="paragraph" w:customStyle="1" w:styleId="msonormal0">
    <w:name w:val="msonormal"/>
    <w:basedOn w:val="a3"/>
    <w:rsid w:val="00AD55F4"/>
    <w:pPr>
      <w:spacing w:before="100" w:beforeAutospacing="1" w:after="100" w:afterAutospacing="1"/>
    </w:pPr>
  </w:style>
  <w:style w:type="table" w:customStyle="1" w:styleId="2fffa">
    <w:name w:val="Сетка таблицы2"/>
    <w:rsid w:val="00AD55F4"/>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SpacingChar2">
    <w:name w:val="No Spacing Char2"/>
    <w:link w:val="2fffb"/>
    <w:locked/>
    <w:rsid w:val="00AD55F4"/>
    <w:rPr>
      <w:lang w:val="en-US"/>
    </w:rPr>
  </w:style>
  <w:style w:type="paragraph" w:customStyle="1" w:styleId="2fffb">
    <w:name w:val="Без интервала2"/>
    <w:link w:val="NoSpacingChar2"/>
    <w:rsid w:val="00AD55F4"/>
    <w:pPr>
      <w:spacing w:beforeAutospacing="1" w:after="0" w:afterAutospacing="1" w:line="240" w:lineRule="auto"/>
    </w:pPr>
    <w:rPr>
      <w:lang w:val="en-US"/>
    </w:rPr>
  </w:style>
  <w:style w:type="paragraph" w:customStyle="1" w:styleId="21f5">
    <w:name w:val="Обычный21"/>
    <w:rsid w:val="00AD55F4"/>
    <w:pPr>
      <w:widowControl w:val="0"/>
      <w:spacing w:after="0" w:line="314" w:lineRule="auto"/>
      <w:ind w:firstLine="280"/>
      <w:jc w:val="both"/>
    </w:pPr>
    <w:rPr>
      <w:rFonts w:ascii="Times New Roman" w:eastAsia="Times New Roman" w:hAnsi="Times New Roman" w:cs="Times New Roman"/>
      <w:sz w:val="18"/>
      <w:szCs w:val="20"/>
      <w:lang w:eastAsia="ru-RU"/>
    </w:rPr>
  </w:style>
  <w:style w:type="character" w:customStyle="1" w:styleId="2fffc">
    <w:name w:val="Замещающий текст2"/>
    <w:rsid w:val="00AD55F4"/>
    <w:rPr>
      <w:color w:val="808080"/>
    </w:rPr>
  </w:style>
  <w:style w:type="character" w:customStyle="1" w:styleId="2fffd">
    <w:name w:val="Слабое выделение2"/>
    <w:rsid w:val="00AD55F4"/>
    <w:rPr>
      <w:i/>
      <w:color w:val="808080"/>
    </w:rPr>
  </w:style>
  <w:style w:type="character" w:customStyle="1" w:styleId="2fffe">
    <w:name w:val="Сильное выделение2"/>
    <w:rsid w:val="00AD55F4"/>
    <w:rPr>
      <w:b/>
      <w:i/>
      <w:color w:val="4F81BD"/>
    </w:rPr>
  </w:style>
  <w:style w:type="character" w:customStyle="1" w:styleId="2ffff">
    <w:name w:val="Слабая ссылка2"/>
    <w:rsid w:val="00AD55F4"/>
    <w:rPr>
      <w:smallCaps/>
      <w:color w:val="C0504D"/>
      <w:u w:val="single"/>
    </w:rPr>
  </w:style>
  <w:style w:type="character" w:customStyle="1" w:styleId="2ffff0">
    <w:name w:val="Сильная ссылка2"/>
    <w:rsid w:val="00AD55F4"/>
    <w:rPr>
      <w:b/>
      <w:smallCaps/>
      <w:color w:val="C0504D"/>
      <w:spacing w:val="5"/>
      <w:u w:val="single"/>
    </w:rPr>
  </w:style>
  <w:style w:type="character" w:customStyle="1" w:styleId="2ffff1">
    <w:name w:val="Название книги2"/>
    <w:rsid w:val="00AD55F4"/>
    <w:rPr>
      <w:b/>
      <w:smallCaps/>
      <w:spacing w:val="5"/>
    </w:rPr>
  </w:style>
  <w:style w:type="paragraph" w:customStyle="1" w:styleId="2ffff2">
    <w:name w:val="Заголовок оглавления2"/>
    <w:basedOn w:val="11"/>
    <w:next w:val="a3"/>
    <w:rsid w:val="00AD55F4"/>
    <w:pPr>
      <w:keepNext/>
      <w:keepLines/>
      <w:spacing w:before="480"/>
      <w:ind w:firstLine="0"/>
      <w:outlineLvl w:val="9"/>
    </w:pPr>
    <w:rPr>
      <w:rFonts w:ascii="Cambria" w:hAnsi="Cambria" w:cs="Arial"/>
      <w:bCs/>
      <w:color w:val="365F91"/>
      <w:kern w:val="32"/>
      <w:sz w:val="28"/>
      <w:szCs w:val="28"/>
    </w:rPr>
  </w:style>
  <w:style w:type="paragraph" w:customStyle="1" w:styleId="83">
    <w:name w:val="Стиль8"/>
    <w:basedOn w:val="a3"/>
    <w:next w:val="114"/>
    <w:link w:val="3ff"/>
    <w:rsid w:val="00AD55F4"/>
    <w:pPr>
      <w:jc w:val="center"/>
    </w:pPr>
    <w:rPr>
      <w:sz w:val="20"/>
      <w:szCs w:val="20"/>
      <w:lang w:val="en-US"/>
    </w:rPr>
  </w:style>
  <w:style w:type="character" w:customStyle="1" w:styleId="3ff">
    <w:name w:val="Название Знак3"/>
    <w:link w:val="83"/>
    <w:locked/>
    <w:rsid w:val="00AD55F4"/>
    <w:rPr>
      <w:rFonts w:ascii="Times New Roman" w:eastAsia="Times New Roman" w:hAnsi="Times New Roman" w:cs="Times New Roman"/>
      <w:sz w:val="20"/>
      <w:szCs w:val="20"/>
      <w:lang w:val="en-US" w:eastAsia="ru-RU"/>
    </w:rPr>
  </w:style>
  <w:style w:type="paragraph" w:customStyle="1" w:styleId="31e">
    <w:name w:val="Абзац списка31"/>
    <w:basedOn w:val="a3"/>
    <w:rsid w:val="00AD55F4"/>
    <w:pPr>
      <w:ind w:left="708"/>
    </w:pPr>
    <w:rPr>
      <w:sz w:val="20"/>
      <w:szCs w:val="20"/>
    </w:rPr>
  </w:style>
  <w:style w:type="character" w:customStyle="1" w:styleId="21f6">
    <w:name w:val="Слабое выделение21"/>
    <w:rsid w:val="00AD55F4"/>
    <w:rPr>
      <w:i/>
      <w:color w:val="808080"/>
    </w:rPr>
  </w:style>
  <w:style w:type="paragraph" w:customStyle="1" w:styleId="516">
    <w:name w:val="Обычный51"/>
    <w:basedOn w:val="a3"/>
    <w:rsid w:val="00AD55F4"/>
    <w:pPr>
      <w:spacing w:before="100" w:beforeAutospacing="1" w:after="100" w:afterAutospacing="1"/>
    </w:pPr>
  </w:style>
  <w:style w:type="paragraph" w:customStyle="1" w:styleId="21f7">
    <w:name w:val="Без интервала21"/>
    <w:rsid w:val="00AD55F4"/>
    <w:pPr>
      <w:spacing w:after="0" w:line="240" w:lineRule="auto"/>
    </w:pPr>
    <w:rPr>
      <w:rFonts w:ascii="Calibri" w:eastAsia="Times New Roman" w:hAnsi="Calibri" w:cs="Times New Roman"/>
      <w:lang w:val="en-US"/>
    </w:rPr>
  </w:style>
  <w:style w:type="character" w:customStyle="1" w:styleId="21f8">
    <w:name w:val="Сильное выделение21"/>
    <w:rsid w:val="00AD55F4"/>
    <w:rPr>
      <w:b/>
      <w:i/>
      <w:color w:val="4F81BD"/>
    </w:rPr>
  </w:style>
  <w:style w:type="paragraph" w:customStyle="1" w:styleId="2ffff3">
    <w:name w:val="Подзаголовок2"/>
    <w:basedOn w:val="a3"/>
    <w:rsid w:val="00AD55F4"/>
    <w:pPr>
      <w:spacing w:line="312" w:lineRule="auto"/>
    </w:pPr>
    <w:rPr>
      <w:rFonts w:ascii="Arial" w:hAnsi="Arial" w:cs="Arial"/>
      <w:b/>
      <w:bCs/>
      <w:color w:val="000000"/>
      <w:sz w:val="20"/>
      <w:szCs w:val="20"/>
    </w:rPr>
  </w:style>
  <w:style w:type="paragraph" w:customStyle="1" w:styleId="6c">
    <w:name w:val="Обычный6"/>
    <w:basedOn w:val="a3"/>
    <w:rsid w:val="00AD55F4"/>
    <w:pPr>
      <w:spacing w:before="100" w:beforeAutospacing="1" w:after="100" w:afterAutospacing="1"/>
    </w:pPr>
  </w:style>
  <w:style w:type="paragraph" w:customStyle="1" w:styleId="3ff0">
    <w:name w:val="Подзаголовок3"/>
    <w:basedOn w:val="a3"/>
    <w:rsid w:val="00AD55F4"/>
    <w:pPr>
      <w:spacing w:line="312" w:lineRule="auto"/>
    </w:pPr>
    <w:rPr>
      <w:rFonts w:ascii="Arial" w:hAnsi="Arial" w:cs="Arial"/>
      <w:b/>
      <w:bCs/>
      <w:color w:val="000000"/>
      <w:sz w:val="20"/>
      <w:szCs w:val="20"/>
    </w:rPr>
  </w:style>
  <w:style w:type="character" w:customStyle="1" w:styleId="Heading120">
    <w:name w:val="Heading 12 Знак"/>
    <w:aliases w:val="Знак Знак Знак13"/>
    <w:locked/>
    <w:rsid w:val="00AD55F4"/>
    <w:rPr>
      <w:rFonts w:ascii="Courier New" w:hAnsi="Courier New"/>
      <w:sz w:val="20"/>
    </w:rPr>
  </w:style>
  <w:style w:type="character" w:customStyle="1" w:styleId="3311">
    <w:name w:val="Знак3 Знак Знак Знак31"/>
    <w:locked/>
    <w:rsid w:val="00AD55F4"/>
    <w:rPr>
      <w:rFonts w:ascii="Arial" w:hAnsi="Arial"/>
      <w:b/>
      <w:kern w:val="32"/>
      <w:sz w:val="32"/>
    </w:rPr>
  </w:style>
  <w:style w:type="character" w:customStyle="1" w:styleId="353">
    <w:name w:val="Знак3 Знак Знак5 Знак Знак"/>
    <w:semiHidden/>
    <w:locked/>
    <w:rsid w:val="00AD55F4"/>
    <w:rPr>
      <w:rFonts w:ascii="Courier New" w:hAnsi="Courier New"/>
      <w:color w:val="000000"/>
      <w:sz w:val="24"/>
    </w:rPr>
  </w:style>
  <w:style w:type="paragraph" w:customStyle="1" w:styleId="3ff1">
    <w:name w:val="Без интервала3"/>
    <w:rsid w:val="00AD55F4"/>
    <w:pPr>
      <w:spacing w:after="0" w:line="240" w:lineRule="auto"/>
    </w:pPr>
    <w:rPr>
      <w:rFonts w:ascii="Calibri" w:eastAsia="Times New Roman" w:hAnsi="Calibri" w:cs="Times New Roman"/>
      <w:lang w:val="en-US"/>
    </w:rPr>
  </w:style>
  <w:style w:type="character" w:customStyle="1" w:styleId="172">
    <w:name w:val="Знак Знак172"/>
    <w:locked/>
    <w:rsid w:val="00AD55F4"/>
    <w:rPr>
      <w:sz w:val="16"/>
    </w:rPr>
  </w:style>
  <w:style w:type="paragraph" w:customStyle="1" w:styleId="233">
    <w:name w:val="Основной текст 23"/>
    <w:basedOn w:val="a3"/>
    <w:rsid w:val="00AD55F4"/>
    <w:pPr>
      <w:shd w:val="clear" w:color="auto" w:fill="FFFFFF"/>
      <w:spacing w:before="233" w:line="360" w:lineRule="auto"/>
      <w:ind w:left="1701" w:hanging="567"/>
    </w:pPr>
    <w:rPr>
      <w:b/>
      <w:color w:val="000000"/>
      <w:spacing w:val="-5"/>
      <w:sz w:val="28"/>
      <w:szCs w:val="20"/>
    </w:rPr>
  </w:style>
  <w:style w:type="character" w:customStyle="1" w:styleId="2ffff4">
    <w:name w:val="Основной текст (2) + Курсив"/>
    <w:rsid w:val="00AD55F4"/>
    <w:rPr>
      <w:rFonts w:ascii="Times New Roman" w:hAnsi="Times New Roman"/>
      <w:i/>
      <w:color w:val="000000"/>
      <w:spacing w:val="0"/>
      <w:w w:val="100"/>
      <w:position w:val="0"/>
      <w:sz w:val="21"/>
      <w:u w:val="none"/>
      <w:lang w:val="ru-RU" w:eastAsia="ru-RU"/>
    </w:rPr>
  </w:style>
  <w:style w:type="character" w:customStyle="1" w:styleId="29pt">
    <w:name w:val="Основной текст (2) + 9 pt"/>
    <w:rsid w:val="00AD55F4"/>
    <w:rPr>
      <w:rFonts w:ascii="Times New Roman" w:hAnsi="Times New Roman"/>
      <w:color w:val="000000"/>
      <w:spacing w:val="0"/>
      <w:w w:val="100"/>
      <w:position w:val="0"/>
      <w:sz w:val="18"/>
      <w:u w:val="none"/>
      <w:lang w:val="ru-RU" w:eastAsia="ru-RU"/>
    </w:rPr>
  </w:style>
  <w:style w:type="character" w:customStyle="1" w:styleId="Heading5Char1">
    <w:name w:val="Heading 5 Char1"/>
    <w:locked/>
    <w:rsid w:val="00AD55F4"/>
    <w:rPr>
      <w:rFonts w:ascii="Times New Roman" w:hAnsi="Times New Roman"/>
      <w:b/>
      <w:i/>
      <w:sz w:val="26"/>
    </w:rPr>
  </w:style>
  <w:style w:type="character" w:customStyle="1" w:styleId="Heading6Char1">
    <w:name w:val="Heading 6 Char1"/>
    <w:locked/>
    <w:rsid w:val="00AD55F4"/>
    <w:rPr>
      <w:rFonts w:ascii="Times New Roman" w:hAnsi="Times New Roman"/>
      <w:b/>
      <w:lang w:eastAsia="ru-RU"/>
    </w:rPr>
  </w:style>
  <w:style w:type="character" w:customStyle="1" w:styleId="Heading7Char1">
    <w:name w:val="Heading 7 Char1"/>
    <w:locked/>
    <w:rsid w:val="00AD55F4"/>
    <w:rPr>
      <w:rFonts w:ascii="Times New Roman" w:hAnsi="Times New Roman"/>
      <w:sz w:val="20"/>
      <w:lang w:eastAsia="ru-RU"/>
    </w:rPr>
  </w:style>
  <w:style w:type="character" w:customStyle="1" w:styleId="Heading8Char1">
    <w:name w:val="Heading 8 Char1"/>
    <w:locked/>
    <w:rsid w:val="00AD55F4"/>
    <w:rPr>
      <w:rFonts w:ascii="Calibri" w:hAnsi="Calibri"/>
      <w:i/>
      <w:sz w:val="24"/>
    </w:rPr>
  </w:style>
  <w:style w:type="character" w:customStyle="1" w:styleId="Heading9Char1">
    <w:name w:val="Heading 9 Char1"/>
    <w:locked/>
    <w:rsid w:val="00AD55F4"/>
    <w:rPr>
      <w:rFonts w:ascii="Arial" w:hAnsi="Arial"/>
      <w:lang w:eastAsia="ru-RU"/>
    </w:rPr>
  </w:style>
  <w:style w:type="character" w:customStyle="1" w:styleId="BodyTextIndentChar2">
    <w:name w:val="Body Text Indent Char2"/>
    <w:aliases w:val="текст Char2,Основной текст 1 Char2,Знак61 Char1,Основной текст с отступом Знак1 Знак Char2,Основной текст с отступом Знак Знак Знак Char2,Знак7 Знак Знак Знак1 Char1,Знак7 Знак1 Знак1 Char1,Знак7 Знак Знак11 Char1,Зн Char1"/>
    <w:locked/>
    <w:rsid w:val="00AD55F4"/>
    <w:rPr>
      <w:rFonts w:ascii="Times New Roman" w:hAnsi="Times New Roman"/>
      <w:sz w:val="24"/>
    </w:rPr>
  </w:style>
  <w:style w:type="character" w:customStyle="1" w:styleId="BodyText3Char2">
    <w:name w:val="Body Text 3 Char2"/>
    <w:aliases w:val="Знак5 Char2"/>
    <w:locked/>
    <w:rsid w:val="00AD55F4"/>
    <w:rPr>
      <w:rFonts w:ascii="Times New Roman" w:hAnsi="Times New Roman"/>
      <w:sz w:val="16"/>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locked/>
    <w:rsid w:val="00AD55F4"/>
    <w:rPr>
      <w:rFonts w:ascii="Courier New" w:hAnsi="Courier New"/>
      <w:color w:val="000000"/>
      <w:sz w:val="24"/>
    </w:rPr>
  </w:style>
  <w:style w:type="character" w:customStyle="1" w:styleId="BodyTextFirstIndent2Char2">
    <w:name w:val="Body Text First Indent 2 Char2"/>
    <w:locked/>
    <w:rsid w:val="00AD55F4"/>
    <w:rPr>
      <w:rFonts w:ascii="Times New Roman" w:hAnsi="Times New Roman"/>
      <w:sz w:val="24"/>
      <w:lang w:eastAsia="ru-RU"/>
    </w:rPr>
  </w:style>
  <w:style w:type="character" w:customStyle="1" w:styleId="HTMLPreformattedChar1">
    <w:name w:val="HTML Preformatted Char1"/>
    <w:locked/>
    <w:rsid w:val="00AD55F4"/>
    <w:rPr>
      <w:rFonts w:ascii="Courier New" w:hAnsi="Courier New"/>
      <w:sz w:val="20"/>
      <w:lang w:eastAsia="ru-RU"/>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2"/>
    <w:locked/>
    <w:rsid w:val="00AD55F4"/>
    <w:rPr>
      <w:rFonts w:ascii="Cambria" w:hAnsi="Cambria"/>
      <w:b/>
      <w:kern w:val="32"/>
      <w:sz w:val="32"/>
    </w:rPr>
  </w:style>
  <w:style w:type="character" w:customStyle="1" w:styleId="Heading3Char2">
    <w:name w:val="Heading 3 Char2"/>
    <w:aliases w:val="Знак2 Char3,Heading 3 Char21"/>
    <w:locked/>
    <w:rsid w:val="00AD55F4"/>
    <w:rPr>
      <w:rFonts w:ascii="Arial" w:hAnsi="Arial"/>
      <w:b/>
      <w:sz w:val="26"/>
      <w:lang w:val="ru-RU" w:eastAsia="ru-RU"/>
    </w:rPr>
  </w:style>
  <w:style w:type="character" w:customStyle="1" w:styleId="240">
    <w:name w:val="Текст сноски Знак24"/>
    <w:aliases w:val="Текст сноски Знак1 Знак14,Текст сноски Знак Знак Знак15,Знак3 Знак Знак Знак21,Текст сноски Знак Знак Знак Знак Знак6,Текст сноски Знак Знак Знак Знак Знак Знак Знак6,Текст сноски Знак Знак Знак Знак Знак Знак Знак Знак Знак Знак6"/>
    <w:rsid w:val="00AD55F4"/>
  </w:style>
  <w:style w:type="character" w:customStyle="1" w:styleId="263">
    <w:name w:val="Текст сноски Знак26"/>
    <w:aliases w:val="Текст сноски Знак1 Знак16,Текст сноски Знак Знак Знак17,Знак3 Знак Знак Знак22,Текст сноски Знак Знак Знак Знак Знак8,Текст сноски Знак Знак Знак Знак Знак Знак Знак8,Текст сноски Знак Знак Знак Знак Знак Знак Знак Знак Знак Знак8"/>
    <w:rsid w:val="00AD55F4"/>
  </w:style>
  <w:style w:type="character" w:customStyle="1" w:styleId="252">
    <w:name w:val="Текст сноски Знак25"/>
    <w:aliases w:val="Текст сноски Знак1 Знак15,Текст сноски Знак Знак Знак16,Знак3 Знак Знак Знак16,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rsid w:val="00AD55F4"/>
  </w:style>
  <w:style w:type="character" w:customStyle="1" w:styleId="21f9">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semiHidden/>
    <w:rsid w:val="00AD55F4"/>
  </w:style>
  <w:style w:type="character" w:customStyle="1" w:styleId="22d">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rsid w:val="00AD55F4"/>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rsid w:val="00AD55F4"/>
  </w:style>
  <w:style w:type="character" w:customStyle="1" w:styleId="137">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rsid w:val="00AD55F4"/>
    <w:rPr>
      <w:sz w:val="24"/>
    </w:rPr>
  </w:style>
  <w:style w:type="character" w:customStyle="1" w:styleId="3120">
    <w:name w:val="Основной текст 3 Знак12"/>
    <w:aliases w:val="Знак5 Знак11"/>
    <w:rsid w:val="00AD55F4"/>
    <w:rPr>
      <w:sz w:val="16"/>
    </w:rPr>
  </w:style>
  <w:style w:type="character" w:customStyle="1" w:styleId="3140">
    <w:name w:val="Основной текст 3 Знак14"/>
    <w:aliases w:val="Знак5 Знак12,Знак5 Знак13"/>
    <w:semiHidden/>
    <w:rsid w:val="00AD55F4"/>
    <w:rPr>
      <w:sz w:val="16"/>
    </w:rPr>
  </w:style>
  <w:style w:type="character" w:customStyle="1" w:styleId="CommentSubjectChar3">
    <w:name w:val="Comment Subject Char3"/>
    <w:locked/>
    <w:rsid w:val="00AD55F4"/>
    <w:rPr>
      <w:sz w:val="16"/>
    </w:rPr>
  </w:style>
  <w:style w:type="character" w:customStyle="1" w:styleId="1200">
    <w:name w:val="Тема примечания Знак120"/>
    <w:semiHidden/>
    <w:rsid w:val="00AD55F4"/>
    <w:rPr>
      <w:rFonts w:ascii="Times New Roman" w:hAnsi="Times New Roman"/>
      <w:b/>
      <w:sz w:val="20"/>
      <w:lang w:val="ru-RU" w:eastAsia="ru-RU"/>
    </w:rPr>
  </w:style>
  <w:style w:type="character" w:customStyle="1" w:styleId="1190">
    <w:name w:val="Тема примечания Знак119"/>
    <w:semiHidden/>
    <w:rsid w:val="00AD55F4"/>
    <w:rPr>
      <w:rFonts w:ascii="Times New Roman" w:hAnsi="Times New Roman"/>
      <w:b/>
      <w:sz w:val="20"/>
      <w:lang w:val="ru-RU" w:eastAsia="ru-RU"/>
    </w:rPr>
  </w:style>
  <w:style w:type="character" w:customStyle="1" w:styleId="1180">
    <w:name w:val="Тема примечания Знак118"/>
    <w:semiHidden/>
    <w:rsid w:val="00AD55F4"/>
    <w:rPr>
      <w:rFonts w:ascii="Times New Roman" w:hAnsi="Times New Roman"/>
      <w:b/>
      <w:sz w:val="20"/>
      <w:lang w:val="ru-RU" w:eastAsia="ru-RU"/>
    </w:rPr>
  </w:style>
  <w:style w:type="character" w:customStyle="1" w:styleId="1170">
    <w:name w:val="Тема примечания Знак117"/>
    <w:rsid w:val="00AD55F4"/>
    <w:rPr>
      <w:rFonts w:ascii="Times New Roman" w:hAnsi="Times New Roman"/>
      <w:b/>
      <w:sz w:val="20"/>
      <w:lang w:val="ru-RU" w:eastAsia="ru-RU"/>
    </w:rPr>
  </w:style>
  <w:style w:type="character" w:customStyle="1" w:styleId="1160">
    <w:name w:val="Тема примечания Знак116"/>
    <w:semiHidden/>
    <w:rsid w:val="00AD55F4"/>
    <w:rPr>
      <w:rFonts w:ascii="Times New Roman" w:hAnsi="Times New Roman"/>
      <w:b/>
      <w:sz w:val="20"/>
      <w:lang w:val="ru-RU" w:eastAsia="ru-RU"/>
    </w:rPr>
  </w:style>
  <w:style w:type="character" w:customStyle="1" w:styleId="1150">
    <w:name w:val="Тема примечания Знак115"/>
    <w:semiHidden/>
    <w:rsid w:val="00AD55F4"/>
    <w:rPr>
      <w:rFonts w:ascii="Times New Roman" w:hAnsi="Times New Roman"/>
      <w:b/>
      <w:sz w:val="20"/>
      <w:lang w:val="ru-RU" w:eastAsia="ru-RU"/>
    </w:rPr>
  </w:style>
  <w:style w:type="character" w:customStyle="1" w:styleId="1140">
    <w:name w:val="Тема примечания Знак114"/>
    <w:semiHidden/>
    <w:rsid w:val="00AD55F4"/>
    <w:rPr>
      <w:rFonts w:ascii="Times New Roman" w:hAnsi="Times New Roman"/>
      <w:b/>
      <w:sz w:val="20"/>
      <w:lang w:val="ru-RU" w:eastAsia="ru-RU"/>
    </w:rPr>
  </w:style>
  <w:style w:type="character" w:customStyle="1" w:styleId="1130">
    <w:name w:val="Тема примечания Знак113"/>
    <w:semiHidden/>
    <w:rsid w:val="00AD55F4"/>
    <w:rPr>
      <w:rFonts w:ascii="Times New Roman" w:hAnsi="Times New Roman"/>
      <w:b/>
      <w:sz w:val="20"/>
      <w:lang w:val="ru-RU" w:eastAsia="ru-RU"/>
    </w:rPr>
  </w:style>
  <w:style w:type="character" w:customStyle="1" w:styleId="1120">
    <w:name w:val="Тема примечания Знак112"/>
    <w:semiHidden/>
    <w:rsid w:val="00AD55F4"/>
    <w:rPr>
      <w:rFonts w:ascii="Times New Roman" w:hAnsi="Times New Roman"/>
      <w:b/>
      <w:sz w:val="20"/>
      <w:lang w:val="ru-RU" w:eastAsia="ru-RU"/>
    </w:rPr>
  </w:style>
  <w:style w:type="character" w:customStyle="1" w:styleId="1112">
    <w:name w:val="Тема примечания Знак111"/>
    <w:rsid w:val="00AD55F4"/>
    <w:rPr>
      <w:rFonts w:ascii="Times New Roman" w:hAnsi="Times New Roman"/>
      <w:b/>
      <w:sz w:val="20"/>
      <w:lang w:val="ru-RU" w:eastAsia="ru-RU"/>
    </w:rPr>
  </w:style>
  <w:style w:type="character" w:customStyle="1" w:styleId="1101">
    <w:name w:val="Тема примечания Знак110"/>
    <w:semiHidden/>
    <w:rsid w:val="00AD55F4"/>
    <w:rPr>
      <w:rFonts w:ascii="Times New Roman" w:hAnsi="Times New Roman"/>
      <w:b/>
      <w:sz w:val="20"/>
      <w:lang w:val="ru-RU" w:eastAsia="ru-RU"/>
    </w:rPr>
  </w:style>
  <w:style w:type="character" w:customStyle="1" w:styleId="192">
    <w:name w:val="Тема примечания Знак19"/>
    <w:rsid w:val="00AD55F4"/>
    <w:rPr>
      <w:rFonts w:ascii="Times New Roman" w:hAnsi="Times New Roman"/>
      <w:b/>
      <w:sz w:val="20"/>
      <w:lang w:val="ru-RU" w:eastAsia="ru-RU"/>
    </w:rPr>
  </w:style>
  <w:style w:type="character" w:customStyle="1" w:styleId="182">
    <w:name w:val="Тема примечания Знак18"/>
    <w:semiHidden/>
    <w:rsid w:val="00AD55F4"/>
    <w:rPr>
      <w:rFonts w:ascii="Times New Roman" w:hAnsi="Times New Roman"/>
      <w:b/>
      <w:sz w:val="20"/>
      <w:lang w:val="ru-RU" w:eastAsia="ru-RU"/>
    </w:rPr>
  </w:style>
  <w:style w:type="character" w:customStyle="1" w:styleId="173">
    <w:name w:val="Тема примечания Знак17"/>
    <w:semiHidden/>
    <w:rsid w:val="00AD55F4"/>
    <w:rPr>
      <w:rFonts w:ascii="Times New Roman" w:hAnsi="Times New Roman"/>
      <w:b/>
      <w:sz w:val="20"/>
      <w:lang w:val="ru-RU" w:eastAsia="ru-RU"/>
    </w:rPr>
  </w:style>
  <w:style w:type="character" w:customStyle="1" w:styleId="163">
    <w:name w:val="Тема примечания Знак16"/>
    <w:semiHidden/>
    <w:rsid w:val="00AD55F4"/>
    <w:rPr>
      <w:rFonts w:ascii="Times New Roman" w:hAnsi="Times New Roman"/>
      <w:b/>
      <w:sz w:val="20"/>
      <w:lang w:val="ru-RU" w:eastAsia="ru-RU"/>
    </w:rPr>
  </w:style>
  <w:style w:type="character" w:customStyle="1" w:styleId="152">
    <w:name w:val="Тема примечания Знак15"/>
    <w:rsid w:val="00AD55F4"/>
    <w:rPr>
      <w:rFonts w:ascii="Times New Roman" w:hAnsi="Times New Roman"/>
      <w:b/>
      <w:sz w:val="20"/>
      <w:lang w:val="ru-RU" w:eastAsia="ru-RU"/>
    </w:rPr>
  </w:style>
  <w:style w:type="character" w:customStyle="1" w:styleId="146">
    <w:name w:val="Тема примечания Знак14"/>
    <w:semiHidden/>
    <w:rsid w:val="00AD55F4"/>
    <w:rPr>
      <w:rFonts w:ascii="Times New Roman" w:hAnsi="Times New Roman"/>
      <w:b/>
      <w:sz w:val="20"/>
      <w:lang w:val="ru-RU" w:eastAsia="ru-RU"/>
    </w:rPr>
  </w:style>
  <w:style w:type="character" w:customStyle="1" w:styleId="138">
    <w:name w:val="Тема примечания Знак13"/>
    <w:semiHidden/>
    <w:rsid w:val="00AD55F4"/>
    <w:rPr>
      <w:rFonts w:ascii="Times New Roman" w:hAnsi="Times New Roman"/>
      <w:b/>
      <w:sz w:val="20"/>
      <w:lang w:val="ru-RU" w:eastAsia="ru-RU"/>
    </w:rPr>
  </w:style>
  <w:style w:type="character" w:customStyle="1" w:styleId="12e">
    <w:name w:val="Тема примечания Знак12"/>
    <w:rsid w:val="00AD55F4"/>
    <w:rPr>
      <w:rFonts w:ascii="Times New Roman" w:hAnsi="Times New Roman"/>
      <w:b/>
      <w:sz w:val="20"/>
      <w:lang w:val="ru-RU" w:eastAsia="ru-RU"/>
    </w:rPr>
  </w:style>
  <w:style w:type="character" w:customStyle="1" w:styleId="11f2">
    <w:name w:val="Тема примечания Знак11"/>
    <w:rsid w:val="00AD55F4"/>
    <w:rPr>
      <w:b/>
      <w:lang w:val="ru-RU" w:eastAsia="ru-RU"/>
    </w:rPr>
  </w:style>
  <w:style w:type="character" w:customStyle="1" w:styleId="HTMLAddressChar2">
    <w:name w:val="HTML Address Char2"/>
    <w:locked/>
    <w:rsid w:val="00AD55F4"/>
    <w:rPr>
      <w:i/>
      <w:sz w:val="24"/>
      <w:lang w:eastAsia="ru-RU"/>
    </w:rPr>
  </w:style>
  <w:style w:type="character" w:customStyle="1" w:styleId="HTML120">
    <w:name w:val="Адрес HTML Знак120"/>
    <w:semiHidden/>
    <w:rsid w:val="00AD55F4"/>
    <w:rPr>
      <w:i/>
      <w:sz w:val="24"/>
    </w:rPr>
  </w:style>
  <w:style w:type="character" w:customStyle="1" w:styleId="HTML119">
    <w:name w:val="Адрес HTML Знак119"/>
    <w:semiHidden/>
    <w:rsid w:val="00AD55F4"/>
    <w:rPr>
      <w:i/>
      <w:sz w:val="24"/>
    </w:rPr>
  </w:style>
  <w:style w:type="character" w:customStyle="1" w:styleId="HTML118">
    <w:name w:val="Адрес HTML Знак118"/>
    <w:semiHidden/>
    <w:rsid w:val="00AD55F4"/>
    <w:rPr>
      <w:i/>
      <w:sz w:val="24"/>
    </w:rPr>
  </w:style>
  <w:style w:type="character" w:customStyle="1" w:styleId="HTML117">
    <w:name w:val="Адрес HTML Знак117"/>
    <w:rsid w:val="00AD55F4"/>
    <w:rPr>
      <w:i/>
      <w:sz w:val="24"/>
    </w:rPr>
  </w:style>
  <w:style w:type="character" w:customStyle="1" w:styleId="HTML116">
    <w:name w:val="Адрес HTML Знак116"/>
    <w:semiHidden/>
    <w:rsid w:val="00AD55F4"/>
    <w:rPr>
      <w:i/>
      <w:sz w:val="24"/>
    </w:rPr>
  </w:style>
  <w:style w:type="character" w:customStyle="1" w:styleId="HTML115">
    <w:name w:val="Адрес HTML Знак115"/>
    <w:semiHidden/>
    <w:rsid w:val="00AD55F4"/>
    <w:rPr>
      <w:i/>
      <w:sz w:val="24"/>
    </w:rPr>
  </w:style>
  <w:style w:type="character" w:customStyle="1" w:styleId="HTML114">
    <w:name w:val="Адрес HTML Знак114"/>
    <w:semiHidden/>
    <w:rsid w:val="00AD55F4"/>
    <w:rPr>
      <w:i/>
      <w:sz w:val="24"/>
    </w:rPr>
  </w:style>
  <w:style w:type="character" w:customStyle="1" w:styleId="HTML113">
    <w:name w:val="Адрес HTML Знак113"/>
    <w:semiHidden/>
    <w:rsid w:val="00AD55F4"/>
    <w:rPr>
      <w:i/>
      <w:sz w:val="24"/>
    </w:rPr>
  </w:style>
  <w:style w:type="character" w:customStyle="1" w:styleId="HTML112">
    <w:name w:val="Адрес HTML Знак112"/>
    <w:semiHidden/>
    <w:rsid w:val="00AD55F4"/>
    <w:rPr>
      <w:i/>
      <w:sz w:val="24"/>
    </w:rPr>
  </w:style>
  <w:style w:type="character" w:customStyle="1" w:styleId="HTML111">
    <w:name w:val="Адрес HTML Знак111"/>
    <w:rsid w:val="00AD55F4"/>
    <w:rPr>
      <w:i/>
      <w:sz w:val="24"/>
    </w:rPr>
  </w:style>
  <w:style w:type="character" w:customStyle="1" w:styleId="HTML110">
    <w:name w:val="Адрес HTML Знак110"/>
    <w:semiHidden/>
    <w:rsid w:val="00AD55F4"/>
    <w:rPr>
      <w:i/>
      <w:sz w:val="24"/>
    </w:rPr>
  </w:style>
  <w:style w:type="character" w:customStyle="1" w:styleId="HTML19">
    <w:name w:val="Адрес HTML Знак19"/>
    <w:rsid w:val="00AD55F4"/>
    <w:rPr>
      <w:i/>
      <w:sz w:val="24"/>
    </w:rPr>
  </w:style>
  <w:style w:type="character" w:customStyle="1" w:styleId="HTML18">
    <w:name w:val="Адрес HTML Знак18"/>
    <w:semiHidden/>
    <w:rsid w:val="00AD55F4"/>
    <w:rPr>
      <w:i/>
      <w:sz w:val="24"/>
    </w:rPr>
  </w:style>
  <w:style w:type="character" w:customStyle="1" w:styleId="HTML17">
    <w:name w:val="Адрес HTML Знак17"/>
    <w:semiHidden/>
    <w:rsid w:val="00AD55F4"/>
    <w:rPr>
      <w:i/>
      <w:sz w:val="24"/>
    </w:rPr>
  </w:style>
  <w:style w:type="character" w:customStyle="1" w:styleId="HTML16">
    <w:name w:val="Адрес HTML Знак16"/>
    <w:semiHidden/>
    <w:rsid w:val="00AD55F4"/>
    <w:rPr>
      <w:i/>
      <w:sz w:val="24"/>
    </w:rPr>
  </w:style>
  <w:style w:type="character" w:customStyle="1" w:styleId="HTML15">
    <w:name w:val="Адрес HTML Знак15"/>
    <w:rsid w:val="00AD55F4"/>
    <w:rPr>
      <w:i/>
      <w:sz w:val="24"/>
    </w:rPr>
  </w:style>
  <w:style w:type="character" w:customStyle="1" w:styleId="HTML14">
    <w:name w:val="Адрес HTML Знак14"/>
    <w:semiHidden/>
    <w:rsid w:val="00AD55F4"/>
    <w:rPr>
      <w:i/>
      <w:sz w:val="24"/>
    </w:rPr>
  </w:style>
  <w:style w:type="character" w:customStyle="1" w:styleId="HTML130">
    <w:name w:val="Адрес HTML Знак13"/>
    <w:semiHidden/>
    <w:rsid w:val="00AD55F4"/>
    <w:rPr>
      <w:i/>
      <w:sz w:val="24"/>
    </w:rPr>
  </w:style>
  <w:style w:type="character" w:customStyle="1" w:styleId="HTML121">
    <w:name w:val="Адрес HTML Знак12"/>
    <w:rsid w:val="00AD55F4"/>
    <w:rPr>
      <w:i/>
      <w:sz w:val="22"/>
    </w:rPr>
  </w:style>
  <w:style w:type="character" w:customStyle="1" w:styleId="1220">
    <w:name w:val="Знак1 Знак Знак22"/>
    <w:locked/>
    <w:rsid w:val="00AD55F4"/>
    <w:rPr>
      <w:sz w:val="24"/>
    </w:rPr>
  </w:style>
  <w:style w:type="character" w:customStyle="1" w:styleId="IntenseQuoteChar7">
    <w:name w:val="Intense Quote Char7"/>
    <w:locked/>
    <w:rsid w:val="00AD55F4"/>
    <w:rPr>
      <w:rFonts w:ascii="Calibri" w:hAnsi="Calibri"/>
      <w:b/>
      <w:i/>
      <w:color w:val="4F81BD"/>
      <w:sz w:val="24"/>
    </w:rPr>
  </w:style>
  <w:style w:type="character" w:customStyle="1" w:styleId="1250">
    <w:name w:val="Знак1 Знак Знак25"/>
    <w:locked/>
    <w:rsid w:val="00AD55F4"/>
    <w:rPr>
      <w:sz w:val="24"/>
    </w:rPr>
  </w:style>
  <w:style w:type="character" w:customStyle="1" w:styleId="1240">
    <w:name w:val="Знак1 Знак Знак24"/>
    <w:locked/>
    <w:rsid w:val="00AD55F4"/>
    <w:rPr>
      <w:sz w:val="24"/>
    </w:rPr>
  </w:style>
  <w:style w:type="character" w:customStyle="1" w:styleId="1230">
    <w:name w:val="Знак1 Знак Знак23"/>
    <w:locked/>
    <w:rsid w:val="00AD55F4"/>
    <w:rPr>
      <w:sz w:val="24"/>
    </w:rPr>
  </w:style>
  <w:style w:type="character" w:customStyle="1" w:styleId="1201">
    <w:name w:val="Выделенная цитата Знак120"/>
    <w:rsid w:val="00AD55F4"/>
    <w:rPr>
      <w:i/>
      <w:color w:val="5B9BD5"/>
      <w:sz w:val="24"/>
    </w:rPr>
  </w:style>
  <w:style w:type="character" w:customStyle="1" w:styleId="1191">
    <w:name w:val="Выделенная цитата Знак119"/>
    <w:rsid w:val="00AD55F4"/>
    <w:rPr>
      <w:i/>
      <w:color w:val="5B9BD5"/>
      <w:sz w:val="24"/>
    </w:rPr>
  </w:style>
  <w:style w:type="character" w:customStyle="1" w:styleId="1181">
    <w:name w:val="Выделенная цитата Знак118"/>
    <w:rsid w:val="00AD55F4"/>
    <w:rPr>
      <w:i/>
      <w:color w:val="5B9BD5"/>
      <w:sz w:val="24"/>
    </w:rPr>
  </w:style>
  <w:style w:type="character" w:customStyle="1" w:styleId="1171">
    <w:name w:val="Выделенная цитата Знак117"/>
    <w:rsid w:val="00AD55F4"/>
    <w:rPr>
      <w:i/>
      <w:color w:val="5B9BD5"/>
      <w:sz w:val="24"/>
    </w:rPr>
  </w:style>
  <w:style w:type="character" w:customStyle="1" w:styleId="1161">
    <w:name w:val="Выделенная цитата Знак116"/>
    <w:rsid w:val="00AD55F4"/>
    <w:rPr>
      <w:i/>
      <w:color w:val="5B9BD5"/>
      <w:sz w:val="24"/>
    </w:rPr>
  </w:style>
  <w:style w:type="character" w:customStyle="1" w:styleId="1151">
    <w:name w:val="Выделенная цитата Знак115"/>
    <w:rsid w:val="00AD55F4"/>
    <w:rPr>
      <w:i/>
      <w:color w:val="5B9BD5"/>
      <w:sz w:val="24"/>
    </w:rPr>
  </w:style>
  <w:style w:type="character" w:customStyle="1" w:styleId="1141">
    <w:name w:val="Выделенная цитата Знак114"/>
    <w:rsid w:val="00AD55F4"/>
    <w:rPr>
      <w:i/>
      <w:color w:val="5B9BD5"/>
      <w:sz w:val="24"/>
    </w:rPr>
  </w:style>
  <w:style w:type="character" w:customStyle="1" w:styleId="1131">
    <w:name w:val="Выделенная цитата Знак113"/>
    <w:rsid w:val="00AD55F4"/>
    <w:rPr>
      <w:i/>
      <w:color w:val="5B9BD5"/>
      <w:sz w:val="24"/>
    </w:rPr>
  </w:style>
  <w:style w:type="character" w:customStyle="1" w:styleId="1121">
    <w:name w:val="Выделенная цитата Знак112"/>
    <w:rsid w:val="00AD55F4"/>
    <w:rPr>
      <w:i/>
      <w:color w:val="5B9BD5"/>
      <w:sz w:val="24"/>
    </w:rPr>
  </w:style>
  <w:style w:type="character" w:customStyle="1" w:styleId="1113">
    <w:name w:val="Выделенная цитата Знак111"/>
    <w:rsid w:val="00AD55F4"/>
    <w:rPr>
      <w:i/>
      <w:color w:val="5B9BD5"/>
      <w:sz w:val="24"/>
    </w:rPr>
  </w:style>
  <w:style w:type="character" w:customStyle="1" w:styleId="1102">
    <w:name w:val="Выделенная цитата Знак110"/>
    <w:rsid w:val="00AD55F4"/>
    <w:rPr>
      <w:i/>
      <w:color w:val="5B9BD5"/>
      <w:sz w:val="24"/>
    </w:rPr>
  </w:style>
  <w:style w:type="character" w:customStyle="1" w:styleId="193">
    <w:name w:val="Выделенная цитата Знак19"/>
    <w:rsid w:val="00AD55F4"/>
    <w:rPr>
      <w:i/>
      <w:color w:val="5B9BD5"/>
      <w:sz w:val="24"/>
    </w:rPr>
  </w:style>
  <w:style w:type="character" w:customStyle="1" w:styleId="183">
    <w:name w:val="Выделенная цитата Знак18"/>
    <w:rsid w:val="00AD55F4"/>
    <w:rPr>
      <w:i/>
      <w:color w:val="5B9BD5"/>
      <w:sz w:val="24"/>
    </w:rPr>
  </w:style>
  <w:style w:type="character" w:customStyle="1" w:styleId="174">
    <w:name w:val="Выделенная цитата Знак17"/>
    <w:rsid w:val="00AD55F4"/>
    <w:rPr>
      <w:i/>
      <w:color w:val="5B9BD5"/>
      <w:sz w:val="24"/>
    </w:rPr>
  </w:style>
  <w:style w:type="character" w:customStyle="1" w:styleId="164">
    <w:name w:val="Выделенная цитата Знак16"/>
    <w:rsid w:val="00AD55F4"/>
    <w:rPr>
      <w:i/>
      <w:color w:val="5B9BD5"/>
      <w:sz w:val="24"/>
    </w:rPr>
  </w:style>
  <w:style w:type="character" w:customStyle="1" w:styleId="153">
    <w:name w:val="Выделенная цитата Знак15"/>
    <w:rsid w:val="00AD55F4"/>
    <w:rPr>
      <w:i/>
      <w:color w:val="5B9BD5"/>
      <w:sz w:val="24"/>
    </w:rPr>
  </w:style>
  <w:style w:type="character" w:customStyle="1" w:styleId="147">
    <w:name w:val="Выделенная цитата Знак14"/>
    <w:rsid w:val="00AD55F4"/>
    <w:rPr>
      <w:i/>
      <w:color w:val="5B9BD5"/>
      <w:sz w:val="24"/>
    </w:rPr>
  </w:style>
  <w:style w:type="character" w:customStyle="1" w:styleId="139">
    <w:name w:val="Выделенная цитата Знак13"/>
    <w:rsid w:val="00AD55F4"/>
    <w:rPr>
      <w:i/>
      <w:color w:val="5B9BD5"/>
      <w:sz w:val="24"/>
    </w:rPr>
  </w:style>
  <w:style w:type="character" w:customStyle="1" w:styleId="12f">
    <w:name w:val="Выделенная цитата Знак12"/>
    <w:rsid w:val="00AD55F4"/>
    <w:rPr>
      <w:i/>
      <w:color w:val="5B9BD5"/>
      <w:sz w:val="24"/>
    </w:rPr>
  </w:style>
  <w:style w:type="character" w:customStyle="1" w:styleId="3113">
    <w:name w:val="Основной текст 3 Знак11"/>
    <w:aliases w:val="Знак5 Знак25"/>
    <w:locked/>
    <w:rsid w:val="00AD55F4"/>
    <w:rPr>
      <w:rFonts w:ascii="Times New Roman" w:hAnsi="Times New Roman"/>
      <w:sz w:val="16"/>
      <w:lang w:val="ru-RU" w:eastAsia="ru-RU"/>
    </w:rPr>
  </w:style>
  <w:style w:type="character" w:customStyle="1" w:styleId="HTML11a">
    <w:name w:val="Адрес HTML Знак11"/>
    <w:rsid w:val="00AD55F4"/>
    <w:rPr>
      <w:rFonts w:ascii="Times New Roman" w:hAnsi="Times New Roman"/>
      <w:i/>
      <w:sz w:val="24"/>
    </w:rPr>
  </w:style>
  <w:style w:type="character" w:customStyle="1" w:styleId="1ffffffc">
    <w:name w:val="Без интервала Знак1"/>
    <w:link w:val="4d"/>
    <w:locked/>
    <w:rsid w:val="00AD55F4"/>
  </w:style>
  <w:style w:type="paragraph" w:customStyle="1" w:styleId="4d">
    <w:name w:val="Без интервала4"/>
    <w:link w:val="1ffffffc"/>
    <w:rsid w:val="00AD55F4"/>
    <w:pPr>
      <w:spacing w:after="0" w:line="240" w:lineRule="auto"/>
    </w:pPr>
  </w:style>
  <w:style w:type="character" w:customStyle="1" w:styleId="3114">
    <w:name w:val="Знак3 Знак Знак11"/>
    <w:aliases w:val="Знак3 Знак Знак Знак12"/>
    <w:locked/>
    <w:rsid w:val="00AD55F4"/>
    <w:rPr>
      <w:rFonts w:ascii="Arial" w:hAnsi="Arial"/>
      <w:b/>
      <w:i/>
      <w:sz w:val="28"/>
      <w:lang w:val="ru-RU" w:eastAsia="en-US"/>
    </w:rPr>
  </w:style>
  <w:style w:type="character" w:customStyle="1" w:styleId="11f3">
    <w:name w:val="Выделенная цитата Знак11"/>
    <w:rsid w:val="00AD55F4"/>
    <w:rPr>
      <w:b/>
      <w:i/>
      <w:color w:val="4F81BD"/>
      <w:sz w:val="24"/>
    </w:rPr>
  </w:style>
  <w:style w:type="character" w:customStyle="1" w:styleId="2115">
    <w:name w:val="Цитата 2 Знак11"/>
    <w:rsid w:val="00AD55F4"/>
    <w:rPr>
      <w:i/>
      <w:color w:val="404040"/>
      <w:sz w:val="24"/>
    </w:rPr>
  </w:style>
  <w:style w:type="character" w:customStyle="1" w:styleId="1ffffffd">
    <w:name w:val="Абзац списка Знак1"/>
    <w:locked/>
    <w:rsid w:val="00AD55F4"/>
    <w:rPr>
      <w:rFonts w:ascii="Times New Roman" w:hAnsi="Times New Roman"/>
      <w:sz w:val="24"/>
    </w:rPr>
  </w:style>
  <w:style w:type="character" w:customStyle="1" w:styleId="202">
    <w:name w:val="Знак Знак202"/>
    <w:rsid w:val="00AD55F4"/>
    <w:rPr>
      <w:rFonts w:ascii="Arial" w:hAnsi="Arial"/>
      <w:sz w:val="22"/>
    </w:rPr>
  </w:style>
  <w:style w:type="paragraph" w:customStyle="1" w:styleId="3ff2">
    <w:name w:val="Знак Знак Знак Знак Знак Знак3"/>
    <w:basedOn w:val="a3"/>
    <w:rsid w:val="00AD55F4"/>
    <w:pPr>
      <w:tabs>
        <w:tab w:val="left" w:pos="643"/>
      </w:tabs>
      <w:spacing w:after="160" w:line="240" w:lineRule="exact"/>
    </w:pPr>
    <w:rPr>
      <w:rFonts w:ascii="Verdana" w:hAnsi="Verdana" w:cs="Verdana"/>
      <w:sz w:val="20"/>
      <w:szCs w:val="20"/>
      <w:lang w:val="en-US" w:eastAsia="en-US"/>
    </w:rPr>
  </w:style>
  <w:style w:type="character" w:customStyle="1" w:styleId="1420">
    <w:name w:val="Знак Знак142"/>
    <w:locked/>
    <w:rsid w:val="00AD55F4"/>
    <w:rPr>
      <w:b/>
      <w:sz w:val="27"/>
      <w:lang w:val="ru-RU" w:eastAsia="ru-RU"/>
    </w:rPr>
  </w:style>
  <w:style w:type="character" w:customStyle="1" w:styleId="102">
    <w:name w:val="Знак Знак102"/>
    <w:locked/>
    <w:rsid w:val="00AD55F4"/>
    <w:rPr>
      <w:sz w:val="16"/>
      <w:lang w:val="ru-RU" w:eastAsia="ru-RU"/>
    </w:rPr>
  </w:style>
  <w:style w:type="character" w:customStyle="1" w:styleId="6120">
    <w:name w:val="Знак Знак612"/>
    <w:rsid w:val="00AD55F4"/>
    <w:rPr>
      <w:rFonts w:ascii="Arial" w:hAnsi="Arial"/>
      <w:b/>
      <w:i/>
      <w:sz w:val="28"/>
      <w:lang w:val="ru-RU" w:eastAsia="en-US"/>
    </w:rPr>
  </w:style>
  <w:style w:type="character" w:customStyle="1" w:styleId="1630">
    <w:name w:val="Знак Знак163"/>
    <w:locked/>
    <w:rsid w:val="00AD55F4"/>
    <w:rPr>
      <w:b/>
      <w:caps/>
      <w:sz w:val="24"/>
      <w:lang w:val="ru-RU" w:eastAsia="ru-RU"/>
    </w:rPr>
  </w:style>
  <w:style w:type="character" w:customStyle="1" w:styleId="4e">
    <w:name w:val="Знак Знак Знак4"/>
    <w:rsid w:val="00AD55F4"/>
    <w:rPr>
      <w:rFonts w:ascii="Times New Roman" w:hAnsi="Times New Roman"/>
      <w:b/>
      <w:caps/>
      <w:sz w:val="28"/>
    </w:rPr>
  </w:style>
  <w:style w:type="character" w:customStyle="1" w:styleId="2520">
    <w:name w:val="Знак Знак252"/>
    <w:rsid w:val="00AD55F4"/>
    <w:rPr>
      <w:rFonts w:ascii="Times New Roman" w:hAnsi="Times New Roman"/>
      <w:b/>
      <w:sz w:val="28"/>
    </w:rPr>
  </w:style>
  <w:style w:type="character" w:customStyle="1" w:styleId="2220">
    <w:name w:val="Знак Знак222"/>
    <w:rsid w:val="00AD55F4"/>
    <w:rPr>
      <w:rFonts w:ascii="Times New Roman" w:hAnsi="Times New Roman"/>
      <w:sz w:val="24"/>
    </w:rPr>
  </w:style>
  <w:style w:type="character" w:customStyle="1" w:styleId="1920">
    <w:name w:val="Знак Знак192"/>
    <w:rsid w:val="00AD55F4"/>
    <w:rPr>
      <w:rFonts w:ascii="Times New Roman" w:hAnsi="Times New Roman"/>
      <w:sz w:val="16"/>
      <w:lang w:eastAsia="ru-RU"/>
    </w:rPr>
  </w:style>
  <w:style w:type="character" w:customStyle="1" w:styleId="1820">
    <w:name w:val="Знак Знак182"/>
    <w:rsid w:val="00AD55F4"/>
    <w:rPr>
      <w:rFonts w:ascii="Courier New" w:hAnsi="Courier New"/>
    </w:rPr>
  </w:style>
  <w:style w:type="character" w:customStyle="1" w:styleId="1520">
    <w:name w:val="Знак Знак152"/>
    <w:rsid w:val="00AD55F4"/>
    <w:rPr>
      <w:b/>
      <w:sz w:val="28"/>
    </w:rPr>
  </w:style>
  <w:style w:type="character" w:customStyle="1" w:styleId="4120">
    <w:name w:val="Знак Знак412"/>
    <w:locked/>
    <w:rsid w:val="00AD55F4"/>
    <w:rPr>
      <w:rFonts w:ascii="Arial" w:hAnsi="Arial"/>
      <w:b/>
      <w:i/>
      <w:sz w:val="28"/>
      <w:lang w:val="ru-RU" w:eastAsia="en-US"/>
    </w:rPr>
  </w:style>
  <w:style w:type="character" w:customStyle="1" w:styleId="2330">
    <w:name w:val="Знак Знак23 Знак3"/>
    <w:aliases w:val="Знак Знак3 Знак3"/>
    <w:locked/>
    <w:rsid w:val="00AD55F4"/>
    <w:rPr>
      <w:rFonts w:ascii="Tahoma" w:hAnsi="Tahoma"/>
      <w:sz w:val="16"/>
    </w:rPr>
  </w:style>
  <w:style w:type="paragraph" w:customStyle="1" w:styleId="4f">
    <w:name w:val="Знак Знак Знак Знак Знак Знак Знак Знак Знак Знак Знак Знак Знак4"/>
    <w:basedOn w:val="a3"/>
    <w:rsid w:val="00AD55F4"/>
    <w:pPr>
      <w:spacing w:after="160" w:line="240" w:lineRule="exact"/>
    </w:pPr>
    <w:rPr>
      <w:rFonts w:ascii="Verdana" w:hAnsi="Verdana"/>
      <w:lang w:val="en-US" w:eastAsia="en-US"/>
    </w:rPr>
  </w:style>
  <w:style w:type="paragraph" w:customStyle="1" w:styleId="32a">
    <w:name w:val="Знак32"/>
    <w:basedOn w:val="a3"/>
    <w:rsid w:val="00AD55F4"/>
    <w:pPr>
      <w:tabs>
        <w:tab w:val="left" w:pos="643"/>
      </w:tabs>
      <w:spacing w:after="160" w:line="240" w:lineRule="exact"/>
    </w:pPr>
    <w:rPr>
      <w:rFonts w:ascii="Verdana" w:hAnsi="Verdana" w:cs="Verdana"/>
      <w:sz w:val="20"/>
      <w:szCs w:val="20"/>
      <w:lang w:val="en-US" w:eastAsia="en-US"/>
    </w:rPr>
  </w:style>
  <w:style w:type="character" w:customStyle="1" w:styleId="5320">
    <w:name w:val="Знак Знак532"/>
    <w:locked/>
    <w:rsid w:val="00AD55F4"/>
    <w:rPr>
      <w:b/>
      <w:caps/>
      <w:sz w:val="24"/>
      <w:lang w:val="ru-RU" w:eastAsia="ru-RU"/>
    </w:rPr>
  </w:style>
  <w:style w:type="character" w:customStyle="1" w:styleId="2ffff5">
    <w:name w:val="Без интервала Знак2"/>
    <w:locked/>
    <w:rsid w:val="00AD55F4"/>
    <w:rPr>
      <w:sz w:val="24"/>
      <w:lang w:eastAsia="en-US"/>
    </w:rPr>
  </w:style>
  <w:style w:type="character" w:customStyle="1" w:styleId="1122">
    <w:name w:val="Знак1 Знак Знак12"/>
    <w:locked/>
    <w:rsid w:val="00AD55F4"/>
    <w:rPr>
      <w:rFonts w:ascii="Times New Roman" w:hAnsi="Times New Roman"/>
      <w:sz w:val="24"/>
      <w:lang w:eastAsia="ru-RU"/>
    </w:rPr>
  </w:style>
  <w:style w:type="character" w:customStyle="1" w:styleId="462">
    <w:name w:val="Знак Знак462"/>
    <w:locked/>
    <w:rsid w:val="00AD55F4"/>
    <w:rPr>
      <w:b/>
      <w:sz w:val="27"/>
      <w:lang w:val="ru-RU" w:eastAsia="ru-RU"/>
    </w:rPr>
  </w:style>
  <w:style w:type="character" w:customStyle="1" w:styleId="482">
    <w:name w:val="Знак Знак482"/>
    <w:locked/>
    <w:rsid w:val="00AD55F4"/>
    <w:rPr>
      <w:b/>
      <w:sz w:val="27"/>
      <w:lang w:val="ru-RU" w:eastAsia="ru-RU"/>
    </w:rPr>
  </w:style>
  <w:style w:type="character" w:customStyle="1" w:styleId="442">
    <w:name w:val="Знак Знак442"/>
    <w:locked/>
    <w:rsid w:val="00AD55F4"/>
    <w:rPr>
      <w:sz w:val="24"/>
    </w:rPr>
  </w:style>
  <w:style w:type="character" w:customStyle="1" w:styleId="5120">
    <w:name w:val="Знак Знак512"/>
    <w:locked/>
    <w:rsid w:val="00AD55F4"/>
    <w:rPr>
      <w:b/>
      <w:sz w:val="27"/>
      <w:lang w:val="ru-RU" w:eastAsia="ru-RU"/>
    </w:rPr>
  </w:style>
  <w:style w:type="character" w:customStyle="1" w:styleId="432">
    <w:name w:val="Знак Знак432"/>
    <w:locked/>
    <w:rsid w:val="00AD55F4"/>
    <w:rPr>
      <w:color w:val="000000"/>
      <w:sz w:val="24"/>
      <w:lang w:eastAsia="ru-RU"/>
    </w:rPr>
  </w:style>
  <w:style w:type="character" w:customStyle="1" w:styleId="4220">
    <w:name w:val="Знак Знак422"/>
    <w:rsid w:val="00AD55F4"/>
    <w:rPr>
      <w:rFonts w:ascii="Times New Roman" w:hAnsi="Times New Roman"/>
      <w:sz w:val="16"/>
    </w:rPr>
  </w:style>
  <w:style w:type="character" w:customStyle="1" w:styleId="4920">
    <w:name w:val="Знак Знак492"/>
    <w:rsid w:val="00AD55F4"/>
    <w:rPr>
      <w:rFonts w:ascii="Times New Roman" w:hAnsi="Times New Roman"/>
      <w:b/>
      <w:caps/>
      <w:sz w:val="24"/>
      <w:lang w:eastAsia="ru-RU"/>
    </w:rPr>
  </w:style>
  <w:style w:type="character" w:customStyle="1" w:styleId="472">
    <w:name w:val="Знак Знак472"/>
    <w:rsid w:val="00AD55F4"/>
    <w:rPr>
      <w:rFonts w:ascii="Times New Roman" w:hAnsi="Times New Roman"/>
      <w:b/>
      <w:sz w:val="27"/>
      <w:lang w:eastAsia="ru-RU"/>
    </w:rPr>
  </w:style>
  <w:style w:type="character" w:customStyle="1" w:styleId="452">
    <w:name w:val="Знак Знак452"/>
    <w:rsid w:val="00AD55F4"/>
    <w:rPr>
      <w:rFonts w:ascii="Times New Roman" w:hAnsi="Times New Roman"/>
      <w:b/>
      <w:i/>
      <w:sz w:val="26"/>
      <w:lang w:eastAsia="ru-RU"/>
    </w:rPr>
  </w:style>
  <w:style w:type="character" w:customStyle="1" w:styleId="5020">
    <w:name w:val="Знак Знак502"/>
    <w:locked/>
    <w:rsid w:val="00AD55F4"/>
    <w:rPr>
      <w:b/>
      <w:sz w:val="28"/>
      <w:lang w:val="ru-RU" w:eastAsia="ru-RU"/>
    </w:rPr>
  </w:style>
  <w:style w:type="character" w:customStyle="1" w:styleId="522">
    <w:name w:val="Знак Знак522"/>
    <w:rsid w:val="00AD55F4"/>
    <w:rPr>
      <w:rFonts w:ascii="Arial" w:hAnsi="Arial"/>
      <w:b/>
      <w:i/>
      <w:sz w:val="28"/>
    </w:rPr>
  </w:style>
  <w:style w:type="character" w:customStyle="1" w:styleId="5121">
    <w:name w:val="Знак5 Знак Знак12"/>
    <w:locked/>
    <w:rsid w:val="00AD55F4"/>
    <w:rPr>
      <w:sz w:val="16"/>
      <w:lang w:val="ru-RU" w:eastAsia="ru-RU"/>
    </w:rPr>
  </w:style>
  <w:style w:type="character" w:customStyle="1" w:styleId="624">
    <w:name w:val="Знак6 Знак Знак2"/>
    <w:rsid w:val="00AD55F4"/>
    <w:rPr>
      <w:sz w:val="24"/>
      <w:lang w:val="ru-RU" w:eastAsia="ru-RU"/>
    </w:rPr>
  </w:style>
  <w:style w:type="character" w:customStyle="1" w:styleId="UnresolvedMention">
    <w:name w:val="Unresolved Mention"/>
    <w:semiHidden/>
    <w:rsid w:val="00AD55F4"/>
    <w:rPr>
      <w:color w:val="605E5C"/>
      <w:shd w:val="clear" w:color="auto" w:fill="E1DFDD"/>
    </w:rPr>
  </w:style>
  <w:style w:type="character" w:customStyle="1" w:styleId="203">
    <w:name w:val="Знак Знак203"/>
    <w:rsid w:val="00AD55F4"/>
    <w:rPr>
      <w:rFonts w:ascii="Arial" w:hAnsi="Arial"/>
      <w:sz w:val="22"/>
    </w:rPr>
  </w:style>
  <w:style w:type="paragraph" w:customStyle="1" w:styleId="4f0">
    <w:name w:val="Знак Знак Знак Знак Знак Знак4"/>
    <w:basedOn w:val="a3"/>
    <w:rsid w:val="00AD55F4"/>
    <w:pPr>
      <w:tabs>
        <w:tab w:val="left" w:pos="643"/>
      </w:tabs>
      <w:spacing w:after="160" w:line="240" w:lineRule="exact"/>
    </w:pPr>
    <w:rPr>
      <w:rFonts w:ascii="Verdana" w:hAnsi="Verdana" w:cs="Verdana"/>
      <w:sz w:val="20"/>
      <w:szCs w:val="20"/>
      <w:lang w:val="en-US" w:eastAsia="en-US"/>
    </w:rPr>
  </w:style>
  <w:style w:type="character" w:customStyle="1" w:styleId="751">
    <w:name w:val="Знак Знак75"/>
    <w:rsid w:val="00AD55F4"/>
    <w:rPr>
      <w:sz w:val="16"/>
      <w:lang w:val="ru-RU" w:eastAsia="ru-RU"/>
    </w:rPr>
  </w:style>
  <w:style w:type="character" w:customStyle="1" w:styleId="1430">
    <w:name w:val="Знак Знак143"/>
    <w:locked/>
    <w:rsid w:val="00AD55F4"/>
    <w:rPr>
      <w:b/>
      <w:sz w:val="27"/>
      <w:lang w:val="ru-RU" w:eastAsia="ru-RU"/>
    </w:rPr>
  </w:style>
  <w:style w:type="character" w:customStyle="1" w:styleId="103">
    <w:name w:val="Знак Знак103"/>
    <w:locked/>
    <w:rsid w:val="00AD55F4"/>
    <w:rPr>
      <w:sz w:val="16"/>
      <w:lang w:val="ru-RU" w:eastAsia="ru-RU"/>
    </w:rPr>
  </w:style>
  <w:style w:type="character" w:customStyle="1" w:styleId="6130">
    <w:name w:val="Знак Знак613"/>
    <w:rsid w:val="00AD55F4"/>
    <w:rPr>
      <w:rFonts w:ascii="Arial" w:hAnsi="Arial"/>
      <w:b/>
      <w:i/>
      <w:sz w:val="28"/>
      <w:lang w:val="ru-RU" w:eastAsia="en-US"/>
    </w:rPr>
  </w:style>
  <w:style w:type="character" w:customStyle="1" w:styleId="1640">
    <w:name w:val="Знак Знак164"/>
    <w:locked/>
    <w:rsid w:val="00AD55F4"/>
    <w:rPr>
      <w:b/>
      <w:caps/>
      <w:sz w:val="24"/>
      <w:lang w:val="ru-RU" w:eastAsia="ru-RU"/>
    </w:rPr>
  </w:style>
  <w:style w:type="character" w:customStyle="1" w:styleId="5b">
    <w:name w:val="Знак Знак Знак5"/>
    <w:rsid w:val="00AD55F4"/>
    <w:rPr>
      <w:rFonts w:ascii="Times New Roman" w:hAnsi="Times New Roman"/>
      <w:b/>
      <w:caps/>
      <w:sz w:val="28"/>
    </w:rPr>
  </w:style>
  <w:style w:type="character" w:customStyle="1" w:styleId="253">
    <w:name w:val="Знак Знак253"/>
    <w:rsid w:val="00AD55F4"/>
    <w:rPr>
      <w:rFonts w:ascii="Times New Roman" w:hAnsi="Times New Roman"/>
      <w:b/>
      <w:sz w:val="28"/>
    </w:rPr>
  </w:style>
  <w:style w:type="character" w:customStyle="1" w:styleId="2230">
    <w:name w:val="Знак Знак223"/>
    <w:rsid w:val="00AD55F4"/>
    <w:rPr>
      <w:rFonts w:ascii="Times New Roman" w:hAnsi="Times New Roman"/>
      <w:sz w:val="24"/>
    </w:rPr>
  </w:style>
  <w:style w:type="character" w:customStyle="1" w:styleId="1930">
    <w:name w:val="Знак Знак193"/>
    <w:rsid w:val="00AD55F4"/>
    <w:rPr>
      <w:rFonts w:ascii="Times New Roman" w:hAnsi="Times New Roman"/>
      <w:sz w:val="16"/>
      <w:lang w:eastAsia="ru-RU"/>
    </w:rPr>
  </w:style>
  <w:style w:type="character" w:customStyle="1" w:styleId="1830">
    <w:name w:val="Знак Знак183"/>
    <w:rsid w:val="00AD55F4"/>
    <w:rPr>
      <w:rFonts w:ascii="Courier New" w:hAnsi="Courier New"/>
    </w:rPr>
  </w:style>
  <w:style w:type="character" w:customStyle="1" w:styleId="1730">
    <w:name w:val="Знак Знак173"/>
    <w:rsid w:val="00AD55F4"/>
    <w:rPr>
      <w:rFonts w:ascii="Times New Roman" w:hAnsi="Times New Roman"/>
      <w:sz w:val="24"/>
    </w:rPr>
  </w:style>
  <w:style w:type="character" w:customStyle="1" w:styleId="1530">
    <w:name w:val="Знак Знак153"/>
    <w:rsid w:val="00AD55F4"/>
    <w:rPr>
      <w:b/>
      <w:sz w:val="28"/>
    </w:rPr>
  </w:style>
  <w:style w:type="character" w:customStyle="1" w:styleId="4130">
    <w:name w:val="Знак Знак413"/>
    <w:locked/>
    <w:rsid w:val="00AD55F4"/>
    <w:rPr>
      <w:rFonts w:ascii="Arial" w:hAnsi="Arial"/>
      <w:b/>
      <w:i/>
      <w:sz w:val="28"/>
      <w:lang w:val="ru-RU" w:eastAsia="en-US"/>
    </w:rPr>
  </w:style>
  <w:style w:type="character" w:customStyle="1" w:styleId="2340">
    <w:name w:val="Знак Знак23 Знак4"/>
    <w:aliases w:val="Знак Знак3 Знак4"/>
    <w:locked/>
    <w:rsid w:val="00AD55F4"/>
    <w:rPr>
      <w:rFonts w:ascii="Tahoma" w:hAnsi="Tahoma"/>
      <w:sz w:val="16"/>
    </w:rPr>
  </w:style>
  <w:style w:type="paragraph" w:customStyle="1" w:styleId="5c">
    <w:name w:val="Знак Знак Знак Знак Знак Знак Знак Знак Знак Знак Знак Знак Знак5"/>
    <w:basedOn w:val="a3"/>
    <w:rsid w:val="00AD55F4"/>
    <w:pPr>
      <w:spacing w:after="160" w:line="240" w:lineRule="exact"/>
    </w:pPr>
    <w:rPr>
      <w:rFonts w:ascii="Verdana" w:hAnsi="Verdana"/>
      <w:lang w:val="en-US" w:eastAsia="en-US"/>
    </w:rPr>
  </w:style>
  <w:style w:type="paragraph" w:customStyle="1" w:styleId="332">
    <w:name w:val="Знак33"/>
    <w:basedOn w:val="a3"/>
    <w:rsid w:val="00AD55F4"/>
    <w:pPr>
      <w:tabs>
        <w:tab w:val="left" w:pos="643"/>
      </w:tabs>
      <w:spacing w:after="160" w:line="240" w:lineRule="exact"/>
    </w:pPr>
    <w:rPr>
      <w:rFonts w:ascii="Verdana" w:hAnsi="Verdana" w:cs="Verdana"/>
      <w:sz w:val="20"/>
      <w:szCs w:val="20"/>
      <w:lang w:val="en-US" w:eastAsia="en-US"/>
    </w:rPr>
  </w:style>
  <w:style w:type="character" w:customStyle="1" w:styleId="5330">
    <w:name w:val="Знак Знак533"/>
    <w:locked/>
    <w:rsid w:val="00AD55F4"/>
    <w:rPr>
      <w:b/>
      <w:caps/>
      <w:sz w:val="24"/>
      <w:lang w:val="ru-RU" w:eastAsia="ru-RU"/>
    </w:rPr>
  </w:style>
  <w:style w:type="character" w:customStyle="1" w:styleId="3ff3">
    <w:name w:val="Без интервала Знак3"/>
    <w:locked/>
    <w:rsid w:val="00AD55F4"/>
    <w:rPr>
      <w:sz w:val="24"/>
      <w:lang w:eastAsia="en-US"/>
    </w:rPr>
  </w:style>
  <w:style w:type="character" w:customStyle="1" w:styleId="1132">
    <w:name w:val="Знак1 Знак Знак13"/>
    <w:locked/>
    <w:rsid w:val="00AD55F4"/>
    <w:rPr>
      <w:rFonts w:ascii="Times New Roman" w:hAnsi="Times New Roman"/>
      <w:sz w:val="24"/>
      <w:lang w:eastAsia="ru-RU"/>
    </w:rPr>
  </w:style>
  <w:style w:type="character" w:customStyle="1" w:styleId="463">
    <w:name w:val="Знак Знак463"/>
    <w:locked/>
    <w:rsid w:val="00AD55F4"/>
    <w:rPr>
      <w:b/>
      <w:sz w:val="27"/>
      <w:lang w:val="ru-RU" w:eastAsia="ru-RU"/>
    </w:rPr>
  </w:style>
  <w:style w:type="character" w:customStyle="1" w:styleId="483">
    <w:name w:val="Знак Знак483"/>
    <w:locked/>
    <w:rsid w:val="00AD55F4"/>
    <w:rPr>
      <w:b/>
      <w:sz w:val="27"/>
      <w:lang w:val="ru-RU" w:eastAsia="ru-RU"/>
    </w:rPr>
  </w:style>
  <w:style w:type="character" w:customStyle="1" w:styleId="443">
    <w:name w:val="Знак Знак443"/>
    <w:locked/>
    <w:rsid w:val="00AD55F4"/>
    <w:rPr>
      <w:sz w:val="24"/>
    </w:rPr>
  </w:style>
  <w:style w:type="character" w:customStyle="1" w:styleId="5130">
    <w:name w:val="Знак Знак513"/>
    <w:locked/>
    <w:rsid w:val="00AD55F4"/>
    <w:rPr>
      <w:b/>
      <w:sz w:val="27"/>
      <w:lang w:val="ru-RU" w:eastAsia="ru-RU"/>
    </w:rPr>
  </w:style>
  <w:style w:type="character" w:customStyle="1" w:styleId="433">
    <w:name w:val="Знак Знак433"/>
    <w:locked/>
    <w:rsid w:val="00AD55F4"/>
    <w:rPr>
      <w:color w:val="000000"/>
      <w:sz w:val="24"/>
      <w:lang w:eastAsia="ru-RU"/>
    </w:rPr>
  </w:style>
  <w:style w:type="character" w:customStyle="1" w:styleId="423">
    <w:name w:val="Знак Знак423"/>
    <w:rsid w:val="00AD55F4"/>
    <w:rPr>
      <w:rFonts w:ascii="Times New Roman" w:hAnsi="Times New Roman"/>
      <w:sz w:val="16"/>
    </w:rPr>
  </w:style>
  <w:style w:type="character" w:customStyle="1" w:styleId="493">
    <w:name w:val="Знак Знак493"/>
    <w:rsid w:val="00AD55F4"/>
    <w:rPr>
      <w:rFonts w:ascii="Times New Roman" w:hAnsi="Times New Roman"/>
      <w:b/>
      <w:caps/>
      <w:sz w:val="24"/>
      <w:lang w:eastAsia="ru-RU"/>
    </w:rPr>
  </w:style>
  <w:style w:type="character" w:customStyle="1" w:styleId="473">
    <w:name w:val="Знак Знак473"/>
    <w:rsid w:val="00AD55F4"/>
    <w:rPr>
      <w:rFonts w:ascii="Times New Roman" w:hAnsi="Times New Roman"/>
      <w:b/>
      <w:sz w:val="27"/>
      <w:lang w:eastAsia="ru-RU"/>
    </w:rPr>
  </w:style>
  <w:style w:type="character" w:customStyle="1" w:styleId="453">
    <w:name w:val="Знак Знак453"/>
    <w:rsid w:val="00AD55F4"/>
    <w:rPr>
      <w:rFonts w:ascii="Times New Roman" w:hAnsi="Times New Roman"/>
      <w:b/>
      <w:i/>
      <w:sz w:val="26"/>
      <w:lang w:eastAsia="ru-RU"/>
    </w:rPr>
  </w:style>
  <w:style w:type="character" w:customStyle="1" w:styleId="503">
    <w:name w:val="Знак Знак503"/>
    <w:locked/>
    <w:rsid w:val="00AD55F4"/>
    <w:rPr>
      <w:b/>
      <w:sz w:val="28"/>
      <w:lang w:val="ru-RU" w:eastAsia="ru-RU"/>
    </w:rPr>
  </w:style>
  <w:style w:type="character" w:customStyle="1" w:styleId="523">
    <w:name w:val="Знак Знак523"/>
    <w:rsid w:val="00AD55F4"/>
    <w:rPr>
      <w:rFonts w:ascii="Arial" w:hAnsi="Arial"/>
      <w:b/>
      <w:i/>
      <w:sz w:val="28"/>
    </w:rPr>
  </w:style>
  <w:style w:type="character" w:customStyle="1" w:styleId="5131">
    <w:name w:val="Знак5 Знак Знак13"/>
    <w:locked/>
    <w:rsid w:val="00AD55F4"/>
    <w:rPr>
      <w:sz w:val="16"/>
      <w:lang w:val="ru-RU" w:eastAsia="ru-RU"/>
    </w:rPr>
  </w:style>
  <w:style w:type="character" w:customStyle="1" w:styleId="632">
    <w:name w:val="Знак6 Знак Знак3"/>
    <w:rsid w:val="00AD55F4"/>
    <w:rPr>
      <w:sz w:val="24"/>
      <w:lang w:val="ru-RU" w:eastAsia="ru-RU"/>
    </w:rPr>
  </w:style>
  <w:style w:type="paragraph" w:customStyle="1" w:styleId="5d">
    <w:name w:val="Знак Знак Знак Знак Знак Знак5"/>
    <w:basedOn w:val="a3"/>
    <w:rsid w:val="00AD55F4"/>
    <w:pPr>
      <w:tabs>
        <w:tab w:val="left" w:pos="643"/>
      </w:tabs>
      <w:spacing w:after="160" w:line="240" w:lineRule="exact"/>
    </w:pPr>
    <w:rPr>
      <w:rFonts w:ascii="Verdana" w:hAnsi="Verdana" w:cs="Verdana"/>
      <w:sz w:val="20"/>
      <w:szCs w:val="20"/>
      <w:lang w:val="en-US" w:eastAsia="en-US"/>
    </w:rPr>
  </w:style>
  <w:style w:type="character" w:customStyle="1" w:styleId="761">
    <w:name w:val="Знак Знак76"/>
    <w:rsid w:val="00AD55F4"/>
    <w:rPr>
      <w:sz w:val="16"/>
      <w:lang w:val="ru-RU" w:eastAsia="ru-RU"/>
    </w:rPr>
  </w:style>
  <w:style w:type="character" w:customStyle="1" w:styleId="1440">
    <w:name w:val="Знак Знак144"/>
    <w:locked/>
    <w:rsid w:val="00AD55F4"/>
    <w:rPr>
      <w:b/>
      <w:sz w:val="27"/>
      <w:lang w:val="ru-RU" w:eastAsia="ru-RU"/>
    </w:rPr>
  </w:style>
  <w:style w:type="character" w:customStyle="1" w:styleId="104">
    <w:name w:val="Знак Знак104"/>
    <w:locked/>
    <w:rsid w:val="00AD55F4"/>
    <w:rPr>
      <w:sz w:val="16"/>
      <w:lang w:val="ru-RU" w:eastAsia="ru-RU"/>
    </w:rPr>
  </w:style>
  <w:style w:type="character" w:customStyle="1" w:styleId="6140">
    <w:name w:val="Знак Знак614"/>
    <w:rsid w:val="00AD55F4"/>
    <w:rPr>
      <w:rFonts w:ascii="Arial" w:hAnsi="Arial"/>
      <w:b/>
      <w:i/>
      <w:sz w:val="28"/>
      <w:lang w:val="ru-RU" w:eastAsia="en-US"/>
    </w:rPr>
  </w:style>
  <w:style w:type="character" w:customStyle="1" w:styleId="165">
    <w:name w:val="Знак Знак165"/>
    <w:locked/>
    <w:rsid w:val="00AD55F4"/>
    <w:rPr>
      <w:b/>
      <w:caps/>
      <w:sz w:val="24"/>
      <w:lang w:val="ru-RU" w:eastAsia="ru-RU"/>
    </w:rPr>
  </w:style>
  <w:style w:type="character" w:customStyle="1" w:styleId="6d">
    <w:name w:val="Знак Знак Знак6"/>
    <w:rsid w:val="00AD55F4"/>
    <w:rPr>
      <w:rFonts w:ascii="Times New Roman" w:hAnsi="Times New Roman"/>
      <w:b/>
      <w:caps/>
      <w:sz w:val="28"/>
    </w:rPr>
  </w:style>
  <w:style w:type="character" w:customStyle="1" w:styleId="254">
    <w:name w:val="Знак Знак254"/>
    <w:rsid w:val="00AD55F4"/>
    <w:rPr>
      <w:rFonts w:ascii="Times New Roman" w:hAnsi="Times New Roman"/>
      <w:b/>
      <w:sz w:val="28"/>
    </w:rPr>
  </w:style>
  <w:style w:type="character" w:customStyle="1" w:styleId="2240">
    <w:name w:val="Знак Знак224"/>
    <w:rsid w:val="00AD55F4"/>
    <w:rPr>
      <w:rFonts w:ascii="Times New Roman" w:hAnsi="Times New Roman"/>
      <w:sz w:val="24"/>
    </w:rPr>
  </w:style>
  <w:style w:type="character" w:customStyle="1" w:styleId="204">
    <w:name w:val="Знак Знак204"/>
    <w:rsid w:val="00AD55F4"/>
    <w:rPr>
      <w:rFonts w:ascii="Arial" w:hAnsi="Arial"/>
      <w:sz w:val="22"/>
    </w:rPr>
  </w:style>
  <w:style w:type="character" w:customStyle="1" w:styleId="194">
    <w:name w:val="Знак Знак194"/>
    <w:rsid w:val="00AD55F4"/>
    <w:rPr>
      <w:rFonts w:ascii="Times New Roman" w:hAnsi="Times New Roman"/>
      <w:sz w:val="16"/>
      <w:lang w:eastAsia="ru-RU"/>
    </w:rPr>
  </w:style>
  <w:style w:type="character" w:customStyle="1" w:styleId="184">
    <w:name w:val="Знак Знак184"/>
    <w:rsid w:val="00AD55F4"/>
    <w:rPr>
      <w:rFonts w:ascii="Courier New" w:hAnsi="Courier New"/>
    </w:rPr>
  </w:style>
  <w:style w:type="character" w:customStyle="1" w:styleId="1740">
    <w:name w:val="Знак Знак174"/>
    <w:rsid w:val="00AD55F4"/>
    <w:rPr>
      <w:rFonts w:ascii="Times New Roman" w:hAnsi="Times New Roman"/>
      <w:sz w:val="24"/>
    </w:rPr>
  </w:style>
  <w:style w:type="character" w:customStyle="1" w:styleId="154">
    <w:name w:val="Знак Знак154"/>
    <w:rsid w:val="00AD55F4"/>
    <w:rPr>
      <w:b/>
      <w:sz w:val="28"/>
    </w:rPr>
  </w:style>
  <w:style w:type="character" w:customStyle="1" w:styleId="4140">
    <w:name w:val="Знак Знак414"/>
    <w:locked/>
    <w:rsid w:val="00AD55F4"/>
    <w:rPr>
      <w:rFonts w:ascii="Arial" w:hAnsi="Arial"/>
      <w:b/>
      <w:i/>
      <w:sz w:val="28"/>
      <w:lang w:val="ru-RU" w:eastAsia="en-US"/>
    </w:rPr>
  </w:style>
  <w:style w:type="character" w:customStyle="1" w:styleId="235">
    <w:name w:val="Знак Знак23 Знак5"/>
    <w:aliases w:val="Знак Знак3 Знак5"/>
    <w:locked/>
    <w:rsid w:val="00AD55F4"/>
    <w:rPr>
      <w:rFonts w:ascii="Tahoma" w:hAnsi="Tahoma"/>
      <w:sz w:val="16"/>
    </w:rPr>
  </w:style>
  <w:style w:type="paragraph" w:customStyle="1" w:styleId="6e">
    <w:name w:val="Знак Знак Знак Знак Знак Знак Знак Знак Знак Знак Знак Знак Знак6"/>
    <w:basedOn w:val="a3"/>
    <w:rsid w:val="00AD55F4"/>
    <w:pPr>
      <w:spacing w:after="160" w:line="240" w:lineRule="exact"/>
    </w:pPr>
    <w:rPr>
      <w:rFonts w:ascii="Verdana" w:hAnsi="Verdana"/>
      <w:lang w:val="en-US" w:eastAsia="en-US"/>
    </w:rPr>
  </w:style>
  <w:style w:type="paragraph" w:customStyle="1" w:styleId="344">
    <w:name w:val="Знак34"/>
    <w:basedOn w:val="a3"/>
    <w:rsid w:val="00AD55F4"/>
    <w:pPr>
      <w:tabs>
        <w:tab w:val="left" w:pos="643"/>
      </w:tabs>
      <w:spacing w:after="160" w:line="240" w:lineRule="exact"/>
    </w:pPr>
    <w:rPr>
      <w:rFonts w:ascii="Verdana" w:hAnsi="Verdana" w:cs="Verdana"/>
      <w:sz w:val="20"/>
      <w:szCs w:val="20"/>
      <w:lang w:val="en-US" w:eastAsia="en-US"/>
    </w:rPr>
  </w:style>
  <w:style w:type="character" w:customStyle="1" w:styleId="534">
    <w:name w:val="Знак Знак534"/>
    <w:locked/>
    <w:rsid w:val="00AD55F4"/>
    <w:rPr>
      <w:b/>
      <w:caps/>
      <w:sz w:val="24"/>
      <w:lang w:val="ru-RU" w:eastAsia="ru-RU"/>
    </w:rPr>
  </w:style>
  <w:style w:type="character" w:customStyle="1" w:styleId="4f1">
    <w:name w:val="Без интервала Знак4"/>
    <w:locked/>
    <w:rsid w:val="00AD55F4"/>
    <w:rPr>
      <w:sz w:val="24"/>
      <w:lang w:eastAsia="en-US"/>
    </w:rPr>
  </w:style>
  <w:style w:type="character" w:customStyle="1" w:styleId="1142">
    <w:name w:val="Знак1 Знак Знак14"/>
    <w:locked/>
    <w:rsid w:val="00AD55F4"/>
    <w:rPr>
      <w:rFonts w:ascii="Times New Roman" w:hAnsi="Times New Roman"/>
      <w:sz w:val="24"/>
      <w:lang w:eastAsia="ru-RU"/>
    </w:rPr>
  </w:style>
  <w:style w:type="character" w:customStyle="1" w:styleId="464">
    <w:name w:val="Знак Знак464"/>
    <w:locked/>
    <w:rsid w:val="00AD55F4"/>
    <w:rPr>
      <w:b/>
      <w:sz w:val="27"/>
      <w:lang w:val="ru-RU" w:eastAsia="ru-RU"/>
    </w:rPr>
  </w:style>
  <w:style w:type="character" w:customStyle="1" w:styleId="484">
    <w:name w:val="Знак Знак484"/>
    <w:locked/>
    <w:rsid w:val="00AD55F4"/>
    <w:rPr>
      <w:b/>
      <w:sz w:val="27"/>
      <w:lang w:val="ru-RU" w:eastAsia="ru-RU"/>
    </w:rPr>
  </w:style>
  <w:style w:type="character" w:customStyle="1" w:styleId="444">
    <w:name w:val="Знак Знак444"/>
    <w:locked/>
    <w:rsid w:val="00AD55F4"/>
    <w:rPr>
      <w:sz w:val="24"/>
    </w:rPr>
  </w:style>
  <w:style w:type="character" w:customStyle="1" w:styleId="5140">
    <w:name w:val="Знак Знак514"/>
    <w:locked/>
    <w:rsid w:val="00AD55F4"/>
    <w:rPr>
      <w:b/>
      <w:sz w:val="27"/>
      <w:lang w:val="ru-RU" w:eastAsia="ru-RU"/>
    </w:rPr>
  </w:style>
  <w:style w:type="character" w:customStyle="1" w:styleId="434">
    <w:name w:val="Знак Знак434"/>
    <w:locked/>
    <w:rsid w:val="00AD55F4"/>
    <w:rPr>
      <w:color w:val="000000"/>
      <w:sz w:val="24"/>
      <w:lang w:eastAsia="ru-RU"/>
    </w:rPr>
  </w:style>
  <w:style w:type="character" w:customStyle="1" w:styleId="424">
    <w:name w:val="Знак Знак424"/>
    <w:rsid w:val="00AD55F4"/>
    <w:rPr>
      <w:rFonts w:ascii="Times New Roman" w:hAnsi="Times New Roman"/>
      <w:sz w:val="16"/>
    </w:rPr>
  </w:style>
  <w:style w:type="character" w:customStyle="1" w:styleId="494">
    <w:name w:val="Знак Знак494"/>
    <w:rsid w:val="00AD55F4"/>
    <w:rPr>
      <w:rFonts w:ascii="Times New Roman" w:hAnsi="Times New Roman"/>
      <w:b/>
      <w:caps/>
      <w:sz w:val="24"/>
      <w:lang w:eastAsia="ru-RU"/>
    </w:rPr>
  </w:style>
  <w:style w:type="character" w:customStyle="1" w:styleId="474">
    <w:name w:val="Знак Знак474"/>
    <w:rsid w:val="00AD55F4"/>
    <w:rPr>
      <w:rFonts w:ascii="Times New Roman" w:hAnsi="Times New Roman"/>
      <w:b/>
      <w:sz w:val="27"/>
      <w:lang w:eastAsia="ru-RU"/>
    </w:rPr>
  </w:style>
  <w:style w:type="character" w:customStyle="1" w:styleId="454">
    <w:name w:val="Знак Знак454"/>
    <w:rsid w:val="00AD55F4"/>
    <w:rPr>
      <w:rFonts w:ascii="Times New Roman" w:hAnsi="Times New Roman"/>
      <w:b/>
      <w:i/>
      <w:sz w:val="26"/>
      <w:lang w:eastAsia="ru-RU"/>
    </w:rPr>
  </w:style>
  <w:style w:type="character" w:customStyle="1" w:styleId="552">
    <w:name w:val="Знак5 Знак Знак5"/>
    <w:locked/>
    <w:rsid w:val="00AD55F4"/>
    <w:rPr>
      <w:sz w:val="16"/>
    </w:rPr>
  </w:style>
  <w:style w:type="character" w:customStyle="1" w:styleId="504">
    <w:name w:val="Знак Знак504"/>
    <w:locked/>
    <w:rsid w:val="00AD55F4"/>
    <w:rPr>
      <w:b/>
      <w:sz w:val="28"/>
      <w:lang w:val="ru-RU" w:eastAsia="ru-RU"/>
    </w:rPr>
  </w:style>
  <w:style w:type="character" w:customStyle="1" w:styleId="524">
    <w:name w:val="Знак Знак524"/>
    <w:rsid w:val="00AD55F4"/>
    <w:rPr>
      <w:rFonts w:ascii="Arial" w:hAnsi="Arial"/>
      <w:b/>
      <w:i/>
      <w:sz w:val="28"/>
    </w:rPr>
  </w:style>
  <w:style w:type="character" w:customStyle="1" w:styleId="5141">
    <w:name w:val="Знак5 Знак Знак14"/>
    <w:locked/>
    <w:rsid w:val="00AD55F4"/>
    <w:rPr>
      <w:sz w:val="16"/>
      <w:lang w:val="ru-RU" w:eastAsia="ru-RU"/>
    </w:rPr>
  </w:style>
  <w:style w:type="character" w:customStyle="1" w:styleId="642">
    <w:name w:val="Знак6 Знак Знак4"/>
    <w:rsid w:val="00AD55F4"/>
    <w:rPr>
      <w:sz w:val="24"/>
      <w:lang w:val="ru-RU" w:eastAsia="ru-RU"/>
    </w:rPr>
  </w:style>
  <w:style w:type="character" w:customStyle="1" w:styleId="205">
    <w:name w:val="Знак Знак205"/>
    <w:rsid w:val="00AD55F4"/>
    <w:rPr>
      <w:rFonts w:ascii="Arial" w:hAnsi="Arial"/>
      <w:sz w:val="22"/>
    </w:rPr>
  </w:style>
  <w:style w:type="character" w:customStyle="1" w:styleId="206">
    <w:name w:val="Знак Знак206"/>
    <w:rsid w:val="00AD55F4"/>
    <w:rPr>
      <w:rFonts w:ascii="Arial" w:hAnsi="Arial"/>
      <w:sz w:val="22"/>
    </w:rPr>
  </w:style>
  <w:style w:type="paragraph" w:customStyle="1" w:styleId="6f">
    <w:name w:val="Знак Знак Знак Знак Знак Знак6"/>
    <w:basedOn w:val="a3"/>
    <w:rsid w:val="00AD55F4"/>
    <w:pPr>
      <w:tabs>
        <w:tab w:val="left" w:pos="643"/>
      </w:tabs>
      <w:spacing w:after="160" w:line="240" w:lineRule="exact"/>
    </w:pPr>
    <w:rPr>
      <w:rFonts w:ascii="Verdana" w:hAnsi="Verdana" w:cs="Verdana"/>
      <w:sz w:val="20"/>
      <w:szCs w:val="20"/>
      <w:lang w:val="en-US" w:eastAsia="en-US"/>
    </w:rPr>
  </w:style>
  <w:style w:type="character" w:customStyle="1" w:styleId="770">
    <w:name w:val="Знак Знак77"/>
    <w:rsid w:val="00AD55F4"/>
    <w:rPr>
      <w:sz w:val="16"/>
      <w:lang w:val="ru-RU" w:eastAsia="ru-RU"/>
    </w:rPr>
  </w:style>
  <w:style w:type="character" w:customStyle="1" w:styleId="1450">
    <w:name w:val="Знак Знак145"/>
    <w:locked/>
    <w:rsid w:val="00AD55F4"/>
    <w:rPr>
      <w:b/>
      <w:sz w:val="27"/>
      <w:lang w:val="ru-RU" w:eastAsia="ru-RU"/>
    </w:rPr>
  </w:style>
  <w:style w:type="character" w:customStyle="1" w:styleId="105">
    <w:name w:val="Знак Знак105"/>
    <w:locked/>
    <w:rsid w:val="00AD55F4"/>
    <w:rPr>
      <w:sz w:val="16"/>
      <w:lang w:val="ru-RU" w:eastAsia="ru-RU"/>
    </w:rPr>
  </w:style>
  <w:style w:type="character" w:customStyle="1" w:styleId="6150">
    <w:name w:val="Знак Знак615"/>
    <w:rsid w:val="00AD55F4"/>
    <w:rPr>
      <w:rFonts w:ascii="Arial" w:hAnsi="Arial"/>
      <w:b/>
      <w:i/>
      <w:sz w:val="28"/>
      <w:lang w:val="ru-RU" w:eastAsia="en-US"/>
    </w:rPr>
  </w:style>
  <w:style w:type="character" w:customStyle="1" w:styleId="166">
    <w:name w:val="Знак Знак166"/>
    <w:locked/>
    <w:rsid w:val="00AD55F4"/>
    <w:rPr>
      <w:b/>
      <w:caps/>
      <w:sz w:val="24"/>
      <w:lang w:val="ru-RU" w:eastAsia="ru-RU"/>
    </w:rPr>
  </w:style>
  <w:style w:type="character" w:customStyle="1" w:styleId="78">
    <w:name w:val="Знак Знак Знак7"/>
    <w:rsid w:val="00AD55F4"/>
    <w:rPr>
      <w:rFonts w:ascii="Times New Roman" w:hAnsi="Times New Roman"/>
      <w:b/>
      <w:caps/>
      <w:sz w:val="28"/>
    </w:rPr>
  </w:style>
  <w:style w:type="character" w:customStyle="1" w:styleId="255">
    <w:name w:val="Знак Знак255"/>
    <w:rsid w:val="00AD55F4"/>
    <w:rPr>
      <w:rFonts w:ascii="Times New Roman" w:hAnsi="Times New Roman"/>
      <w:b/>
      <w:sz w:val="28"/>
    </w:rPr>
  </w:style>
  <w:style w:type="character" w:customStyle="1" w:styleId="2250">
    <w:name w:val="Знак Знак225"/>
    <w:rsid w:val="00AD55F4"/>
    <w:rPr>
      <w:rFonts w:ascii="Times New Roman" w:hAnsi="Times New Roman"/>
      <w:sz w:val="24"/>
    </w:rPr>
  </w:style>
  <w:style w:type="character" w:customStyle="1" w:styleId="195">
    <w:name w:val="Знак Знак195"/>
    <w:rsid w:val="00AD55F4"/>
    <w:rPr>
      <w:rFonts w:ascii="Times New Roman" w:hAnsi="Times New Roman"/>
      <w:sz w:val="16"/>
      <w:lang w:eastAsia="ru-RU"/>
    </w:rPr>
  </w:style>
  <w:style w:type="character" w:customStyle="1" w:styleId="185">
    <w:name w:val="Знак Знак185"/>
    <w:rsid w:val="00AD55F4"/>
    <w:rPr>
      <w:rFonts w:ascii="Courier New" w:hAnsi="Courier New"/>
    </w:rPr>
  </w:style>
  <w:style w:type="character" w:customStyle="1" w:styleId="175">
    <w:name w:val="Знак Знак175"/>
    <w:rsid w:val="00AD55F4"/>
    <w:rPr>
      <w:rFonts w:ascii="Times New Roman" w:hAnsi="Times New Roman"/>
      <w:sz w:val="24"/>
    </w:rPr>
  </w:style>
  <w:style w:type="character" w:customStyle="1" w:styleId="155">
    <w:name w:val="Знак Знак155"/>
    <w:rsid w:val="00AD55F4"/>
    <w:rPr>
      <w:b/>
      <w:sz w:val="28"/>
    </w:rPr>
  </w:style>
  <w:style w:type="character" w:customStyle="1" w:styleId="4150">
    <w:name w:val="Знак Знак415"/>
    <w:locked/>
    <w:rsid w:val="00AD55F4"/>
    <w:rPr>
      <w:rFonts w:ascii="Arial" w:hAnsi="Arial"/>
      <w:b/>
      <w:i/>
      <w:sz w:val="28"/>
      <w:lang w:val="ru-RU" w:eastAsia="en-US"/>
    </w:rPr>
  </w:style>
  <w:style w:type="character" w:customStyle="1" w:styleId="236">
    <w:name w:val="Знак Знак23 Знак6"/>
    <w:aliases w:val="Знак Знак3 Знак6"/>
    <w:locked/>
    <w:rsid w:val="00AD55F4"/>
    <w:rPr>
      <w:rFonts w:ascii="Tahoma" w:hAnsi="Tahoma"/>
      <w:sz w:val="16"/>
    </w:rPr>
  </w:style>
  <w:style w:type="paragraph" w:customStyle="1" w:styleId="7a">
    <w:name w:val="Знак Знак Знак Знак Знак Знак Знак Знак Знак Знак Знак Знак Знак7"/>
    <w:basedOn w:val="a3"/>
    <w:rsid w:val="00AD55F4"/>
    <w:pPr>
      <w:spacing w:after="160" w:line="240" w:lineRule="exact"/>
    </w:pPr>
    <w:rPr>
      <w:rFonts w:ascii="Verdana" w:hAnsi="Verdana"/>
      <w:lang w:val="en-US" w:eastAsia="en-US"/>
    </w:rPr>
  </w:style>
  <w:style w:type="paragraph" w:customStyle="1" w:styleId="354">
    <w:name w:val="Знак35"/>
    <w:basedOn w:val="a3"/>
    <w:rsid w:val="00AD55F4"/>
    <w:pPr>
      <w:tabs>
        <w:tab w:val="left" w:pos="643"/>
      </w:tabs>
      <w:spacing w:after="160" w:line="240" w:lineRule="exact"/>
    </w:pPr>
    <w:rPr>
      <w:rFonts w:ascii="Verdana" w:hAnsi="Verdana" w:cs="Verdana"/>
      <w:sz w:val="20"/>
      <w:szCs w:val="20"/>
      <w:lang w:val="en-US" w:eastAsia="en-US"/>
    </w:rPr>
  </w:style>
  <w:style w:type="character" w:customStyle="1" w:styleId="535">
    <w:name w:val="Знак Знак535"/>
    <w:locked/>
    <w:rsid w:val="00AD55F4"/>
    <w:rPr>
      <w:b/>
      <w:caps/>
      <w:sz w:val="24"/>
      <w:lang w:val="ru-RU" w:eastAsia="ru-RU"/>
    </w:rPr>
  </w:style>
  <w:style w:type="character" w:customStyle="1" w:styleId="5e">
    <w:name w:val="Без интервала Знак5"/>
    <w:locked/>
    <w:rsid w:val="00AD55F4"/>
    <w:rPr>
      <w:sz w:val="24"/>
      <w:lang w:eastAsia="en-US"/>
    </w:rPr>
  </w:style>
  <w:style w:type="character" w:customStyle="1" w:styleId="1152">
    <w:name w:val="Знак1 Знак Знак15"/>
    <w:locked/>
    <w:rsid w:val="00AD55F4"/>
    <w:rPr>
      <w:rFonts w:ascii="Times New Roman" w:hAnsi="Times New Roman"/>
      <w:sz w:val="24"/>
      <w:lang w:eastAsia="ru-RU"/>
    </w:rPr>
  </w:style>
  <w:style w:type="character" w:customStyle="1" w:styleId="465">
    <w:name w:val="Знак Знак465"/>
    <w:locked/>
    <w:rsid w:val="00AD55F4"/>
    <w:rPr>
      <w:b/>
      <w:sz w:val="27"/>
      <w:lang w:val="ru-RU" w:eastAsia="ru-RU"/>
    </w:rPr>
  </w:style>
  <w:style w:type="character" w:customStyle="1" w:styleId="485">
    <w:name w:val="Знак Знак485"/>
    <w:locked/>
    <w:rsid w:val="00AD55F4"/>
    <w:rPr>
      <w:b/>
      <w:sz w:val="27"/>
      <w:lang w:val="ru-RU" w:eastAsia="ru-RU"/>
    </w:rPr>
  </w:style>
  <w:style w:type="character" w:customStyle="1" w:styleId="445">
    <w:name w:val="Знак Знак445"/>
    <w:locked/>
    <w:rsid w:val="00AD55F4"/>
    <w:rPr>
      <w:sz w:val="24"/>
    </w:rPr>
  </w:style>
  <w:style w:type="character" w:customStyle="1" w:styleId="5150">
    <w:name w:val="Знак Знак515"/>
    <w:locked/>
    <w:rsid w:val="00AD55F4"/>
    <w:rPr>
      <w:b/>
      <w:sz w:val="27"/>
      <w:lang w:val="ru-RU" w:eastAsia="ru-RU"/>
    </w:rPr>
  </w:style>
  <w:style w:type="character" w:customStyle="1" w:styleId="435">
    <w:name w:val="Знак Знак435"/>
    <w:locked/>
    <w:rsid w:val="00AD55F4"/>
    <w:rPr>
      <w:color w:val="000000"/>
      <w:sz w:val="24"/>
      <w:lang w:eastAsia="ru-RU"/>
    </w:rPr>
  </w:style>
  <w:style w:type="character" w:customStyle="1" w:styleId="425">
    <w:name w:val="Знак Знак425"/>
    <w:rsid w:val="00AD55F4"/>
    <w:rPr>
      <w:rFonts w:ascii="Times New Roman" w:hAnsi="Times New Roman"/>
      <w:sz w:val="16"/>
    </w:rPr>
  </w:style>
  <w:style w:type="character" w:customStyle="1" w:styleId="495">
    <w:name w:val="Знак Знак495"/>
    <w:rsid w:val="00AD55F4"/>
    <w:rPr>
      <w:rFonts w:ascii="Times New Roman" w:hAnsi="Times New Roman"/>
      <w:b/>
      <w:caps/>
      <w:sz w:val="24"/>
      <w:lang w:eastAsia="ru-RU"/>
    </w:rPr>
  </w:style>
  <w:style w:type="character" w:customStyle="1" w:styleId="475">
    <w:name w:val="Знак Знак475"/>
    <w:rsid w:val="00AD55F4"/>
    <w:rPr>
      <w:rFonts w:ascii="Times New Roman" w:hAnsi="Times New Roman"/>
      <w:b/>
      <w:sz w:val="27"/>
      <w:lang w:eastAsia="ru-RU"/>
    </w:rPr>
  </w:style>
  <w:style w:type="character" w:customStyle="1" w:styleId="455">
    <w:name w:val="Знак Знак455"/>
    <w:rsid w:val="00AD55F4"/>
    <w:rPr>
      <w:rFonts w:ascii="Times New Roman" w:hAnsi="Times New Roman"/>
      <w:b/>
      <w:i/>
      <w:sz w:val="26"/>
      <w:lang w:eastAsia="ru-RU"/>
    </w:rPr>
  </w:style>
  <w:style w:type="character" w:customStyle="1" w:styleId="562">
    <w:name w:val="Знак5 Знак Знак6"/>
    <w:locked/>
    <w:rsid w:val="00AD55F4"/>
    <w:rPr>
      <w:sz w:val="16"/>
    </w:rPr>
  </w:style>
  <w:style w:type="character" w:customStyle="1" w:styleId="505">
    <w:name w:val="Знак Знак505"/>
    <w:locked/>
    <w:rsid w:val="00AD55F4"/>
    <w:rPr>
      <w:b/>
      <w:sz w:val="28"/>
      <w:lang w:val="ru-RU" w:eastAsia="ru-RU"/>
    </w:rPr>
  </w:style>
  <w:style w:type="character" w:customStyle="1" w:styleId="525">
    <w:name w:val="Знак Знак525"/>
    <w:rsid w:val="00AD55F4"/>
    <w:rPr>
      <w:rFonts w:ascii="Arial" w:hAnsi="Arial"/>
      <w:b/>
      <w:i/>
      <w:sz w:val="28"/>
    </w:rPr>
  </w:style>
  <w:style w:type="character" w:customStyle="1" w:styleId="5151">
    <w:name w:val="Знак5 Знак Знак15"/>
    <w:locked/>
    <w:rsid w:val="00AD55F4"/>
    <w:rPr>
      <w:sz w:val="16"/>
      <w:lang w:val="ru-RU" w:eastAsia="ru-RU"/>
    </w:rPr>
  </w:style>
  <w:style w:type="character" w:customStyle="1" w:styleId="652">
    <w:name w:val="Знак6 Знак Знак5"/>
    <w:rsid w:val="00AD55F4"/>
    <w:rPr>
      <w:sz w:val="24"/>
      <w:lang w:val="ru-RU" w:eastAsia="ru-RU"/>
    </w:rPr>
  </w:style>
  <w:style w:type="character" w:customStyle="1" w:styleId="207">
    <w:name w:val="Знак Знак207"/>
    <w:rsid w:val="00AD55F4"/>
    <w:rPr>
      <w:rFonts w:ascii="Arial" w:hAnsi="Arial"/>
      <w:sz w:val="22"/>
    </w:rPr>
  </w:style>
  <w:style w:type="character" w:customStyle="1" w:styleId="208">
    <w:name w:val="Знак Знак208"/>
    <w:rsid w:val="00AD55F4"/>
    <w:rPr>
      <w:rFonts w:ascii="Arial" w:hAnsi="Arial"/>
      <w:sz w:val="22"/>
    </w:rPr>
  </w:style>
  <w:style w:type="character" w:customStyle="1" w:styleId="209">
    <w:name w:val="Знак Знак209"/>
    <w:rsid w:val="00AD55F4"/>
    <w:rPr>
      <w:rFonts w:ascii="Arial" w:hAnsi="Arial"/>
      <w:sz w:val="22"/>
    </w:rPr>
  </w:style>
  <w:style w:type="character" w:customStyle="1" w:styleId="616">
    <w:name w:val="Знак Знак616"/>
    <w:rsid w:val="00AD55F4"/>
    <w:rPr>
      <w:rFonts w:ascii="Calibri" w:hAnsi="Calibri"/>
      <w:i/>
      <w:sz w:val="24"/>
    </w:rPr>
  </w:style>
  <w:style w:type="paragraph" w:customStyle="1" w:styleId="7b">
    <w:name w:val="Знак Знак Знак Знак Знак Знак7"/>
    <w:basedOn w:val="a3"/>
    <w:rsid w:val="00AD55F4"/>
    <w:pPr>
      <w:tabs>
        <w:tab w:val="left" w:pos="643"/>
      </w:tabs>
      <w:spacing w:after="160" w:line="240" w:lineRule="exact"/>
    </w:pPr>
    <w:rPr>
      <w:rFonts w:ascii="Verdana" w:hAnsi="Verdana" w:cs="Verdana"/>
      <w:sz w:val="20"/>
      <w:szCs w:val="20"/>
      <w:lang w:val="en-US" w:eastAsia="en-US"/>
    </w:rPr>
  </w:style>
  <w:style w:type="character" w:customStyle="1" w:styleId="780">
    <w:name w:val="Знак Знак78"/>
    <w:rsid w:val="00AD55F4"/>
    <w:rPr>
      <w:sz w:val="16"/>
      <w:lang w:val="ru-RU" w:eastAsia="ru-RU"/>
    </w:rPr>
  </w:style>
  <w:style w:type="character" w:customStyle="1" w:styleId="1460">
    <w:name w:val="Знак Знак146"/>
    <w:locked/>
    <w:rsid w:val="00AD55F4"/>
    <w:rPr>
      <w:b/>
      <w:sz w:val="27"/>
      <w:lang w:val="ru-RU" w:eastAsia="ru-RU"/>
    </w:rPr>
  </w:style>
  <w:style w:type="character" w:customStyle="1" w:styleId="106">
    <w:name w:val="Знак Знак106"/>
    <w:locked/>
    <w:rsid w:val="00AD55F4"/>
    <w:rPr>
      <w:sz w:val="16"/>
      <w:lang w:val="ru-RU" w:eastAsia="ru-RU"/>
    </w:rPr>
  </w:style>
  <w:style w:type="character" w:customStyle="1" w:styleId="167">
    <w:name w:val="Знак Знак167"/>
    <w:locked/>
    <w:rsid w:val="00AD55F4"/>
    <w:rPr>
      <w:b/>
      <w:caps/>
      <w:sz w:val="24"/>
      <w:lang w:val="ru-RU" w:eastAsia="ru-RU"/>
    </w:rPr>
  </w:style>
  <w:style w:type="character" w:customStyle="1" w:styleId="84">
    <w:name w:val="Знак Знак Знак8"/>
    <w:rsid w:val="00AD55F4"/>
    <w:rPr>
      <w:rFonts w:ascii="Times New Roman" w:hAnsi="Times New Roman"/>
      <w:b/>
      <w:caps/>
      <w:sz w:val="28"/>
    </w:rPr>
  </w:style>
  <w:style w:type="character" w:customStyle="1" w:styleId="256">
    <w:name w:val="Знак Знак256"/>
    <w:rsid w:val="00AD55F4"/>
    <w:rPr>
      <w:rFonts w:ascii="Times New Roman" w:hAnsi="Times New Roman"/>
      <w:b/>
      <w:sz w:val="28"/>
    </w:rPr>
  </w:style>
  <w:style w:type="character" w:customStyle="1" w:styleId="2260">
    <w:name w:val="Знак Знак226"/>
    <w:rsid w:val="00AD55F4"/>
    <w:rPr>
      <w:rFonts w:ascii="Times New Roman" w:hAnsi="Times New Roman"/>
      <w:sz w:val="24"/>
    </w:rPr>
  </w:style>
  <w:style w:type="character" w:customStyle="1" w:styleId="196">
    <w:name w:val="Знак Знак196"/>
    <w:rsid w:val="00AD55F4"/>
    <w:rPr>
      <w:rFonts w:ascii="Times New Roman" w:hAnsi="Times New Roman"/>
      <w:sz w:val="16"/>
      <w:lang w:eastAsia="ru-RU"/>
    </w:rPr>
  </w:style>
  <w:style w:type="character" w:customStyle="1" w:styleId="186">
    <w:name w:val="Знак Знак186"/>
    <w:rsid w:val="00AD55F4"/>
    <w:rPr>
      <w:rFonts w:ascii="Courier New" w:hAnsi="Courier New"/>
    </w:rPr>
  </w:style>
  <w:style w:type="character" w:customStyle="1" w:styleId="176">
    <w:name w:val="Знак Знак176"/>
    <w:rsid w:val="00AD55F4"/>
    <w:rPr>
      <w:rFonts w:ascii="Times New Roman" w:hAnsi="Times New Roman"/>
      <w:sz w:val="24"/>
    </w:rPr>
  </w:style>
  <w:style w:type="character" w:customStyle="1" w:styleId="156">
    <w:name w:val="Знак Знак156"/>
    <w:rsid w:val="00AD55F4"/>
    <w:rPr>
      <w:b/>
      <w:sz w:val="28"/>
    </w:rPr>
  </w:style>
  <w:style w:type="character" w:customStyle="1" w:styleId="4160">
    <w:name w:val="Знак Знак416"/>
    <w:locked/>
    <w:rsid w:val="00AD55F4"/>
    <w:rPr>
      <w:rFonts w:ascii="Arial" w:hAnsi="Arial"/>
      <w:b/>
      <w:i/>
      <w:sz w:val="28"/>
      <w:lang w:val="ru-RU" w:eastAsia="en-US"/>
    </w:rPr>
  </w:style>
  <w:style w:type="character" w:customStyle="1" w:styleId="237">
    <w:name w:val="Знак Знак23 Знак7"/>
    <w:aliases w:val="Знак Знак3 Знак7"/>
    <w:locked/>
    <w:rsid w:val="00AD55F4"/>
    <w:rPr>
      <w:rFonts w:ascii="Tahoma" w:hAnsi="Tahoma"/>
      <w:sz w:val="16"/>
    </w:rPr>
  </w:style>
  <w:style w:type="paragraph" w:customStyle="1" w:styleId="86">
    <w:name w:val="Знак Знак Знак Знак Знак Знак Знак Знак Знак Знак Знак Знак Знак8"/>
    <w:basedOn w:val="a3"/>
    <w:rsid w:val="00AD55F4"/>
    <w:pPr>
      <w:spacing w:after="160" w:line="240" w:lineRule="exact"/>
    </w:pPr>
    <w:rPr>
      <w:rFonts w:ascii="Verdana" w:hAnsi="Verdana"/>
      <w:lang w:val="en-US" w:eastAsia="en-US"/>
    </w:rPr>
  </w:style>
  <w:style w:type="paragraph" w:customStyle="1" w:styleId="362">
    <w:name w:val="Знак36"/>
    <w:basedOn w:val="a3"/>
    <w:rsid w:val="00AD55F4"/>
    <w:pPr>
      <w:tabs>
        <w:tab w:val="left" w:pos="643"/>
      </w:tabs>
      <w:spacing w:after="160" w:line="240" w:lineRule="exact"/>
    </w:pPr>
    <w:rPr>
      <w:rFonts w:ascii="Verdana" w:hAnsi="Verdana" w:cs="Verdana"/>
      <w:sz w:val="20"/>
      <w:szCs w:val="20"/>
      <w:lang w:val="en-US" w:eastAsia="en-US"/>
    </w:rPr>
  </w:style>
  <w:style w:type="character" w:customStyle="1" w:styleId="536">
    <w:name w:val="Знак Знак536"/>
    <w:locked/>
    <w:rsid w:val="00AD55F4"/>
    <w:rPr>
      <w:b/>
      <w:caps/>
      <w:sz w:val="24"/>
      <w:lang w:val="ru-RU" w:eastAsia="ru-RU"/>
    </w:rPr>
  </w:style>
  <w:style w:type="character" w:customStyle="1" w:styleId="6f0">
    <w:name w:val="Без интервала Знак6"/>
    <w:locked/>
    <w:rsid w:val="00AD55F4"/>
    <w:rPr>
      <w:rFonts w:ascii="Times New Roman" w:hAnsi="Times New Roman"/>
      <w:sz w:val="22"/>
    </w:rPr>
  </w:style>
  <w:style w:type="character" w:customStyle="1" w:styleId="466">
    <w:name w:val="Знак Знак466"/>
    <w:locked/>
    <w:rsid w:val="00AD55F4"/>
    <w:rPr>
      <w:b/>
      <w:sz w:val="27"/>
      <w:lang w:val="ru-RU" w:eastAsia="ru-RU"/>
    </w:rPr>
  </w:style>
  <w:style w:type="character" w:customStyle="1" w:styleId="486">
    <w:name w:val="Знак Знак486"/>
    <w:locked/>
    <w:rsid w:val="00AD55F4"/>
    <w:rPr>
      <w:b/>
      <w:sz w:val="27"/>
      <w:lang w:val="ru-RU" w:eastAsia="ru-RU"/>
    </w:rPr>
  </w:style>
  <w:style w:type="character" w:customStyle="1" w:styleId="446">
    <w:name w:val="Знак Знак446"/>
    <w:locked/>
    <w:rsid w:val="00AD55F4"/>
    <w:rPr>
      <w:sz w:val="24"/>
    </w:rPr>
  </w:style>
  <w:style w:type="character" w:customStyle="1" w:styleId="5160">
    <w:name w:val="Знак Знак516"/>
    <w:locked/>
    <w:rsid w:val="00AD55F4"/>
    <w:rPr>
      <w:b/>
      <w:sz w:val="27"/>
      <w:lang w:val="ru-RU" w:eastAsia="ru-RU"/>
    </w:rPr>
  </w:style>
  <w:style w:type="character" w:customStyle="1" w:styleId="436">
    <w:name w:val="Знак Знак436"/>
    <w:locked/>
    <w:rsid w:val="00AD55F4"/>
    <w:rPr>
      <w:color w:val="000000"/>
      <w:sz w:val="24"/>
      <w:lang w:eastAsia="ru-RU"/>
    </w:rPr>
  </w:style>
  <w:style w:type="character" w:customStyle="1" w:styleId="426">
    <w:name w:val="Знак Знак426"/>
    <w:rsid w:val="00AD55F4"/>
    <w:rPr>
      <w:rFonts w:ascii="Times New Roman" w:hAnsi="Times New Roman"/>
      <w:sz w:val="16"/>
    </w:rPr>
  </w:style>
  <w:style w:type="character" w:customStyle="1" w:styleId="496">
    <w:name w:val="Знак Знак496"/>
    <w:rsid w:val="00AD55F4"/>
    <w:rPr>
      <w:rFonts w:ascii="Times New Roman" w:hAnsi="Times New Roman"/>
      <w:b/>
      <w:caps/>
      <w:sz w:val="24"/>
      <w:lang w:eastAsia="ru-RU"/>
    </w:rPr>
  </w:style>
  <w:style w:type="character" w:customStyle="1" w:styleId="476">
    <w:name w:val="Знак Знак476"/>
    <w:rsid w:val="00AD55F4"/>
    <w:rPr>
      <w:rFonts w:ascii="Times New Roman" w:hAnsi="Times New Roman"/>
      <w:b/>
      <w:sz w:val="27"/>
      <w:lang w:eastAsia="ru-RU"/>
    </w:rPr>
  </w:style>
  <w:style w:type="character" w:customStyle="1" w:styleId="456">
    <w:name w:val="Знак Знак456"/>
    <w:rsid w:val="00AD55F4"/>
    <w:rPr>
      <w:rFonts w:ascii="Times New Roman" w:hAnsi="Times New Roman"/>
      <w:b/>
      <w:i/>
      <w:sz w:val="26"/>
      <w:lang w:eastAsia="ru-RU"/>
    </w:rPr>
  </w:style>
  <w:style w:type="character" w:customStyle="1" w:styleId="572">
    <w:name w:val="Знак5 Знак Знак7"/>
    <w:locked/>
    <w:rsid w:val="00AD55F4"/>
    <w:rPr>
      <w:sz w:val="16"/>
    </w:rPr>
  </w:style>
  <w:style w:type="character" w:customStyle="1" w:styleId="506">
    <w:name w:val="Знак Знак506"/>
    <w:locked/>
    <w:rsid w:val="00AD55F4"/>
    <w:rPr>
      <w:b/>
      <w:sz w:val="28"/>
      <w:lang w:val="ru-RU" w:eastAsia="ru-RU"/>
    </w:rPr>
  </w:style>
  <w:style w:type="character" w:customStyle="1" w:styleId="526">
    <w:name w:val="Знак Знак526"/>
    <w:rsid w:val="00AD55F4"/>
    <w:rPr>
      <w:rFonts w:ascii="Arial" w:hAnsi="Arial"/>
      <w:b/>
      <w:i/>
      <w:sz w:val="28"/>
    </w:rPr>
  </w:style>
  <w:style w:type="character" w:customStyle="1" w:styleId="662">
    <w:name w:val="Знак6 Знак Знак6"/>
    <w:rsid w:val="00AD55F4"/>
    <w:rPr>
      <w:sz w:val="24"/>
      <w:lang w:val="ru-RU" w:eastAsia="ru-RU"/>
    </w:rPr>
  </w:style>
  <w:style w:type="character" w:customStyle="1" w:styleId="403">
    <w:name w:val="Знак Знак40 Знак"/>
    <w:locked/>
    <w:rsid w:val="00AD55F4"/>
    <w:rPr>
      <w:sz w:val="24"/>
      <w:lang w:val="ru-RU" w:eastAsia="ru-RU"/>
    </w:rPr>
  </w:style>
  <w:style w:type="character" w:customStyle="1" w:styleId="4131">
    <w:name w:val="Знак4 Знак Знак13"/>
    <w:aliases w:val="Основной текст с отступом Знак14,Знак Знак4 Знак13,Заголовок 1 Знак Знак14,Знак7 Знак Знак1 Знак14,Заголовок 1 Знак Знак Знак5 Знак13,Знак Заголовок 1 Знак Знак3 Знак13,Знак7 Знак Знак Знак Знак2 Знак5,текст Знак14"/>
    <w:locked/>
    <w:rsid w:val="00AD55F4"/>
    <w:rPr>
      <w:rFonts w:ascii="Arial" w:hAnsi="Arial"/>
      <w:b/>
      <w:kern w:val="32"/>
      <w:sz w:val="32"/>
      <w:lang w:val="ru-RU" w:eastAsia="ru-RU"/>
    </w:rPr>
  </w:style>
  <w:style w:type="paragraph" w:customStyle="1" w:styleId="paragraph">
    <w:name w:val="paragraph"/>
    <w:basedOn w:val="a3"/>
    <w:rsid w:val="00AD55F4"/>
  </w:style>
  <w:style w:type="paragraph" w:customStyle="1" w:styleId="Style88">
    <w:name w:val="Style88"/>
    <w:basedOn w:val="a3"/>
    <w:rsid w:val="00AD55F4"/>
    <w:pPr>
      <w:widowControl w:val="0"/>
      <w:autoSpaceDE w:val="0"/>
      <w:autoSpaceDN w:val="0"/>
      <w:adjustRightInd w:val="0"/>
      <w:spacing w:line="243" w:lineRule="exact"/>
      <w:ind w:firstLine="298"/>
      <w:jc w:val="both"/>
    </w:pPr>
    <w:rPr>
      <w:rFonts w:ascii="Franklin Gothic Medium" w:eastAsia="MS ??" w:hAnsi="Franklin Gothic Medium"/>
    </w:rPr>
  </w:style>
  <w:style w:type="character" w:customStyle="1" w:styleId="afffffffffff4">
    <w:name w:val="Неразрешенное упоминание"/>
    <w:semiHidden/>
    <w:rsid w:val="00AD55F4"/>
    <w:rPr>
      <w:color w:val="808080"/>
      <w:shd w:val="clear" w:color="auto" w:fill="E6E6E6"/>
    </w:rPr>
  </w:style>
  <w:style w:type="paragraph" w:customStyle="1" w:styleId="96">
    <w:name w:val="Знак Знак Знак Знак Знак Знак9"/>
    <w:basedOn w:val="a3"/>
    <w:rsid w:val="00AD55F4"/>
    <w:pPr>
      <w:tabs>
        <w:tab w:val="left" w:pos="643"/>
      </w:tabs>
      <w:spacing w:after="160" w:line="240" w:lineRule="exact"/>
    </w:pPr>
    <w:rPr>
      <w:rFonts w:ascii="Verdana" w:hAnsi="Verdana" w:cs="Verdana"/>
      <w:sz w:val="20"/>
      <w:szCs w:val="20"/>
      <w:lang w:val="en-US" w:eastAsia="en-US"/>
    </w:rPr>
  </w:style>
  <w:style w:type="character" w:customStyle="1" w:styleId="7100">
    <w:name w:val="Знак Знак710"/>
    <w:rsid w:val="00AD55F4"/>
    <w:rPr>
      <w:sz w:val="16"/>
      <w:lang w:val="ru-RU" w:eastAsia="ru-RU"/>
    </w:rPr>
  </w:style>
  <w:style w:type="character" w:customStyle="1" w:styleId="148">
    <w:name w:val="Знак Знак148"/>
    <w:locked/>
    <w:rsid w:val="00AD55F4"/>
    <w:rPr>
      <w:b/>
      <w:sz w:val="27"/>
      <w:lang w:val="ru-RU" w:eastAsia="ru-RU"/>
    </w:rPr>
  </w:style>
  <w:style w:type="character" w:customStyle="1" w:styleId="108">
    <w:name w:val="Знак Знак108"/>
    <w:locked/>
    <w:rsid w:val="00AD55F4"/>
    <w:rPr>
      <w:sz w:val="16"/>
      <w:lang w:val="ru-RU" w:eastAsia="ru-RU"/>
    </w:rPr>
  </w:style>
  <w:style w:type="character" w:customStyle="1" w:styleId="6200">
    <w:name w:val="Знак Знак620"/>
    <w:rsid w:val="00AD55F4"/>
    <w:rPr>
      <w:rFonts w:ascii="Arial" w:hAnsi="Arial"/>
      <w:b/>
      <w:i/>
      <w:sz w:val="28"/>
      <w:lang w:val="ru-RU" w:eastAsia="en-US"/>
    </w:rPr>
  </w:style>
  <w:style w:type="character" w:customStyle="1" w:styleId="169">
    <w:name w:val="Знак Знак169"/>
    <w:locked/>
    <w:rsid w:val="00AD55F4"/>
    <w:rPr>
      <w:b/>
      <w:caps/>
      <w:sz w:val="24"/>
      <w:lang w:val="ru-RU" w:eastAsia="ru-RU"/>
    </w:rPr>
  </w:style>
  <w:style w:type="character" w:customStyle="1" w:styleId="107">
    <w:name w:val="Знак Знак Знак10"/>
    <w:rsid w:val="00AD55F4"/>
    <w:rPr>
      <w:rFonts w:ascii="Times New Roman" w:hAnsi="Times New Roman"/>
      <w:b/>
      <w:caps/>
      <w:sz w:val="28"/>
    </w:rPr>
  </w:style>
  <w:style w:type="character" w:customStyle="1" w:styleId="258">
    <w:name w:val="Знак Знак258"/>
    <w:rsid w:val="00AD55F4"/>
    <w:rPr>
      <w:rFonts w:ascii="Times New Roman" w:hAnsi="Times New Roman"/>
      <w:b/>
      <w:sz w:val="28"/>
    </w:rPr>
  </w:style>
  <w:style w:type="character" w:customStyle="1" w:styleId="2280">
    <w:name w:val="Знак Знак228"/>
    <w:rsid w:val="00AD55F4"/>
    <w:rPr>
      <w:rFonts w:ascii="Times New Roman" w:hAnsi="Times New Roman"/>
      <w:sz w:val="24"/>
    </w:rPr>
  </w:style>
  <w:style w:type="character" w:customStyle="1" w:styleId="2011">
    <w:name w:val="Знак Знак2011"/>
    <w:rsid w:val="00AD55F4"/>
    <w:rPr>
      <w:rFonts w:ascii="Arial" w:hAnsi="Arial"/>
      <w:sz w:val="22"/>
    </w:rPr>
  </w:style>
  <w:style w:type="character" w:customStyle="1" w:styleId="198">
    <w:name w:val="Знак Знак198"/>
    <w:rsid w:val="00AD55F4"/>
    <w:rPr>
      <w:rFonts w:ascii="Times New Roman" w:hAnsi="Times New Roman"/>
      <w:sz w:val="16"/>
      <w:lang w:eastAsia="ru-RU"/>
    </w:rPr>
  </w:style>
  <w:style w:type="character" w:customStyle="1" w:styleId="188">
    <w:name w:val="Знак Знак188"/>
    <w:rsid w:val="00AD55F4"/>
    <w:rPr>
      <w:rFonts w:ascii="Courier New" w:hAnsi="Courier New"/>
    </w:rPr>
  </w:style>
  <w:style w:type="character" w:customStyle="1" w:styleId="178">
    <w:name w:val="Знак Знак178"/>
    <w:rsid w:val="00AD55F4"/>
    <w:rPr>
      <w:rFonts w:ascii="Times New Roman" w:hAnsi="Times New Roman"/>
      <w:sz w:val="24"/>
    </w:rPr>
  </w:style>
  <w:style w:type="paragraph" w:customStyle="1" w:styleId="4f2">
    <w:name w:val="Основной текст4"/>
    <w:basedOn w:val="516"/>
    <w:rsid w:val="00AD55F4"/>
    <w:pPr>
      <w:spacing w:before="0" w:beforeAutospacing="0" w:after="0" w:afterAutospacing="0" w:line="360" w:lineRule="auto"/>
    </w:pPr>
    <w:rPr>
      <w:szCs w:val="20"/>
    </w:rPr>
  </w:style>
  <w:style w:type="character" w:customStyle="1" w:styleId="158">
    <w:name w:val="Знак Знак158"/>
    <w:rsid w:val="00AD55F4"/>
    <w:rPr>
      <w:b/>
      <w:sz w:val="28"/>
    </w:rPr>
  </w:style>
  <w:style w:type="paragraph" w:customStyle="1" w:styleId="3ff4">
    <w:name w:val="Цитата3"/>
    <w:basedOn w:val="a3"/>
    <w:rsid w:val="00AD55F4"/>
    <w:pPr>
      <w:shd w:val="clear" w:color="auto" w:fill="FFFFFF"/>
      <w:spacing w:before="230" w:line="360" w:lineRule="auto"/>
      <w:ind w:left="1750" w:right="1152" w:hanging="384"/>
      <w:jc w:val="center"/>
    </w:pPr>
    <w:rPr>
      <w:b/>
      <w:color w:val="000000"/>
      <w:spacing w:val="-5"/>
      <w:sz w:val="28"/>
      <w:szCs w:val="20"/>
    </w:rPr>
  </w:style>
  <w:style w:type="paragraph" w:customStyle="1" w:styleId="3ff5">
    <w:name w:val="Текст3"/>
    <w:basedOn w:val="a3"/>
    <w:rsid w:val="00AD55F4"/>
    <w:rPr>
      <w:rFonts w:ascii="Courier New" w:hAnsi="Courier New"/>
      <w:sz w:val="20"/>
      <w:szCs w:val="20"/>
    </w:rPr>
  </w:style>
  <w:style w:type="paragraph" w:customStyle="1" w:styleId="333">
    <w:name w:val="Основной текст 33"/>
    <w:basedOn w:val="516"/>
    <w:rsid w:val="00AD55F4"/>
    <w:pPr>
      <w:tabs>
        <w:tab w:val="left" w:pos="360"/>
      </w:tabs>
      <w:spacing w:before="0" w:beforeAutospacing="0" w:after="0" w:afterAutospacing="0"/>
      <w:jc w:val="both"/>
    </w:pPr>
    <w:rPr>
      <w:i/>
      <w:sz w:val="26"/>
      <w:szCs w:val="20"/>
    </w:rPr>
  </w:style>
  <w:style w:type="paragraph" w:customStyle="1" w:styleId="22e">
    <w:name w:val="Основной текст с отступом 22"/>
    <w:basedOn w:val="a3"/>
    <w:rsid w:val="00AD55F4"/>
    <w:pPr>
      <w:overflowPunct w:val="0"/>
      <w:autoSpaceDE w:val="0"/>
      <w:ind w:firstLine="567"/>
      <w:jc w:val="both"/>
    </w:pPr>
    <w:rPr>
      <w:sz w:val="20"/>
      <w:szCs w:val="20"/>
      <w:lang w:eastAsia="ar-SA"/>
    </w:rPr>
  </w:style>
  <w:style w:type="paragraph" w:customStyle="1" w:styleId="334">
    <w:name w:val="Основной текст с отступом 33"/>
    <w:basedOn w:val="a3"/>
    <w:rsid w:val="00AD55F4"/>
    <w:pPr>
      <w:spacing w:line="360" w:lineRule="auto"/>
      <w:ind w:firstLine="709"/>
      <w:jc w:val="both"/>
    </w:pPr>
    <w:rPr>
      <w:sz w:val="28"/>
      <w:szCs w:val="20"/>
    </w:rPr>
  </w:style>
  <w:style w:type="paragraph" w:customStyle="1" w:styleId="2ffff6">
    <w:name w:val="Верхний колонтитул2"/>
    <w:basedOn w:val="a3"/>
    <w:rsid w:val="00AD55F4"/>
    <w:pPr>
      <w:tabs>
        <w:tab w:val="center" w:pos="4153"/>
        <w:tab w:val="right" w:pos="8306"/>
      </w:tabs>
    </w:pPr>
    <w:rPr>
      <w:rFonts w:ascii="Arial" w:hAnsi="Arial"/>
      <w:szCs w:val="20"/>
    </w:rPr>
  </w:style>
  <w:style w:type="character" w:customStyle="1" w:styleId="418">
    <w:name w:val="Знак Знак418"/>
    <w:locked/>
    <w:rsid w:val="00AD55F4"/>
    <w:rPr>
      <w:rFonts w:ascii="Arial" w:hAnsi="Arial"/>
      <w:b/>
      <w:i/>
      <w:sz w:val="28"/>
      <w:lang w:val="ru-RU" w:eastAsia="en-US"/>
    </w:rPr>
  </w:style>
  <w:style w:type="paragraph" w:customStyle="1" w:styleId="109">
    <w:name w:val="Знак Знак Знак Знак Знак Знак Знак Знак Знак Знак Знак Знак Знак10"/>
    <w:basedOn w:val="a3"/>
    <w:rsid w:val="00AD55F4"/>
    <w:pPr>
      <w:spacing w:after="160" w:line="240" w:lineRule="exact"/>
    </w:pPr>
    <w:rPr>
      <w:rFonts w:ascii="Verdana" w:hAnsi="Verdana"/>
      <w:lang w:val="en-US" w:eastAsia="en-US"/>
    </w:rPr>
  </w:style>
  <w:style w:type="paragraph" w:customStyle="1" w:styleId="382">
    <w:name w:val="Знак38"/>
    <w:basedOn w:val="a3"/>
    <w:rsid w:val="00AD55F4"/>
    <w:pPr>
      <w:tabs>
        <w:tab w:val="left" w:pos="643"/>
      </w:tabs>
      <w:spacing w:after="160" w:line="240" w:lineRule="exact"/>
    </w:pPr>
    <w:rPr>
      <w:rFonts w:ascii="Verdana" w:hAnsi="Verdana" w:cs="Verdana"/>
      <w:sz w:val="20"/>
      <w:szCs w:val="20"/>
      <w:lang w:val="en-US" w:eastAsia="en-US"/>
    </w:rPr>
  </w:style>
  <w:style w:type="character" w:customStyle="1" w:styleId="538">
    <w:name w:val="Знак Знак538"/>
    <w:locked/>
    <w:rsid w:val="00AD55F4"/>
    <w:rPr>
      <w:b/>
      <w:caps/>
      <w:sz w:val="24"/>
      <w:lang w:val="ru-RU" w:eastAsia="ru-RU"/>
    </w:rPr>
  </w:style>
  <w:style w:type="character" w:customStyle="1" w:styleId="1182">
    <w:name w:val="Знак1 Знак Знак18"/>
    <w:locked/>
    <w:rsid w:val="00AD55F4"/>
    <w:rPr>
      <w:rFonts w:ascii="Times New Roman" w:hAnsi="Times New Roman"/>
      <w:sz w:val="24"/>
      <w:lang w:eastAsia="ru-RU"/>
    </w:rPr>
  </w:style>
  <w:style w:type="character" w:customStyle="1" w:styleId="468">
    <w:name w:val="Знак Знак468"/>
    <w:locked/>
    <w:rsid w:val="00AD55F4"/>
    <w:rPr>
      <w:b/>
      <w:sz w:val="27"/>
      <w:lang w:val="ru-RU" w:eastAsia="ru-RU"/>
    </w:rPr>
  </w:style>
  <w:style w:type="character" w:customStyle="1" w:styleId="488">
    <w:name w:val="Знак Знак488"/>
    <w:locked/>
    <w:rsid w:val="00AD55F4"/>
    <w:rPr>
      <w:b/>
      <w:sz w:val="27"/>
      <w:lang w:val="ru-RU" w:eastAsia="ru-RU"/>
    </w:rPr>
  </w:style>
  <w:style w:type="character" w:customStyle="1" w:styleId="448">
    <w:name w:val="Знак Знак448"/>
    <w:locked/>
    <w:rsid w:val="00AD55F4"/>
    <w:rPr>
      <w:sz w:val="24"/>
    </w:rPr>
  </w:style>
  <w:style w:type="character" w:customStyle="1" w:styleId="518">
    <w:name w:val="Знак Знак518"/>
    <w:locked/>
    <w:rsid w:val="00AD55F4"/>
    <w:rPr>
      <w:b/>
      <w:sz w:val="27"/>
      <w:lang w:val="ru-RU" w:eastAsia="ru-RU"/>
    </w:rPr>
  </w:style>
  <w:style w:type="character" w:customStyle="1" w:styleId="438">
    <w:name w:val="Знак Знак438"/>
    <w:locked/>
    <w:rsid w:val="00AD55F4"/>
    <w:rPr>
      <w:color w:val="000000"/>
      <w:sz w:val="24"/>
      <w:lang w:eastAsia="ru-RU"/>
    </w:rPr>
  </w:style>
  <w:style w:type="character" w:customStyle="1" w:styleId="428">
    <w:name w:val="Знак Знак428"/>
    <w:rsid w:val="00AD55F4"/>
    <w:rPr>
      <w:rFonts w:ascii="Times New Roman" w:hAnsi="Times New Roman"/>
      <w:sz w:val="16"/>
    </w:rPr>
  </w:style>
  <w:style w:type="character" w:customStyle="1" w:styleId="498">
    <w:name w:val="Знак Знак498"/>
    <w:rsid w:val="00AD55F4"/>
    <w:rPr>
      <w:rFonts w:ascii="Times New Roman" w:hAnsi="Times New Roman"/>
      <w:b/>
      <w:caps/>
      <w:sz w:val="24"/>
      <w:lang w:eastAsia="ru-RU"/>
    </w:rPr>
  </w:style>
  <w:style w:type="paragraph" w:customStyle="1" w:styleId="427">
    <w:name w:val="Заголовок 42"/>
    <w:basedOn w:val="516"/>
    <w:next w:val="516"/>
    <w:rsid w:val="00AD55F4"/>
    <w:pPr>
      <w:keepNext/>
      <w:spacing w:before="0" w:beforeAutospacing="0" w:after="0" w:afterAutospacing="0"/>
    </w:pPr>
    <w:rPr>
      <w:szCs w:val="20"/>
    </w:rPr>
  </w:style>
  <w:style w:type="character" w:customStyle="1" w:styleId="478">
    <w:name w:val="Знак Знак478"/>
    <w:rsid w:val="00AD55F4"/>
    <w:rPr>
      <w:rFonts w:ascii="Times New Roman" w:hAnsi="Times New Roman"/>
      <w:b/>
      <w:sz w:val="27"/>
      <w:lang w:eastAsia="ru-RU"/>
    </w:rPr>
  </w:style>
  <w:style w:type="character" w:customStyle="1" w:styleId="458">
    <w:name w:val="Знак Знак458"/>
    <w:rsid w:val="00AD55F4"/>
    <w:rPr>
      <w:rFonts w:ascii="Times New Roman" w:hAnsi="Times New Roman"/>
      <w:b/>
      <w:i/>
      <w:sz w:val="26"/>
      <w:lang w:eastAsia="ru-RU"/>
    </w:rPr>
  </w:style>
  <w:style w:type="character" w:customStyle="1" w:styleId="592">
    <w:name w:val="Знак5 Знак Знак9"/>
    <w:locked/>
    <w:rsid w:val="00AD55F4"/>
    <w:rPr>
      <w:sz w:val="16"/>
    </w:rPr>
  </w:style>
  <w:style w:type="character" w:customStyle="1" w:styleId="508">
    <w:name w:val="Знак Знак508"/>
    <w:locked/>
    <w:rsid w:val="00AD55F4"/>
    <w:rPr>
      <w:b/>
      <w:sz w:val="28"/>
      <w:lang w:val="ru-RU" w:eastAsia="ru-RU"/>
    </w:rPr>
  </w:style>
  <w:style w:type="character" w:customStyle="1" w:styleId="528">
    <w:name w:val="Знак Знак528"/>
    <w:rsid w:val="00AD55F4"/>
    <w:rPr>
      <w:rFonts w:ascii="Arial" w:hAnsi="Arial"/>
      <w:b/>
      <w:i/>
      <w:sz w:val="28"/>
    </w:rPr>
  </w:style>
  <w:style w:type="character" w:customStyle="1" w:styleId="5180">
    <w:name w:val="Знак5 Знак Знак18"/>
    <w:locked/>
    <w:rsid w:val="00AD55F4"/>
    <w:rPr>
      <w:sz w:val="16"/>
      <w:lang w:val="ru-RU" w:eastAsia="ru-RU"/>
    </w:rPr>
  </w:style>
  <w:style w:type="character" w:customStyle="1" w:styleId="682">
    <w:name w:val="Знак6 Знак Знак8"/>
    <w:rsid w:val="00AD55F4"/>
    <w:rPr>
      <w:sz w:val="24"/>
      <w:lang w:val="ru-RU" w:eastAsia="ru-RU"/>
    </w:rPr>
  </w:style>
  <w:style w:type="character" w:customStyle="1" w:styleId="5520">
    <w:name w:val="Знак Знак552"/>
    <w:locked/>
    <w:rsid w:val="00AD55F4"/>
    <w:rPr>
      <w:sz w:val="24"/>
      <w:lang w:val="ru-RU" w:eastAsia="ru-RU"/>
    </w:rPr>
  </w:style>
  <w:style w:type="character" w:customStyle="1" w:styleId="6520">
    <w:name w:val="Знак Знак652"/>
    <w:locked/>
    <w:rsid w:val="00AD55F4"/>
    <w:rPr>
      <w:b/>
      <w:sz w:val="27"/>
      <w:lang w:val="ru-RU" w:eastAsia="ru-RU"/>
    </w:rPr>
  </w:style>
  <w:style w:type="character" w:customStyle="1" w:styleId="6420">
    <w:name w:val="Знак Знак642"/>
    <w:locked/>
    <w:rsid w:val="00AD55F4"/>
    <w:rPr>
      <w:b/>
      <w:sz w:val="28"/>
      <w:lang w:val="ru-RU" w:eastAsia="ru-RU"/>
    </w:rPr>
  </w:style>
  <w:style w:type="character" w:customStyle="1" w:styleId="6320">
    <w:name w:val="Знак Знак632"/>
    <w:locked/>
    <w:rsid w:val="00AD55F4"/>
    <w:rPr>
      <w:b/>
      <w:i/>
      <w:sz w:val="26"/>
      <w:lang w:val="ru-RU" w:eastAsia="ru-RU"/>
    </w:rPr>
  </w:style>
  <w:style w:type="character" w:customStyle="1" w:styleId="6220">
    <w:name w:val="Знак Знак622"/>
    <w:locked/>
    <w:rsid w:val="00AD55F4"/>
    <w:rPr>
      <w:sz w:val="24"/>
      <w:lang w:val="ru-RU" w:eastAsia="ru-RU"/>
    </w:rPr>
  </w:style>
  <w:style w:type="character" w:customStyle="1" w:styleId="619">
    <w:name w:val="Знак Знак619"/>
    <w:locked/>
    <w:rsid w:val="00AD55F4"/>
    <w:rPr>
      <w:sz w:val="24"/>
      <w:lang w:val="ru-RU" w:eastAsia="ru-RU"/>
    </w:rPr>
  </w:style>
  <w:style w:type="character" w:customStyle="1" w:styleId="602">
    <w:name w:val="Знак Знак602"/>
    <w:locked/>
    <w:rsid w:val="00AD55F4"/>
    <w:rPr>
      <w:i/>
      <w:sz w:val="24"/>
      <w:lang w:val="ru-RU" w:eastAsia="ru-RU"/>
    </w:rPr>
  </w:style>
  <w:style w:type="character" w:customStyle="1" w:styleId="5920">
    <w:name w:val="Знак Знак592"/>
    <w:locked/>
    <w:rsid w:val="00AD55F4"/>
    <w:rPr>
      <w:rFonts w:ascii="Arial" w:hAnsi="Arial"/>
      <w:sz w:val="22"/>
      <w:lang w:val="ru-RU" w:eastAsia="ru-RU"/>
    </w:rPr>
  </w:style>
  <w:style w:type="character" w:customStyle="1" w:styleId="582">
    <w:name w:val="Знак Знак582"/>
    <w:locked/>
    <w:rsid w:val="00AD55F4"/>
    <w:rPr>
      <w:rFonts w:ascii="Courier New" w:hAnsi="Courier New"/>
      <w:lang w:val="ru-RU" w:eastAsia="ru-RU"/>
    </w:rPr>
  </w:style>
  <w:style w:type="character" w:customStyle="1" w:styleId="5720">
    <w:name w:val="Знак Знак572"/>
    <w:locked/>
    <w:rsid w:val="00AD55F4"/>
    <w:rPr>
      <w:lang w:val="ru-RU" w:eastAsia="ru-RU"/>
    </w:rPr>
  </w:style>
  <w:style w:type="character" w:customStyle="1" w:styleId="5620">
    <w:name w:val="Знак Знак562"/>
    <w:locked/>
    <w:rsid w:val="00AD55F4"/>
    <w:rPr>
      <w:sz w:val="24"/>
      <w:lang w:val="ru-RU" w:eastAsia="ru-RU"/>
    </w:rPr>
  </w:style>
  <w:style w:type="character" w:customStyle="1" w:styleId="542">
    <w:name w:val="Знак Знак542"/>
    <w:locked/>
    <w:rsid w:val="00AD55F4"/>
    <w:rPr>
      <w:sz w:val="24"/>
      <w:lang w:val="en-US" w:eastAsia="ru-RU"/>
    </w:rPr>
  </w:style>
  <w:style w:type="paragraph" w:customStyle="1" w:styleId="238">
    <w:name w:val="Заголовок 23"/>
    <w:basedOn w:val="a3"/>
    <w:next w:val="a3"/>
    <w:rsid w:val="00AD55F4"/>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335">
    <w:name w:val="Заголовок 33"/>
    <w:basedOn w:val="a3"/>
    <w:next w:val="a3"/>
    <w:rsid w:val="00AD55F4"/>
    <w:pPr>
      <w:tabs>
        <w:tab w:val="left" w:pos="720"/>
      </w:tabs>
      <w:suppressAutoHyphens/>
      <w:spacing w:before="280" w:after="280"/>
      <w:ind w:left="720" w:hanging="720"/>
      <w:outlineLvl w:val="2"/>
    </w:pPr>
    <w:rPr>
      <w:b/>
      <w:bCs/>
      <w:sz w:val="27"/>
      <w:szCs w:val="27"/>
      <w:lang w:eastAsia="zh-CN"/>
    </w:rPr>
  </w:style>
  <w:style w:type="paragraph" w:customStyle="1" w:styleId="437">
    <w:name w:val="Заголовок 43"/>
    <w:basedOn w:val="a3"/>
    <w:next w:val="a3"/>
    <w:rsid w:val="00AD55F4"/>
    <w:pPr>
      <w:keepNext/>
      <w:tabs>
        <w:tab w:val="left" w:pos="864"/>
      </w:tabs>
      <w:suppressAutoHyphens/>
      <w:spacing w:before="240" w:after="60"/>
      <w:ind w:left="864" w:hanging="864"/>
      <w:outlineLvl w:val="3"/>
    </w:pPr>
    <w:rPr>
      <w:b/>
      <w:bCs/>
      <w:sz w:val="28"/>
      <w:szCs w:val="28"/>
      <w:lang w:eastAsia="zh-CN"/>
    </w:rPr>
  </w:style>
  <w:style w:type="paragraph" w:customStyle="1" w:styleId="814">
    <w:name w:val="Заголовок 81"/>
    <w:basedOn w:val="a3"/>
    <w:next w:val="a3"/>
    <w:rsid w:val="00AD55F4"/>
    <w:pPr>
      <w:tabs>
        <w:tab w:val="left" w:pos="1440"/>
      </w:tabs>
      <w:suppressAutoHyphens/>
      <w:spacing w:before="240" w:after="60"/>
      <w:ind w:left="1440" w:hanging="1440"/>
      <w:outlineLvl w:val="7"/>
    </w:pPr>
    <w:rPr>
      <w:i/>
      <w:iCs/>
      <w:lang w:eastAsia="zh-CN"/>
    </w:rPr>
  </w:style>
  <w:style w:type="character" w:customStyle="1" w:styleId="672">
    <w:name w:val="Знак Знак672"/>
    <w:rsid w:val="00AD55F4"/>
    <w:rPr>
      <w:rFonts w:ascii="Arial" w:hAnsi="Arial"/>
      <w:b/>
      <w:sz w:val="26"/>
    </w:rPr>
  </w:style>
  <w:style w:type="character" w:customStyle="1" w:styleId="6620">
    <w:name w:val="Знак Знак662"/>
    <w:rsid w:val="00AD55F4"/>
    <w:rPr>
      <w:b/>
      <w:sz w:val="28"/>
    </w:rPr>
  </w:style>
  <w:style w:type="character" w:customStyle="1" w:styleId="702">
    <w:name w:val="Знак Знак702"/>
    <w:rsid w:val="00AD55F4"/>
    <w:rPr>
      <w:rFonts w:ascii="Arial" w:hAnsi="Arial"/>
      <w:b/>
      <w:sz w:val="26"/>
    </w:rPr>
  </w:style>
  <w:style w:type="character" w:customStyle="1" w:styleId="692">
    <w:name w:val="Знак Знак692"/>
    <w:rsid w:val="00AD55F4"/>
    <w:rPr>
      <w:b/>
      <w:sz w:val="28"/>
    </w:rPr>
  </w:style>
  <w:style w:type="character" w:customStyle="1" w:styleId="6820">
    <w:name w:val="Знак Знак682"/>
    <w:rsid w:val="00AD55F4"/>
    <w:rPr>
      <w:b/>
      <w:i/>
      <w:sz w:val="26"/>
    </w:rPr>
  </w:style>
  <w:style w:type="paragraph" w:customStyle="1" w:styleId="HTML21">
    <w:name w:val="Стандартный HTML2"/>
    <w:basedOn w:val="a3"/>
    <w:rsid w:val="00AD55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2010">
    <w:name w:val="Знак Знак2010"/>
    <w:rsid w:val="00AD55F4"/>
    <w:rPr>
      <w:rFonts w:ascii="Arial" w:hAnsi="Arial"/>
      <w:sz w:val="22"/>
    </w:rPr>
  </w:style>
  <w:style w:type="character" w:customStyle="1" w:styleId="618">
    <w:name w:val="Знак Знак618"/>
    <w:rsid w:val="00AD55F4"/>
    <w:rPr>
      <w:rFonts w:ascii="Arial" w:hAnsi="Arial"/>
      <w:b/>
      <w:i/>
      <w:sz w:val="28"/>
      <w:lang w:val="ru-RU" w:eastAsia="en-US"/>
    </w:rPr>
  </w:style>
  <w:style w:type="paragraph" w:customStyle="1" w:styleId="87">
    <w:name w:val="Знак Знак Знак Знак Знак Знак8"/>
    <w:basedOn w:val="a3"/>
    <w:rsid w:val="00AD55F4"/>
    <w:pPr>
      <w:tabs>
        <w:tab w:val="left" w:pos="643"/>
      </w:tabs>
      <w:spacing w:after="160" w:line="240" w:lineRule="exact"/>
    </w:pPr>
    <w:rPr>
      <w:rFonts w:ascii="Verdana" w:hAnsi="Verdana" w:cs="Verdana"/>
      <w:sz w:val="20"/>
      <w:szCs w:val="20"/>
      <w:lang w:val="en-US" w:eastAsia="en-US"/>
    </w:rPr>
  </w:style>
  <w:style w:type="character" w:customStyle="1" w:styleId="790">
    <w:name w:val="Знак Знак79"/>
    <w:rsid w:val="00AD55F4"/>
    <w:rPr>
      <w:sz w:val="16"/>
      <w:lang w:val="ru-RU" w:eastAsia="ru-RU"/>
    </w:rPr>
  </w:style>
  <w:style w:type="paragraph" w:customStyle="1" w:styleId="7c">
    <w:name w:val="Обычный7"/>
    <w:rsid w:val="00AD55F4"/>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70">
    <w:name w:val="Знак Знак147"/>
    <w:locked/>
    <w:rsid w:val="00AD55F4"/>
    <w:rPr>
      <w:b/>
      <w:sz w:val="27"/>
      <w:lang w:val="ru-RU" w:eastAsia="ru-RU"/>
    </w:rPr>
  </w:style>
  <w:style w:type="character" w:customStyle="1" w:styleId="1070">
    <w:name w:val="Знак Знак107"/>
    <w:locked/>
    <w:rsid w:val="00AD55F4"/>
    <w:rPr>
      <w:sz w:val="16"/>
      <w:lang w:val="ru-RU" w:eastAsia="ru-RU"/>
    </w:rPr>
  </w:style>
  <w:style w:type="paragraph" w:customStyle="1" w:styleId="4f3">
    <w:name w:val="Абзац списка4"/>
    <w:basedOn w:val="a3"/>
    <w:rsid w:val="00AD55F4"/>
    <w:pPr>
      <w:spacing w:after="200" w:line="276" w:lineRule="auto"/>
      <w:ind w:left="720"/>
    </w:pPr>
    <w:rPr>
      <w:rFonts w:ascii="Calibri" w:hAnsi="Calibri"/>
      <w:sz w:val="22"/>
      <w:szCs w:val="22"/>
      <w:lang w:eastAsia="en-US"/>
    </w:rPr>
  </w:style>
  <w:style w:type="character" w:customStyle="1" w:styleId="168">
    <w:name w:val="Знак Знак168"/>
    <w:locked/>
    <w:rsid w:val="00AD55F4"/>
    <w:rPr>
      <w:b/>
      <w:caps/>
      <w:sz w:val="24"/>
      <w:lang w:val="ru-RU" w:eastAsia="ru-RU"/>
    </w:rPr>
  </w:style>
  <w:style w:type="paragraph" w:customStyle="1" w:styleId="242">
    <w:name w:val="Основной текст 24"/>
    <w:basedOn w:val="a3"/>
    <w:rsid w:val="00AD55F4"/>
    <w:pPr>
      <w:overflowPunct w:val="0"/>
      <w:autoSpaceDE w:val="0"/>
      <w:autoSpaceDN w:val="0"/>
      <w:adjustRightInd w:val="0"/>
      <w:ind w:firstLine="851"/>
      <w:jc w:val="both"/>
      <w:textAlignment w:val="baseline"/>
    </w:pPr>
    <w:rPr>
      <w:sz w:val="28"/>
      <w:szCs w:val="20"/>
    </w:rPr>
  </w:style>
  <w:style w:type="character" w:customStyle="1" w:styleId="97">
    <w:name w:val="Знак Знак Знак9"/>
    <w:rsid w:val="00AD55F4"/>
    <w:rPr>
      <w:rFonts w:ascii="Times New Roman" w:hAnsi="Times New Roman"/>
      <w:b/>
      <w:caps/>
      <w:sz w:val="28"/>
    </w:rPr>
  </w:style>
  <w:style w:type="character" w:customStyle="1" w:styleId="257">
    <w:name w:val="Знак Знак257"/>
    <w:rsid w:val="00AD55F4"/>
    <w:rPr>
      <w:rFonts w:ascii="Times New Roman" w:hAnsi="Times New Roman"/>
      <w:b/>
      <w:sz w:val="28"/>
    </w:rPr>
  </w:style>
  <w:style w:type="character" w:customStyle="1" w:styleId="2270">
    <w:name w:val="Знак Знак227"/>
    <w:rsid w:val="00AD55F4"/>
    <w:rPr>
      <w:rFonts w:ascii="Times New Roman" w:hAnsi="Times New Roman"/>
      <w:sz w:val="24"/>
    </w:rPr>
  </w:style>
  <w:style w:type="character" w:customStyle="1" w:styleId="197">
    <w:name w:val="Знак Знак197"/>
    <w:rsid w:val="00AD55F4"/>
    <w:rPr>
      <w:rFonts w:ascii="Times New Roman" w:hAnsi="Times New Roman"/>
      <w:sz w:val="16"/>
      <w:lang w:eastAsia="ru-RU"/>
    </w:rPr>
  </w:style>
  <w:style w:type="character" w:customStyle="1" w:styleId="187">
    <w:name w:val="Знак Знак187"/>
    <w:rsid w:val="00AD55F4"/>
    <w:rPr>
      <w:rFonts w:ascii="Courier New" w:hAnsi="Courier New"/>
    </w:rPr>
  </w:style>
  <w:style w:type="character" w:customStyle="1" w:styleId="177">
    <w:name w:val="Знак Знак177"/>
    <w:rsid w:val="00AD55F4"/>
    <w:rPr>
      <w:rFonts w:ascii="Times New Roman" w:hAnsi="Times New Roman"/>
      <w:sz w:val="24"/>
    </w:rPr>
  </w:style>
  <w:style w:type="paragraph" w:customStyle="1" w:styleId="346">
    <w:name w:val="Заголовок 34"/>
    <w:basedOn w:val="7c"/>
    <w:next w:val="7c"/>
    <w:rsid w:val="00AD55F4"/>
    <w:pPr>
      <w:keepNext/>
      <w:widowControl/>
      <w:ind w:left="0" w:firstLine="0"/>
      <w:outlineLvl w:val="2"/>
    </w:pPr>
    <w:rPr>
      <w:sz w:val="24"/>
    </w:rPr>
  </w:style>
  <w:style w:type="paragraph" w:customStyle="1" w:styleId="5f">
    <w:name w:val="Основной текст5"/>
    <w:basedOn w:val="7c"/>
    <w:rsid w:val="00AD55F4"/>
    <w:pPr>
      <w:widowControl/>
      <w:spacing w:line="360" w:lineRule="auto"/>
      <w:ind w:left="0" w:firstLine="0"/>
    </w:pPr>
    <w:rPr>
      <w:sz w:val="24"/>
    </w:rPr>
  </w:style>
  <w:style w:type="character" w:customStyle="1" w:styleId="157">
    <w:name w:val="Знак Знак157"/>
    <w:rsid w:val="00AD55F4"/>
    <w:rPr>
      <w:b/>
      <w:sz w:val="28"/>
    </w:rPr>
  </w:style>
  <w:style w:type="paragraph" w:customStyle="1" w:styleId="243">
    <w:name w:val="Заголовок 24"/>
    <w:basedOn w:val="a3"/>
    <w:next w:val="a3"/>
    <w:rsid w:val="00AD55F4"/>
    <w:pPr>
      <w:keepNext/>
      <w:widowControl w:val="0"/>
      <w:jc w:val="center"/>
    </w:pPr>
    <w:rPr>
      <w:b/>
      <w:sz w:val="26"/>
      <w:szCs w:val="20"/>
    </w:rPr>
  </w:style>
  <w:style w:type="paragraph" w:customStyle="1" w:styleId="88">
    <w:name w:val="Обычный8"/>
    <w:basedOn w:val="a3"/>
    <w:rsid w:val="00AD55F4"/>
    <w:pPr>
      <w:spacing w:before="100" w:beforeAutospacing="1" w:after="100" w:afterAutospacing="1"/>
    </w:pPr>
  </w:style>
  <w:style w:type="paragraph" w:customStyle="1" w:styleId="4f4">
    <w:name w:val="Цитата4"/>
    <w:basedOn w:val="a3"/>
    <w:rsid w:val="00AD55F4"/>
    <w:pPr>
      <w:shd w:val="clear" w:color="auto" w:fill="FFFFFF"/>
      <w:spacing w:before="230" w:line="360" w:lineRule="auto"/>
      <w:ind w:left="1750" w:right="1152" w:hanging="384"/>
      <w:jc w:val="center"/>
    </w:pPr>
    <w:rPr>
      <w:b/>
      <w:color w:val="000000"/>
      <w:spacing w:val="-5"/>
      <w:sz w:val="28"/>
      <w:szCs w:val="20"/>
    </w:rPr>
  </w:style>
  <w:style w:type="paragraph" w:customStyle="1" w:styleId="4f5">
    <w:name w:val="Текст4"/>
    <w:basedOn w:val="a3"/>
    <w:rsid w:val="00AD55F4"/>
    <w:rPr>
      <w:rFonts w:ascii="Courier New" w:hAnsi="Courier New"/>
      <w:sz w:val="20"/>
      <w:szCs w:val="20"/>
    </w:rPr>
  </w:style>
  <w:style w:type="paragraph" w:customStyle="1" w:styleId="348">
    <w:name w:val="Основной текст 34"/>
    <w:basedOn w:val="7c"/>
    <w:rsid w:val="00AD55F4"/>
    <w:pPr>
      <w:widowControl/>
      <w:tabs>
        <w:tab w:val="left" w:pos="360"/>
      </w:tabs>
      <w:ind w:left="0" w:firstLine="0"/>
      <w:jc w:val="both"/>
    </w:pPr>
    <w:rPr>
      <w:i/>
      <w:sz w:val="26"/>
    </w:rPr>
  </w:style>
  <w:style w:type="paragraph" w:customStyle="1" w:styleId="239">
    <w:name w:val="Основной текст с отступом 23"/>
    <w:basedOn w:val="a3"/>
    <w:rsid w:val="00AD55F4"/>
    <w:pPr>
      <w:overflowPunct w:val="0"/>
      <w:autoSpaceDE w:val="0"/>
      <w:ind w:firstLine="567"/>
      <w:jc w:val="both"/>
    </w:pPr>
    <w:rPr>
      <w:sz w:val="20"/>
      <w:szCs w:val="20"/>
      <w:lang w:eastAsia="ar-SA"/>
    </w:rPr>
  </w:style>
  <w:style w:type="paragraph" w:customStyle="1" w:styleId="34a">
    <w:name w:val="Основной текст с отступом 34"/>
    <w:basedOn w:val="a3"/>
    <w:rsid w:val="00AD55F4"/>
    <w:pPr>
      <w:spacing w:line="360" w:lineRule="auto"/>
      <w:ind w:firstLine="709"/>
      <w:jc w:val="both"/>
    </w:pPr>
    <w:rPr>
      <w:sz w:val="28"/>
      <w:szCs w:val="20"/>
    </w:rPr>
  </w:style>
  <w:style w:type="paragraph" w:customStyle="1" w:styleId="3ff6">
    <w:name w:val="Верхний колонтитул3"/>
    <w:basedOn w:val="a3"/>
    <w:rsid w:val="00AD55F4"/>
    <w:pPr>
      <w:tabs>
        <w:tab w:val="center" w:pos="4153"/>
        <w:tab w:val="right" w:pos="8306"/>
      </w:tabs>
    </w:pPr>
    <w:rPr>
      <w:rFonts w:ascii="Arial" w:hAnsi="Arial"/>
      <w:szCs w:val="20"/>
    </w:rPr>
  </w:style>
  <w:style w:type="character" w:customStyle="1" w:styleId="3ff7">
    <w:name w:val="Слабое выделение3"/>
    <w:rsid w:val="00AD55F4"/>
    <w:rPr>
      <w:i/>
      <w:color w:val="808080"/>
    </w:rPr>
  </w:style>
  <w:style w:type="character" w:customStyle="1" w:styleId="4170">
    <w:name w:val="Знак Знак417"/>
    <w:locked/>
    <w:rsid w:val="00AD55F4"/>
    <w:rPr>
      <w:rFonts w:ascii="Arial" w:hAnsi="Arial"/>
      <w:b/>
      <w:i/>
      <w:sz w:val="28"/>
      <w:lang w:val="ru-RU" w:eastAsia="en-US"/>
    </w:rPr>
  </w:style>
  <w:style w:type="character" w:customStyle="1" w:styleId="3ff8">
    <w:name w:val="Основной шрифт абзаца3"/>
    <w:rsid w:val="00AD55F4"/>
  </w:style>
  <w:style w:type="paragraph" w:customStyle="1" w:styleId="98">
    <w:name w:val="Знак Знак Знак Знак Знак Знак Знак Знак Знак Знак Знак Знак Знак9"/>
    <w:basedOn w:val="a3"/>
    <w:rsid w:val="00AD55F4"/>
    <w:pPr>
      <w:spacing w:after="160" w:line="240" w:lineRule="exact"/>
    </w:pPr>
    <w:rPr>
      <w:rFonts w:ascii="Verdana" w:hAnsi="Verdana"/>
      <w:lang w:val="en-US" w:eastAsia="en-US"/>
    </w:rPr>
  </w:style>
  <w:style w:type="paragraph" w:customStyle="1" w:styleId="372">
    <w:name w:val="Знак37"/>
    <w:basedOn w:val="a3"/>
    <w:rsid w:val="00AD55F4"/>
    <w:pPr>
      <w:tabs>
        <w:tab w:val="left" w:pos="643"/>
      </w:tabs>
      <w:spacing w:after="160" w:line="240" w:lineRule="exact"/>
    </w:pPr>
    <w:rPr>
      <w:rFonts w:ascii="Verdana" w:hAnsi="Verdana" w:cs="Verdana"/>
      <w:sz w:val="20"/>
      <w:szCs w:val="20"/>
      <w:lang w:val="en-US" w:eastAsia="en-US"/>
    </w:rPr>
  </w:style>
  <w:style w:type="character" w:customStyle="1" w:styleId="537">
    <w:name w:val="Знак Знак537"/>
    <w:locked/>
    <w:rsid w:val="00AD55F4"/>
    <w:rPr>
      <w:b/>
      <w:caps/>
      <w:sz w:val="24"/>
      <w:lang w:val="ru-RU" w:eastAsia="ru-RU"/>
    </w:rPr>
  </w:style>
  <w:style w:type="character" w:customStyle="1" w:styleId="1172">
    <w:name w:val="Знак1 Знак Знак17"/>
    <w:locked/>
    <w:rsid w:val="00AD55F4"/>
    <w:rPr>
      <w:rFonts w:ascii="Times New Roman" w:hAnsi="Times New Roman"/>
      <w:sz w:val="24"/>
      <w:lang w:eastAsia="ru-RU"/>
    </w:rPr>
  </w:style>
  <w:style w:type="character" w:customStyle="1" w:styleId="467">
    <w:name w:val="Знак Знак467"/>
    <w:locked/>
    <w:rsid w:val="00AD55F4"/>
    <w:rPr>
      <w:b/>
      <w:sz w:val="27"/>
      <w:lang w:val="ru-RU" w:eastAsia="ru-RU"/>
    </w:rPr>
  </w:style>
  <w:style w:type="character" w:customStyle="1" w:styleId="487">
    <w:name w:val="Знак Знак487"/>
    <w:locked/>
    <w:rsid w:val="00AD55F4"/>
    <w:rPr>
      <w:b/>
      <w:sz w:val="27"/>
      <w:lang w:val="ru-RU" w:eastAsia="ru-RU"/>
    </w:rPr>
  </w:style>
  <w:style w:type="character" w:customStyle="1" w:styleId="447">
    <w:name w:val="Знак Знак447"/>
    <w:locked/>
    <w:rsid w:val="00AD55F4"/>
    <w:rPr>
      <w:sz w:val="24"/>
    </w:rPr>
  </w:style>
  <w:style w:type="character" w:customStyle="1" w:styleId="517">
    <w:name w:val="Знак Знак517"/>
    <w:locked/>
    <w:rsid w:val="00AD55F4"/>
    <w:rPr>
      <w:b/>
      <w:sz w:val="27"/>
      <w:lang w:val="ru-RU" w:eastAsia="ru-RU"/>
    </w:rPr>
  </w:style>
  <w:style w:type="character" w:customStyle="1" w:styleId="4370">
    <w:name w:val="Знак Знак437"/>
    <w:locked/>
    <w:rsid w:val="00AD55F4"/>
    <w:rPr>
      <w:color w:val="000000"/>
      <w:sz w:val="24"/>
      <w:lang w:eastAsia="ru-RU"/>
    </w:rPr>
  </w:style>
  <w:style w:type="character" w:customStyle="1" w:styleId="4270">
    <w:name w:val="Знак Знак427"/>
    <w:rsid w:val="00AD55F4"/>
    <w:rPr>
      <w:rFonts w:ascii="Times New Roman" w:hAnsi="Times New Roman"/>
      <w:sz w:val="16"/>
    </w:rPr>
  </w:style>
  <w:style w:type="character" w:customStyle="1" w:styleId="497">
    <w:name w:val="Знак Знак497"/>
    <w:rsid w:val="00AD55F4"/>
    <w:rPr>
      <w:rFonts w:ascii="Times New Roman" w:hAnsi="Times New Roman"/>
      <w:b/>
      <w:caps/>
      <w:sz w:val="24"/>
      <w:lang w:eastAsia="ru-RU"/>
    </w:rPr>
  </w:style>
  <w:style w:type="paragraph" w:customStyle="1" w:styleId="449">
    <w:name w:val="Заголовок 44"/>
    <w:basedOn w:val="7c"/>
    <w:next w:val="7c"/>
    <w:rsid w:val="00AD55F4"/>
    <w:pPr>
      <w:keepNext/>
      <w:widowControl/>
      <w:ind w:left="0" w:firstLine="0"/>
    </w:pPr>
    <w:rPr>
      <w:sz w:val="24"/>
    </w:rPr>
  </w:style>
  <w:style w:type="character" w:customStyle="1" w:styleId="477">
    <w:name w:val="Знак Знак477"/>
    <w:rsid w:val="00AD55F4"/>
    <w:rPr>
      <w:rFonts w:ascii="Times New Roman" w:hAnsi="Times New Roman"/>
      <w:b/>
      <w:sz w:val="27"/>
      <w:lang w:eastAsia="ru-RU"/>
    </w:rPr>
  </w:style>
  <w:style w:type="character" w:customStyle="1" w:styleId="457">
    <w:name w:val="Знак Знак457"/>
    <w:rsid w:val="00AD55F4"/>
    <w:rPr>
      <w:rFonts w:ascii="Times New Roman" w:hAnsi="Times New Roman"/>
      <w:b/>
      <w:i/>
      <w:sz w:val="26"/>
      <w:lang w:eastAsia="ru-RU"/>
    </w:rPr>
  </w:style>
  <w:style w:type="paragraph" w:customStyle="1" w:styleId="633">
    <w:name w:val="Заголовок 63"/>
    <w:rsid w:val="00AD55F4"/>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83">
    <w:name w:val="Знак5 Знак Знак8"/>
    <w:locked/>
    <w:rsid w:val="00AD55F4"/>
    <w:rPr>
      <w:sz w:val="16"/>
    </w:rPr>
  </w:style>
  <w:style w:type="character" w:customStyle="1" w:styleId="507">
    <w:name w:val="Знак Знак507"/>
    <w:locked/>
    <w:rsid w:val="00AD55F4"/>
    <w:rPr>
      <w:b/>
      <w:sz w:val="28"/>
      <w:lang w:val="ru-RU" w:eastAsia="ru-RU"/>
    </w:rPr>
  </w:style>
  <w:style w:type="character" w:customStyle="1" w:styleId="527">
    <w:name w:val="Знак Знак527"/>
    <w:rsid w:val="00AD55F4"/>
    <w:rPr>
      <w:rFonts w:ascii="Arial" w:hAnsi="Arial"/>
      <w:b/>
      <w:i/>
      <w:sz w:val="28"/>
    </w:rPr>
  </w:style>
  <w:style w:type="paragraph" w:customStyle="1" w:styleId="2211">
    <w:name w:val="Цитата 221"/>
    <w:basedOn w:val="a3"/>
    <w:next w:val="a3"/>
    <w:rsid w:val="00AD55F4"/>
    <w:rPr>
      <w:rFonts w:ascii="Calibri" w:hAnsi="Calibri"/>
      <w:i/>
      <w:iCs/>
      <w:color w:val="000000"/>
    </w:rPr>
  </w:style>
  <w:style w:type="paragraph" w:customStyle="1" w:styleId="21fa">
    <w:name w:val="Выделенная цитата21"/>
    <w:basedOn w:val="a3"/>
    <w:next w:val="a3"/>
    <w:rsid w:val="00AD55F4"/>
    <w:pPr>
      <w:pBdr>
        <w:bottom w:val="single" w:sz="4" w:space="4" w:color="4F81BD"/>
      </w:pBdr>
      <w:spacing w:before="200" w:after="280"/>
      <w:ind w:left="936" w:right="936"/>
    </w:pPr>
    <w:rPr>
      <w:rFonts w:ascii="Calibri" w:hAnsi="Calibri"/>
      <w:b/>
      <w:bCs/>
      <w:i/>
      <w:iCs/>
      <w:color w:val="4F81BD"/>
    </w:rPr>
  </w:style>
  <w:style w:type="character" w:customStyle="1" w:styleId="5170">
    <w:name w:val="Знак5 Знак Знак17"/>
    <w:locked/>
    <w:rsid w:val="00AD55F4"/>
    <w:rPr>
      <w:sz w:val="16"/>
      <w:lang w:val="ru-RU" w:eastAsia="ru-RU"/>
    </w:rPr>
  </w:style>
  <w:style w:type="character" w:customStyle="1" w:styleId="673">
    <w:name w:val="Знак6 Знак Знак7"/>
    <w:rsid w:val="00AD55F4"/>
    <w:rPr>
      <w:sz w:val="24"/>
      <w:lang w:val="ru-RU" w:eastAsia="ru-RU"/>
    </w:rPr>
  </w:style>
  <w:style w:type="character" w:customStyle="1" w:styleId="21fb">
    <w:name w:val="Замещающий текст21"/>
    <w:rsid w:val="00AD55F4"/>
    <w:rPr>
      <w:color w:val="808080"/>
    </w:rPr>
  </w:style>
  <w:style w:type="paragraph" w:customStyle="1" w:styleId="12f0">
    <w:name w:val="Заголовок 12"/>
    <w:basedOn w:val="a3"/>
    <w:next w:val="a3"/>
    <w:rsid w:val="00AD55F4"/>
    <w:pPr>
      <w:suppressAutoHyphens/>
      <w:ind w:firstLine="454"/>
    </w:pPr>
    <w:rPr>
      <w:b/>
      <w:caps/>
      <w:lang w:eastAsia="zh-CN"/>
    </w:rPr>
  </w:style>
  <w:style w:type="character" w:customStyle="1" w:styleId="617">
    <w:name w:val="Знак Знак617"/>
    <w:locked/>
    <w:rsid w:val="00AD55F4"/>
    <w:rPr>
      <w:sz w:val="24"/>
      <w:lang w:val="ru-RU" w:eastAsia="ru-RU"/>
    </w:rPr>
  </w:style>
  <w:style w:type="paragraph" w:customStyle="1" w:styleId="259">
    <w:name w:val="Заголовок 25"/>
    <w:basedOn w:val="a3"/>
    <w:next w:val="a3"/>
    <w:rsid w:val="00AD55F4"/>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355">
    <w:name w:val="Заголовок 35"/>
    <w:basedOn w:val="a3"/>
    <w:next w:val="a3"/>
    <w:rsid w:val="00AD55F4"/>
    <w:pPr>
      <w:tabs>
        <w:tab w:val="left" w:pos="720"/>
      </w:tabs>
      <w:suppressAutoHyphens/>
      <w:spacing w:before="280" w:after="280"/>
      <w:ind w:left="720" w:hanging="720"/>
      <w:outlineLvl w:val="2"/>
    </w:pPr>
    <w:rPr>
      <w:b/>
      <w:bCs/>
      <w:sz w:val="27"/>
      <w:szCs w:val="27"/>
      <w:lang w:eastAsia="zh-CN"/>
    </w:rPr>
  </w:style>
  <w:style w:type="paragraph" w:customStyle="1" w:styleId="459">
    <w:name w:val="Заголовок 45"/>
    <w:basedOn w:val="a3"/>
    <w:next w:val="a3"/>
    <w:rsid w:val="00AD55F4"/>
    <w:pPr>
      <w:keepNext/>
      <w:tabs>
        <w:tab w:val="left" w:pos="864"/>
      </w:tabs>
      <w:suppressAutoHyphens/>
      <w:spacing w:before="240" w:after="60"/>
      <w:ind w:left="864" w:hanging="864"/>
      <w:outlineLvl w:val="3"/>
    </w:pPr>
    <w:rPr>
      <w:b/>
      <w:bCs/>
      <w:sz w:val="28"/>
      <w:szCs w:val="28"/>
      <w:lang w:eastAsia="zh-CN"/>
    </w:rPr>
  </w:style>
  <w:style w:type="paragraph" w:customStyle="1" w:styleId="529">
    <w:name w:val="Заголовок 52"/>
    <w:basedOn w:val="a3"/>
    <w:next w:val="a3"/>
    <w:rsid w:val="00AD55F4"/>
    <w:pPr>
      <w:tabs>
        <w:tab w:val="left" w:pos="1008"/>
      </w:tabs>
      <w:suppressAutoHyphens/>
      <w:spacing w:before="240" w:after="60"/>
      <w:ind w:left="1008" w:hanging="1008"/>
      <w:outlineLvl w:val="4"/>
    </w:pPr>
    <w:rPr>
      <w:b/>
      <w:bCs/>
      <w:i/>
      <w:iCs/>
      <w:sz w:val="26"/>
      <w:szCs w:val="26"/>
      <w:lang w:eastAsia="zh-CN"/>
    </w:rPr>
  </w:style>
  <w:style w:type="paragraph" w:customStyle="1" w:styleId="643">
    <w:name w:val="Заголовок 64"/>
    <w:basedOn w:val="a3"/>
    <w:next w:val="a3"/>
    <w:rsid w:val="00AD55F4"/>
    <w:pPr>
      <w:keepNext/>
      <w:tabs>
        <w:tab w:val="left" w:pos="1152"/>
      </w:tabs>
      <w:suppressAutoHyphens/>
      <w:ind w:left="1152" w:hanging="1152"/>
      <w:jc w:val="both"/>
      <w:outlineLvl w:val="5"/>
    </w:pPr>
    <w:rPr>
      <w:szCs w:val="20"/>
      <w:lang w:val="en-US" w:eastAsia="en-US"/>
    </w:rPr>
  </w:style>
  <w:style w:type="paragraph" w:customStyle="1" w:styleId="722">
    <w:name w:val="Заголовок 72"/>
    <w:basedOn w:val="a3"/>
    <w:next w:val="a3"/>
    <w:rsid w:val="00AD55F4"/>
    <w:pPr>
      <w:tabs>
        <w:tab w:val="left" w:pos="1296"/>
      </w:tabs>
      <w:suppressAutoHyphens/>
      <w:spacing w:before="240" w:after="60"/>
      <w:ind w:left="1296" w:hanging="1296"/>
      <w:outlineLvl w:val="6"/>
    </w:pPr>
    <w:rPr>
      <w:lang w:eastAsia="zh-CN"/>
    </w:rPr>
  </w:style>
  <w:style w:type="paragraph" w:customStyle="1" w:styleId="820">
    <w:name w:val="Заголовок 82"/>
    <w:basedOn w:val="a3"/>
    <w:next w:val="a3"/>
    <w:rsid w:val="00AD55F4"/>
    <w:pPr>
      <w:tabs>
        <w:tab w:val="left" w:pos="1440"/>
      </w:tabs>
      <w:suppressAutoHyphens/>
      <w:spacing w:before="240" w:after="60"/>
      <w:ind w:left="1440" w:hanging="1440"/>
      <w:outlineLvl w:val="7"/>
    </w:pPr>
    <w:rPr>
      <w:i/>
      <w:iCs/>
      <w:lang w:eastAsia="zh-CN"/>
    </w:rPr>
  </w:style>
  <w:style w:type="paragraph" w:customStyle="1" w:styleId="920">
    <w:name w:val="Заголовок 92"/>
    <w:basedOn w:val="a3"/>
    <w:next w:val="a3"/>
    <w:rsid w:val="00AD55F4"/>
    <w:pPr>
      <w:tabs>
        <w:tab w:val="left" w:pos="1584"/>
      </w:tabs>
      <w:suppressAutoHyphens/>
      <w:spacing w:before="240" w:after="60"/>
      <w:ind w:left="1584" w:hanging="1584"/>
      <w:outlineLvl w:val="8"/>
    </w:pPr>
    <w:rPr>
      <w:rFonts w:ascii="Arial" w:hAnsi="Arial" w:cs="Arial"/>
      <w:sz w:val="22"/>
      <w:szCs w:val="22"/>
      <w:lang w:eastAsia="zh-CN"/>
    </w:rPr>
  </w:style>
  <w:style w:type="character" w:customStyle="1" w:styleId="3ff9">
    <w:name w:val="Сильное выделение3"/>
    <w:rsid w:val="00AD55F4"/>
    <w:rPr>
      <w:b/>
    </w:rPr>
  </w:style>
  <w:style w:type="paragraph" w:customStyle="1" w:styleId="HTML31">
    <w:name w:val="Стандартный HTML3"/>
    <w:basedOn w:val="a3"/>
    <w:rsid w:val="00AD55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4012">
    <w:name w:val="Знак Знак40 Знак1"/>
    <w:locked/>
    <w:rsid w:val="00AD55F4"/>
    <w:rPr>
      <w:sz w:val="24"/>
      <w:lang w:val="ru-RU" w:eastAsia="ru-RU"/>
    </w:rPr>
  </w:style>
  <w:style w:type="paragraph" w:customStyle="1" w:styleId="921">
    <w:name w:val="Знак92"/>
    <w:basedOn w:val="a3"/>
    <w:rsid w:val="00AD55F4"/>
    <w:pPr>
      <w:spacing w:after="160" w:line="240" w:lineRule="exact"/>
    </w:pPr>
    <w:rPr>
      <w:rFonts w:ascii="Verdana" w:hAnsi="Verdana"/>
      <w:lang w:val="en-US" w:eastAsia="en-US"/>
    </w:rPr>
  </w:style>
  <w:style w:type="character" w:customStyle="1" w:styleId="4141">
    <w:name w:val="Знак4 Знак Знак14"/>
    <w:locked/>
    <w:rsid w:val="00AD55F4"/>
    <w:rPr>
      <w:rFonts w:ascii="Arial" w:hAnsi="Arial"/>
      <w:b/>
      <w:kern w:val="32"/>
      <w:sz w:val="32"/>
      <w:lang w:val="ru-RU" w:eastAsia="ru-RU"/>
    </w:rPr>
  </w:style>
  <w:style w:type="character" w:customStyle="1" w:styleId="2124">
    <w:name w:val="Знак2 Знак Знак12"/>
    <w:locked/>
    <w:rsid w:val="00AD55F4"/>
    <w:rPr>
      <w:b/>
      <w:sz w:val="27"/>
      <w:lang w:val="ru-RU" w:eastAsia="ru-RU"/>
    </w:rPr>
  </w:style>
  <w:style w:type="character" w:customStyle="1" w:styleId="23a">
    <w:name w:val="Знак2 Знак Знак3"/>
    <w:locked/>
    <w:rsid w:val="00AD55F4"/>
    <w:rPr>
      <w:rFonts w:ascii="Arial" w:hAnsi="Arial"/>
      <w:b/>
      <w:sz w:val="26"/>
      <w:lang w:val="ru-RU" w:eastAsia="ru-RU"/>
    </w:rPr>
  </w:style>
  <w:style w:type="paragraph" w:customStyle="1" w:styleId="5f0">
    <w:name w:val="Абзац списка5"/>
    <w:basedOn w:val="a3"/>
    <w:rsid w:val="00AD55F4"/>
    <w:pPr>
      <w:ind w:left="708"/>
    </w:pPr>
    <w:rPr>
      <w:rFonts w:ascii="Calibri" w:hAnsi="Calibri"/>
      <w:szCs w:val="20"/>
    </w:rPr>
  </w:style>
  <w:style w:type="character" w:customStyle="1" w:styleId="4f6">
    <w:name w:val="Слабое выделение4"/>
    <w:rsid w:val="00AD55F4"/>
    <w:rPr>
      <w:i/>
      <w:color w:val="808080"/>
    </w:rPr>
  </w:style>
  <w:style w:type="paragraph" w:customStyle="1" w:styleId="23b">
    <w:name w:val="Цитата 23"/>
    <w:basedOn w:val="a3"/>
    <w:next w:val="a3"/>
    <w:rsid w:val="00AD55F4"/>
    <w:rPr>
      <w:rFonts w:ascii="Calibri" w:hAnsi="Calibri"/>
      <w:i/>
      <w:iCs/>
      <w:color w:val="000000"/>
    </w:rPr>
  </w:style>
  <w:style w:type="paragraph" w:customStyle="1" w:styleId="3ffa">
    <w:name w:val="Выделенная цитата3"/>
    <w:basedOn w:val="a3"/>
    <w:next w:val="a3"/>
    <w:rsid w:val="00AD55F4"/>
    <w:pPr>
      <w:pBdr>
        <w:bottom w:val="single" w:sz="4" w:space="4" w:color="4F81BD"/>
      </w:pBdr>
      <w:spacing w:before="200" w:after="280"/>
      <w:ind w:left="936" w:right="936"/>
    </w:pPr>
    <w:rPr>
      <w:rFonts w:ascii="Calibri" w:hAnsi="Calibri"/>
      <w:b/>
      <w:i/>
      <w:color w:val="4F81BD"/>
      <w:szCs w:val="20"/>
    </w:rPr>
  </w:style>
  <w:style w:type="character" w:customStyle="1" w:styleId="4f7">
    <w:name w:val="Сильное выделение4"/>
    <w:rsid w:val="00AD55F4"/>
    <w:rPr>
      <w:b/>
    </w:rPr>
  </w:style>
  <w:style w:type="character" w:customStyle="1" w:styleId="3ffb">
    <w:name w:val="Замещающий текст3"/>
    <w:rsid w:val="00AD55F4"/>
    <w:rPr>
      <w:color w:val="808080"/>
    </w:rPr>
  </w:style>
  <w:style w:type="character" w:customStyle="1" w:styleId="1260">
    <w:name w:val="Знак1 Знак Знак26"/>
    <w:locked/>
    <w:rsid w:val="00AD55F4"/>
    <w:rPr>
      <w:sz w:val="24"/>
    </w:rPr>
  </w:style>
  <w:style w:type="character" w:customStyle="1" w:styleId="1271">
    <w:name w:val="Знак1 Знак Знак27"/>
    <w:locked/>
    <w:rsid w:val="00AD55F4"/>
    <w:rPr>
      <w:sz w:val="24"/>
    </w:rPr>
  </w:style>
  <w:style w:type="character" w:customStyle="1" w:styleId="7d">
    <w:name w:val="Без интервала Знак7"/>
    <w:locked/>
    <w:rsid w:val="00AD55F4"/>
    <w:rPr>
      <w:sz w:val="24"/>
      <w:lang w:eastAsia="en-US"/>
    </w:rPr>
  </w:style>
  <w:style w:type="character" w:customStyle="1" w:styleId="393">
    <w:name w:val="Знак Знак393"/>
    <w:rsid w:val="00AD55F4"/>
    <w:rPr>
      <w:rFonts w:ascii="Arial" w:hAnsi="Arial"/>
      <w:b/>
      <w:sz w:val="26"/>
    </w:rPr>
  </w:style>
  <w:style w:type="character" w:customStyle="1" w:styleId="383">
    <w:name w:val="Знак Знак383"/>
    <w:rsid w:val="00AD55F4"/>
    <w:rPr>
      <w:b/>
      <w:sz w:val="28"/>
    </w:rPr>
  </w:style>
  <w:style w:type="character" w:customStyle="1" w:styleId="373">
    <w:name w:val="Знак Знак373"/>
    <w:rsid w:val="00AD55F4"/>
    <w:rPr>
      <w:b/>
      <w:i/>
      <w:sz w:val="26"/>
    </w:rPr>
  </w:style>
  <w:style w:type="character" w:customStyle="1" w:styleId="363">
    <w:name w:val="Знак Знак363"/>
    <w:rsid w:val="00AD55F4"/>
    <w:rPr>
      <w:b/>
      <w:sz w:val="22"/>
      <w:lang w:val="ru-RU" w:eastAsia="ru-RU"/>
    </w:rPr>
  </w:style>
  <w:style w:type="character" w:customStyle="1" w:styleId="3530">
    <w:name w:val="Знак Знак353"/>
    <w:rsid w:val="00AD55F4"/>
    <w:rPr>
      <w:sz w:val="24"/>
      <w:lang w:val="ru-RU" w:eastAsia="ru-RU"/>
    </w:rPr>
  </w:style>
  <w:style w:type="character" w:customStyle="1" w:styleId="3430">
    <w:name w:val="Знак Знак343"/>
    <w:rsid w:val="00AD55F4"/>
    <w:rPr>
      <w:rFonts w:ascii="Calibri" w:hAnsi="Calibri"/>
      <w:i/>
      <w:sz w:val="24"/>
      <w:lang w:eastAsia="en-US"/>
    </w:rPr>
  </w:style>
  <w:style w:type="character" w:customStyle="1" w:styleId="3230">
    <w:name w:val="Знак Знак323"/>
    <w:rsid w:val="00AD55F4"/>
    <w:rPr>
      <w:sz w:val="16"/>
    </w:rPr>
  </w:style>
  <w:style w:type="character" w:customStyle="1" w:styleId="3141">
    <w:name w:val="Знак Знак314"/>
    <w:rsid w:val="00AD55F4"/>
    <w:rPr>
      <w:sz w:val="24"/>
    </w:rPr>
  </w:style>
  <w:style w:type="paragraph" w:customStyle="1" w:styleId="10a">
    <w:name w:val="Знак Знак Знак Знак Знак Знак10"/>
    <w:basedOn w:val="a3"/>
    <w:rsid w:val="00AD55F4"/>
    <w:pPr>
      <w:tabs>
        <w:tab w:val="left" w:pos="643"/>
      </w:tabs>
      <w:spacing w:after="160" w:line="240" w:lineRule="exact"/>
    </w:pPr>
    <w:rPr>
      <w:rFonts w:ascii="Verdana" w:hAnsi="Verdana" w:cs="Verdana"/>
      <w:sz w:val="20"/>
      <w:szCs w:val="20"/>
      <w:lang w:val="en-US" w:eastAsia="en-US"/>
    </w:rPr>
  </w:style>
  <w:style w:type="character" w:customStyle="1" w:styleId="3020">
    <w:name w:val="Знак Знак302"/>
    <w:rsid w:val="00AD55F4"/>
    <w:rPr>
      <w:sz w:val="24"/>
    </w:rPr>
  </w:style>
  <w:style w:type="character" w:customStyle="1" w:styleId="293">
    <w:name w:val="Знак Знак293"/>
    <w:rsid w:val="00AD55F4"/>
    <w:rPr>
      <w:sz w:val="24"/>
    </w:rPr>
  </w:style>
  <w:style w:type="character" w:customStyle="1" w:styleId="7130">
    <w:name w:val="Знак Знак713"/>
    <w:rsid w:val="00AD55F4"/>
    <w:rPr>
      <w:sz w:val="16"/>
      <w:lang w:val="ru-RU" w:eastAsia="ru-RU"/>
    </w:rPr>
  </w:style>
  <w:style w:type="paragraph" w:customStyle="1" w:styleId="99">
    <w:name w:val="Обычный9"/>
    <w:rsid w:val="00AD55F4"/>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9">
    <w:name w:val="Знак Знак149"/>
    <w:locked/>
    <w:rsid w:val="00AD55F4"/>
    <w:rPr>
      <w:b/>
      <w:sz w:val="27"/>
      <w:lang w:val="ru-RU" w:eastAsia="ru-RU"/>
    </w:rPr>
  </w:style>
  <w:style w:type="character" w:customStyle="1" w:styleId="283">
    <w:name w:val="Знак Знак283"/>
    <w:rsid w:val="00AD55F4"/>
    <w:rPr>
      <w:rFonts w:ascii="Tahoma" w:hAnsi="Tahoma"/>
    </w:rPr>
  </w:style>
  <w:style w:type="character" w:customStyle="1" w:styleId="273">
    <w:name w:val="Знак Знак273"/>
    <w:rsid w:val="00AD55F4"/>
    <w:rPr>
      <w:sz w:val="24"/>
    </w:rPr>
  </w:style>
  <w:style w:type="character" w:customStyle="1" w:styleId="1090">
    <w:name w:val="Знак Знак109"/>
    <w:locked/>
    <w:rsid w:val="00AD55F4"/>
    <w:rPr>
      <w:sz w:val="16"/>
      <w:lang w:val="ru-RU" w:eastAsia="ru-RU"/>
    </w:rPr>
  </w:style>
  <w:style w:type="character" w:customStyle="1" w:styleId="626">
    <w:name w:val="Знак Знак626"/>
    <w:rsid w:val="00AD55F4"/>
    <w:rPr>
      <w:rFonts w:ascii="Arial" w:hAnsi="Arial"/>
      <w:b/>
      <w:i/>
      <w:sz w:val="28"/>
      <w:lang w:val="ru-RU" w:eastAsia="en-US"/>
    </w:rPr>
  </w:style>
  <w:style w:type="character" w:customStyle="1" w:styleId="2130">
    <w:name w:val="Знак Знак213"/>
    <w:locked/>
    <w:rsid w:val="00AD55F4"/>
    <w:rPr>
      <w:sz w:val="24"/>
      <w:lang w:val="en-US"/>
    </w:rPr>
  </w:style>
  <w:style w:type="character" w:customStyle="1" w:styleId="1231">
    <w:name w:val="Знак Знак123"/>
    <w:rsid w:val="00AD55F4"/>
    <w:rPr>
      <w:sz w:val="16"/>
    </w:rPr>
  </w:style>
  <w:style w:type="character" w:customStyle="1" w:styleId="1350">
    <w:name w:val="Знак Знак135"/>
    <w:rsid w:val="00AD55F4"/>
    <w:rPr>
      <w:lang w:val="ru-RU" w:eastAsia="ru-RU"/>
    </w:rPr>
  </w:style>
  <w:style w:type="character" w:customStyle="1" w:styleId="1610">
    <w:name w:val="Знак Знак1610"/>
    <w:locked/>
    <w:rsid w:val="00AD55F4"/>
    <w:rPr>
      <w:b/>
      <w:caps/>
      <w:sz w:val="24"/>
      <w:lang w:val="ru-RU" w:eastAsia="ru-RU"/>
    </w:rPr>
  </w:style>
  <w:style w:type="character" w:customStyle="1" w:styleId="1153">
    <w:name w:val="Знак Знак115"/>
    <w:rsid w:val="00AD55F4"/>
    <w:rPr>
      <w:sz w:val="24"/>
    </w:rPr>
  </w:style>
  <w:style w:type="paragraph" w:customStyle="1" w:styleId="25a">
    <w:name w:val="Основной текст 25"/>
    <w:basedOn w:val="a3"/>
    <w:rsid w:val="00AD55F4"/>
    <w:pPr>
      <w:overflowPunct w:val="0"/>
      <w:autoSpaceDE w:val="0"/>
      <w:autoSpaceDN w:val="0"/>
      <w:adjustRightInd w:val="0"/>
      <w:ind w:firstLine="851"/>
      <w:jc w:val="both"/>
      <w:textAlignment w:val="baseline"/>
    </w:pPr>
    <w:rPr>
      <w:sz w:val="28"/>
      <w:szCs w:val="20"/>
    </w:rPr>
  </w:style>
  <w:style w:type="character" w:customStyle="1" w:styleId="11f4">
    <w:name w:val="Знак Знак Знак11"/>
    <w:rsid w:val="00AD55F4"/>
    <w:rPr>
      <w:rFonts w:ascii="Times New Roman" w:hAnsi="Times New Roman"/>
      <w:b/>
      <w:caps/>
      <w:sz w:val="28"/>
    </w:rPr>
  </w:style>
  <w:style w:type="character" w:customStyle="1" w:styleId="2590">
    <w:name w:val="Знак Знак259"/>
    <w:rsid w:val="00AD55F4"/>
    <w:rPr>
      <w:rFonts w:ascii="Times New Roman" w:hAnsi="Times New Roman"/>
      <w:b/>
      <w:sz w:val="28"/>
    </w:rPr>
  </w:style>
  <w:style w:type="character" w:customStyle="1" w:styleId="2290">
    <w:name w:val="Знак Знак229"/>
    <w:rsid w:val="00AD55F4"/>
    <w:rPr>
      <w:rFonts w:ascii="Times New Roman" w:hAnsi="Times New Roman"/>
      <w:sz w:val="24"/>
    </w:rPr>
  </w:style>
  <w:style w:type="character" w:customStyle="1" w:styleId="2016">
    <w:name w:val="Знак Знак2016"/>
    <w:rsid w:val="00AD55F4"/>
    <w:rPr>
      <w:rFonts w:ascii="Arial" w:hAnsi="Arial"/>
      <w:sz w:val="22"/>
    </w:rPr>
  </w:style>
  <w:style w:type="character" w:customStyle="1" w:styleId="199">
    <w:name w:val="Знак Знак199"/>
    <w:rsid w:val="00AD55F4"/>
    <w:rPr>
      <w:rFonts w:ascii="Times New Roman" w:hAnsi="Times New Roman"/>
      <w:sz w:val="16"/>
      <w:lang w:eastAsia="ru-RU"/>
    </w:rPr>
  </w:style>
  <w:style w:type="character" w:customStyle="1" w:styleId="1811">
    <w:name w:val="Знак Знак1811"/>
    <w:rsid w:val="00AD55F4"/>
    <w:rPr>
      <w:rFonts w:ascii="Courier New" w:hAnsi="Courier New"/>
    </w:rPr>
  </w:style>
  <w:style w:type="character" w:customStyle="1" w:styleId="179">
    <w:name w:val="Знак Знак179"/>
    <w:rsid w:val="00AD55F4"/>
    <w:rPr>
      <w:rFonts w:ascii="Times New Roman" w:hAnsi="Times New Roman"/>
      <w:sz w:val="24"/>
    </w:rPr>
  </w:style>
  <w:style w:type="character" w:customStyle="1" w:styleId="950">
    <w:name w:val="Знак Знак95"/>
    <w:rsid w:val="00AD55F4"/>
    <w:rPr>
      <w:rFonts w:ascii="PragmaticaCTT" w:hAnsi="PragmaticaCTT"/>
      <w:b/>
      <w:sz w:val="24"/>
      <w:lang w:val="ru-RU" w:eastAsia="ru-RU"/>
    </w:rPr>
  </w:style>
  <w:style w:type="character" w:customStyle="1" w:styleId="840">
    <w:name w:val="Знак Знак84"/>
    <w:rsid w:val="00AD55F4"/>
    <w:rPr>
      <w:sz w:val="24"/>
    </w:rPr>
  </w:style>
  <w:style w:type="character" w:customStyle="1" w:styleId="5200">
    <w:name w:val="Знак Знак520"/>
    <w:aliases w:val="Знак Знак5101"/>
    <w:rsid w:val="00AD55F4"/>
    <w:rPr>
      <w:rFonts w:ascii="Tahoma" w:hAnsi="Tahoma"/>
      <w:sz w:val="16"/>
      <w:lang w:val="ru-RU" w:eastAsia="ru-RU"/>
    </w:rPr>
  </w:style>
  <w:style w:type="paragraph" w:customStyle="1" w:styleId="364">
    <w:name w:val="Заголовок 36"/>
    <w:basedOn w:val="99"/>
    <w:next w:val="99"/>
    <w:rsid w:val="00AD55F4"/>
    <w:pPr>
      <w:keepNext/>
      <w:widowControl/>
      <w:ind w:left="0" w:firstLine="0"/>
      <w:outlineLvl w:val="2"/>
    </w:pPr>
    <w:rPr>
      <w:sz w:val="24"/>
    </w:rPr>
  </w:style>
  <w:style w:type="paragraph" w:customStyle="1" w:styleId="6f1">
    <w:name w:val="Основной текст6"/>
    <w:basedOn w:val="99"/>
    <w:rsid w:val="00AD55F4"/>
    <w:pPr>
      <w:widowControl/>
      <w:spacing w:line="360" w:lineRule="auto"/>
      <w:ind w:left="0" w:firstLine="0"/>
    </w:pPr>
    <w:rPr>
      <w:sz w:val="24"/>
    </w:rPr>
  </w:style>
  <w:style w:type="character" w:customStyle="1" w:styleId="159">
    <w:name w:val="Знак Знак159"/>
    <w:rsid w:val="00AD55F4"/>
    <w:rPr>
      <w:b/>
      <w:sz w:val="28"/>
    </w:rPr>
  </w:style>
  <w:style w:type="character" w:customStyle="1" w:styleId="800">
    <w:name w:val="Знак Знак80"/>
    <w:rsid w:val="00AD55F4"/>
    <w:rPr>
      <w:rFonts w:ascii="Times New Roman" w:hAnsi="Times New Roman"/>
      <w:lang w:eastAsia="en-US"/>
    </w:rPr>
  </w:style>
  <w:style w:type="paragraph" w:customStyle="1" w:styleId="264">
    <w:name w:val="Заголовок 26"/>
    <w:basedOn w:val="a3"/>
    <w:next w:val="a3"/>
    <w:rsid w:val="00AD55F4"/>
    <w:pPr>
      <w:keepNext/>
      <w:widowControl w:val="0"/>
      <w:jc w:val="center"/>
    </w:pPr>
    <w:rPr>
      <w:b/>
      <w:sz w:val="26"/>
      <w:szCs w:val="20"/>
    </w:rPr>
  </w:style>
  <w:style w:type="paragraph" w:customStyle="1" w:styleId="5f1">
    <w:name w:val="Цитата5"/>
    <w:basedOn w:val="a3"/>
    <w:rsid w:val="00AD55F4"/>
    <w:pPr>
      <w:shd w:val="clear" w:color="auto" w:fill="FFFFFF"/>
      <w:spacing w:before="230" w:line="360" w:lineRule="auto"/>
      <w:ind w:left="1750" w:right="1152" w:hanging="384"/>
      <w:jc w:val="center"/>
    </w:pPr>
    <w:rPr>
      <w:b/>
      <w:color w:val="000000"/>
      <w:spacing w:val="-5"/>
      <w:sz w:val="28"/>
      <w:szCs w:val="20"/>
    </w:rPr>
  </w:style>
  <w:style w:type="character" w:customStyle="1" w:styleId="22f">
    <w:name w:val="Цитата 2 Знак2"/>
    <w:rsid w:val="00AD55F4"/>
    <w:rPr>
      <w:i/>
      <w:color w:val="000000"/>
      <w:sz w:val="24"/>
    </w:rPr>
  </w:style>
  <w:style w:type="character" w:customStyle="1" w:styleId="2ffff7">
    <w:name w:val="Выделенная цитата Знак2"/>
    <w:rsid w:val="00AD55F4"/>
    <w:rPr>
      <w:b/>
      <w:i/>
      <w:color w:val="4F81BD"/>
      <w:sz w:val="24"/>
    </w:rPr>
  </w:style>
  <w:style w:type="paragraph" w:customStyle="1" w:styleId="5f2">
    <w:name w:val="Текст5"/>
    <w:basedOn w:val="a3"/>
    <w:rsid w:val="00AD55F4"/>
    <w:rPr>
      <w:rFonts w:ascii="Courier New" w:hAnsi="Courier New"/>
      <w:sz w:val="20"/>
      <w:szCs w:val="20"/>
    </w:rPr>
  </w:style>
  <w:style w:type="paragraph" w:customStyle="1" w:styleId="356">
    <w:name w:val="Основной текст 35"/>
    <w:basedOn w:val="99"/>
    <w:rsid w:val="00AD55F4"/>
    <w:pPr>
      <w:widowControl/>
      <w:tabs>
        <w:tab w:val="left" w:pos="360"/>
      </w:tabs>
      <w:ind w:left="0" w:firstLine="0"/>
      <w:jc w:val="both"/>
    </w:pPr>
    <w:rPr>
      <w:i/>
      <w:sz w:val="26"/>
    </w:rPr>
  </w:style>
  <w:style w:type="paragraph" w:customStyle="1" w:styleId="244">
    <w:name w:val="Основной текст с отступом 24"/>
    <w:basedOn w:val="a3"/>
    <w:rsid w:val="00AD55F4"/>
    <w:pPr>
      <w:overflowPunct w:val="0"/>
      <w:autoSpaceDE w:val="0"/>
      <w:ind w:firstLine="567"/>
      <w:jc w:val="both"/>
    </w:pPr>
    <w:rPr>
      <w:sz w:val="20"/>
      <w:szCs w:val="20"/>
      <w:lang w:eastAsia="ar-SA"/>
    </w:rPr>
  </w:style>
  <w:style w:type="paragraph" w:customStyle="1" w:styleId="357">
    <w:name w:val="Основной текст с отступом 35"/>
    <w:basedOn w:val="a3"/>
    <w:rsid w:val="00AD55F4"/>
    <w:pPr>
      <w:spacing w:line="360" w:lineRule="auto"/>
      <w:ind w:firstLine="709"/>
      <w:jc w:val="both"/>
    </w:pPr>
    <w:rPr>
      <w:sz w:val="28"/>
      <w:szCs w:val="20"/>
    </w:rPr>
  </w:style>
  <w:style w:type="paragraph" w:customStyle="1" w:styleId="4f8">
    <w:name w:val="Верхний колонтитул4"/>
    <w:basedOn w:val="a3"/>
    <w:rsid w:val="00AD55F4"/>
    <w:pPr>
      <w:tabs>
        <w:tab w:val="center" w:pos="4153"/>
        <w:tab w:val="right" w:pos="8306"/>
      </w:tabs>
    </w:pPr>
    <w:rPr>
      <w:rFonts w:ascii="Arial" w:hAnsi="Arial"/>
      <w:szCs w:val="20"/>
    </w:rPr>
  </w:style>
  <w:style w:type="character" w:customStyle="1" w:styleId="419">
    <w:name w:val="Знак Знак419"/>
    <w:locked/>
    <w:rsid w:val="00AD55F4"/>
    <w:rPr>
      <w:rFonts w:ascii="Arial" w:hAnsi="Arial"/>
      <w:b/>
      <w:i/>
      <w:sz w:val="28"/>
      <w:lang w:val="ru-RU" w:eastAsia="en-US"/>
    </w:rPr>
  </w:style>
  <w:style w:type="character" w:customStyle="1" w:styleId="429">
    <w:name w:val="Знак4 Знак2"/>
    <w:locked/>
    <w:rsid w:val="00AD55F4"/>
    <w:rPr>
      <w:sz w:val="24"/>
      <w:lang w:val="ru-RU" w:eastAsia="ru-RU"/>
    </w:rPr>
  </w:style>
  <w:style w:type="character" w:customStyle="1" w:styleId="4f9">
    <w:name w:val="Основной шрифт абзаца4"/>
    <w:rsid w:val="00AD55F4"/>
  </w:style>
  <w:style w:type="character" w:customStyle="1" w:styleId="2380">
    <w:name w:val="Знак Знак23 Знак8"/>
    <w:aliases w:val="Знак Знак3 Знак8"/>
    <w:locked/>
    <w:rsid w:val="00AD55F4"/>
    <w:rPr>
      <w:rFonts w:ascii="Tahoma" w:hAnsi="Tahoma"/>
      <w:sz w:val="16"/>
    </w:rPr>
  </w:style>
  <w:style w:type="paragraph" w:customStyle="1" w:styleId="13a">
    <w:name w:val="Знак Знак Знак Знак Знак Знак Знак Знак Знак Знак Знак Знак Знак13"/>
    <w:basedOn w:val="a3"/>
    <w:rsid w:val="00AD55F4"/>
    <w:pPr>
      <w:spacing w:after="160" w:line="240" w:lineRule="exact"/>
    </w:pPr>
    <w:rPr>
      <w:rFonts w:ascii="Verdana" w:hAnsi="Verdana"/>
      <w:lang w:val="en-US" w:eastAsia="en-US"/>
    </w:rPr>
  </w:style>
  <w:style w:type="paragraph" w:customStyle="1" w:styleId="392">
    <w:name w:val="Знак39"/>
    <w:basedOn w:val="a3"/>
    <w:rsid w:val="00AD55F4"/>
    <w:pPr>
      <w:tabs>
        <w:tab w:val="left" w:pos="643"/>
      </w:tabs>
      <w:spacing w:after="160" w:line="240" w:lineRule="exact"/>
    </w:pPr>
    <w:rPr>
      <w:rFonts w:ascii="Verdana" w:hAnsi="Verdana" w:cs="Verdana"/>
      <w:sz w:val="20"/>
      <w:szCs w:val="20"/>
      <w:lang w:val="en-US" w:eastAsia="en-US"/>
    </w:rPr>
  </w:style>
  <w:style w:type="character" w:customStyle="1" w:styleId="539">
    <w:name w:val="Знак Знак539"/>
    <w:locked/>
    <w:rsid w:val="00AD55F4"/>
    <w:rPr>
      <w:b/>
      <w:caps/>
      <w:sz w:val="24"/>
      <w:lang w:val="ru-RU" w:eastAsia="ru-RU"/>
    </w:rPr>
  </w:style>
  <w:style w:type="character" w:customStyle="1" w:styleId="11100">
    <w:name w:val="Знак1 Знак Знак110"/>
    <w:locked/>
    <w:rsid w:val="00AD55F4"/>
    <w:rPr>
      <w:rFonts w:ascii="Times New Roman" w:hAnsi="Times New Roman"/>
      <w:sz w:val="24"/>
      <w:lang w:eastAsia="ru-RU"/>
    </w:rPr>
  </w:style>
  <w:style w:type="character" w:customStyle="1" w:styleId="469">
    <w:name w:val="Знак Знак469"/>
    <w:locked/>
    <w:rsid w:val="00AD55F4"/>
    <w:rPr>
      <w:b/>
      <w:sz w:val="27"/>
      <w:lang w:val="ru-RU" w:eastAsia="ru-RU"/>
    </w:rPr>
  </w:style>
  <w:style w:type="character" w:customStyle="1" w:styleId="489">
    <w:name w:val="Знак Знак489"/>
    <w:locked/>
    <w:rsid w:val="00AD55F4"/>
    <w:rPr>
      <w:b/>
      <w:sz w:val="27"/>
      <w:lang w:val="ru-RU" w:eastAsia="ru-RU"/>
    </w:rPr>
  </w:style>
  <w:style w:type="character" w:customStyle="1" w:styleId="4490">
    <w:name w:val="Знак Знак449"/>
    <w:locked/>
    <w:rsid w:val="00AD55F4"/>
    <w:rPr>
      <w:sz w:val="24"/>
    </w:rPr>
  </w:style>
  <w:style w:type="character" w:customStyle="1" w:styleId="51100">
    <w:name w:val="Знак Знак5110"/>
    <w:locked/>
    <w:rsid w:val="00AD55F4"/>
    <w:rPr>
      <w:b/>
      <w:sz w:val="27"/>
      <w:lang w:val="ru-RU" w:eastAsia="ru-RU"/>
    </w:rPr>
  </w:style>
  <w:style w:type="character" w:customStyle="1" w:styleId="439">
    <w:name w:val="Знак Знак439"/>
    <w:locked/>
    <w:rsid w:val="00AD55F4"/>
    <w:rPr>
      <w:color w:val="000000"/>
      <w:sz w:val="24"/>
      <w:lang w:eastAsia="ru-RU"/>
    </w:rPr>
  </w:style>
  <w:style w:type="character" w:customStyle="1" w:styleId="4290">
    <w:name w:val="Знак Знак429"/>
    <w:rsid w:val="00AD55F4"/>
    <w:rPr>
      <w:rFonts w:ascii="Times New Roman" w:hAnsi="Times New Roman"/>
      <w:sz w:val="16"/>
    </w:rPr>
  </w:style>
  <w:style w:type="character" w:customStyle="1" w:styleId="499">
    <w:name w:val="Знак Знак499"/>
    <w:rsid w:val="00AD55F4"/>
    <w:rPr>
      <w:rFonts w:ascii="Times New Roman" w:hAnsi="Times New Roman"/>
      <w:b/>
      <w:caps/>
      <w:sz w:val="24"/>
      <w:lang w:eastAsia="ru-RU"/>
    </w:rPr>
  </w:style>
  <w:style w:type="paragraph" w:customStyle="1" w:styleId="46a">
    <w:name w:val="Заголовок 46"/>
    <w:basedOn w:val="99"/>
    <w:next w:val="99"/>
    <w:rsid w:val="00AD55F4"/>
    <w:pPr>
      <w:keepNext/>
      <w:widowControl/>
      <w:ind w:left="0" w:firstLine="0"/>
    </w:pPr>
    <w:rPr>
      <w:sz w:val="24"/>
    </w:rPr>
  </w:style>
  <w:style w:type="character" w:customStyle="1" w:styleId="479">
    <w:name w:val="Знак Знак479"/>
    <w:rsid w:val="00AD55F4"/>
    <w:rPr>
      <w:rFonts w:ascii="Times New Roman" w:hAnsi="Times New Roman"/>
      <w:b/>
      <w:sz w:val="27"/>
      <w:lang w:eastAsia="ru-RU"/>
    </w:rPr>
  </w:style>
  <w:style w:type="character" w:customStyle="1" w:styleId="4590">
    <w:name w:val="Знак Знак459"/>
    <w:rsid w:val="00AD55F4"/>
    <w:rPr>
      <w:rFonts w:ascii="Times New Roman" w:hAnsi="Times New Roman"/>
      <w:b/>
      <w:i/>
      <w:sz w:val="26"/>
      <w:lang w:eastAsia="ru-RU"/>
    </w:rPr>
  </w:style>
  <w:style w:type="paragraph" w:customStyle="1" w:styleId="653">
    <w:name w:val="Заголовок 65"/>
    <w:rsid w:val="00AD55F4"/>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100">
    <w:name w:val="Знак5 Знак Знак10"/>
    <w:locked/>
    <w:rsid w:val="00AD55F4"/>
    <w:rPr>
      <w:sz w:val="16"/>
    </w:rPr>
  </w:style>
  <w:style w:type="character" w:customStyle="1" w:styleId="509">
    <w:name w:val="Знак Знак509"/>
    <w:locked/>
    <w:rsid w:val="00AD55F4"/>
    <w:rPr>
      <w:b/>
      <w:sz w:val="28"/>
      <w:lang w:val="ru-RU" w:eastAsia="ru-RU"/>
    </w:rPr>
  </w:style>
  <w:style w:type="character" w:customStyle="1" w:styleId="5290">
    <w:name w:val="Знак Знак529"/>
    <w:rsid w:val="00AD55F4"/>
    <w:rPr>
      <w:rFonts w:ascii="Arial" w:hAnsi="Arial"/>
      <w:b/>
      <w:i/>
      <w:sz w:val="28"/>
    </w:rPr>
  </w:style>
  <w:style w:type="character" w:customStyle="1" w:styleId="519">
    <w:name w:val="Знак5 Знак Знак19"/>
    <w:locked/>
    <w:rsid w:val="00AD55F4"/>
    <w:rPr>
      <w:sz w:val="16"/>
      <w:lang w:val="ru-RU" w:eastAsia="ru-RU"/>
    </w:rPr>
  </w:style>
  <w:style w:type="character" w:customStyle="1" w:styleId="6101">
    <w:name w:val="Знак6 Знак Знак10"/>
    <w:rsid w:val="00AD55F4"/>
    <w:rPr>
      <w:sz w:val="24"/>
      <w:lang w:val="ru-RU" w:eastAsia="ru-RU"/>
    </w:rPr>
  </w:style>
  <w:style w:type="character" w:customStyle="1" w:styleId="553">
    <w:name w:val="Знак Знак553"/>
    <w:locked/>
    <w:rsid w:val="00AD55F4"/>
    <w:rPr>
      <w:sz w:val="24"/>
      <w:lang w:val="ru-RU" w:eastAsia="ru-RU"/>
    </w:rPr>
  </w:style>
  <w:style w:type="paragraph" w:customStyle="1" w:styleId="Heading13">
    <w:name w:val="Heading 13"/>
    <w:basedOn w:val="a3"/>
    <w:next w:val="a3"/>
    <w:rsid w:val="00AD55F4"/>
    <w:pPr>
      <w:suppressAutoHyphens/>
      <w:ind w:firstLine="454"/>
    </w:pPr>
    <w:rPr>
      <w:b/>
      <w:caps/>
      <w:lang w:eastAsia="zh-CN"/>
    </w:rPr>
  </w:style>
  <w:style w:type="character" w:customStyle="1" w:styleId="6530">
    <w:name w:val="Знак Знак653"/>
    <w:locked/>
    <w:rsid w:val="00AD55F4"/>
    <w:rPr>
      <w:b/>
      <w:sz w:val="27"/>
      <w:lang w:val="ru-RU" w:eastAsia="ru-RU"/>
    </w:rPr>
  </w:style>
  <w:style w:type="character" w:customStyle="1" w:styleId="6430">
    <w:name w:val="Знак Знак643"/>
    <w:locked/>
    <w:rsid w:val="00AD55F4"/>
    <w:rPr>
      <w:b/>
      <w:sz w:val="28"/>
      <w:lang w:val="ru-RU" w:eastAsia="ru-RU"/>
    </w:rPr>
  </w:style>
  <w:style w:type="character" w:customStyle="1" w:styleId="6330">
    <w:name w:val="Знак Знак633"/>
    <w:locked/>
    <w:rsid w:val="00AD55F4"/>
    <w:rPr>
      <w:b/>
      <w:i/>
      <w:sz w:val="26"/>
      <w:lang w:val="ru-RU" w:eastAsia="ru-RU"/>
    </w:rPr>
  </w:style>
  <w:style w:type="character" w:customStyle="1" w:styleId="625">
    <w:name w:val="Знак Знак625"/>
    <w:locked/>
    <w:rsid w:val="00AD55F4"/>
    <w:rPr>
      <w:sz w:val="24"/>
      <w:lang w:val="ru-RU" w:eastAsia="ru-RU"/>
    </w:rPr>
  </w:style>
  <w:style w:type="character" w:customStyle="1" w:styleId="61100">
    <w:name w:val="Знак Знак6110"/>
    <w:locked/>
    <w:rsid w:val="00AD55F4"/>
    <w:rPr>
      <w:sz w:val="24"/>
      <w:lang w:val="ru-RU" w:eastAsia="ru-RU"/>
    </w:rPr>
  </w:style>
  <w:style w:type="character" w:customStyle="1" w:styleId="603">
    <w:name w:val="Знак Знак603"/>
    <w:locked/>
    <w:rsid w:val="00AD55F4"/>
    <w:rPr>
      <w:i/>
      <w:sz w:val="24"/>
      <w:lang w:val="ru-RU" w:eastAsia="ru-RU"/>
    </w:rPr>
  </w:style>
  <w:style w:type="character" w:customStyle="1" w:styleId="593">
    <w:name w:val="Знак Знак593"/>
    <w:locked/>
    <w:rsid w:val="00AD55F4"/>
    <w:rPr>
      <w:rFonts w:ascii="Arial" w:hAnsi="Arial"/>
      <w:sz w:val="22"/>
      <w:lang w:val="ru-RU" w:eastAsia="ru-RU"/>
    </w:rPr>
  </w:style>
  <w:style w:type="character" w:customStyle="1" w:styleId="5830">
    <w:name w:val="Знак Знак583"/>
    <w:locked/>
    <w:rsid w:val="00AD55F4"/>
    <w:rPr>
      <w:rFonts w:ascii="Courier New" w:hAnsi="Courier New"/>
      <w:lang w:val="ru-RU" w:eastAsia="ru-RU"/>
    </w:rPr>
  </w:style>
  <w:style w:type="character" w:customStyle="1" w:styleId="573">
    <w:name w:val="Знак Знак573"/>
    <w:locked/>
    <w:rsid w:val="00AD55F4"/>
    <w:rPr>
      <w:lang w:val="ru-RU" w:eastAsia="ru-RU"/>
    </w:rPr>
  </w:style>
  <w:style w:type="character" w:customStyle="1" w:styleId="563">
    <w:name w:val="Знак Знак563"/>
    <w:locked/>
    <w:rsid w:val="00AD55F4"/>
    <w:rPr>
      <w:sz w:val="24"/>
      <w:lang w:val="ru-RU" w:eastAsia="ru-RU"/>
    </w:rPr>
  </w:style>
  <w:style w:type="character" w:customStyle="1" w:styleId="543">
    <w:name w:val="Знак Знак543"/>
    <w:locked/>
    <w:rsid w:val="00AD55F4"/>
    <w:rPr>
      <w:sz w:val="24"/>
      <w:lang w:val="en-US" w:eastAsia="ru-RU"/>
    </w:rPr>
  </w:style>
  <w:style w:type="paragraph" w:customStyle="1" w:styleId="Heading52">
    <w:name w:val="Heading 52"/>
    <w:basedOn w:val="a3"/>
    <w:next w:val="a3"/>
    <w:rsid w:val="00AD55F4"/>
    <w:pPr>
      <w:tabs>
        <w:tab w:val="left" w:pos="1008"/>
      </w:tabs>
      <w:suppressAutoHyphens/>
      <w:spacing w:before="240" w:after="60"/>
      <w:ind w:left="1008" w:hanging="1008"/>
      <w:outlineLvl w:val="4"/>
    </w:pPr>
    <w:rPr>
      <w:b/>
      <w:bCs/>
      <w:i/>
      <w:iCs/>
      <w:sz w:val="26"/>
      <w:szCs w:val="26"/>
      <w:lang w:eastAsia="zh-CN"/>
    </w:rPr>
  </w:style>
  <w:style w:type="paragraph" w:customStyle="1" w:styleId="Heading72">
    <w:name w:val="Heading 72"/>
    <w:basedOn w:val="a3"/>
    <w:next w:val="a3"/>
    <w:rsid w:val="00AD55F4"/>
    <w:pPr>
      <w:tabs>
        <w:tab w:val="left" w:pos="1296"/>
      </w:tabs>
      <w:suppressAutoHyphens/>
      <w:spacing w:before="240" w:after="60"/>
      <w:ind w:left="1296" w:hanging="1296"/>
      <w:outlineLvl w:val="6"/>
    </w:pPr>
    <w:rPr>
      <w:lang w:eastAsia="zh-CN"/>
    </w:rPr>
  </w:style>
  <w:style w:type="paragraph" w:customStyle="1" w:styleId="Heading92">
    <w:name w:val="Heading 92"/>
    <w:basedOn w:val="a3"/>
    <w:next w:val="a3"/>
    <w:rsid w:val="00AD55F4"/>
    <w:pPr>
      <w:tabs>
        <w:tab w:val="left" w:pos="1584"/>
      </w:tabs>
      <w:suppressAutoHyphens/>
      <w:spacing w:before="240" w:after="60"/>
      <w:ind w:left="1584" w:hanging="1584"/>
      <w:outlineLvl w:val="8"/>
    </w:pPr>
    <w:rPr>
      <w:rFonts w:ascii="Arial" w:hAnsi="Arial" w:cs="Arial"/>
      <w:sz w:val="22"/>
      <w:szCs w:val="22"/>
      <w:lang w:eastAsia="zh-CN"/>
    </w:rPr>
  </w:style>
  <w:style w:type="character" w:customStyle="1" w:styleId="6730">
    <w:name w:val="Знак Знак673"/>
    <w:rsid w:val="00AD55F4"/>
    <w:rPr>
      <w:rFonts w:ascii="Arial" w:hAnsi="Arial"/>
      <w:b/>
      <w:sz w:val="26"/>
    </w:rPr>
  </w:style>
  <w:style w:type="character" w:customStyle="1" w:styleId="663">
    <w:name w:val="Знак Знак663"/>
    <w:rsid w:val="00AD55F4"/>
    <w:rPr>
      <w:b/>
      <w:sz w:val="28"/>
    </w:rPr>
  </w:style>
  <w:style w:type="character" w:customStyle="1" w:styleId="703">
    <w:name w:val="Знак Знак703"/>
    <w:rsid w:val="00AD55F4"/>
    <w:rPr>
      <w:rFonts w:ascii="Arial" w:hAnsi="Arial"/>
      <w:b/>
      <w:sz w:val="26"/>
    </w:rPr>
  </w:style>
  <w:style w:type="character" w:customStyle="1" w:styleId="693">
    <w:name w:val="Знак Знак693"/>
    <w:rsid w:val="00AD55F4"/>
    <w:rPr>
      <w:b/>
      <w:sz w:val="28"/>
    </w:rPr>
  </w:style>
  <w:style w:type="character" w:customStyle="1" w:styleId="683">
    <w:name w:val="Знак Знак683"/>
    <w:rsid w:val="00AD55F4"/>
    <w:rPr>
      <w:b/>
      <w:i/>
      <w:sz w:val="26"/>
    </w:rPr>
  </w:style>
  <w:style w:type="paragraph" w:customStyle="1" w:styleId="HTML40">
    <w:name w:val="Стандартный HTML4"/>
    <w:basedOn w:val="a3"/>
    <w:rsid w:val="00AD55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paragraph" w:customStyle="1" w:styleId="Heading412">
    <w:name w:val="Heading 412"/>
    <w:basedOn w:val="Normal1"/>
    <w:next w:val="Normal1"/>
    <w:rsid w:val="00AD55F4"/>
    <w:pPr>
      <w:keepNext/>
      <w:widowControl/>
    </w:pPr>
    <w:rPr>
      <w:sz w:val="24"/>
    </w:rPr>
  </w:style>
  <w:style w:type="paragraph" w:customStyle="1" w:styleId="Heading221">
    <w:name w:val="Heading 221"/>
    <w:basedOn w:val="a3"/>
    <w:next w:val="a3"/>
    <w:rsid w:val="00AD55F4"/>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2">
    <w:name w:val="Heading 322"/>
    <w:basedOn w:val="a3"/>
    <w:next w:val="a3"/>
    <w:rsid w:val="00AD55F4"/>
    <w:pPr>
      <w:tabs>
        <w:tab w:val="left" w:pos="720"/>
      </w:tabs>
      <w:suppressAutoHyphens/>
      <w:spacing w:before="280" w:after="280"/>
      <w:ind w:left="720" w:hanging="720"/>
      <w:outlineLvl w:val="2"/>
    </w:pPr>
    <w:rPr>
      <w:b/>
      <w:bCs/>
      <w:sz w:val="27"/>
      <w:szCs w:val="27"/>
      <w:lang w:eastAsia="zh-CN"/>
    </w:rPr>
  </w:style>
  <w:style w:type="paragraph" w:customStyle="1" w:styleId="Heading621">
    <w:name w:val="Heading 621"/>
    <w:basedOn w:val="a3"/>
    <w:next w:val="a3"/>
    <w:rsid w:val="00AD55F4"/>
    <w:pPr>
      <w:keepNext/>
      <w:tabs>
        <w:tab w:val="left" w:pos="1152"/>
      </w:tabs>
      <w:suppressAutoHyphens/>
      <w:ind w:left="1152" w:hanging="1152"/>
      <w:jc w:val="both"/>
      <w:outlineLvl w:val="5"/>
    </w:pPr>
    <w:rPr>
      <w:szCs w:val="20"/>
      <w:lang w:val="en-US" w:eastAsia="en-US"/>
    </w:rPr>
  </w:style>
  <w:style w:type="paragraph" w:customStyle="1" w:styleId="Heading811">
    <w:name w:val="Heading 811"/>
    <w:basedOn w:val="a3"/>
    <w:next w:val="a3"/>
    <w:rsid w:val="00AD55F4"/>
    <w:pPr>
      <w:tabs>
        <w:tab w:val="left" w:pos="1440"/>
      </w:tabs>
      <w:suppressAutoHyphens/>
      <w:spacing w:before="240" w:after="60"/>
      <w:ind w:left="1440" w:hanging="1440"/>
      <w:outlineLvl w:val="7"/>
    </w:pPr>
    <w:rPr>
      <w:i/>
      <w:iCs/>
      <w:lang w:eastAsia="zh-CN"/>
    </w:rPr>
  </w:style>
  <w:style w:type="paragraph" w:customStyle="1" w:styleId="11f5">
    <w:name w:val="Заголовок оглавления11"/>
    <w:basedOn w:val="11"/>
    <w:next w:val="a3"/>
    <w:rsid w:val="00AD55F4"/>
    <w:pPr>
      <w:keepNext/>
      <w:keepLines/>
      <w:spacing w:before="480"/>
      <w:ind w:firstLine="0"/>
      <w:outlineLvl w:val="9"/>
    </w:pPr>
    <w:rPr>
      <w:rFonts w:ascii="Cambria" w:hAnsi="Cambria"/>
      <w:color w:val="365F91"/>
      <w:kern w:val="32"/>
      <w:sz w:val="28"/>
      <w:szCs w:val="28"/>
    </w:rPr>
  </w:style>
  <w:style w:type="character" w:customStyle="1" w:styleId="11f6">
    <w:name w:val="Слабая ссылка11"/>
    <w:rsid w:val="00AD55F4"/>
    <w:rPr>
      <w:smallCaps/>
      <w:color w:val="C0504D"/>
      <w:u w:val="single"/>
    </w:rPr>
  </w:style>
  <w:style w:type="character" w:customStyle="1" w:styleId="11f7">
    <w:name w:val="Сильная ссылка11"/>
    <w:rsid w:val="00AD55F4"/>
    <w:rPr>
      <w:b/>
      <w:smallCaps/>
      <w:color w:val="C0504D"/>
      <w:spacing w:val="5"/>
      <w:u w:val="single"/>
    </w:rPr>
  </w:style>
  <w:style w:type="character" w:customStyle="1" w:styleId="11f8">
    <w:name w:val="Название книги11"/>
    <w:rsid w:val="00AD55F4"/>
    <w:rPr>
      <w:b/>
      <w:smallCaps/>
      <w:spacing w:val="5"/>
    </w:rPr>
  </w:style>
  <w:style w:type="paragraph" w:customStyle="1" w:styleId="930">
    <w:name w:val="Знак93"/>
    <w:basedOn w:val="a3"/>
    <w:rsid w:val="00AD55F4"/>
    <w:pPr>
      <w:spacing w:after="160" w:line="240" w:lineRule="exact"/>
    </w:pPr>
    <w:rPr>
      <w:rFonts w:ascii="Verdana" w:hAnsi="Verdana"/>
      <w:lang w:val="en-US" w:eastAsia="en-US"/>
    </w:rPr>
  </w:style>
  <w:style w:type="character" w:customStyle="1" w:styleId="4151">
    <w:name w:val="Знак4 Знак Знак15"/>
    <w:locked/>
    <w:rsid w:val="00AD55F4"/>
    <w:rPr>
      <w:rFonts w:ascii="Arial" w:hAnsi="Arial"/>
      <w:b/>
      <w:kern w:val="32"/>
      <w:sz w:val="32"/>
      <w:lang w:val="ru-RU" w:eastAsia="ru-RU"/>
    </w:rPr>
  </w:style>
  <w:style w:type="character" w:customStyle="1" w:styleId="2131">
    <w:name w:val="Знак2 Знак Знак13"/>
    <w:locked/>
    <w:rsid w:val="00AD55F4"/>
    <w:rPr>
      <w:b/>
      <w:sz w:val="27"/>
      <w:lang w:val="ru-RU" w:eastAsia="ru-RU"/>
    </w:rPr>
  </w:style>
  <w:style w:type="character" w:customStyle="1" w:styleId="43a">
    <w:name w:val="Знак4 Знак Знак3"/>
    <w:locked/>
    <w:rsid w:val="00AD55F4"/>
    <w:rPr>
      <w:rFonts w:ascii="Arial" w:hAnsi="Arial"/>
      <w:b/>
      <w:kern w:val="32"/>
      <w:sz w:val="32"/>
      <w:lang w:val="ru-RU" w:eastAsia="ru-RU"/>
    </w:rPr>
  </w:style>
  <w:style w:type="character" w:customStyle="1" w:styleId="245">
    <w:name w:val="Знак2 Знак Знак4"/>
    <w:semiHidden/>
    <w:locked/>
    <w:rsid w:val="00AD55F4"/>
    <w:rPr>
      <w:rFonts w:ascii="Arial" w:hAnsi="Arial"/>
      <w:b/>
      <w:sz w:val="26"/>
      <w:lang w:val="ru-RU" w:eastAsia="ru-RU"/>
    </w:rPr>
  </w:style>
  <w:style w:type="character" w:customStyle="1" w:styleId="FontStyle270">
    <w:name w:val="Font Style27"/>
    <w:rsid w:val="00AD55F4"/>
    <w:rPr>
      <w:rFonts w:ascii="Times New Roman" w:hAnsi="Times New Roman"/>
      <w:sz w:val="26"/>
    </w:rPr>
  </w:style>
  <w:style w:type="character" w:customStyle="1" w:styleId="2100">
    <w:name w:val="Знак Знак210"/>
    <w:locked/>
    <w:rsid w:val="00AD55F4"/>
    <w:rPr>
      <w:rFonts w:ascii="Arial" w:hAnsi="Arial"/>
      <w:vanish/>
      <w:sz w:val="16"/>
      <w:lang w:eastAsia="ru-RU"/>
    </w:rPr>
  </w:style>
  <w:style w:type="paragraph" w:customStyle="1" w:styleId="11f9">
    <w:name w:val="Стиль11"/>
    <w:basedOn w:val="a3"/>
    <w:next w:val="114"/>
    <w:rsid w:val="00AD55F4"/>
    <w:pPr>
      <w:jc w:val="center"/>
    </w:pPr>
    <w:rPr>
      <w:lang w:val="en-US"/>
    </w:rPr>
  </w:style>
  <w:style w:type="paragraph" w:customStyle="1" w:styleId="6f2">
    <w:name w:val="Абзац списка6"/>
    <w:basedOn w:val="a3"/>
    <w:rsid w:val="00AD55F4"/>
    <w:pPr>
      <w:ind w:left="708"/>
    </w:pPr>
    <w:rPr>
      <w:rFonts w:ascii="Calibri" w:hAnsi="Calibri"/>
      <w:sz w:val="22"/>
      <w:szCs w:val="22"/>
      <w:lang w:eastAsia="en-US"/>
    </w:rPr>
  </w:style>
  <w:style w:type="character" w:customStyle="1" w:styleId="5f3">
    <w:name w:val="Слабое выделение5"/>
    <w:rsid w:val="00AD55F4"/>
    <w:rPr>
      <w:i/>
      <w:color w:val="808080"/>
    </w:rPr>
  </w:style>
  <w:style w:type="paragraph" w:customStyle="1" w:styleId="5f4">
    <w:name w:val="Без интервала5"/>
    <w:rsid w:val="00AD55F4"/>
    <w:pPr>
      <w:spacing w:after="0" w:line="240" w:lineRule="auto"/>
    </w:pPr>
    <w:rPr>
      <w:rFonts w:ascii="Calibri" w:eastAsia="Times New Roman" w:hAnsi="Calibri" w:cs="Times New Roman"/>
      <w:lang w:val="en-US"/>
    </w:rPr>
  </w:style>
  <w:style w:type="paragraph" w:customStyle="1" w:styleId="246">
    <w:name w:val="Цитата 24"/>
    <w:basedOn w:val="a3"/>
    <w:next w:val="a3"/>
    <w:rsid w:val="00AD55F4"/>
    <w:rPr>
      <w:rFonts w:ascii="Calibri" w:hAnsi="Calibri"/>
      <w:i/>
      <w:color w:val="000000"/>
      <w:szCs w:val="22"/>
      <w:lang w:eastAsia="en-US"/>
    </w:rPr>
  </w:style>
  <w:style w:type="paragraph" w:customStyle="1" w:styleId="4fa">
    <w:name w:val="Выделенная цитата4"/>
    <w:basedOn w:val="a3"/>
    <w:next w:val="a3"/>
    <w:rsid w:val="00AD55F4"/>
    <w:pPr>
      <w:pBdr>
        <w:bottom w:val="single" w:sz="4" w:space="4" w:color="4F81BD"/>
      </w:pBdr>
      <w:spacing w:before="200" w:after="280"/>
      <w:ind w:left="936" w:right="936"/>
    </w:pPr>
    <w:rPr>
      <w:rFonts w:ascii="Calibri" w:hAnsi="Calibri"/>
      <w:b/>
      <w:i/>
      <w:color w:val="4F81BD"/>
      <w:szCs w:val="22"/>
      <w:lang w:eastAsia="en-US"/>
    </w:rPr>
  </w:style>
  <w:style w:type="paragraph" w:customStyle="1" w:styleId="21fc">
    <w:name w:val="Заголовок оглавления21"/>
    <w:basedOn w:val="11"/>
    <w:next w:val="a3"/>
    <w:rsid w:val="00AD55F4"/>
    <w:pPr>
      <w:keepNext/>
      <w:keepLines/>
      <w:spacing w:before="480"/>
      <w:ind w:firstLine="0"/>
      <w:outlineLvl w:val="9"/>
    </w:pPr>
    <w:rPr>
      <w:rFonts w:ascii="Cambria" w:hAnsi="Cambria"/>
      <w:color w:val="365F91"/>
      <w:kern w:val="32"/>
      <w:sz w:val="28"/>
      <w:szCs w:val="28"/>
    </w:rPr>
  </w:style>
  <w:style w:type="character" w:customStyle="1" w:styleId="5f5">
    <w:name w:val="Сильное выделение5"/>
    <w:rsid w:val="00AD55F4"/>
    <w:rPr>
      <w:b/>
      <w:i/>
      <w:color w:val="4F81BD"/>
    </w:rPr>
  </w:style>
  <w:style w:type="character" w:customStyle="1" w:styleId="21fd">
    <w:name w:val="Слабая ссылка21"/>
    <w:rsid w:val="00AD55F4"/>
    <w:rPr>
      <w:smallCaps/>
      <w:color w:val="C0504D"/>
      <w:u w:val="single"/>
    </w:rPr>
  </w:style>
  <w:style w:type="character" w:customStyle="1" w:styleId="21fe">
    <w:name w:val="Сильная ссылка21"/>
    <w:rsid w:val="00AD55F4"/>
    <w:rPr>
      <w:b/>
      <w:smallCaps/>
      <w:color w:val="C0504D"/>
      <w:spacing w:val="5"/>
      <w:u w:val="single"/>
    </w:rPr>
  </w:style>
  <w:style w:type="character" w:customStyle="1" w:styleId="21ff">
    <w:name w:val="Название книги21"/>
    <w:rsid w:val="00AD55F4"/>
    <w:rPr>
      <w:b/>
      <w:smallCaps/>
      <w:spacing w:val="5"/>
    </w:rPr>
  </w:style>
  <w:style w:type="character" w:customStyle="1" w:styleId="4fb">
    <w:name w:val="Замещающий текст4"/>
    <w:rsid w:val="00AD55F4"/>
    <w:rPr>
      <w:color w:val="808080"/>
    </w:rPr>
  </w:style>
  <w:style w:type="character" w:customStyle="1" w:styleId="FontStyle89">
    <w:name w:val="Font Style89"/>
    <w:rsid w:val="00AD55F4"/>
    <w:rPr>
      <w:rFonts w:ascii="Times New Roman" w:hAnsi="Times New Roman"/>
      <w:i/>
      <w:sz w:val="14"/>
    </w:rPr>
  </w:style>
  <w:style w:type="paragraph" w:customStyle="1" w:styleId="10b">
    <w:name w:val="Стиль10"/>
    <w:basedOn w:val="a3"/>
    <w:next w:val="aff2"/>
    <w:rsid w:val="00AD55F4"/>
    <w:pPr>
      <w:keepNext/>
      <w:suppressAutoHyphens/>
      <w:spacing w:before="240" w:after="120" w:line="276" w:lineRule="auto"/>
    </w:pPr>
    <w:rPr>
      <w:rFonts w:ascii="Arial" w:eastAsia="MS Mincho" w:hAnsi="Arial" w:cs="Tahoma"/>
      <w:sz w:val="28"/>
      <w:szCs w:val="28"/>
      <w:lang w:eastAsia="ar-SA"/>
    </w:rPr>
  </w:style>
  <w:style w:type="character" w:customStyle="1" w:styleId="2ffff8">
    <w:name w:val="Заголовок Знак2"/>
    <w:locked/>
    <w:rsid w:val="00AD55F4"/>
    <w:rPr>
      <w:spacing w:val="-20"/>
      <w:sz w:val="28"/>
      <w:u w:val="single"/>
      <w:lang w:val="ru-RU" w:eastAsia="ru-RU"/>
    </w:rPr>
  </w:style>
  <w:style w:type="paragraph" w:customStyle="1" w:styleId="10c">
    <w:name w:val="Обычный10"/>
    <w:rsid w:val="00AD55F4"/>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3">
    <w:name w:val="Текст6"/>
    <w:basedOn w:val="a3"/>
    <w:rsid w:val="00AD55F4"/>
    <w:pPr>
      <w:widowControl w:val="0"/>
    </w:pPr>
    <w:rPr>
      <w:rFonts w:ascii="Courier New" w:hAnsi="Courier New"/>
      <w:sz w:val="20"/>
      <w:szCs w:val="20"/>
    </w:rPr>
  </w:style>
  <w:style w:type="paragraph" w:customStyle="1" w:styleId="7e">
    <w:name w:val="Абзац списка7"/>
    <w:basedOn w:val="a3"/>
    <w:rsid w:val="00AD55F4"/>
    <w:pPr>
      <w:ind w:left="720"/>
      <w:contextualSpacing/>
    </w:pPr>
  </w:style>
  <w:style w:type="character" w:customStyle="1" w:styleId="7120">
    <w:name w:val="Знак Знак712"/>
    <w:rsid w:val="00AD55F4"/>
    <w:rPr>
      <w:sz w:val="16"/>
      <w:lang w:val="ru-RU" w:eastAsia="ru-RU"/>
    </w:rPr>
  </w:style>
  <w:style w:type="paragraph" w:customStyle="1" w:styleId="12f1">
    <w:name w:val="Знак Знак Знак Знак Знак Знак Знак Знак Знак Знак Знак Знак Знак12"/>
    <w:basedOn w:val="a3"/>
    <w:rsid w:val="00AD55F4"/>
    <w:pPr>
      <w:spacing w:after="160" w:line="240" w:lineRule="exact"/>
    </w:pPr>
    <w:rPr>
      <w:rFonts w:ascii="Verdana" w:hAnsi="Verdana"/>
      <w:lang w:val="en-US" w:eastAsia="en-US"/>
    </w:rPr>
  </w:style>
  <w:style w:type="paragraph" w:customStyle="1" w:styleId="7f">
    <w:name w:val="Основной текст7"/>
    <w:basedOn w:val="a3"/>
    <w:rsid w:val="00AD55F4"/>
    <w:pPr>
      <w:widowControl w:val="0"/>
      <w:snapToGrid w:val="0"/>
      <w:jc w:val="both"/>
    </w:pPr>
    <w:rPr>
      <w:szCs w:val="20"/>
    </w:rPr>
  </w:style>
  <w:style w:type="paragraph" w:customStyle="1" w:styleId="25b">
    <w:name w:val="Основной текст с отступом 25"/>
    <w:basedOn w:val="a3"/>
    <w:rsid w:val="00AD55F4"/>
    <w:pPr>
      <w:widowControl w:val="0"/>
      <w:overflowPunct w:val="0"/>
      <w:autoSpaceDE w:val="0"/>
      <w:autoSpaceDN w:val="0"/>
      <w:adjustRightInd w:val="0"/>
      <w:ind w:firstLine="720"/>
    </w:pPr>
    <w:rPr>
      <w:szCs w:val="20"/>
    </w:rPr>
  </w:style>
  <w:style w:type="paragraph" w:customStyle="1" w:styleId="afffffffffff5">
    <w:name w:val="Знак Знак Знак Знак Знак Знак Знак Знак Знак Знак Знак Знак Знак Знак Знак Знак Знак Знак Знак Знак Знак Знак Знак Знак Знак"/>
    <w:basedOn w:val="a3"/>
    <w:rsid w:val="00AD55F4"/>
    <w:pPr>
      <w:tabs>
        <w:tab w:val="left" w:pos="643"/>
      </w:tabs>
      <w:spacing w:after="160" w:line="240" w:lineRule="exact"/>
    </w:pPr>
    <w:rPr>
      <w:rFonts w:ascii="Verdana" w:hAnsi="Verdana" w:cs="Verdana"/>
      <w:sz w:val="20"/>
      <w:szCs w:val="20"/>
      <w:lang w:val="en-US" w:eastAsia="en-US"/>
    </w:rPr>
  </w:style>
  <w:style w:type="character" w:customStyle="1" w:styleId="830">
    <w:name w:val="Знак Знак83"/>
    <w:locked/>
    <w:rsid w:val="00AD55F4"/>
    <w:rPr>
      <w:sz w:val="24"/>
    </w:rPr>
  </w:style>
  <w:style w:type="character" w:customStyle="1" w:styleId="6240">
    <w:name w:val="Знак Знак624"/>
    <w:locked/>
    <w:rsid w:val="00AD55F4"/>
    <w:rPr>
      <w:b/>
      <w:caps/>
      <w:sz w:val="24"/>
      <w:lang w:val="ru-RU" w:eastAsia="ru-RU"/>
    </w:rPr>
  </w:style>
  <w:style w:type="character" w:customStyle="1" w:styleId="5190">
    <w:name w:val="Знак Знак519"/>
    <w:locked/>
    <w:rsid w:val="00AD55F4"/>
    <w:rPr>
      <w:b/>
      <w:sz w:val="27"/>
      <w:lang w:val="ru-RU" w:eastAsia="ru-RU"/>
    </w:rPr>
  </w:style>
  <w:style w:type="paragraph" w:customStyle="1" w:styleId="265">
    <w:name w:val="Основной текст 26"/>
    <w:basedOn w:val="a3"/>
    <w:rsid w:val="00AD55F4"/>
    <w:pPr>
      <w:shd w:val="clear" w:color="auto" w:fill="FFFFFF"/>
      <w:spacing w:before="233" w:line="360" w:lineRule="auto"/>
      <w:ind w:left="1701" w:hanging="567"/>
    </w:pPr>
    <w:rPr>
      <w:b/>
      <w:color w:val="000000"/>
      <w:spacing w:val="-5"/>
      <w:sz w:val="28"/>
      <w:szCs w:val="20"/>
    </w:rPr>
  </w:style>
  <w:style w:type="character" w:customStyle="1" w:styleId="bold1">
    <w:name w:val="bold1"/>
    <w:rsid w:val="00AD55F4"/>
    <w:rPr>
      <w:rFonts w:ascii="Arial" w:hAnsi="Arial"/>
      <w:b/>
    </w:rPr>
  </w:style>
  <w:style w:type="character" w:customStyle="1" w:styleId="b-serp-itemtextpassage1">
    <w:name w:val="b-serp-item__text_passage1"/>
    <w:rsid w:val="00AD55F4"/>
    <w:rPr>
      <w:b/>
    </w:rPr>
  </w:style>
  <w:style w:type="character" w:customStyle="1" w:styleId="afffffffffff6">
    <w:name w:val="текст Знак Знак"/>
    <w:rsid w:val="00AD55F4"/>
    <w:rPr>
      <w:sz w:val="24"/>
      <w:lang w:val="ru-RU" w:eastAsia="ru-RU"/>
    </w:rPr>
  </w:style>
  <w:style w:type="paragraph" w:customStyle="1" w:styleId="1ffffffe">
    <w:name w:val="Стиль Заголовок 1 (тем обзор)"/>
    <w:basedOn w:val="11"/>
    <w:link w:val="1fffffff"/>
    <w:rsid w:val="00AD55F4"/>
    <w:pPr>
      <w:widowControl w:val="0"/>
      <w:spacing w:line="312" w:lineRule="auto"/>
      <w:ind w:firstLine="0"/>
      <w:jc w:val="right"/>
    </w:pPr>
    <w:rPr>
      <w:color w:val="000000"/>
      <w:kern w:val="32"/>
      <w:szCs w:val="20"/>
    </w:rPr>
  </w:style>
  <w:style w:type="character" w:customStyle="1" w:styleId="1fffffff">
    <w:name w:val="Стиль Заголовок 1 (тем обзор) Знак"/>
    <w:link w:val="1ffffffe"/>
    <w:locked/>
    <w:rsid w:val="00AD55F4"/>
    <w:rPr>
      <w:rFonts w:ascii="Times New Roman" w:eastAsia="Times New Roman" w:hAnsi="Times New Roman" w:cs="Times New Roman"/>
      <w:b/>
      <w:caps/>
      <w:color w:val="000000"/>
      <w:kern w:val="32"/>
      <w:sz w:val="24"/>
      <w:szCs w:val="20"/>
      <w:lang w:eastAsia="ru-RU"/>
    </w:rPr>
  </w:style>
  <w:style w:type="paragraph" w:customStyle="1" w:styleId="365">
    <w:name w:val="Основной текст с отступом 36"/>
    <w:basedOn w:val="a3"/>
    <w:rsid w:val="00AD55F4"/>
    <w:pPr>
      <w:spacing w:line="360" w:lineRule="auto"/>
      <w:ind w:firstLine="709"/>
      <w:jc w:val="both"/>
    </w:pPr>
    <w:rPr>
      <w:sz w:val="28"/>
      <w:szCs w:val="20"/>
    </w:rPr>
  </w:style>
  <w:style w:type="paragraph" w:customStyle="1" w:styleId="47a">
    <w:name w:val="Заголовок 47"/>
    <w:basedOn w:val="10c"/>
    <w:next w:val="10c"/>
    <w:rsid w:val="00AD55F4"/>
    <w:pPr>
      <w:keepNext/>
      <w:spacing w:line="240" w:lineRule="auto"/>
      <w:ind w:right="0" w:firstLine="0"/>
    </w:pPr>
  </w:style>
  <w:style w:type="paragraph" w:customStyle="1" w:styleId="res-desc1">
    <w:name w:val="res-desc1"/>
    <w:basedOn w:val="a3"/>
    <w:rsid w:val="00AD55F4"/>
    <w:pPr>
      <w:spacing w:before="72"/>
    </w:pPr>
    <w:rPr>
      <w:rFonts w:ascii="a_Timer" w:hAnsi="a_Timer" w:cs="a_Timer"/>
      <w:color w:val="000000"/>
    </w:rPr>
  </w:style>
  <w:style w:type="paragraph" w:customStyle="1" w:styleId="-3">
    <w:name w:val="А - об"/>
    <w:basedOn w:val="a3"/>
    <w:rsid w:val="00AD55F4"/>
    <w:pPr>
      <w:spacing w:line="360" w:lineRule="auto"/>
      <w:ind w:firstLine="397"/>
    </w:pPr>
    <w:rPr>
      <w:b/>
      <w:sz w:val="20"/>
      <w:szCs w:val="20"/>
    </w:rPr>
  </w:style>
  <w:style w:type="paragraph" w:customStyle="1" w:styleId="366">
    <w:name w:val="Основной текст 36"/>
    <w:basedOn w:val="10c"/>
    <w:rsid w:val="00AD55F4"/>
    <w:pPr>
      <w:spacing w:line="240" w:lineRule="auto"/>
      <w:ind w:right="0" w:firstLine="0"/>
      <w:jc w:val="both"/>
    </w:pPr>
    <w:rPr>
      <w:i/>
      <w:sz w:val="26"/>
    </w:rPr>
  </w:style>
  <w:style w:type="character" w:customStyle="1" w:styleId="description1">
    <w:name w:val="description1"/>
    <w:rsid w:val="00AD55F4"/>
    <w:rPr>
      <w:color w:val="000000"/>
      <w:sz w:val="17"/>
    </w:rPr>
  </w:style>
  <w:style w:type="paragraph" w:customStyle="1" w:styleId="1fffffff0">
    <w:name w:val="1_темы"/>
    <w:basedOn w:val="a3"/>
    <w:rsid w:val="00AD55F4"/>
    <w:pPr>
      <w:ind w:left="567"/>
      <w:jc w:val="both"/>
    </w:pPr>
    <w:rPr>
      <w:b/>
      <w:lang w:eastAsia="fr-FR"/>
    </w:rPr>
  </w:style>
  <w:style w:type="paragraph" w:customStyle="1" w:styleId="374">
    <w:name w:val="Заголовок 37"/>
    <w:basedOn w:val="a3"/>
    <w:next w:val="a3"/>
    <w:rsid w:val="00AD55F4"/>
    <w:pPr>
      <w:keepNext/>
      <w:snapToGrid w:val="0"/>
      <w:spacing w:before="240" w:after="60"/>
    </w:pPr>
    <w:rPr>
      <w:rFonts w:ascii="Arial" w:hAnsi="Arial"/>
      <w:szCs w:val="20"/>
    </w:rPr>
  </w:style>
  <w:style w:type="character" w:customStyle="1" w:styleId="940">
    <w:name w:val="Знак Знак94"/>
    <w:rsid w:val="00AD55F4"/>
    <w:rPr>
      <w:rFonts w:ascii="Times New Roman" w:hAnsi="Times New Roman"/>
      <w:sz w:val="24"/>
    </w:rPr>
  </w:style>
  <w:style w:type="character" w:customStyle="1" w:styleId="1340">
    <w:name w:val="Знак Знак134"/>
    <w:locked/>
    <w:rsid w:val="00AD55F4"/>
    <w:rPr>
      <w:rFonts w:ascii="Arial" w:hAnsi="Arial"/>
      <w:b/>
      <w:kern w:val="32"/>
      <w:sz w:val="32"/>
      <w:lang w:val="ru-RU" w:eastAsia="ru-RU"/>
    </w:rPr>
  </w:style>
  <w:style w:type="character" w:customStyle="1" w:styleId="bibliocaption1">
    <w:name w:val="bibliocaption1"/>
    <w:rsid w:val="00AD55F4"/>
    <w:rPr>
      <w:rFonts w:ascii="Verdana" w:hAnsi="Verdana"/>
      <w:b/>
      <w:color w:val="080000"/>
      <w:sz w:val="22"/>
      <w:u w:val="none"/>
    </w:rPr>
  </w:style>
  <w:style w:type="paragraph" w:customStyle="1" w:styleId="afffffffffff7">
    <w:name w:val="ͮ𬠫"/>
    <w:rsid w:val="00AD55F4"/>
    <w:pPr>
      <w:spacing w:after="0" w:line="240" w:lineRule="auto"/>
      <w:ind w:firstLine="397"/>
      <w:jc w:val="both"/>
    </w:pPr>
    <w:rPr>
      <w:rFonts w:ascii="Times New Roman" w:eastAsia="Times New Roman" w:hAnsi="Times New Roman" w:cs="Times New Roman"/>
      <w:sz w:val="20"/>
      <w:szCs w:val="20"/>
      <w:lang w:val="en-US" w:eastAsia="ru-RU"/>
    </w:rPr>
  </w:style>
  <w:style w:type="character" w:customStyle="1" w:styleId="ft988">
    <w:name w:val="ft988"/>
    <w:rsid w:val="00AD55F4"/>
  </w:style>
  <w:style w:type="character" w:customStyle="1" w:styleId="ft1067">
    <w:name w:val="ft1067"/>
    <w:rsid w:val="00AD55F4"/>
  </w:style>
  <w:style w:type="character" w:customStyle="1" w:styleId="ft1144">
    <w:name w:val="ft1144"/>
    <w:rsid w:val="00AD55F4"/>
  </w:style>
  <w:style w:type="character" w:customStyle="1" w:styleId="ft1207">
    <w:name w:val="ft1207"/>
    <w:rsid w:val="00AD55F4"/>
  </w:style>
  <w:style w:type="character" w:customStyle="1" w:styleId="ft1213">
    <w:name w:val="ft1213"/>
    <w:rsid w:val="00AD55F4"/>
  </w:style>
  <w:style w:type="character" w:customStyle="1" w:styleId="ft1214">
    <w:name w:val="ft1214"/>
    <w:rsid w:val="00AD55F4"/>
  </w:style>
  <w:style w:type="character" w:customStyle="1" w:styleId="ft1289">
    <w:name w:val="ft1289"/>
    <w:rsid w:val="00AD55F4"/>
  </w:style>
  <w:style w:type="character" w:customStyle="1" w:styleId="ft1311">
    <w:name w:val="ft1311"/>
    <w:rsid w:val="00AD55F4"/>
  </w:style>
  <w:style w:type="character" w:customStyle="1" w:styleId="ft3008">
    <w:name w:val="ft3008"/>
    <w:rsid w:val="00AD55F4"/>
  </w:style>
  <w:style w:type="character" w:customStyle="1" w:styleId="ft3181">
    <w:name w:val="ft3181"/>
    <w:rsid w:val="00AD55F4"/>
  </w:style>
  <w:style w:type="character" w:customStyle="1" w:styleId="ft722">
    <w:name w:val="ft722"/>
    <w:rsid w:val="00AD55F4"/>
  </w:style>
  <w:style w:type="character" w:customStyle="1" w:styleId="ft728">
    <w:name w:val="ft728"/>
    <w:rsid w:val="00AD55F4"/>
  </w:style>
  <w:style w:type="character" w:customStyle="1" w:styleId="ft730">
    <w:name w:val="ft730"/>
    <w:rsid w:val="00AD55F4"/>
  </w:style>
  <w:style w:type="character" w:customStyle="1" w:styleId="ft72">
    <w:name w:val="ft72"/>
    <w:rsid w:val="00AD55F4"/>
  </w:style>
  <w:style w:type="character" w:customStyle="1" w:styleId="ft731">
    <w:name w:val="ft731"/>
    <w:rsid w:val="00AD55F4"/>
  </w:style>
  <w:style w:type="character" w:customStyle="1" w:styleId="ft732">
    <w:name w:val="ft732"/>
    <w:rsid w:val="00AD55F4"/>
  </w:style>
  <w:style w:type="character" w:customStyle="1" w:styleId="ft735">
    <w:name w:val="ft735"/>
    <w:rsid w:val="00AD55F4"/>
  </w:style>
  <w:style w:type="character" w:customStyle="1" w:styleId="ft738">
    <w:name w:val="ft738"/>
    <w:rsid w:val="00AD55F4"/>
  </w:style>
  <w:style w:type="character" w:customStyle="1" w:styleId="ft747">
    <w:name w:val="ft747"/>
    <w:rsid w:val="00AD55F4"/>
  </w:style>
  <w:style w:type="character" w:customStyle="1" w:styleId="ft758">
    <w:name w:val="ft758"/>
    <w:rsid w:val="00AD55F4"/>
  </w:style>
  <w:style w:type="paragraph" w:customStyle="1" w:styleId="Picture">
    <w:name w:val="Picture"/>
    <w:basedOn w:val="a3"/>
    <w:next w:val="a3"/>
    <w:rsid w:val="00AD55F4"/>
    <w:pPr>
      <w:autoSpaceDE w:val="0"/>
      <w:autoSpaceDN w:val="0"/>
      <w:adjustRightInd w:val="0"/>
      <w:spacing w:line="220" w:lineRule="atLeast"/>
      <w:jc w:val="center"/>
    </w:pPr>
    <w:rPr>
      <w:rFonts w:ascii="PragmaticaCTT" w:hAnsi="PragmaticaCTT" w:cs="PragmaticaCTT"/>
      <w:b/>
      <w:bCs/>
      <w:sz w:val="18"/>
      <w:szCs w:val="18"/>
    </w:rPr>
  </w:style>
  <w:style w:type="paragraph" w:customStyle="1" w:styleId="Default1">
    <w:name w:val="Default1"/>
    <w:basedOn w:val="Default"/>
    <w:next w:val="Default"/>
    <w:rsid w:val="00AD55F4"/>
    <w:rPr>
      <w:color w:val="auto"/>
      <w:lang w:val="en-US" w:eastAsia="en-US"/>
    </w:rPr>
  </w:style>
  <w:style w:type="paragraph" w:customStyle="1" w:styleId="1fffffff1">
    <w:name w:val="Çàãîëîâîê 1"/>
    <w:basedOn w:val="Default"/>
    <w:next w:val="Default"/>
    <w:rsid w:val="00AD55F4"/>
    <w:rPr>
      <w:color w:val="auto"/>
      <w:lang w:val="en-US" w:eastAsia="en-US"/>
    </w:rPr>
  </w:style>
  <w:style w:type="character" w:customStyle="1" w:styleId="ft2100">
    <w:name w:val="ft2100"/>
    <w:rsid w:val="00AD55F4"/>
  </w:style>
  <w:style w:type="character" w:customStyle="1" w:styleId="ft2109">
    <w:name w:val="ft2109"/>
    <w:rsid w:val="00AD55F4"/>
  </w:style>
  <w:style w:type="character" w:customStyle="1" w:styleId="ft2121">
    <w:name w:val="ft2121"/>
    <w:rsid w:val="00AD55F4"/>
  </w:style>
  <w:style w:type="character" w:customStyle="1" w:styleId="ft2130">
    <w:name w:val="ft2130"/>
    <w:rsid w:val="00AD55F4"/>
  </w:style>
  <w:style w:type="character" w:customStyle="1" w:styleId="ft24421">
    <w:name w:val="ft24421"/>
    <w:rsid w:val="00AD55F4"/>
    <w:rPr>
      <w:rFonts w:ascii="Times" w:hAnsi="Times"/>
      <w:b/>
      <w:color w:val="000000"/>
      <w:spacing w:val="15"/>
      <w:sz w:val="27"/>
    </w:rPr>
  </w:style>
  <w:style w:type="paragraph" w:customStyle="1" w:styleId="afffffffffff8">
    <w:name w:val="Стиль для методичек"/>
    <w:basedOn w:val="a3"/>
    <w:rsid w:val="00AD55F4"/>
    <w:pPr>
      <w:ind w:left="284" w:firstLine="340"/>
      <w:jc w:val="both"/>
    </w:pPr>
    <w:rPr>
      <w:rFonts w:ascii="Calibri" w:hAnsi="Calibri" w:cs="Calibri"/>
      <w:sz w:val="28"/>
      <w:szCs w:val="28"/>
    </w:rPr>
  </w:style>
  <w:style w:type="paragraph" w:customStyle="1" w:styleId="Preformatted">
    <w:name w:val="Preformatted"/>
    <w:basedOn w:val="a3"/>
    <w:rsid w:val="00AD55F4"/>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pPr>
    <w:rPr>
      <w:rFonts w:ascii="Courier New" w:hAnsi="Courier New" w:cs="Courier New"/>
      <w:sz w:val="20"/>
      <w:szCs w:val="20"/>
      <w:lang w:eastAsia="ar-SA"/>
    </w:rPr>
  </w:style>
  <w:style w:type="character" w:customStyle="1" w:styleId="FontStyle49">
    <w:name w:val="Font Style49"/>
    <w:rsid w:val="00AD55F4"/>
    <w:rPr>
      <w:rFonts w:ascii="Times New Roman" w:hAnsi="Times New Roman"/>
      <w:i/>
      <w:sz w:val="26"/>
    </w:rPr>
  </w:style>
  <w:style w:type="character" w:customStyle="1" w:styleId="rvts9">
    <w:name w:val="rvts9"/>
    <w:rsid w:val="00AD55F4"/>
  </w:style>
  <w:style w:type="character" w:customStyle="1" w:styleId="rvts15">
    <w:name w:val="rvts15"/>
    <w:rsid w:val="00AD55F4"/>
  </w:style>
  <w:style w:type="paragraph" w:customStyle="1" w:styleId="2TimesNewW1">
    <w:name w:val="Стиль Заголовок 2 + Times New (W1)"/>
    <w:basedOn w:val="21"/>
    <w:rsid w:val="00AD55F4"/>
    <w:pPr>
      <w:spacing w:before="0" w:after="0" w:line="312" w:lineRule="auto"/>
      <w:ind w:firstLine="454"/>
      <w:jc w:val="right"/>
    </w:pPr>
    <w:rPr>
      <w:rFonts w:ascii="Times New Roman" w:hAnsi="Times New Roman" w:cs="Times New Roman"/>
      <w:b w:val="0"/>
      <w:i w:val="0"/>
      <w:iCs w:val="0"/>
      <w:caps/>
      <w:sz w:val="24"/>
      <w:szCs w:val="24"/>
      <w:lang w:eastAsia="ru-RU"/>
    </w:rPr>
  </w:style>
  <w:style w:type="paragraph" w:customStyle="1" w:styleId="consplusnormal1">
    <w:name w:val="consplusnormal"/>
    <w:basedOn w:val="a3"/>
    <w:rsid w:val="00AD55F4"/>
    <w:pPr>
      <w:spacing w:before="100" w:beforeAutospacing="1" w:after="100" w:afterAutospacing="1"/>
    </w:pPr>
  </w:style>
  <w:style w:type="paragraph" w:customStyle="1" w:styleId="1125">
    <w:name w:val="Стиль Заголовок 1 + по ширине Первая строка:  125 см"/>
    <w:basedOn w:val="11"/>
    <w:rsid w:val="00AD55F4"/>
    <w:pPr>
      <w:keepNext/>
      <w:shd w:val="clear" w:color="auto" w:fill="FFFFFF"/>
      <w:spacing w:line="312" w:lineRule="auto"/>
    </w:pPr>
    <w:rPr>
      <w:rFonts w:ascii="Times New Roman ??????????" w:hAnsi="Times New Roman ??????????"/>
      <w:bCs/>
    </w:rPr>
  </w:style>
  <w:style w:type="paragraph" w:customStyle="1" w:styleId="1fffffff2">
    <w:name w:val="Стиль Заголовок 1"/>
    <w:basedOn w:val="11"/>
    <w:rsid w:val="00AD55F4"/>
    <w:pPr>
      <w:keepNext/>
      <w:shd w:val="clear" w:color="auto" w:fill="FFFFFF"/>
      <w:spacing w:line="312" w:lineRule="auto"/>
    </w:pPr>
    <w:rPr>
      <w:rFonts w:ascii="Times New Roman ??????????" w:hAnsi="Times New Roman ??????????"/>
      <w:bCs/>
    </w:rPr>
  </w:style>
  <w:style w:type="paragraph" w:customStyle="1" w:styleId="211pt">
    <w:name w:val="Стиль Заголовок 2 + 11 pt не курсив Авто все прописные"/>
    <w:basedOn w:val="21"/>
    <w:rsid w:val="00AD55F4"/>
    <w:pPr>
      <w:spacing w:before="0" w:after="0" w:line="312" w:lineRule="auto"/>
      <w:ind w:firstLine="454"/>
      <w:jc w:val="center"/>
    </w:pPr>
    <w:rPr>
      <w:rFonts w:ascii="Times New Roman" w:hAnsi="Times New Roman"/>
      <w:iCs w:val="0"/>
      <w:sz w:val="24"/>
      <w:szCs w:val="24"/>
      <w:lang w:eastAsia="ru-RU"/>
    </w:rPr>
  </w:style>
  <w:style w:type="paragraph" w:customStyle="1" w:styleId="1fffffff3">
    <w:name w:val="Стиль Заголовок 1 + Авто"/>
    <w:basedOn w:val="11"/>
    <w:link w:val="1fffffff4"/>
    <w:rsid w:val="00AD55F4"/>
    <w:pPr>
      <w:keepNext/>
      <w:shd w:val="clear" w:color="auto" w:fill="FFFFFF"/>
      <w:spacing w:line="312" w:lineRule="auto"/>
    </w:pPr>
    <w:rPr>
      <w:rFonts w:ascii="Times New Roman ??????????" w:hAnsi="Times New Roman ??????????"/>
      <w:color w:val="000000"/>
      <w:spacing w:val="1"/>
      <w:szCs w:val="20"/>
    </w:rPr>
  </w:style>
  <w:style w:type="character" w:customStyle="1" w:styleId="1fffffff4">
    <w:name w:val="Стиль Заголовок 1 + Авто Знак"/>
    <w:link w:val="1fffffff3"/>
    <w:locked/>
    <w:rsid w:val="00AD55F4"/>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9">
    <w:name w:val="ЗАГ 2 УМК"/>
    <w:basedOn w:val="21"/>
    <w:rsid w:val="00AD55F4"/>
    <w:pPr>
      <w:keepNext w:val="0"/>
      <w:keepLines/>
      <w:spacing w:before="0" w:after="0" w:line="360" w:lineRule="auto"/>
      <w:ind w:left="-567" w:right="-675" w:firstLine="567"/>
      <w:jc w:val="both"/>
    </w:pPr>
    <w:rPr>
      <w:rFonts w:ascii="Times New Roman" w:hAnsi="Times New Roman" w:cs="Times New Roman"/>
      <w:b w:val="0"/>
      <w:i w:val="0"/>
      <w:lang w:eastAsia="ru-RU"/>
    </w:rPr>
  </w:style>
  <w:style w:type="character" w:customStyle="1" w:styleId="ft401">
    <w:name w:val="ft401"/>
    <w:rsid w:val="00AD55F4"/>
  </w:style>
  <w:style w:type="character" w:customStyle="1" w:styleId="ft404">
    <w:name w:val="ft404"/>
    <w:rsid w:val="00AD55F4"/>
  </w:style>
  <w:style w:type="character" w:customStyle="1" w:styleId="ft2">
    <w:name w:val="ft2"/>
    <w:rsid w:val="00AD55F4"/>
  </w:style>
  <w:style w:type="character" w:customStyle="1" w:styleId="ft405">
    <w:name w:val="ft405"/>
    <w:rsid w:val="00AD55F4"/>
  </w:style>
  <w:style w:type="character" w:customStyle="1" w:styleId="ft407">
    <w:name w:val="ft407"/>
    <w:rsid w:val="00AD55F4"/>
  </w:style>
  <w:style w:type="character" w:customStyle="1" w:styleId="ft411">
    <w:name w:val="ft411"/>
    <w:rsid w:val="00AD55F4"/>
  </w:style>
  <w:style w:type="character" w:customStyle="1" w:styleId="ft416">
    <w:name w:val="ft416"/>
    <w:rsid w:val="00AD55F4"/>
  </w:style>
  <w:style w:type="character" w:customStyle="1" w:styleId="ft438">
    <w:name w:val="ft438"/>
    <w:rsid w:val="00AD55F4"/>
  </w:style>
  <w:style w:type="character" w:customStyle="1" w:styleId="ft461">
    <w:name w:val="ft461"/>
    <w:rsid w:val="00AD55F4"/>
  </w:style>
  <w:style w:type="character" w:customStyle="1" w:styleId="ft485">
    <w:name w:val="ft485"/>
    <w:rsid w:val="00AD55F4"/>
  </w:style>
  <w:style w:type="character" w:customStyle="1" w:styleId="ft507">
    <w:name w:val="ft507"/>
    <w:rsid w:val="00AD55F4"/>
  </w:style>
  <w:style w:type="character" w:customStyle="1" w:styleId="ft464">
    <w:name w:val="ft464"/>
    <w:rsid w:val="00AD55F4"/>
  </w:style>
  <w:style w:type="character" w:customStyle="1" w:styleId="ft515">
    <w:name w:val="ft515"/>
    <w:rsid w:val="00AD55F4"/>
  </w:style>
  <w:style w:type="character" w:customStyle="1" w:styleId="ft518">
    <w:name w:val="ft518"/>
    <w:rsid w:val="00AD55F4"/>
  </w:style>
  <w:style w:type="character" w:customStyle="1" w:styleId="ft521">
    <w:name w:val="ft521"/>
    <w:rsid w:val="00AD55F4"/>
  </w:style>
  <w:style w:type="character" w:customStyle="1" w:styleId="ft525">
    <w:name w:val="ft525"/>
    <w:rsid w:val="00AD55F4"/>
  </w:style>
  <w:style w:type="character" w:customStyle="1" w:styleId="ft549">
    <w:name w:val="ft549"/>
    <w:rsid w:val="00AD55F4"/>
  </w:style>
  <w:style w:type="character" w:customStyle="1" w:styleId="ft554">
    <w:name w:val="ft554"/>
    <w:rsid w:val="00AD55F4"/>
  </w:style>
  <w:style w:type="character" w:customStyle="1" w:styleId="ft557">
    <w:name w:val="ft557"/>
    <w:rsid w:val="00AD55F4"/>
  </w:style>
  <w:style w:type="character" w:customStyle="1" w:styleId="ft561">
    <w:name w:val="ft561"/>
    <w:rsid w:val="00AD55F4"/>
  </w:style>
  <w:style w:type="character" w:customStyle="1" w:styleId="ft565">
    <w:name w:val="ft565"/>
    <w:rsid w:val="00AD55F4"/>
  </w:style>
  <w:style w:type="character" w:customStyle="1" w:styleId="ft570">
    <w:name w:val="ft570"/>
    <w:rsid w:val="00AD55F4"/>
  </w:style>
  <w:style w:type="character" w:customStyle="1" w:styleId="ft594">
    <w:name w:val="ft594"/>
    <w:rsid w:val="00AD55F4"/>
  </w:style>
  <w:style w:type="character" w:customStyle="1" w:styleId="ft600">
    <w:name w:val="ft600"/>
    <w:rsid w:val="00AD55F4"/>
  </w:style>
  <w:style w:type="character" w:customStyle="1" w:styleId="ft625">
    <w:name w:val="ft625"/>
    <w:rsid w:val="00AD55F4"/>
  </w:style>
  <w:style w:type="character" w:customStyle="1" w:styleId="ft646">
    <w:name w:val="ft646"/>
    <w:rsid w:val="00AD55F4"/>
  </w:style>
  <w:style w:type="character" w:customStyle="1" w:styleId="ft648">
    <w:name w:val="ft648"/>
    <w:rsid w:val="00AD55F4"/>
  </w:style>
  <w:style w:type="character" w:customStyle="1" w:styleId="ft650">
    <w:name w:val="ft650"/>
    <w:rsid w:val="00AD55F4"/>
  </w:style>
  <w:style w:type="character" w:customStyle="1" w:styleId="ft651">
    <w:name w:val="ft651"/>
    <w:rsid w:val="00AD55F4"/>
  </w:style>
  <w:style w:type="character" w:customStyle="1" w:styleId="ft654">
    <w:name w:val="ft654"/>
    <w:rsid w:val="00AD55F4"/>
  </w:style>
  <w:style w:type="character" w:customStyle="1" w:styleId="ft655">
    <w:name w:val="ft655"/>
    <w:rsid w:val="00AD55F4"/>
  </w:style>
  <w:style w:type="character" w:customStyle="1" w:styleId="ft674">
    <w:name w:val="ft674"/>
    <w:rsid w:val="00AD55F4"/>
  </w:style>
  <w:style w:type="character" w:customStyle="1" w:styleId="ft698">
    <w:name w:val="ft698"/>
    <w:rsid w:val="00AD55F4"/>
  </w:style>
  <w:style w:type="character" w:customStyle="1" w:styleId="ft709">
    <w:name w:val="ft709"/>
    <w:rsid w:val="00AD55F4"/>
  </w:style>
  <w:style w:type="character" w:customStyle="1" w:styleId="ft723">
    <w:name w:val="ft723"/>
    <w:rsid w:val="00AD55F4"/>
  </w:style>
  <w:style w:type="character" w:customStyle="1" w:styleId="ft746">
    <w:name w:val="ft746"/>
    <w:rsid w:val="00AD55F4"/>
  </w:style>
  <w:style w:type="character" w:customStyle="1" w:styleId="ft770">
    <w:name w:val="ft770"/>
    <w:rsid w:val="00AD55F4"/>
  </w:style>
  <w:style w:type="character" w:customStyle="1" w:styleId="ft772">
    <w:name w:val="ft772"/>
    <w:rsid w:val="00AD55F4"/>
  </w:style>
  <w:style w:type="character" w:customStyle="1" w:styleId="ft774">
    <w:name w:val="ft774"/>
    <w:rsid w:val="00AD55F4"/>
  </w:style>
  <w:style w:type="character" w:customStyle="1" w:styleId="ft777">
    <w:name w:val="ft777"/>
    <w:rsid w:val="00AD55F4"/>
  </w:style>
  <w:style w:type="character" w:customStyle="1" w:styleId="ft778">
    <w:name w:val="ft778"/>
    <w:rsid w:val="00AD55F4"/>
  </w:style>
  <w:style w:type="character" w:customStyle="1" w:styleId="ft780">
    <w:name w:val="ft780"/>
    <w:rsid w:val="00AD55F4"/>
  </w:style>
  <w:style w:type="character" w:customStyle="1" w:styleId="ft794">
    <w:name w:val="ft794"/>
    <w:rsid w:val="00AD55F4"/>
  </w:style>
  <w:style w:type="character" w:customStyle="1" w:styleId="ft813">
    <w:name w:val="ft813"/>
    <w:rsid w:val="00AD55F4"/>
  </w:style>
  <w:style w:type="character" w:customStyle="1" w:styleId="ft845">
    <w:name w:val="ft845"/>
    <w:rsid w:val="00AD55F4"/>
  </w:style>
  <w:style w:type="character" w:customStyle="1" w:styleId="ft846">
    <w:name w:val="ft846"/>
    <w:rsid w:val="00AD55F4"/>
  </w:style>
  <w:style w:type="character" w:customStyle="1" w:styleId="ft869">
    <w:name w:val="ft869"/>
    <w:rsid w:val="00AD55F4"/>
  </w:style>
  <w:style w:type="character" w:customStyle="1" w:styleId="ft345">
    <w:name w:val="ft345"/>
    <w:rsid w:val="00AD55F4"/>
  </w:style>
  <w:style w:type="character" w:customStyle="1" w:styleId="ft348">
    <w:name w:val="ft348"/>
    <w:rsid w:val="00AD55F4"/>
  </w:style>
  <w:style w:type="character" w:customStyle="1" w:styleId="ft350">
    <w:name w:val="ft350"/>
    <w:rsid w:val="00AD55F4"/>
  </w:style>
  <w:style w:type="character" w:customStyle="1" w:styleId="ft351">
    <w:name w:val="ft351"/>
    <w:rsid w:val="00AD55F4"/>
  </w:style>
  <w:style w:type="character" w:customStyle="1" w:styleId="ft353">
    <w:name w:val="ft353"/>
    <w:rsid w:val="00AD55F4"/>
  </w:style>
  <w:style w:type="character" w:customStyle="1" w:styleId="ft355">
    <w:name w:val="ft355"/>
    <w:rsid w:val="00AD55F4"/>
  </w:style>
  <w:style w:type="character" w:customStyle="1" w:styleId="ft372">
    <w:name w:val="ft372"/>
    <w:rsid w:val="00AD55F4"/>
  </w:style>
  <w:style w:type="character" w:customStyle="1" w:styleId="ft219">
    <w:name w:val="ft219"/>
    <w:rsid w:val="00AD55F4"/>
  </w:style>
  <w:style w:type="character" w:customStyle="1" w:styleId="ft255">
    <w:name w:val="ft255"/>
    <w:rsid w:val="00AD55F4"/>
  </w:style>
  <w:style w:type="character" w:customStyle="1" w:styleId="ft264">
    <w:name w:val="ft264"/>
    <w:rsid w:val="00AD55F4"/>
  </w:style>
  <w:style w:type="character" w:customStyle="1" w:styleId="ft269">
    <w:name w:val="ft269"/>
    <w:rsid w:val="00AD55F4"/>
  </w:style>
  <w:style w:type="character" w:customStyle="1" w:styleId="ft292">
    <w:name w:val="ft292"/>
    <w:rsid w:val="00AD55F4"/>
  </w:style>
  <w:style w:type="character" w:customStyle="1" w:styleId="ft300">
    <w:name w:val="ft300"/>
    <w:rsid w:val="00AD55F4"/>
  </w:style>
  <w:style w:type="character" w:customStyle="1" w:styleId="ft308">
    <w:name w:val="ft308"/>
    <w:rsid w:val="00AD55F4"/>
  </w:style>
  <w:style w:type="character" w:customStyle="1" w:styleId="ft334">
    <w:name w:val="ft334"/>
    <w:rsid w:val="00AD55F4"/>
  </w:style>
  <w:style w:type="character" w:customStyle="1" w:styleId="ft346">
    <w:name w:val="ft346"/>
    <w:rsid w:val="00AD55F4"/>
  </w:style>
  <w:style w:type="character" w:customStyle="1" w:styleId="ft3">
    <w:name w:val="ft3"/>
    <w:rsid w:val="00AD55F4"/>
  </w:style>
  <w:style w:type="character" w:customStyle="1" w:styleId="ft381">
    <w:name w:val="ft381"/>
    <w:rsid w:val="00AD55F4"/>
  </w:style>
  <w:style w:type="character" w:customStyle="1" w:styleId="ft391">
    <w:name w:val="ft391"/>
    <w:rsid w:val="00AD55F4"/>
  </w:style>
  <w:style w:type="character" w:customStyle="1" w:styleId="ft397">
    <w:name w:val="ft397"/>
    <w:rsid w:val="00AD55F4"/>
  </w:style>
  <w:style w:type="character" w:customStyle="1" w:styleId="ft176">
    <w:name w:val="ft176"/>
    <w:rsid w:val="00AD55F4"/>
  </w:style>
  <w:style w:type="character" w:customStyle="1" w:styleId="ft410">
    <w:name w:val="ft410"/>
    <w:rsid w:val="00AD55F4"/>
  </w:style>
  <w:style w:type="character" w:customStyle="1" w:styleId="ft421">
    <w:name w:val="ft421"/>
    <w:rsid w:val="00AD55F4"/>
  </w:style>
  <w:style w:type="character" w:customStyle="1" w:styleId="ft467">
    <w:name w:val="ft467"/>
    <w:rsid w:val="00AD55F4"/>
  </w:style>
  <w:style w:type="character" w:customStyle="1" w:styleId="ft479">
    <w:name w:val="ft479"/>
    <w:rsid w:val="00AD55F4"/>
  </w:style>
  <w:style w:type="character" w:customStyle="1" w:styleId="ft578">
    <w:name w:val="ft578"/>
    <w:rsid w:val="00AD55F4"/>
  </w:style>
  <w:style w:type="character" w:customStyle="1" w:styleId="ft624">
    <w:name w:val="ft624"/>
    <w:rsid w:val="00AD55F4"/>
  </w:style>
  <w:style w:type="character" w:customStyle="1" w:styleId="ft631">
    <w:name w:val="ft631"/>
    <w:rsid w:val="00AD55F4"/>
  </w:style>
  <w:style w:type="character" w:customStyle="1" w:styleId="ft679">
    <w:name w:val="ft679"/>
    <w:rsid w:val="00AD55F4"/>
  </w:style>
  <w:style w:type="character" w:customStyle="1" w:styleId="ft725">
    <w:name w:val="ft725"/>
    <w:rsid w:val="00AD55F4"/>
  </w:style>
  <w:style w:type="character" w:customStyle="1" w:styleId="ft769">
    <w:name w:val="ft769"/>
    <w:rsid w:val="00AD55F4"/>
  </w:style>
  <w:style w:type="character" w:customStyle="1" w:styleId="ft819">
    <w:name w:val="ft819"/>
    <w:rsid w:val="00AD55F4"/>
  </w:style>
  <w:style w:type="character" w:customStyle="1" w:styleId="ft877">
    <w:name w:val="ft877"/>
    <w:rsid w:val="00AD55F4"/>
  </w:style>
  <w:style w:type="character" w:customStyle="1" w:styleId="ft275">
    <w:name w:val="ft275"/>
    <w:rsid w:val="00AD55F4"/>
  </w:style>
  <w:style w:type="character" w:customStyle="1" w:styleId="ft935">
    <w:name w:val="ft935"/>
    <w:rsid w:val="00AD55F4"/>
  </w:style>
  <w:style w:type="character" w:customStyle="1" w:styleId="ft969">
    <w:name w:val="ft969"/>
    <w:rsid w:val="00AD55F4"/>
  </w:style>
  <w:style w:type="character" w:customStyle="1" w:styleId="ft1010">
    <w:name w:val="ft1010"/>
    <w:rsid w:val="00AD55F4"/>
  </w:style>
  <w:style w:type="character" w:customStyle="1" w:styleId="ft1058">
    <w:name w:val="ft1058"/>
    <w:rsid w:val="00AD55F4"/>
  </w:style>
  <w:style w:type="character" w:customStyle="1" w:styleId="ft1101">
    <w:name w:val="ft1101"/>
    <w:rsid w:val="00AD55F4"/>
  </w:style>
  <w:style w:type="character" w:customStyle="1" w:styleId="ft1162">
    <w:name w:val="ft1162"/>
    <w:rsid w:val="00AD55F4"/>
  </w:style>
  <w:style w:type="character" w:customStyle="1" w:styleId="ft1197">
    <w:name w:val="ft1197"/>
    <w:rsid w:val="00AD55F4"/>
  </w:style>
  <w:style w:type="character" w:customStyle="1" w:styleId="ft1248">
    <w:name w:val="ft1248"/>
    <w:rsid w:val="00AD55F4"/>
  </w:style>
  <w:style w:type="character" w:customStyle="1" w:styleId="ft1293">
    <w:name w:val="ft1293"/>
    <w:rsid w:val="00AD55F4"/>
  </w:style>
  <w:style w:type="character" w:customStyle="1" w:styleId="ft1308">
    <w:name w:val="ft1308"/>
    <w:rsid w:val="00AD55F4"/>
  </w:style>
  <w:style w:type="character" w:customStyle="1" w:styleId="ft1366">
    <w:name w:val="ft1366"/>
    <w:rsid w:val="00AD55F4"/>
  </w:style>
  <w:style w:type="character" w:customStyle="1" w:styleId="ft1377">
    <w:name w:val="ft1377"/>
    <w:rsid w:val="00AD55F4"/>
  </w:style>
  <w:style w:type="character" w:customStyle="1" w:styleId="ft1380">
    <w:name w:val="ft1380"/>
    <w:rsid w:val="00AD55F4"/>
  </w:style>
  <w:style w:type="character" w:customStyle="1" w:styleId="ft1389">
    <w:name w:val="ft1389"/>
    <w:rsid w:val="00AD55F4"/>
  </w:style>
  <w:style w:type="character" w:customStyle="1" w:styleId="ft1393">
    <w:name w:val="ft1393"/>
    <w:rsid w:val="00AD55F4"/>
  </w:style>
  <w:style w:type="character" w:customStyle="1" w:styleId="ft1400">
    <w:name w:val="ft1400"/>
    <w:rsid w:val="00AD55F4"/>
  </w:style>
  <w:style w:type="character" w:customStyle="1" w:styleId="ft1407">
    <w:name w:val="ft1407"/>
    <w:rsid w:val="00AD55F4"/>
  </w:style>
  <w:style w:type="character" w:customStyle="1" w:styleId="ft1410">
    <w:name w:val="ft1410"/>
    <w:rsid w:val="00AD55F4"/>
  </w:style>
  <w:style w:type="character" w:customStyle="1" w:styleId="ft1427">
    <w:name w:val="ft1427"/>
    <w:rsid w:val="00AD55F4"/>
  </w:style>
  <w:style w:type="character" w:customStyle="1" w:styleId="ft1478">
    <w:name w:val="ft1478"/>
    <w:rsid w:val="00AD55F4"/>
  </w:style>
  <w:style w:type="character" w:customStyle="1" w:styleId="ft1533">
    <w:name w:val="ft1533"/>
    <w:rsid w:val="00AD55F4"/>
  </w:style>
  <w:style w:type="character" w:customStyle="1" w:styleId="ft1586">
    <w:name w:val="ft1586"/>
    <w:rsid w:val="00AD55F4"/>
  </w:style>
  <w:style w:type="character" w:customStyle="1" w:styleId="ft1627">
    <w:name w:val="ft1627"/>
    <w:rsid w:val="00AD55F4"/>
  </w:style>
  <w:style w:type="character" w:customStyle="1" w:styleId="ft1634">
    <w:name w:val="ft1634"/>
    <w:rsid w:val="00AD55F4"/>
  </w:style>
  <w:style w:type="character" w:customStyle="1" w:styleId="ft1638">
    <w:name w:val="ft1638"/>
    <w:rsid w:val="00AD55F4"/>
  </w:style>
  <w:style w:type="character" w:customStyle="1" w:styleId="ft1643">
    <w:name w:val="ft1643"/>
    <w:rsid w:val="00AD55F4"/>
  </w:style>
  <w:style w:type="character" w:customStyle="1" w:styleId="ft1659">
    <w:name w:val="ft1659"/>
    <w:rsid w:val="00AD55F4"/>
  </w:style>
  <w:style w:type="character" w:customStyle="1" w:styleId="ft1665">
    <w:name w:val="ft1665"/>
    <w:rsid w:val="00AD55F4"/>
  </w:style>
  <w:style w:type="character" w:customStyle="1" w:styleId="ft1711">
    <w:name w:val="ft1711"/>
    <w:rsid w:val="00AD55F4"/>
  </w:style>
  <w:style w:type="character" w:customStyle="1" w:styleId="ft1757">
    <w:name w:val="ft1757"/>
    <w:rsid w:val="00AD55F4"/>
  </w:style>
  <w:style w:type="character" w:customStyle="1" w:styleId="ft1804">
    <w:name w:val="ft1804"/>
    <w:rsid w:val="00AD55F4"/>
  </w:style>
  <w:style w:type="character" w:customStyle="1" w:styleId="ft1855">
    <w:name w:val="ft1855"/>
    <w:rsid w:val="00AD55F4"/>
  </w:style>
  <w:style w:type="character" w:customStyle="1" w:styleId="ft1883">
    <w:name w:val="ft1883"/>
    <w:rsid w:val="00AD55F4"/>
  </w:style>
  <w:style w:type="character" w:customStyle="1" w:styleId="ft1937">
    <w:name w:val="ft1937"/>
    <w:rsid w:val="00AD55F4"/>
  </w:style>
  <w:style w:type="character" w:customStyle="1" w:styleId="ft1983">
    <w:name w:val="ft1983"/>
    <w:rsid w:val="00AD55F4"/>
  </w:style>
  <w:style w:type="character" w:customStyle="1" w:styleId="ft2028">
    <w:name w:val="ft2028"/>
    <w:rsid w:val="00AD55F4"/>
  </w:style>
  <w:style w:type="character" w:customStyle="1" w:styleId="ft2049">
    <w:name w:val="ft2049"/>
    <w:rsid w:val="00AD55F4"/>
  </w:style>
  <w:style w:type="character" w:customStyle="1" w:styleId="ft2096">
    <w:name w:val="ft2096"/>
    <w:rsid w:val="00AD55F4"/>
  </w:style>
  <w:style w:type="character" w:customStyle="1" w:styleId="ft2144">
    <w:name w:val="ft2144"/>
    <w:rsid w:val="00AD55F4"/>
  </w:style>
  <w:style w:type="character" w:customStyle="1" w:styleId="ft2234">
    <w:name w:val="ft2234"/>
    <w:rsid w:val="00AD55F4"/>
  </w:style>
  <w:style w:type="character" w:customStyle="1" w:styleId="ft2289">
    <w:name w:val="ft2289"/>
    <w:rsid w:val="00AD55F4"/>
  </w:style>
  <w:style w:type="character" w:customStyle="1" w:styleId="ft1884">
    <w:name w:val="ft1884"/>
    <w:rsid w:val="00AD55F4"/>
  </w:style>
  <w:style w:type="character" w:customStyle="1" w:styleId="ft2343">
    <w:name w:val="ft2343"/>
    <w:rsid w:val="00AD55F4"/>
  </w:style>
  <w:style w:type="character" w:customStyle="1" w:styleId="ft2392">
    <w:name w:val="ft2392"/>
    <w:rsid w:val="00AD55F4"/>
  </w:style>
  <w:style w:type="character" w:customStyle="1" w:styleId="ft2439">
    <w:name w:val="ft2439"/>
    <w:rsid w:val="00AD55F4"/>
  </w:style>
  <w:style w:type="character" w:customStyle="1" w:styleId="ft2489">
    <w:name w:val="ft2489"/>
    <w:rsid w:val="00AD55F4"/>
  </w:style>
  <w:style w:type="character" w:customStyle="1" w:styleId="ft2500">
    <w:name w:val="ft2500"/>
    <w:rsid w:val="00AD55F4"/>
  </w:style>
  <w:style w:type="character" w:customStyle="1" w:styleId="ft2555">
    <w:name w:val="ft2555"/>
    <w:rsid w:val="00AD55F4"/>
  </w:style>
  <w:style w:type="character" w:customStyle="1" w:styleId="ft2562">
    <w:name w:val="ft2562"/>
    <w:rsid w:val="00AD55F4"/>
  </w:style>
  <w:style w:type="character" w:customStyle="1" w:styleId="ft2569">
    <w:name w:val="ft2569"/>
    <w:rsid w:val="00AD55F4"/>
  </w:style>
  <w:style w:type="character" w:customStyle="1" w:styleId="ft2572">
    <w:name w:val="ft2572"/>
    <w:rsid w:val="00AD55F4"/>
  </w:style>
  <w:style w:type="character" w:customStyle="1" w:styleId="ft2581">
    <w:name w:val="ft2581"/>
    <w:rsid w:val="00AD55F4"/>
  </w:style>
  <w:style w:type="character" w:customStyle="1" w:styleId="ft2590">
    <w:name w:val="ft2590"/>
    <w:rsid w:val="00AD55F4"/>
  </w:style>
  <w:style w:type="character" w:customStyle="1" w:styleId="ft2624">
    <w:name w:val="ft2624"/>
    <w:rsid w:val="00AD55F4"/>
  </w:style>
  <w:style w:type="character" w:customStyle="1" w:styleId="ft2669">
    <w:name w:val="ft2669"/>
    <w:rsid w:val="00AD55F4"/>
  </w:style>
  <w:style w:type="character" w:customStyle="1" w:styleId="ft2679">
    <w:name w:val="ft2679"/>
    <w:rsid w:val="00AD55F4"/>
  </w:style>
  <w:style w:type="character" w:customStyle="1" w:styleId="ft2716">
    <w:name w:val="ft2716"/>
    <w:rsid w:val="00AD55F4"/>
  </w:style>
  <w:style w:type="character" w:customStyle="1" w:styleId="ft2726">
    <w:name w:val="ft2726"/>
    <w:rsid w:val="00AD55F4"/>
  </w:style>
  <w:style w:type="character" w:customStyle="1" w:styleId="ft2773">
    <w:name w:val="ft2773"/>
    <w:rsid w:val="00AD55F4"/>
  </w:style>
  <w:style w:type="character" w:customStyle="1" w:styleId="ft2782">
    <w:name w:val="ft2782"/>
    <w:rsid w:val="00AD55F4"/>
  </w:style>
  <w:style w:type="character" w:customStyle="1" w:styleId="ft2828">
    <w:name w:val="ft2828"/>
    <w:rsid w:val="00AD55F4"/>
  </w:style>
  <w:style w:type="character" w:customStyle="1" w:styleId="ft2877">
    <w:name w:val="ft2877"/>
    <w:rsid w:val="00AD55F4"/>
  </w:style>
  <w:style w:type="character" w:customStyle="1" w:styleId="ft2921">
    <w:name w:val="ft2921"/>
    <w:rsid w:val="00AD55F4"/>
  </w:style>
  <w:style w:type="character" w:customStyle="1" w:styleId="ft2927">
    <w:name w:val="ft2927"/>
    <w:rsid w:val="00AD55F4"/>
  </w:style>
  <w:style w:type="character" w:customStyle="1" w:styleId="ft2935">
    <w:name w:val="ft2935"/>
    <w:rsid w:val="00AD55F4"/>
  </w:style>
  <w:style w:type="character" w:customStyle="1" w:styleId="ft2943">
    <w:name w:val="ft2943"/>
    <w:rsid w:val="00AD55F4"/>
  </w:style>
  <w:style w:type="character" w:customStyle="1" w:styleId="ft2952">
    <w:name w:val="ft2952"/>
    <w:rsid w:val="00AD55F4"/>
  </w:style>
  <w:style w:type="character" w:customStyle="1" w:styleId="ft2954">
    <w:name w:val="ft2954"/>
    <w:rsid w:val="00AD55F4"/>
  </w:style>
  <w:style w:type="character" w:customStyle="1" w:styleId="ft2955">
    <w:name w:val="ft2955"/>
    <w:rsid w:val="00AD55F4"/>
  </w:style>
  <w:style w:type="character" w:customStyle="1" w:styleId="ft2962">
    <w:name w:val="ft2962"/>
    <w:rsid w:val="00AD55F4"/>
  </w:style>
  <w:style w:type="character" w:customStyle="1" w:styleId="ft2968">
    <w:name w:val="ft2968"/>
    <w:rsid w:val="00AD55F4"/>
  </w:style>
  <w:style w:type="character" w:customStyle="1" w:styleId="ft2973">
    <w:name w:val="ft2973"/>
    <w:rsid w:val="00AD55F4"/>
  </w:style>
  <w:style w:type="character" w:customStyle="1" w:styleId="ft2974">
    <w:name w:val="ft2974"/>
    <w:rsid w:val="00AD55F4"/>
  </w:style>
  <w:style w:type="character" w:customStyle="1" w:styleId="ft2976">
    <w:name w:val="ft2976"/>
    <w:rsid w:val="00AD55F4"/>
  </w:style>
  <w:style w:type="character" w:customStyle="1" w:styleId="ft2985">
    <w:name w:val="ft2985"/>
    <w:rsid w:val="00AD55F4"/>
  </w:style>
  <w:style w:type="character" w:customStyle="1" w:styleId="ft3002">
    <w:name w:val="ft3002"/>
    <w:rsid w:val="00AD55F4"/>
  </w:style>
  <w:style w:type="character" w:customStyle="1" w:styleId="ft3037">
    <w:name w:val="ft3037"/>
    <w:rsid w:val="00AD55F4"/>
  </w:style>
  <w:style w:type="character" w:customStyle="1" w:styleId="ft3084">
    <w:name w:val="ft3084"/>
    <w:rsid w:val="00AD55F4"/>
  </w:style>
  <w:style w:type="character" w:customStyle="1" w:styleId="ft3127">
    <w:name w:val="ft3127"/>
    <w:rsid w:val="00AD55F4"/>
  </w:style>
  <w:style w:type="character" w:customStyle="1" w:styleId="ft3156">
    <w:name w:val="ft3156"/>
    <w:rsid w:val="00AD55F4"/>
  </w:style>
  <w:style w:type="character" w:customStyle="1" w:styleId="ft3206">
    <w:name w:val="ft3206"/>
    <w:rsid w:val="00AD55F4"/>
  </w:style>
  <w:style w:type="character" w:customStyle="1" w:styleId="ft3264">
    <w:name w:val="ft3264"/>
    <w:rsid w:val="00AD55F4"/>
  </w:style>
  <w:style w:type="character" w:customStyle="1" w:styleId="ft3315">
    <w:name w:val="ft3315"/>
    <w:rsid w:val="00AD55F4"/>
  </w:style>
  <w:style w:type="character" w:customStyle="1" w:styleId="ft3373">
    <w:name w:val="ft3373"/>
    <w:rsid w:val="00AD55F4"/>
  </w:style>
  <w:style w:type="character" w:customStyle="1" w:styleId="ft3432">
    <w:name w:val="ft3432"/>
    <w:rsid w:val="00AD55F4"/>
  </w:style>
  <w:style w:type="character" w:customStyle="1" w:styleId="ft3489">
    <w:name w:val="ft3489"/>
    <w:rsid w:val="00AD55F4"/>
  </w:style>
  <w:style w:type="character" w:customStyle="1" w:styleId="ft3546">
    <w:name w:val="ft3546"/>
    <w:rsid w:val="00AD55F4"/>
  </w:style>
  <w:style w:type="character" w:customStyle="1" w:styleId="ft3608">
    <w:name w:val="ft3608"/>
    <w:rsid w:val="00AD55F4"/>
  </w:style>
  <w:style w:type="character" w:customStyle="1" w:styleId="ft3651">
    <w:name w:val="ft3651"/>
    <w:rsid w:val="00AD55F4"/>
  </w:style>
  <w:style w:type="paragraph" w:customStyle="1" w:styleId="c4c8c7c24">
    <w:name w:val="c4 c8 c7 c24"/>
    <w:basedOn w:val="a3"/>
    <w:rsid w:val="00AD55F4"/>
    <w:pPr>
      <w:spacing w:before="90" w:after="90"/>
    </w:pPr>
  </w:style>
  <w:style w:type="character" w:customStyle="1" w:styleId="c5">
    <w:name w:val="c5"/>
    <w:rsid w:val="00AD55F4"/>
  </w:style>
  <w:style w:type="character" w:customStyle="1" w:styleId="1143">
    <w:name w:val="Знак Знак114"/>
    <w:locked/>
    <w:rsid w:val="00AD55F4"/>
    <w:rPr>
      <w:rFonts w:ascii="Arial" w:hAnsi="Arial"/>
      <w:b/>
      <w:color w:val="000000"/>
      <w:sz w:val="26"/>
      <w:lang w:val="ru-RU" w:eastAsia="ru-RU"/>
    </w:rPr>
  </w:style>
  <w:style w:type="paragraph" w:customStyle="1" w:styleId="1123">
    <w:name w:val="Стиль Заголовок 1 + 12 пт"/>
    <w:basedOn w:val="11"/>
    <w:rsid w:val="00AD55F4"/>
    <w:pPr>
      <w:widowControl w:val="0"/>
      <w:suppressAutoHyphens/>
      <w:autoSpaceDE w:val="0"/>
      <w:autoSpaceDN w:val="0"/>
      <w:adjustRightInd w:val="0"/>
      <w:spacing w:line="312" w:lineRule="auto"/>
    </w:pPr>
    <w:rPr>
      <w:rFonts w:ascii="Times New Roman ??????????" w:hAnsi="Times New Roman ??????????"/>
      <w:bCs/>
      <w:szCs w:val="20"/>
    </w:rPr>
  </w:style>
  <w:style w:type="character" w:customStyle="1" w:styleId="ft9267">
    <w:name w:val="ft9267"/>
    <w:rsid w:val="00AD55F4"/>
  </w:style>
  <w:style w:type="character" w:customStyle="1" w:styleId="ft9274">
    <w:name w:val="ft9274"/>
    <w:rsid w:val="00AD55F4"/>
  </w:style>
  <w:style w:type="character" w:customStyle="1" w:styleId="ft9282">
    <w:name w:val="ft9282"/>
    <w:rsid w:val="00AD55F4"/>
  </w:style>
  <w:style w:type="character" w:customStyle="1" w:styleId="ft9284">
    <w:name w:val="ft9284"/>
    <w:rsid w:val="00AD55F4"/>
  </w:style>
  <w:style w:type="character" w:customStyle="1" w:styleId="ft9287">
    <w:name w:val="ft9287"/>
    <w:rsid w:val="00AD55F4"/>
  </w:style>
  <w:style w:type="character" w:customStyle="1" w:styleId="ft9293">
    <w:name w:val="ft9293"/>
    <w:rsid w:val="00AD55F4"/>
  </w:style>
  <w:style w:type="character" w:customStyle="1" w:styleId="ft9299">
    <w:name w:val="ft9299"/>
    <w:rsid w:val="00AD55F4"/>
  </w:style>
  <w:style w:type="character" w:customStyle="1" w:styleId="ft9306">
    <w:name w:val="ft9306"/>
    <w:rsid w:val="00AD55F4"/>
  </w:style>
  <w:style w:type="character" w:customStyle="1" w:styleId="ft8849">
    <w:name w:val="ft8849"/>
    <w:rsid w:val="00AD55F4"/>
  </w:style>
  <w:style w:type="character" w:customStyle="1" w:styleId="ft9312">
    <w:name w:val="ft9312"/>
    <w:rsid w:val="00AD55F4"/>
  </w:style>
  <w:style w:type="character" w:customStyle="1" w:styleId="ft9316">
    <w:name w:val="ft9316"/>
    <w:rsid w:val="00AD55F4"/>
  </w:style>
  <w:style w:type="character" w:customStyle="1" w:styleId="ft9324">
    <w:name w:val="ft9324"/>
    <w:rsid w:val="00AD55F4"/>
  </w:style>
  <w:style w:type="character" w:customStyle="1" w:styleId="ft9330">
    <w:name w:val="ft9330"/>
    <w:rsid w:val="00AD55F4"/>
  </w:style>
  <w:style w:type="character" w:customStyle="1" w:styleId="1810">
    <w:name w:val="Знак Знак1810"/>
    <w:rsid w:val="00AD55F4"/>
    <w:rPr>
      <w:rFonts w:eastAsia="SimSun"/>
      <w:b/>
      <w:caps/>
      <w:sz w:val="24"/>
      <w:lang w:val="ru-RU" w:eastAsia="ru-RU"/>
    </w:rPr>
  </w:style>
  <w:style w:type="character" w:customStyle="1" w:styleId="WW8Num36z0">
    <w:name w:val="WW8Num36z0"/>
    <w:rsid w:val="00AD55F4"/>
    <w:rPr>
      <w:rFonts w:ascii="Wingdings" w:hAnsi="Wingdings"/>
    </w:rPr>
  </w:style>
  <w:style w:type="character" w:customStyle="1" w:styleId="WW8Num39z0">
    <w:name w:val="WW8Num39z0"/>
    <w:rsid w:val="00AD55F4"/>
    <w:rPr>
      <w:rFonts w:ascii="Wingdings" w:hAnsi="Wingdings"/>
    </w:rPr>
  </w:style>
  <w:style w:type="character" w:customStyle="1" w:styleId="WW8Num42z0">
    <w:name w:val="WW8Num42z0"/>
    <w:rsid w:val="00AD55F4"/>
    <w:rPr>
      <w:rFonts w:ascii="Wingdings" w:hAnsi="Wingdings"/>
    </w:rPr>
  </w:style>
  <w:style w:type="character" w:customStyle="1" w:styleId="WW8Num44z0">
    <w:name w:val="WW8Num44z0"/>
    <w:rsid w:val="00AD55F4"/>
    <w:rPr>
      <w:rFonts w:ascii="Wingdings" w:hAnsi="Wingdings"/>
    </w:rPr>
  </w:style>
  <w:style w:type="character" w:customStyle="1" w:styleId="WW8Num44z1">
    <w:name w:val="WW8Num44z1"/>
    <w:rsid w:val="00AD55F4"/>
    <w:rPr>
      <w:rFonts w:ascii="Courier New" w:hAnsi="Courier New"/>
    </w:rPr>
  </w:style>
  <w:style w:type="character" w:customStyle="1" w:styleId="WW8Num44z3">
    <w:name w:val="WW8Num44z3"/>
    <w:rsid w:val="00AD55F4"/>
    <w:rPr>
      <w:rFonts w:ascii="Symbol" w:hAnsi="Symbol"/>
    </w:rPr>
  </w:style>
  <w:style w:type="character" w:customStyle="1" w:styleId="WW8Num47z0">
    <w:name w:val="WW8Num47z0"/>
    <w:rsid w:val="00AD55F4"/>
    <w:rPr>
      <w:rFonts w:ascii="Wingdings" w:hAnsi="Wingdings"/>
    </w:rPr>
  </w:style>
  <w:style w:type="character" w:customStyle="1" w:styleId="WW8Num47z1">
    <w:name w:val="WW8Num47z1"/>
    <w:rsid w:val="00AD55F4"/>
    <w:rPr>
      <w:rFonts w:ascii="Courier New" w:hAnsi="Courier New"/>
    </w:rPr>
  </w:style>
  <w:style w:type="character" w:customStyle="1" w:styleId="WW8Num47z3">
    <w:name w:val="WW8Num47z3"/>
    <w:rsid w:val="00AD55F4"/>
    <w:rPr>
      <w:rFonts w:ascii="Symbol" w:hAnsi="Symbol"/>
    </w:rPr>
  </w:style>
  <w:style w:type="character" w:customStyle="1" w:styleId="WW8Num50z0">
    <w:name w:val="WW8Num50z0"/>
    <w:rsid w:val="00AD55F4"/>
    <w:rPr>
      <w:rFonts w:ascii="Wingdings" w:hAnsi="Wingdings"/>
    </w:rPr>
  </w:style>
  <w:style w:type="character" w:customStyle="1" w:styleId="WW8Num51z0">
    <w:name w:val="WW8Num51z0"/>
    <w:rsid w:val="00AD55F4"/>
    <w:rPr>
      <w:rFonts w:ascii="Wingdings" w:hAnsi="Wingdings"/>
    </w:rPr>
  </w:style>
  <w:style w:type="character" w:customStyle="1" w:styleId="WW8Num52z0">
    <w:name w:val="WW8Num52z0"/>
    <w:rsid w:val="00AD55F4"/>
    <w:rPr>
      <w:rFonts w:ascii="Symbol" w:hAnsi="Symbol"/>
    </w:rPr>
  </w:style>
  <w:style w:type="character" w:customStyle="1" w:styleId="WW8Num53z0">
    <w:name w:val="WW8Num53z0"/>
    <w:rsid w:val="00AD55F4"/>
    <w:rPr>
      <w:rFonts w:ascii="Wingdings" w:hAnsi="Wingdings"/>
    </w:rPr>
  </w:style>
  <w:style w:type="character" w:customStyle="1" w:styleId="WW8Num53z1">
    <w:name w:val="WW8Num53z1"/>
    <w:rsid w:val="00AD55F4"/>
    <w:rPr>
      <w:rFonts w:ascii="Courier New" w:hAnsi="Courier New"/>
    </w:rPr>
  </w:style>
  <w:style w:type="character" w:customStyle="1" w:styleId="WW8Num53z3">
    <w:name w:val="WW8Num53z3"/>
    <w:rsid w:val="00AD55F4"/>
    <w:rPr>
      <w:rFonts w:ascii="Symbol" w:hAnsi="Symbol"/>
    </w:rPr>
  </w:style>
  <w:style w:type="character" w:customStyle="1" w:styleId="WW8Num55z0">
    <w:name w:val="WW8Num55z0"/>
    <w:rsid w:val="00AD55F4"/>
    <w:rPr>
      <w:rFonts w:ascii="Symbol" w:hAnsi="Symbol"/>
    </w:rPr>
  </w:style>
  <w:style w:type="character" w:customStyle="1" w:styleId="WW8Num56z0">
    <w:name w:val="WW8Num56z0"/>
    <w:rsid w:val="00AD55F4"/>
    <w:rPr>
      <w:rFonts w:ascii="Symbol" w:hAnsi="Symbol"/>
    </w:rPr>
  </w:style>
  <w:style w:type="character" w:customStyle="1" w:styleId="WW8Num59z0">
    <w:name w:val="WW8Num59z0"/>
    <w:rsid w:val="00AD55F4"/>
    <w:rPr>
      <w:rFonts w:ascii="Symbol" w:hAnsi="Symbol"/>
    </w:rPr>
  </w:style>
  <w:style w:type="character" w:customStyle="1" w:styleId="WW8Num63z0">
    <w:name w:val="WW8Num63z0"/>
    <w:rsid w:val="00AD55F4"/>
    <w:rPr>
      <w:rFonts w:ascii="Symbol" w:hAnsi="Symbol"/>
    </w:rPr>
  </w:style>
  <w:style w:type="character" w:customStyle="1" w:styleId="WW8Num66z0">
    <w:name w:val="WW8Num66z0"/>
    <w:rsid w:val="00AD55F4"/>
    <w:rPr>
      <w:rFonts w:ascii="Symbol" w:hAnsi="Symbol"/>
    </w:rPr>
  </w:style>
  <w:style w:type="character" w:customStyle="1" w:styleId="WW8Num69z1">
    <w:name w:val="WW8Num69z1"/>
    <w:rsid w:val="00AD55F4"/>
    <w:rPr>
      <w:rFonts w:ascii="Wingdings" w:hAnsi="Wingdings"/>
    </w:rPr>
  </w:style>
  <w:style w:type="character" w:customStyle="1" w:styleId="WW8Num72z0">
    <w:name w:val="WW8Num72z0"/>
    <w:rsid w:val="00AD55F4"/>
    <w:rPr>
      <w:rFonts w:ascii="Symbol" w:hAnsi="Symbol"/>
    </w:rPr>
  </w:style>
  <w:style w:type="character" w:customStyle="1" w:styleId="WW8Num72z1">
    <w:name w:val="WW8Num72z1"/>
    <w:rsid w:val="00AD55F4"/>
    <w:rPr>
      <w:rFonts w:ascii="Courier New" w:hAnsi="Courier New"/>
    </w:rPr>
  </w:style>
  <w:style w:type="character" w:customStyle="1" w:styleId="WW8Num72z2">
    <w:name w:val="WW8Num72z2"/>
    <w:rsid w:val="00AD55F4"/>
    <w:rPr>
      <w:rFonts w:ascii="Wingdings" w:hAnsi="Wingdings"/>
    </w:rPr>
  </w:style>
  <w:style w:type="character" w:customStyle="1" w:styleId="WW8Num74z0">
    <w:name w:val="WW8Num74z0"/>
    <w:rsid w:val="00AD55F4"/>
    <w:rPr>
      <w:rFonts w:ascii="Symbol" w:hAnsi="Symbol"/>
    </w:rPr>
  </w:style>
  <w:style w:type="character" w:customStyle="1" w:styleId="WW8Num75z0">
    <w:name w:val="WW8Num75z0"/>
    <w:rsid w:val="00AD55F4"/>
    <w:rPr>
      <w:rFonts w:ascii="Wingdings" w:hAnsi="Wingdings"/>
    </w:rPr>
  </w:style>
  <w:style w:type="character" w:customStyle="1" w:styleId="WW8Num75z1">
    <w:name w:val="WW8Num75z1"/>
    <w:rsid w:val="00AD55F4"/>
    <w:rPr>
      <w:rFonts w:ascii="Courier New" w:hAnsi="Courier New"/>
    </w:rPr>
  </w:style>
  <w:style w:type="character" w:customStyle="1" w:styleId="WW8Num75z3">
    <w:name w:val="WW8Num75z3"/>
    <w:rsid w:val="00AD55F4"/>
    <w:rPr>
      <w:rFonts w:ascii="Symbol" w:hAnsi="Symbol"/>
    </w:rPr>
  </w:style>
  <w:style w:type="character" w:customStyle="1" w:styleId="WW8Num77z0">
    <w:name w:val="WW8Num77z0"/>
    <w:rsid w:val="00AD55F4"/>
    <w:rPr>
      <w:rFonts w:ascii="Symbol" w:hAnsi="Symbol"/>
    </w:rPr>
  </w:style>
  <w:style w:type="character" w:customStyle="1" w:styleId="WW8Num78z0">
    <w:name w:val="WW8Num78z0"/>
    <w:rsid w:val="00AD55F4"/>
    <w:rPr>
      <w:rFonts w:ascii="Wingdings" w:hAnsi="Wingdings"/>
    </w:rPr>
  </w:style>
  <w:style w:type="character" w:customStyle="1" w:styleId="WW8Num78z1">
    <w:name w:val="WW8Num78z1"/>
    <w:rsid w:val="00AD55F4"/>
    <w:rPr>
      <w:rFonts w:ascii="Courier New" w:hAnsi="Courier New"/>
    </w:rPr>
  </w:style>
  <w:style w:type="character" w:customStyle="1" w:styleId="WW8Num78z3">
    <w:name w:val="WW8Num78z3"/>
    <w:rsid w:val="00AD55F4"/>
    <w:rPr>
      <w:rFonts w:ascii="Symbol" w:hAnsi="Symbol"/>
    </w:rPr>
  </w:style>
  <w:style w:type="character" w:customStyle="1" w:styleId="WW8Num79z0">
    <w:name w:val="WW8Num79z0"/>
    <w:rsid w:val="00AD55F4"/>
    <w:rPr>
      <w:rFonts w:ascii="Symbol" w:hAnsi="Symbol"/>
    </w:rPr>
  </w:style>
  <w:style w:type="character" w:customStyle="1" w:styleId="WW8Num86z0">
    <w:name w:val="WW8Num86z0"/>
    <w:rsid w:val="00AD55F4"/>
    <w:rPr>
      <w:rFonts w:ascii="Wingdings" w:hAnsi="Wingdings"/>
    </w:rPr>
  </w:style>
  <w:style w:type="character" w:customStyle="1" w:styleId="WW8Num86z1">
    <w:name w:val="WW8Num86z1"/>
    <w:rsid w:val="00AD55F4"/>
    <w:rPr>
      <w:rFonts w:ascii="Courier New" w:hAnsi="Courier New"/>
    </w:rPr>
  </w:style>
  <w:style w:type="character" w:customStyle="1" w:styleId="WW8Num86z3">
    <w:name w:val="WW8Num86z3"/>
    <w:rsid w:val="00AD55F4"/>
    <w:rPr>
      <w:rFonts w:ascii="Symbol" w:hAnsi="Symbol"/>
    </w:rPr>
  </w:style>
  <w:style w:type="character" w:customStyle="1" w:styleId="WW8Num87z0">
    <w:name w:val="WW8Num87z0"/>
    <w:rsid w:val="00AD55F4"/>
    <w:rPr>
      <w:rFonts w:ascii="Symbol" w:hAnsi="Symbol"/>
    </w:rPr>
  </w:style>
  <w:style w:type="character" w:customStyle="1" w:styleId="WW8Num89z0">
    <w:name w:val="WW8Num89z0"/>
    <w:rsid w:val="00AD55F4"/>
    <w:rPr>
      <w:rFonts w:ascii="Symbol" w:hAnsi="Symbol"/>
    </w:rPr>
  </w:style>
  <w:style w:type="character" w:customStyle="1" w:styleId="WW8Num90z0">
    <w:name w:val="WW8Num90z0"/>
    <w:rsid w:val="00AD55F4"/>
    <w:rPr>
      <w:rFonts w:ascii="Symbol" w:hAnsi="Symbol"/>
    </w:rPr>
  </w:style>
  <w:style w:type="character" w:customStyle="1" w:styleId="WW8Num92z0">
    <w:name w:val="WW8Num92z0"/>
    <w:rsid w:val="00AD55F4"/>
    <w:rPr>
      <w:rFonts w:ascii="Symbol" w:hAnsi="Symbol"/>
    </w:rPr>
  </w:style>
  <w:style w:type="character" w:customStyle="1" w:styleId="WW8Num93z0">
    <w:name w:val="WW8Num93z0"/>
    <w:rsid w:val="00AD55F4"/>
    <w:rPr>
      <w:rFonts w:ascii="Wingdings" w:hAnsi="Wingdings"/>
    </w:rPr>
  </w:style>
  <w:style w:type="character" w:customStyle="1" w:styleId="WW8Num93z1">
    <w:name w:val="WW8Num93z1"/>
    <w:rsid w:val="00AD55F4"/>
    <w:rPr>
      <w:rFonts w:ascii="Courier New" w:hAnsi="Courier New"/>
    </w:rPr>
  </w:style>
  <w:style w:type="character" w:customStyle="1" w:styleId="WW8Num93z3">
    <w:name w:val="WW8Num93z3"/>
    <w:rsid w:val="00AD55F4"/>
    <w:rPr>
      <w:rFonts w:ascii="Symbol" w:hAnsi="Symbol"/>
    </w:rPr>
  </w:style>
  <w:style w:type="character" w:customStyle="1" w:styleId="WW8Num94z0">
    <w:name w:val="WW8Num94z0"/>
    <w:rsid w:val="00AD55F4"/>
    <w:rPr>
      <w:rFonts w:ascii="Symbol" w:hAnsi="Symbol"/>
    </w:rPr>
  </w:style>
  <w:style w:type="character" w:customStyle="1" w:styleId="WW8Num97z0">
    <w:name w:val="WW8Num97z0"/>
    <w:rsid w:val="00AD55F4"/>
    <w:rPr>
      <w:rFonts w:ascii="Symbol" w:hAnsi="Symbol"/>
    </w:rPr>
  </w:style>
  <w:style w:type="character" w:customStyle="1" w:styleId="WW8Num99z0">
    <w:name w:val="WW8Num99z0"/>
    <w:rsid w:val="00AD55F4"/>
    <w:rPr>
      <w:rFonts w:ascii="Symbol" w:hAnsi="Symbol"/>
    </w:rPr>
  </w:style>
  <w:style w:type="character" w:customStyle="1" w:styleId="WW8Num101z0">
    <w:name w:val="WW8Num101z0"/>
    <w:rsid w:val="00AD55F4"/>
    <w:rPr>
      <w:rFonts w:ascii="Symbol" w:hAnsi="Symbol"/>
    </w:rPr>
  </w:style>
  <w:style w:type="character" w:customStyle="1" w:styleId="WW8Num104z0">
    <w:name w:val="WW8Num104z0"/>
    <w:rsid w:val="00AD55F4"/>
    <w:rPr>
      <w:rFonts w:ascii="Symbol" w:hAnsi="Symbol"/>
    </w:rPr>
  </w:style>
  <w:style w:type="character" w:customStyle="1" w:styleId="WW8Num107z0">
    <w:name w:val="WW8Num107z0"/>
    <w:rsid w:val="00AD55F4"/>
    <w:rPr>
      <w:rFonts w:ascii="Symbol" w:hAnsi="Symbol"/>
    </w:rPr>
  </w:style>
  <w:style w:type="character" w:customStyle="1" w:styleId="WW8Num109z0">
    <w:name w:val="WW8Num109z0"/>
    <w:rsid w:val="00AD55F4"/>
    <w:rPr>
      <w:rFonts w:ascii="Symbol" w:hAnsi="Symbol"/>
    </w:rPr>
  </w:style>
  <w:style w:type="character" w:customStyle="1" w:styleId="WW8Num112z1">
    <w:name w:val="WW8Num112z1"/>
    <w:rsid w:val="00AD55F4"/>
    <w:rPr>
      <w:color w:val="000000"/>
    </w:rPr>
  </w:style>
  <w:style w:type="character" w:customStyle="1" w:styleId="WW8Num114z0">
    <w:name w:val="WW8Num114z0"/>
    <w:rsid w:val="00AD55F4"/>
    <w:rPr>
      <w:rFonts w:ascii="Symbol" w:hAnsi="Symbol"/>
    </w:rPr>
  </w:style>
  <w:style w:type="character" w:customStyle="1" w:styleId="WW8Num117z0">
    <w:name w:val="WW8Num117z0"/>
    <w:rsid w:val="00AD55F4"/>
    <w:rPr>
      <w:rFonts w:ascii="Symbol" w:hAnsi="Symbol"/>
    </w:rPr>
  </w:style>
  <w:style w:type="character" w:customStyle="1" w:styleId="WW8Num118z0">
    <w:name w:val="WW8Num118z0"/>
    <w:rsid w:val="00AD55F4"/>
    <w:rPr>
      <w:rFonts w:ascii="Wingdings" w:hAnsi="Wingdings"/>
    </w:rPr>
  </w:style>
  <w:style w:type="character" w:customStyle="1" w:styleId="WW8Num118z1">
    <w:name w:val="WW8Num118z1"/>
    <w:rsid w:val="00AD55F4"/>
    <w:rPr>
      <w:rFonts w:ascii="Courier New" w:hAnsi="Courier New"/>
    </w:rPr>
  </w:style>
  <w:style w:type="character" w:customStyle="1" w:styleId="WW8Num118z3">
    <w:name w:val="WW8Num118z3"/>
    <w:rsid w:val="00AD55F4"/>
    <w:rPr>
      <w:rFonts w:ascii="Symbol" w:hAnsi="Symbol"/>
    </w:rPr>
  </w:style>
  <w:style w:type="character" w:customStyle="1" w:styleId="WW8Num120z0">
    <w:name w:val="WW8Num120z0"/>
    <w:rsid w:val="00AD55F4"/>
    <w:rPr>
      <w:rFonts w:ascii="Symbol" w:hAnsi="Symbol"/>
    </w:rPr>
  </w:style>
  <w:style w:type="character" w:customStyle="1" w:styleId="WW8Num121z0">
    <w:name w:val="WW8Num121z0"/>
    <w:rsid w:val="00AD55F4"/>
    <w:rPr>
      <w:rFonts w:ascii="Symbol" w:hAnsi="Symbol"/>
    </w:rPr>
  </w:style>
  <w:style w:type="character" w:customStyle="1" w:styleId="WW8Num124z0">
    <w:name w:val="WW8Num124z0"/>
    <w:rsid w:val="00AD55F4"/>
    <w:rPr>
      <w:rFonts w:ascii="Symbol" w:hAnsi="Symbol"/>
    </w:rPr>
  </w:style>
  <w:style w:type="character" w:customStyle="1" w:styleId="WW8Num125z0">
    <w:name w:val="WW8Num125z0"/>
    <w:rsid w:val="00AD55F4"/>
    <w:rPr>
      <w:rFonts w:ascii="Wingdings" w:hAnsi="Wingdings"/>
    </w:rPr>
  </w:style>
  <w:style w:type="character" w:customStyle="1" w:styleId="WW8Num125z1">
    <w:name w:val="WW8Num125z1"/>
    <w:rsid w:val="00AD55F4"/>
    <w:rPr>
      <w:rFonts w:ascii="Courier New" w:hAnsi="Courier New"/>
    </w:rPr>
  </w:style>
  <w:style w:type="character" w:customStyle="1" w:styleId="WW8Num125z3">
    <w:name w:val="WW8Num125z3"/>
    <w:rsid w:val="00AD55F4"/>
    <w:rPr>
      <w:rFonts w:ascii="Symbol" w:hAnsi="Symbol"/>
    </w:rPr>
  </w:style>
  <w:style w:type="character" w:customStyle="1" w:styleId="WW8Num126z0">
    <w:name w:val="WW8Num126z0"/>
    <w:rsid w:val="00AD55F4"/>
    <w:rPr>
      <w:rFonts w:ascii="Symbol" w:hAnsi="Symbol"/>
    </w:rPr>
  </w:style>
  <w:style w:type="character" w:customStyle="1" w:styleId="WW8Num127z0">
    <w:name w:val="WW8Num127z0"/>
    <w:rsid w:val="00AD55F4"/>
    <w:rPr>
      <w:rFonts w:ascii="Symbol" w:hAnsi="Symbol"/>
    </w:rPr>
  </w:style>
  <w:style w:type="character" w:customStyle="1" w:styleId="WW8Num130z0">
    <w:name w:val="WW8Num130z0"/>
    <w:rsid w:val="00AD55F4"/>
    <w:rPr>
      <w:rFonts w:ascii="Symbol" w:hAnsi="Symbol"/>
    </w:rPr>
  </w:style>
  <w:style w:type="character" w:customStyle="1" w:styleId="WW8Num131z0">
    <w:name w:val="WW8Num131z0"/>
    <w:rsid w:val="00AD55F4"/>
    <w:rPr>
      <w:rFonts w:ascii="Symbol" w:hAnsi="Symbol"/>
    </w:rPr>
  </w:style>
  <w:style w:type="character" w:customStyle="1" w:styleId="WW8Num132z0">
    <w:name w:val="WW8Num132z0"/>
    <w:rsid w:val="00AD55F4"/>
    <w:rPr>
      <w:rFonts w:ascii="Symbol" w:hAnsi="Symbol"/>
    </w:rPr>
  </w:style>
  <w:style w:type="character" w:customStyle="1" w:styleId="WW8Num134z0">
    <w:name w:val="WW8Num134z0"/>
    <w:rsid w:val="00AD55F4"/>
    <w:rPr>
      <w:rFonts w:ascii="Wingdings" w:hAnsi="Wingdings"/>
    </w:rPr>
  </w:style>
  <w:style w:type="character" w:customStyle="1" w:styleId="WW8Num136z0">
    <w:name w:val="WW8Num136z0"/>
    <w:rsid w:val="00AD55F4"/>
    <w:rPr>
      <w:rFonts w:ascii="Symbol" w:hAnsi="Symbol"/>
    </w:rPr>
  </w:style>
  <w:style w:type="character" w:customStyle="1" w:styleId="WW8Num139z0">
    <w:name w:val="WW8Num139z0"/>
    <w:rsid w:val="00AD55F4"/>
    <w:rPr>
      <w:rFonts w:ascii="Symbol" w:hAnsi="Symbol"/>
    </w:rPr>
  </w:style>
  <w:style w:type="character" w:customStyle="1" w:styleId="WW8Num143z0">
    <w:name w:val="WW8Num143z0"/>
    <w:rsid w:val="00AD55F4"/>
    <w:rPr>
      <w:rFonts w:ascii="Symbol" w:hAnsi="Symbol"/>
    </w:rPr>
  </w:style>
  <w:style w:type="character" w:customStyle="1" w:styleId="WW8Num144z0">
    <w:name w:val="WW8Num144z0"/>
    <w:rsid w:val="00AD55F4"/>
    <w:rPr>
      <w:rFonts w:ascii="Symbol" w:hAnsi="Symbol"/>
    </w:rPr>
  </w:style>
  <w:style w:type="character" w:customStyle="1" w:styleId="WW8Num145z0">
    <w:name w:val="WW8Num145z0"/>
    <w:rsid w:val="00AD55F4"/>
    <w:rPr>
      <w:rFonts w:ascii="Symbol" w:hAnsi="Symbol"/>
    </w:rPr>
  </w:style>
  <w:style w:type="character" w:customStyle="1" w:styleId="WW8Num146z0">
    <w:name w:val="WW8Num146z0"/>
    <w:rsid w:val="00AD55F4"/>
    <w:rPr>
      <w:rFonts w:ascii="Symbol" w:hAnsi="Symbol"/>
    </w:rPr>
  </w:style>
  <w:style w:type="character" w:customStyle="1" w:styleId="WW8Num147z0">
    <w:name w:val="WW8Num147z0"/>
    <w:rsid w:val="00AD55F4"/>
    <w:rPr>
      <w:rFonts w:ascii="Wingdings" w:hAnsi="Wingdings"/>
    </w:rPr>
  </w:style>
  <w:style w:type="character" w:customStyle="1" w:styleId="WW8Num147z1">
    <w:name w:val="WW8Num147z1"/>
    <w:rsid w:val="00AD55F4"/>
    <w:rPr>
      <w:rFonts w:ascii="Courier New" w:hAnsi="Courier New"/>
    </w:rPr>
  </w:style>
  <w:style w:type="character" w:customStyle="1" w:styleId="WW8Num147z3">
    <w:name w:val="WW8Num147z3"/>
    <w:rsid w:val="00AD55F4"/>
    <w:rPr>
      <w:rFonts w:ascii="Symbol" w:hAnsi="Symbol"/>
    </w:rPr>
  </w:style>
  <w:style w:type="character" w:customStyle="1" w:styleId="WW8Num150z0">
    <w:name w:val="WW8Num150z0"/>
    <w:rsid w:val="00AD55F4"/>
    <w:rPr>
      <w:rFonts w:ascii="Symbol" w:hAnsi="Symbol"/>
    </w:rPr>
  </w:style>
  <w:style w:type="character" w:customStyle="1" w:styleId="WW8Num157z0">
    <w:name w:val="WW8Num157z0"/>
    <w:rsid w:val="00AD55F4"/>
    <w:rPr>
      <w:rFonts w:ascii="Symbol" w:hAnsi="Symbol"/>
    </w:rPr>
  </w:style>
  <w:style w:type="character" w:customStyle="1" w:styleId="WW8Num159z0">
    <w:name w:val="WW8Num159z0"/>
    <w:rsid w:val="00AD55F4"/>
    <w:rPr>
      <w:rFonts w:ascii="Symbol" w:hAnsi="Symbol"/>
    </w:rPr>
  </w:style>
  <w:style w:type="character" w:customStyle="1" w:styleId="WW8Num160z0">
    <w:name w:val="WW8Num160z0"/>
    <w:rsid w:val="00AD55F4"/>
    <w:rPr>
      <w:rFonts w:ascii="Symbol" w:hAnsi="Symbol"/>
    </w:rPr>
  </w:style>
  <w:style w:type="character" w:customStyle="1" w:styleId="WW8Num162z0">
    <w:name w:val="WW8Num162z0"/>
    <w:rsid w:val="00AD55F4"/>
    <w:rPr>
      <w:rFonts w:ascii="Symbol" w:hAnsi="Symbol"/>
    </w:rPr>
  </w:style>
  <w:style w:type="character" w:customStyle="1" w:styleId="WW8Num163z0">
    <w:name w:val="WW8Num163z0"/>
    <w:rsid w:val="00AD55F4"/>
    <w:rPr>
      <w:rFonts w:ascii="Symbol" w:hAnsi="Symbol"/>
    </w:rPr>
  </w:style>
  <w:style w:type="character" w:customStyle="1" w:styleId="WW8Num164z0">
    <w:name w:val="WW8Num164z0"/>
    <w:rsid w:val="00AD55F4"/>
    <w:rPr>
      <w:rFonts w:ascii="Wingdings" w:hAnsi="Wingdings"/>
    </w:rPr>
  </w:style>
  <w:style w:type="character" w:customStyle="1" w:styleId="WW8Num164z1">
    <w:name w:val="WW8Num164z1"/>
    <w:rsid w:val="00AD55F4"/>
    <w:rPr>
      <w:rFonts w:ascii="Courier New" w:hAnsi="Courier New"/>
    </w:rPr>
  </w:style>
  <w:style w:type="character" w:customStyle="1" w:styleId="WW8Num164z3">
    <w:name w:val="WW8Num164z3"/>
    <w:rsid w:val="00AD55F4"/>
    <w:rPr>
      <w:rFonts w:ascii="Symbol" w:hAnsi="Symbol"/>
    </w:rPr>
  </w:style>
  <w:style w:type="character" w:customStyle="1" w:styleId="WW8Num168z0">
    <w:name w:val="WW8Num168z0"/>
    <w:rsid w:val="00AD55F4"/>
    <w:rPr>
      <w:rFonts w:ascii="Symbol" w:hAnsi="Symbol"/>
    </w:rPr>
  </w:style>
  <w:style w:type="character" w:customStyle="1" w:styleId="WW8Num169z0">
    <w:name w:val="WW8Num169z0"/>
    <w:rsid w:val="00AD55F4"/>
    <w:rPr>
      <w:rFonts w:ascii="Symbol" w:hAnsi="Symbol"/>
    </w:rPr>
  </w:style>
  <w:style w:type="character" w:customStyle="1" w:styleId="WW8Num170z0">
    <w:name w:val="WW8Num170z0"/>
    <w:rsid w:val="00AD55F4"/>
    <w:rPr>
      <w:rFonts w:ascii="Symbol" w:hAnsi="Symbol"/>
    </w:rPr>
  </w:style>
  <w:style w:type="character" w:customStyle="1" w:styleId="WW8Num174z0">
    <w:name w:val="WW8Num174z0"/>
    <w:rsid w:val="00AD55F4"/>
    <w:rPr>
      <w:rFonts w:ascii="Symbol" w:hAnsi="Symbol"/>
    </w:rPr>
  </w:style>
  <w:style w:type="character" w:customStyle="1" w:styleId="WW8Num177z0">
    <w:name w:val="WW8Num177z0"/>
    <w:rsid w:val="00AD55F4"/>
    <w:rPr>
      <w:rFonts w:ascii="Symbol" w:hAnsi="Symbol"/>
    </w:rPr>
  </w:style>
  <w:style w:type="character" w:customStyle="1" w:styleId="WW8Num178z0">
    <w:name w:val="WW8Num178z0"/>
    <w:rsid w:val="00AD55F4"/>
    <w:rPr>
      <w:rFonts w:ascii="Symbol" w:hAnsi="Symbol"/>
    </w:rPr>
  </w:style>
  <w:style w:type="character" w:customStyle="1" w:styleId="WW8Num182z0">
    <w:name w:val="WW8Num182z0"/>
    <w:rsid w:val="00AD55F4"/>
    <w:rPr>
      <w:rFonts w:ascii="Symbol" w:hAnsi="Symbol"/>
    </w:rPr>
  </w:style>
  <w:style w:type="character" w:customStyle="1" w:styleId="WW8Num37z0">
    <w:name w:val="WW8Num37z0"/>
    <w:rsid w:val="00AD55F4"/>
    <w:rPr>
      <w:rFonts w:ascii="Wingdings" w:hAnsi="Wingdings"/>
    </w:rPr>
  </w:style>
  <w:style w:type="character" w:customStyle="1" w:styleId="WW8Num38z0">
    <w:name w:val="WW8Num38z0"/>
    <w:rsid w:val="00AD55F4"/>
    <w:rPr>
      <w:rFonts w:ascii="Wingdings" w:hAnsi="Wingdings"/>
    </w:rPr>
  </w:style>
  <w:style w:type="character" w:customStyle="1" w:styleId="WW8Num40z0">
    <w:name w:val="WW8Num40z0"/>
    <w:rsid w:val="00AD55F4"/>
    <w:rPr>
      <w:rFonts w:ascii="Wingdings" w:hAnsi="Wingdings"/>
    </w:rPr>
  </w:style>
  <w:style w:type="character" w:customStyle="1" w:styleId="WW8Num41z0">
    <w:name w:val="WW8Num41z0"/>
    <w:rsid w:val="00AD55F4"/>
    <w:rPr>
      <w:rFonts w:ascii="Wingdings" w:hAnsi="Wingdings"/>
    </w:rPr>
  </w:style>
  <w:style w:type="character" w:customStyle="1" w:styleId="WW8Num43z0">
    <w:name w:val="WW8Num43z0"/>
    <w:rsid w:val="00AD55F4"/>
    <w:rPr>
      <w:rFonts w:ascii="Wingdings" w:hAnsi="Wingdings"/>
    </w:rPr>
  </w:style>
  <w:style w:type="character" w:customStyle="1" w:styleId="WW8Num20z1">
    <w:name w:val="WW8Num20z1"/>
    <w:rsid w:val="00AD55F4"/>
    <w:rPr>
      <w:rFonts w:ascii="Courier New" w:hAnsi="Courier New"/>
    </w:rPr>
  </w:style>
  <w:style w:type="character" w:customStyle="1" w:styleId="WW8Num20z3">
    <w:name w:val="WW8Num20z3"/>
    <w:rsid w:val="00AD55F4"/>
    <w:rPr>
      <w:rFonts w:ascii="Symbol" w:hAnsi="Symbol"/>
    </w:rPr>
  </w:style>
  <w:style w:type="character" w:customStyle="1" w:styleId="WW8Num26z3">
    <w:name w:val="WW8Num26z3"/>
    <w:rsid w:val="00AD55F4"/>
    <w:rPr>
      <w:rFonts w:ascii="Symbol" w:hAnsi="Symbol"/>
    </w:rPr>
  </w:style>
  <w:style w:type="character" w:customStyle="1" w:styleId="WW8Num33z0">
    <w:name w:val="WW8Num33z0"/>
    <w:rsid w:val="00AD55F4"/>
    <w:rPr>
      <w:rFonts w:ascii="Wingdings" w:hAnsi="Wingdings"/>
    </w:rPr>
  </w:style>
  <w:style w:type="character" w:customStyle="1" w:styleId="WW8Num33z3">
    <w:name w:val="WW8Num33z3"/>
    <w:rsid w:val="00AD55F4"/>
    <w:rPr>
      <w:rFonts w:ascii="Symbol" w:hAnsi="Symbol"/>
    </w:rPr>
  </w:style>
  <w:style w:type="character" w:customStyle="1" w:styleId="WW8Num33z4">
    <w:name w:val="WW8Num33z4"/>
    <w:rsid w:val="00AD55F4"/>
    <w:rPr>
      <w:rFonts w:ascii="Courier New" w:hAnsi="Courier New"/>
    </w:rPr>
  </w:style>
  <w:style w:type="character" w:customStyle="1" w:styleId="WW8Num34z0">
    <w:name w:val="WW8Num34z0"/>
    <w:rsid w:val="00AD55F4"/>
    <w:rPr>
      <w:rFonts w:ascii="Wingdings" w:hAnsi="Wingdings"/>
    </w:rPr>
  </w:style>
  <w:style w:type="character" w:customStyle="1" w:styleId="WW8Num34z1">
    <w:name w:val="WW8Num34z1"/>
    <w:rsid w:val="00AD55F4"/>
    <w:rPr>
      <w:rFonts w:ascii="Courier New" w:hAnsi="Courier New"/>
    </w:rPr>
  </w:style>
  <w:style w:type="character" w:customStyle="1" w:styleId="WW8Num34z3">
    <w:name w:val="WW8Num34z3"/>
    <w:rsid w:val="00AD55F4"/>
    <w:rPr>
      <w:rFonts w:ascii="Symbol" w:hAnsi="Symbol"/>
    </w:rPr>
  </w:style>
  <w:style w:type="character" w:customStyle="1" w:styleId="WW8Num35z0">
    <w:name w:val="WW8Num35z0"/>
    <w:rsid w:val="00AD55F4"/>
    <w:rPr>
      <w:rFonts w:ascii="Wingdings" w:hAnsi="Wingdings"/>
    </w:rPr>
  </w:style>
  <w:style w:type="character" w:customStyle="1" w:styleId="WW8Num35z1">
    <w:name w:val="WW8Num35z1"/>
    <w:rsid w:val="00AD55F4"/>
    <w:rPr>
      <w:rFonts w:ascii="Courier New" w:hAnsi="Courier New"/>
    </w:rPr>
  </w:style>
  <w:style w:type="character" w:customStyle="1" w:styleId="WW8Num35z3">
    <w:name w:val="WW8Num35z3"/>
    <w:rsid w:val="00AD55F4"/>
    <w:rPr>
      <w:rFonts w:ascii="Symbol" w:hAnsi="Symbol"/>
    </w:rPr>
  </w:style>
  <w:style w:type="character" w:customStyle="1" w:styleId="WW8Num36z1">
    <w:name w:val="WW8Num36z1"/>
    <w:rsid w:val="00AD55F4"/>
    <w:rPr>
      <w:rFonts w:ascii="Courier New" w:hAnsi="Courier New"/>
    </w:rPr>
  </w:style>
  <w:style w:type="character" w:customStyle="1" w:styleId="WW8Num36z3">
    <w:name w:val="WW8Num36z3"/>
    <w:rsid w:val="00AD55F4"/>
    <w:rPr>
      <w:rFonts w:ascii="Symbol" w:hAnsi="Symbol"/>
    </w:rPr>
  </w:style>
  <w:style w:type="character" w:customStyle="1" w:styleId="WW8Num37z1">
    <w:name w:val="WW8Num37z1"/>
    <w:rsid w:val="00AD55F4"/>
    <w:rPr>
      <w:rFonts w:ascii="Courier New" w:hAnsi="Courier New"/>
    </w:rPr>
  </w:style>
  <w:style w:type="character" w:customStyle="1" w:styleId="WW8Num37z3">
    <w:name w:val="WW8Num37z3"/>
    <w:rsid w:val="00AD55F4"/>
    <w:rPr>
      <w:rFonts w:ascii="Symbol" w:hAnsi="Symbol"/>
    </w:rPr>
  </w:style>
  <w:style w:type="character" w:customStyle="1" w:styleId="WW8Num39z1">
    <w:name w:val="WW8Num39z1"/>
    <w:rsid w:val="00AD55F4"/>
    <w:rPr>
      <w:rFonts w:ascii="Times New Roman" w:hAnsi="Times New Roman"/>
    </w:rPr>
  </w:style>
  <w:style w:type="character" w:customStyle="1" w:styleId="WW8Num39z3">
    <w:name w:val="WW8Num39z3"/>
    <w:rsid w:val="00AD55F4"/>
    <w:rPr>
      <w:rFonts w:ascii="Symbol" w:hAnsi="Symbol"/>
    </w:rPr>
  </w:style>
  <w:style w:type="character" w:customStyle="1" w:styleId="WW8Num39z4">
    <w:name w:val="WW8Num39z4"/>
    <w:rsid w:val="00AD55F4"/>
    <w:rPr>
      <w:rFonts w:ascii="Courier New" w:hAnsi="Courier New"/>
    </w:rPr>
  </w:style>
  <w:style w:type="character" w:customStyle="1" w:styleId="WW8Num42z1">
    <w:name w:val="WW8Num42z1"/>
    <w:rsid w:val="00AD55F4"/>
    <w:rPr>
      <w:rFonts w:ascii="Courier New" w:hAnsi="Courier New"/>
    </w:rPr>
  </w:style>
  <w:style w:type="character" w:customStyle="1" w:styleId="WW8Num42z3">
    <w:name w:val="WW8Num42z3"/>
    <w:rsid w:val="00AD55F4"/>
    <w:rPr>
      <w:rFonts w:ascii="Symbol" w:hAnsi="Symbol"/>
    </w:rPr>
  </w:style>
  <w:style w:type="character" w:customStyle="1" w:styleId="WW8Num45z0">
    <w:name w:val="WW8Num45z0"/>
    <w:rsid w:val="00AD55F4"/>
    <w:rPr>
      <w:rFonts w:ascii="Wingdings" w:hAnsi="Wingdings"/>
    </w:rPr>
  </w:style>
  <w:style w:type="character" w:customStyle="1" w:styleId="WW8Num45z1">
    <w:name w:val="WW8Num45z1"/>
    <w:rsid w:val="00AD55F4"/>
    <w:rPr>
      <w:rFonts w:ascii="Courier New" w:hAnsi="Courier New"/>
    </w:rPr>
  </w:style>
  <w:style w:type="character" w:customStyle="1" w:styleId="WW8Num45z3">
    <w:name w:val="WW8Num45z3"/>
    <w:rsid w:val="00AD55F4"/>
    <w:rPr>
      <w:rFonts w:ascii="Symbol" w:hAnsi="Symbol"/>
    </w:rPr>
  </w:style>
  <w:style w:type="character" w:customStyle="1" w:styleId="WW8Num46z0">
    <w:name w:val="WW8Num46z0"/>
    <w:rsid w:val="00AD55F4"/>
    <w:rPr>
      <w:rFonts w:ascii="Wingdings" w:hAnsi="Wingdings"/>
    </w:rPr>
  </w:style>
  <w:style w:type="character" w:customStyle="1" w:styleId="WW8Num46z1">
    <w:name w:val="WW8Num46z1"/>
    <w:rsid w:val="00AD55F4"/>
    <w:rPr>
      <w:rFonts w:ascii="Courier New" w:hAnsi="Courier New"/>
    </w:rPr>
  </w:style>
  <w:style w:type="character" w:customStyle="1" w:styleId="WW8Num46z3">
    <w:name w:val="WW8Num46z3"/>
    <w:rsid w:val="00AD55F4"/>
    <w:rPr>
      <w:rFonts w:ascii="Symbol" w:hAnsi="Symbol"/>
    </w:rPr>
  </w:style>
  <w:style w:type="character" w:customStyle="1" w:styleId="WW8Num48z0">
    <w:name w:val="WW8Num48z0"/>
    <w:rsid w:val="00AD55F4"/>
    <w:rPr>
      <w:rFonts w:ascii="Wingdings" w:hAnsi="Wingdings"/>
    </w:rPr>
  </w:style>
  <w:style w:type="character" w:customStyle="1" w:styleId="WW8Num48z1">
    <w:name w:val="WW8Num48z1"/>
    <w:rsid w:val="00AD55F4"/>
    <w:rPr>
      <w:rFonts w:ascii="Courier New" w:hAnsi="Courier New"/>
    </w:rPr>
  </w:style>
  <w:style w:type="character" w:customStyle="1" w:styleId="WW8Num48z3">
    <w:name w:val="WW8Num48z3"/>
    <w:rsid w:val="00AD55F4"/>
    <w:rPr>
      <w:rFonts w:ascii="Symbol" w:hAnsi="Symbol"/>
    </w:rPr>
  </w:style>
  <w:style w:type="character" w:customStyle="1" w:styleId="WW8Num49z0">
    <w:name w:val="WW8Num49z0"/>
    <w:rsid w:val="00AD55F4"/>
    <w:rPr>
      <w:rFonts w:ascii="Wingdings" w:hAnsi="Wingdings"/>
    </w:rPr>
  </w:style>
  <w:style w:type="character" w:customStyle="1" w:styleId="WW8Num49z1">
    <w:name w:val="WW8Num49z1"/>
    <w:rsid w:val="00AD55F4"/>
    <w:rPr>
      <w:rFonts w:ascii="Courier New" w:hAnsi="Courier New"/>
    </w:rPr>
  </w:style>
  <w:style w:type="character" w:customStyle="1" w:styleId="WW8Num49z3">
    <w:name w:val="WW8Num49z3"/>
    <w:rsid w:val="00AD55F4"/>
    <w:rPr>
      <w:rFonts w:ascii="Symbol" w:hAnsi="Symbol"/>
    </w:rPr>
  </w:style>
  <w:style w:type="character" w:customStyle="1" w:styleId="WW8Num50z1">
    <w:name w:val="WW8Num50z1"/>
    <w:rsid w:val="00AD55F4"/>
    <w:rPr>
      <w:rFonts w:ascii="Courier New" w:hAnsi="Courier New"/>
    </w:rPr>
  </w:style>
  <w:style w:type="character" w:customStyle="1" w:styleId="WW8Num50z3">
    <w:name w:val="WW8Num50z3"/>
    <w:rsid w:val="00AD55F4"/>
    <w:rPr>
      <w:rFonts w:ascii="Symbol" w:hAnsi="Symbol"/>
    </w:rPr>
  </w:style>
  <w:style w:type="character" w:customStyle="1" w:styleId="WW8Num51z1">
    <w:name w:val="WW8Num51z1"/>
    <w:rsid w:val="00AD55F4"/>
    <w:rPr>
      <w:rFonts w:ascii="Courier New" w:hAnsi="Courier New"/>
    </w:rPr>
  </w:style>
  <w:style w:type="character" w:customStyle="1" w:styleId="WW8Num51z3">
    <w:name w:val="WW8Num51z3"/>
    <w:rsid w:val="00AD55F4"/>
    <w:rPr>
      <w:rFonts w:ascii="Symbol" w:hAnsi="Symbol"/>
    </w:rPr>
  </w:style>
  <w:style w:type="character" w:customStyle="1" w:styleId="WW-">
    <w:name w:val="WW-Основной шрифт абзаца"/>
    <w:rsid w:val="00AD55F4"/>
  </w:style>
  <w:style w:type="character" w:customStyle="1" w:styleId="FontStyle1600">
    <w:name w:val="Font Style160"/>
    <w:rsid w:val="00AD55F4"/>
    <w:rPr>
      <w:rFonts w:ascii="Bookman Old Style" w:hAnsi="Bookman Old Style"/>
      <w:sz w:val="18"/>
    </w:rPr>
  </w:style>
  <w:style w:type="character" w:customStyle="1" w:styleId="FontStyle116">
    <w:name w:val="Font Style116"/>
    <w:rsid w:val="00AD55F4"/>
    <w:rPr>
      <w:rFonts w:ascii="Bookman Old Style" w:hAnsi="Bookman Old Style"/>
      <w:sz w:val="18"/>
    </w:rPr>
  </w:style>
  <w:style w:type="character" w:customStyle="1" w:styleId="FontStyle131">
    <w:name w:val="Font Style131"/>
    <w:rsid w:val="00AD55F4"/>
    <w:rPr>
      <w:rFonts w:ascii="Arial" w:hAnsi="Arial"/>
      <w:b/>
      <w:sz w:val="16"/>
    </w:rPr>
  </w:style>
  <w:style w:type="character" w:customStyle="1" w:styleId="FontStyle221">
    <w:name w:val="Font Style221"/>
    <w:rsid w:val="00AD55F4"/>
    <w:rPr>
      <w:rFonts w:ascii="Times New Roman" w:hAnsi="Times New Roman"/>
      <w:sz w:val="20"/>
    </w:rPr>
  </w:style>
  <w:style w:type="paragraph" w:customStyle="1" w:styleId="3ffc">
    <w:name w:val="Заголовок оглавления3"/>
    <w:basedOn w:val="11"/>
    <w:next w:val="a3"/>
    <w:rsid w:val="00AD55F4"/>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paragraph" w:customStyle="1" w:styleId="10d">
    <w:name w:val="Оглавление 10"/>
    <w:basedOn w:val="aff4"/>
    <w:rsid w:val="00AD55F4"/>
    <w:pPr>
      <w:tabs>
        <w:tab w:val="right" w:leader="dot" w:pos="9637"/>
      </w:tabs>
      <w:spacing w:after="200" w:line="276" w:lineRule="auto"/>
      <w:ind w:left="2547"/>
    </w:pPr>
    <w:rPr>
      <w:rFonts w:ascii="Calibri" w:hAnsi="Calibri"/>
      <w:sz w:val="22"/>
      <w:szCs w:val="22"/>
    </w:rPr>
  </w:style>
  <w:style w:type="paragraph" w:customStyle="1" w:styleId="afffffffffff9">
    <w:name w:val="Рисунок"/>
    <w:basedOn w:val="114"/>
    <w:rsid w:val="00AD55F4"/>
    <w:pPr>
      <w:keepNext w:val="0"/>
      <w:suppressLineNumbers/>
      <w:spacing w:before="120" w:line="276" w:lineRule="auto"/>
    </w:pPr>
    <w:rPr>
      <w:rFonts w:ascii="Calibri" w:eastAsia="Times New Roman" w:hAnsi="Calibri"/>
      <w:i/>
      <w:iCs/>
      <w:sz w:val="24"/>
      <w:szCs w:val="24"/>
    </w:rPr>
  </w:style>
  <w:style w:type="paragraph" w:customStyle="1" w:styleId="summary">
    <w:name w:val="summary"/>
    <w:basedOn w:val="a3"/>
    <w:rsid w:val="00AD55F4"/>
    <w:pPr>
      <w:spacing w:before="100" w:beforeAutospacing="1" w:after="100" w:afterAutospacing="1"/>
    </w:pPr>
  </w:style>
  <w:style w:type="character" w:customStyle="1" w:styleId="31f">
    <w:name w:val="Основной текст + Полужирный31"/>
    <w:rsid w:val="00AD55F4"/>
    <w:rPr>
      <w:rFonts w:ascii="Microsoft Sans Serif" w:hAnsi="Microsoft Sans Serif"/>
      <w:b/>
      <w:spacing w:val="10"/>
      <w:sz w:val="26"/>
    </w:rPr>
  </w:style>
  <w:style w:type="character" w:customStyle="1" w:styleId="303">
    <w:name w:val="Основной текст + Полужирный30"/>
    <w:rsid w:val="00AD55F4"/>
    <w:rPr>
      <w:rFonts w:ascii="Microsoft Sans Serif" w:hAnsi="Microsoft Sans Serif"/>
      <w:b/>
      <w:spacing w:val="10"/>
      <w:sz w:val="26"/>
    </w:rPr>
  </w:style>
  <w:style w:type="character" w:customStyle="1" w:styleId="294">
    <w:name w:val="Основной текст + Полужирный29"/>
    <w:rsid w:val="00AD55F4"/>
    <w:rPr>
      <w:rFonts w:ascii="Microsoft Sans Serif" w:hAnsi="Microsoft Sans Serif"/>
      <w:b/>
      <w:spacing w:val="10"/>
      <w:sz w:val="26"/>
    </w:rPr>
  </w:style>
  <w:style w:type="character" w:customStyle="1" w:styleId="282">
    <w:name w:val="Основной текст + Полужирный28"/>
    <w:rsid w:val="00AD55F4"/>
    <w:rPr>
      <w:rFonts w:ascii="Microsoft Sans Serif" w:hAnsi="Microsoft Sans Serif"/>
      <w:b/>
      <w:spacing w:val="10"/>
      <w:sz w:val="26"/>
    </w:rPr>
  </w:style>
  <w:style w:type="character" w:customStyle="1" w:styleId="274">
    <w:name w:val="Основной текст + Полужирный27"/>
    <w:rsid w:val="00AD55F4"/>
    <w:rPr>
      <w:rFonts w:ascii="Microsoft Sans Serif" w:hAnsi="Microsoft Sans Serif"/>
      <w:b/>
      <w:spacing w:val="10"/>
      <w:sz w:val="26"/>
    </w:rPr>
  </w:style>
  <w:style w:type="character" w:customStyle="1" w:styleId="12pt21">
    <w:name w:val="Основной текст + 12 pt21"/>
    <w:aliases w:val="Курсив31,Интервал 1 pt37"/>
    <w:rsid w:val="00AD55F4"/>
    <w:rPr>
      <w:rFonts w:ascii="Microsoft Sans Serif" w:hAnsi="Microsoft Sans Serif"/>
      <w:i/>
      <w:spacing w:val="30"/>
      <w:sz w:val="24"/>
    </w:rPr>
  </w:style>
  <w:style w:type="character" w:customStyle="1" w:styleId="12pt20">
    <w:name w:val="Основной текст + 12 pt20"/>
    <w:aliases w:val="Курсив30,Интервал 1 pt36"/>
    <w:rsid w:val="00AD55F4"/>
    <w:rPr>
      <w:rFonts w:ascii="Microsoft Sans Serif" w:hAnsi="Microsoft Sans Serif"/>
      <w:i/>
      <w:spacing w:val="30"/>
      <w:sz w:val="24"/>
    </w:rPr>
  </w:style>
  <w:style w:type="character" w:customStyle="1" w:styleId="12pt19">
    <w:name w:val="Основной текст + 12 pt19"/>
    <w:aliases w:val="Курсив29,Интервал 1 pt35"/>
    <w:rsid w:val="00AD55F4"/>
    <w:rPr>
      <w:rFonts w:ascii="Microsoft Sans Serif" w:hAnsi="Microsoft Sans Serif"/>
      <w:i/>
      <w:spacing w:val="30"/>
      <w:sz w:val="24"/>
    </w:rPr>
  </w:style>
  <w:style w:type="character" w:customStyle="1" w:styleId="6f4">
    <w:name w:val="Заголовок №6_"/>
    <w:link w:val="6f5"/>
    <w:locked/>
    <w:rsid w:val="00AD55F4"/>
    <w:rPr>
      <w:rFonts w:ascii="Microsoft Sans Serif" w:hAnsi="Microsoft Sans Serif"/>
      <w:b/>
      <w:spacing w:val="10"/>
      <w:sz w:val="26"/>
      <w:shd w:val="clear" w:color="auto" w:fill="FFFFFF"/>
    </w:rPr>
  </w:style>
  <w:style w:type="paragraph" w:customStyle="1" w:styleId="6f5">
    <w:name w:val="Заголовок №6"/>
    <w:basedOn w:val="a3"/>
    <w:link w:val="6f4"/>
    <w:rsid w:val="00AD55F4"/>
    <w:pPr>
      <w:shd w:val="clear" w:color="auto" w:fill="FFFFFF"/>
      <w:spacing w:before="1200" w:line="240" w:lineRule="atLeast"/>
      <w:outlineLvl w:val="5"/>
    </w:pPr>
    <w:rPr>
      <w:rFonts w:ascii="Microsoft Sans Serif" w:eastAsiaTheme="minorHAnsi" w:hAnsi="Microsoft Sans Serif" w:cstheme="minorBidi"/>
      <w:b/>
      <w:spacing w:val="10"/>
      <w:sz w:val="26"/>
      <w:szCs w:val="22"/>
      <w:shd w:val="clear" w:color="auto" w:fill="FFFFFF"/>
      <w:lang w:eastAsia="en-US"/>
    </w:rPr>
  </w:style>
  <w:style w:type="paragraph" w:customStyle="1" w:styleId="1212">
    <w:name w:val="Основной текст (12)1"/>
    <w:basedOn w:val="a3"/>
    <w:rsid w:val="00AD55F4"/>
    <w:pPr>
      <w:shd w:val="clear" w:color="auto" w:fill="FFFFFF"/>
      <w:spacing w:line="293" w:lineRule="exact"/>
      <w:jc w:val="right"/>
    </w:pPr>
    <w:rPr>
      <w:rFonts w:eastAsia="Arial Unicode MS"/>
      <w:sz w:val="22"/>
      <w:szCs w:val="22"/>
    </w:rPr>
  </w:style>
  <w:style w:type="character" w:customStyle="1" w:styleId="12pt18">
    <w:name w:val="Основной текст + 12 pt18"/>
    <w:aliases w:val="Курсив28,Интервал 1 pt34"/>
    <w:rsid w:val="00AD55F4"/>
    <w:rPr>
      <w:rFonts w:ascii="Microsoft Sans Serif" w:hAnsi="Microsoft Sans Serif"/>
      <w:i/>
      <w:spacing w:val="30"/>
      <w:sz w:val="24"/>
    </w:rPr>
  </w:style>
  <w:style w:type="character" w:customStyle="1" w:styleId="12pt17">
    <w:name w:val="Основной текст + 12 pt17"/>
    <w:aliases w:val="Курсив27,Интервал 1 pt33"/>
    <w:rsid w:val="00AD55F4"/>
    <w:rPr>
      <w:rFonts w:ascii="Microsoft Sans Serif" w:hAnsi="Microsoft Sans Serif"/>
      <w:i/>
      <w:spacing w:val="30"/>
      <w:sz w:val="24"/>
    </w:rPr>
  </w:style>
  <w:style w:type="character" w:customStyle="1" w:styleId="266">
    <w:name w:val="Основной текст + Полужирный26"/>
    <w:rsid w:val="00AD55F4"/>
    <w:rPr>
      <w:rFonts w:ascii="Microsoft Sans Serif" w:hAnsi="Microsoft Sans Serif"/>
      <w:b/>
      <w:spacing w:val="10"/>
      <w:sz w:val="26"/>
    </w:rPr>
  </w:style>
  <w:style w:type="character" w:customStyle="1" w:styleId="25c">
    <w:name w:val="Основной текст + Полужирный25"/>
    <w:rsid w:val="00AD55F4"/>
    <w:rPr>
      <w:rFonts w:ascii="Microsoft Sans Serif" w:hAnsi="Microsoft Sans Serif"/>
      <w:b/>
      <w:spacing w:val="10"/>
      <w:sz w:val="26"/>
    </w:rPr>
  </w:style>
  <w:style w:type="character" w:customStyle="1" w:styleId="247">
    <w:name w:val="Основной текст + Полужирный24"/>
    <w:rsid w:val="00AD55F4"/>
    <w:rPr>
      <w:rFonts w:ascii="Microsoft Sans Serif" w:hAnsi="Microsoft Sans Serif"/>
      <w:b/>
      <w:spacing w:val="10"/>
      <w:sz w:val="26"/>
    </w:rPr>
  </w:style>
  <w:style w:type="character" w:customStyle="1" w:styleId="12pt16">
    <w:name w:val="Основной текст + 12 pt16"/>
    <w:aliases w:val="Курсив26,Интервал 1 pt32"/>
    <w:rsid w:val="00AD55F4"/>
    <w:rPr>
      <w:rFonts w:ascii="Microsoft Sans Serif" w:hAnsi="Microsoft Sans Serif"/>
      <w:i/>
      <w:spacing w:val="30"/>
      <w:sz w:val="24"/>
    </w:rPr>
  </w:style>
  <w:style w:type="character" w:customStyle="1" w:styleId="23c">
    <w:name w:val="Основной текст + Полужирный23"/>
    <w:rsid w:val="00AD55F4"/>
    <w:rPr>
      <w:rFonts w:ascii="Microsoft Sans Serif" w:hAnsi="Microsoft Sans Serif"/>
      <w:b/>
      <w:spacing w:val="10"/>
      <w:sz w:val="26"/>
    </w:rPr>
  </w:style>
  <w:style w:type="character" w:customStyle="1" w:styleId="22f0">
    <w:name w:val="Основной текст + Полужирный22"/>
    <w:rsid w:val="00AD55F4"/>
    <w:rPr>
      <w:rFonts w:ascii="Microsoft Sans Serif" w:hAnsi="Microsoft Sans Serif"/>
      <w:b/>
      <w:spacing w:val="10"/>
      <w:sz w:val="26"/>
    </w:rPr>
  </w:style>
  <w:style w:type="character" w:customStyle="1" w:styleId="21ff0">
    <w:name w:val="Основной текст + Полужирный21"/>
    <w:rsid w:val="00AD55F4"/>
    <w:rPr>
      <w:rFonts w:ascii="Microsoft Sans Serif" w:hAnsi="Microsoft Sans Serif"/>
      <w:b/>
      <w:spacing w:val="10"/>
      <w:sz w:val="26"/>
    </w:rPr>
  </w:style>
  <w:style w:type="character" w:customStyle="1" w:styleId="20a">
    <w:name w:val="Основной текст + Полужирный20"/>
    <w:rsid w:val="00AD55F4"/>
    <w:rPr>
      <w:rFonts w:ascii="Microsoft Sans Serif" w:hAnsi="Microsoft Sans Serif"/>
      <w:b/>
      <w:spacing w:val="10"/>
      <w:sz w:val="26"/>
    </w:rPr>
  </w:style>
  <w:style w:type="character" w:customStyle="1" w:styleId="4pt">
    <w:name w:val="Основной текст + Интервал 4 pt"/>
    <w:rsid w:val="00AD55F4"/>
    <w:rPr>
      <w:rFonts w:ascii="Microsoft Sans Serif" w:hAnsi="Microsoft Sans Serif"/>
      <w:spacing w:val="80"/>
      <w:sz w:val="26"/>
    </w:rPr>
  </w:style>
  <w:style w:type="character" w:customStyle="1" w:styleId="19a">
    <w:name w:val="Основной текст + Полужирный19"/>
    <w:rsid w:val="00AD55F4"/>
    <w:rPr>
      <w:rFonts w:ascii="Microsoft Sans Serif" w:hAnsi="Microsoft Sans Serif"/>
      <w:b/>
      <w:spacing w:val="10"/>
      <w:sz w:val="26"/>
    </w:rPr>
  </w:style>
  <w:style w:type="character" w:customStyle="1" w:styleId="189">
    <w:name w:val="Основной текст + Полужирный18"/>
    <w:rsid w:val="00AD55F4"/>
    <w:rPr>
      <w:rFonts w:ascii="Microsoft Sans Serif" w:hAnsi="Microsoft Sans Serif"/>
      <w:b/>
      <w:spacing w:val="10"/>
      <w:sz w:val="26"/>
    </w:rPr>
  </w:style>
  <w:style w:type="character" w:customStyle="1" w:styleId="17a">
    <w:name w:val="Основной текст + Полужирный17"/>
    <w:rsid w:val="00AD55F4"/>
    <w:rPr>
      <w:rFonts w:ascii="Microsoft Sans Serif" w:hAnsi="Microsoft Sans Serif"/>
      <w:b/>
      <w:spacing w:val="10"/>
      <w:sz w:val="26"/>
    </w:rPr>
  </w:style>
  <w:style w:type="character" w:customStyle="1" w:styleId="12pt14">
    <w:name w:val="Основной текст + 12 pt14"/>
    <w:aliases w:val="Курсив24,Интервал 1 pt30"/>
    <w:rsid w:val="00AD55F4"/>
    <w:rPr>
      <w:rFonts w:ascii="Microsoft Sans Serif" w:hAnsi="Microsoft Sans Serif"/>
      <w:i/>
      <w:spacing w:val="30"/>
      <w:sz w:val="24"/>
    </w:rPr>
  </w:style>
  <w:style w:type="character" w:customStyle="1" w:styleId="16a">
    <w:name w:val="Основной текст + Полужирный16"/>
    <w:rsid w:val="00AD55F4"/>
    <w:rPr>
      <w:rFonts w:ascii="Microsoft Sans Serif" w:hAnsi="Microsoft Sans Serif"/>
      <w:b/>
      <w:spacing w:val="10"/>
      <w:sz w:val="26"/>
    </w:rPr>
  </w:style>
  <w:style w:type="character" w:customStyle="1" w:styleId="17b">
    <w:name w:val="Основной текст (17)_"/>
    <w:link w:val="17c"/>
    <w:locked/>
    <w:rsid w:val="00AD55F4"/>
    <w:rPr>
      <w:i/>
      <w:spacing w:val="20"/>
      <w:sz w:val="26"/>
      <w:shd w:val="clear" w:color="auto" w:fill="FFFFFF"/>
      <w:lang w:val="en-US"/>
    </w:rPr>
  </w:style>
  <w:style w:type="paragraph" w:customStyle="1" w:styleId="17c">
    <w:name w:val="Основной текст (17)"/>
    <w:basedOn w:val="a3"/>
    <w:link w:val="17b"/>
    <w:rsid w:val="00AD55F4"/>
    <w:pPr>
      <w:shd w:val="clear" w:color="auto" w:fill="FFFFFF"/>
      <w:spacing w:before="60" w:line="240" w:lineRule="atLeast"/>
    </w:pPr>
    <w:rPr>
      <w:rFonts w:asciiTheme="minorHAnsi" w:eastAsiaTheme="minorHAnsi" w:hAnsiTheme="minorHAnsi" w:cstheme="minorBidi"/>
      <w:i/>
      <w:spacing w:val="20"/>
      <w:sz w:val="26"/>
      <w:szCs w:val="22"/>
      <w:shd w:val="clear" w:color="auto" w:fill="FFFFFF"/>
      <w:lang w:val="en-US" w:eastAsia="en-US"/>
    </w:rPr>
  </w:style>
  <w:style w:type="character" w:customStyle="1" w:styleId="6pt">
    <w:name w:val="Основной текст + Интервал 6 pt"/>
    <w:rsid w:val="00AD55F4"/>
    <w:rPr>
      <w:rFonts w:ascii="Microsoft Sans Serif" w:eastAsia="SimSun" w:hAnsi="Microsoft Sans Serif"/>
      <w:spacing w:val="130"/>
      <w:sz w:val="27"/>
      <w:u w:val="none"/>
      <w:lang w:val="ru-RU" w:eastAsia="zh-CN"/>
    </w:rPr>
  </w:style>
  <w:style w:type="paragraph" w:customStyle="1" w:styleId="1fffffff5">
    <w:name w:val="Подпись к таблице1"/>
    <w:basedOn w:val="a3"/>
    <w:rsid w:val="00AD55F4"/>
    <w:pPr>
      <w:shd w:val="clear" w:color="auto" w:fill="FFFFFF"/>
      <w:spacing w:line="240" w:lineRule="atLeast"/>
    </w:pPr>
    <w:rPr>
      <w:rFonts w:ascii="Microsoft Sans Serif" w:hAnsi="Microsoft Sans Serif"/>
      <w:spacing w:val="10"/>
      <w:sz w:val="26"/>
      <w:szCs w:val="26"/>
      <w:shd w:val="clear" w:color="auto" w:fill="FFFFFF"/>
    </w:rPr>
  </w:style>
  <w:style w:type="character" w:customStyle="1" w:styleId="12pt13">
    <w:name w:val="Основной текст + 12 pt13"/>
    <w:aliases w:val="Курсив22,Интервал 1 pt28"/>
    <w:rsid w:val="00AD55F4"/>
    <w:rPr>
      <w:rFonts w:ascii="Microsoft Sans Serif" w:hAnsi="Microsoft Sans Serif"/>
      <w:i/>
      <w:spacing w:val="30"/>
      <w:sz w:val="24"/>
    </w:rPr>
  </w:style>
  <w:style w:type="character" w:customStyle="1" w:styleId="12pt12">
    <w:name w:val="Основной текст + 12 pt12"/>
    <w:aliases w:val="Курсив21,Интервал 1 pt27"/>
    <w:rsid w:val="00AD55F4"/>
    <w:rPr>
      <w:rFonts w:ascii="Microsoft Sans Serif" w:hAnsi="Microsoft Sans Serif"/>
      <w:i/>
      <w:spacing w:val="30"/>
      <w:sz w:val="24"/>
    </w:rPr>
  </w:style>
  <w:style w:type="character" w:customStyle="1" w:styleId="15a">
    <w:name w:val="Основной текст + Полужирный15"/>
    <w:rsid w:val="00AD55F4"/>
    <w:rPr>
      <w:rFonts w:ascii="Microsoft Sans Serif" w:hAnsi="Microsoft Sans Serif"/>
      <w:b/>
      <w:spacing w:val="10"/>
      <w:sz w:val="26"/>
    </w:rPr>
  </w:style>
  <w:style w:type="character" w:customStyle="1" w:styleId="2ffffa">
    <w:name w:val="Основной текст + Полужирный2"/>
    <w:rsid w:val="00AD55F4"/>
    <w:rPr>
      <w:rFonts w:ascii="Microsoft Sans Serif" w:hAnsi="Microsoft Sans Serif"/>
      <w:b/>
      <w:spacing w:val="10"/>
      <w:sz w:val="26"/>
    </w:rPr>
  </w:style>
  <w:style w:type="character" w:customStyle="1" w:styleId="12pt5">
    <w:name w:val="Основной текст + 12 pt5"/>
    <w:aliases w:val="Курсив5,Интервал 1 pt5"/>
    <w:rsid w:val="00AD55F4"/>
    <w:rPr>
      <w:rFonts w:ascii="Microsoft Sans Serif" w:hAnsi="Microsoft Sans Serif"/>
      <w:i/>
      <w:spacing w:val="30"/>
      <w:sz w:val="24"/>
    </w:rPr>
  </w:style>
  <w:style w:type="character" w:customStyle="1" w:styleId="afffffffffffa">
    <w:name w:val="Подпись к картинке_"/>
    <w:link w:val="afffffffffffb"/>
    <w:locked/>
    <w:rsid w:val="00AD55F4"/>
    <w:rPr>
      <w:rFonts w:ascii="Microsoft Sans Serif" w:hAnsi="Microsoft Sans Serif"/>
      <w:b/>
      <w:spacing w:val="10"/>
      <w:sz w:val="26"/>
      <w:shd w:val="clear" w:color="auto" w:fill="FFFFFF"/>
    </w:rPr>
  </w:style>
  <w:style w:type="paragraph" w:customStyle="1" w:styleId="afffffffffffb">
    <w:name w:val="Подпись к картинке"/>
    <w:basedOn w:val="a3"/>
    <w:link w:val="afffffffffffa"/>
    <w:rsid w:val="00AD55F4"/>
    <w:pPr>
      <w:shd w:val="clear" w:color="auto" w:fill="FFFFFF"/>
      <w:spacing w:line="240" w:lineRule="atLeast"/>
    </w:pPr>
    <w:rPr>
      <w:rFonts w:ascii="Microsoft Sans Serif" w:eastAsiaTheme="minorHAnsi" w:hAnsi="Microsoft Sans Serif" w:cstheme="minorBidi"/>
      <w:b/>
      <w:spacing w:val="10"/>
      <w:sz w:val="26"/>
      <w:szCs w:val="22"/>
      <w:shd w:val="clear" w:color="auto" w:fill="FFFFFF"/>
      <w:lang w:eastAsia="en-US"/>
    </w:rPr>
  </w:style>
  <w:style w:type="character" w:customStyle="1" w:styleId="12pt3">
    <w:name w:val="Основной текст + 12 pt3"/>
    <w:aliases w:val="Курсив3,Интервал 1 pt3"/>
    <w:rsid w:val="00AD55F4"/>
    <w:rPr>
      <w:rFonts w:ascii="Microsoft Sans Serif" w:hAnsi="Microsoft Sans Serif"/>
      <w:i/>
      <w:spacing w:val="30"/>
      <w:sz w:val="24"/>
    </w:rPr>
  </w:style>
  <w:style w:type="character" w:customStyle="1" w:styleId="afffffffffffc">
    <w:name w:val="Колонтитул_"/>
    <w:link w:val="afffffffffffd"/>
    <w:locked/>
    <w:rsid w:val="00AD55F4"/>
    <w:rPr>
      <w:shd w:val="clear" w:color="auto" w:fill="FFFFFF"/>
    </w:rPr>
  </w:style>
  <w:style w:type="paragraph" w:customStyle="1" w:styleId="afffffffffffd">
    <w:name w:val="Колонтитул"/>
    <w:basedOn w:val="a3"/>
    <w:link w:val="afffffffffffc"/>
    <w:rsid w:val="00AD55F4"/>
    <w:pPr>
      <w:shd w:val="clear" w:color="auto" w:fill="FFFFFF"/>
    </w:pPr>
    <w:rPr>
      <w:rFonts w:asciiTheme="minorHAnsi" w:eastAsiaTheme="minorHAnsi" w:hAnsiTheme="minorHAnsi" w:cstheme="minorBidi"/>
      <w:sz w:val="22"/>
      <w:szCs w:val="22"/>
      <w:shd w:val="clear" w:color="auto" w:fill="FFFFFF"/>
      <w:lang w:eastAsia="en-US"/>
    </w:rPr>
  </w:style>
  <w:style w:type="character" w:customStyle="1" w:styleId="MicrosoftSansSerif">
    <w:name w:val="Колонтитул + Microsoft Sans Serif"/>
    <w:aliases w:val="11 pt,Интервал 1 pt,Колонтитул + Microsoft Sans Serif2"/>
    <w:rsid w:val="00AD55F4"/>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
    <w:rsid w:val="00AD55F4"/>
    <w:rPr>
      <w:rFonts w:ascii="Microsoft Sans Serif" w:hAnsi="Microsoft Sans Serif"/>
      <w:i/>
      <w:spacing w:val="30"/>
      <w:sz w:val="24"/>
    </w:rPr>
  </w:style>
  <w:style w:type="character" w:customStyle="1" w:styleId="12pt1">
    <w:name w:val="Основной текст + 12 pt1"/>
    <w:aliases w:val="Курсив1,Интервал 1 pt1"/>
    <w:rsid w:val="00AD55F4"/>
    <w:rPr>
      <w:rFonts w:ascii="Microsoft Sans Serif" w:hAnsi="Microsoft Sans Serif"/>
      <w:i/>
      <w:spacing w:val="30"/>
      <w:sz w:val="24"/>
    </w:rPr>
  </w:style>
  <w:style w:type="paragraph" w:customStyle="1" w:styleId="msonospacing0">
    <w:name w:val="msonospacing"/>
    <w:basedOn w:val="a3"/>
    <w:rsid w:val="00AD55F4"/>
    <w:pPr>
      <w:spacing w:before="100" w:beforeAutospacing="1" w:after="100" w:afterAutospacing="1"/>
    </w:pPr>
  </w:style>
  <w:style w:type="paragraph" w:customStyle="1" w:styleId="afffffffffffe">
    <w:name w:val="Стиль Обычный (веб)"/>
    <w:basedOn w:val="afff3"/>
    <w:rsid w:val="00AD55F4"/>
    <w:pPr>
      <w:spacing w:before="0" w:after="0" w:line="233" w:lineRule="auto"/>
      <w:jc w:val="both"/>
    </w:pPr>
    <w:rPr>
      <w:sz w:val="20"/>
      <w:szCs w:val="20"/>
      <w:lang w:bidi="ar-SA"/>
    </w:rPr>
  </w:style>
  <w:style w:type="character" w:customStyle="1" w:styleId="2ffffb">
    <w:name w:val="Основной текст (2) + Полужирный"/>
    <w:rsid w:val="00AD55F4"/>
    <w:rPr>
      <w:rFonts w:ascii="Times New Roman" w:hAnsi="Times New Roman"/>
      <w:b/>
      <w:sz w:val="19"/>
      <w:shd w:val="clear" w:color="auto" w:fill="FFFFFF"/>
    </w:rPr>
  </w:style>
  <w:style w:type="paragraph" w:customStyle="1" w:styleId="pic">
    <w:name w:val="pic"/>
    <w:basedOn w:val="a3"/>
    <w:rsid w:val="00AD55F4"/>
    <w:pPr>
      <w:ind w:firstLine="480"/>
    </w:pPr>
  </w:style>
  <w:style w:type="paragraph" w:customStyle="1" w:styleId="wysiwyg-text-align-center">
    <w:name w:val="wysiwyg-text-align-center"/>
    <w:basedOn w:val="a3"/>
    <w:rsid w:val="00AD55F4"/>
    <w:pPr>
      <w:spacing w:before="100" w:beforeAutospacing="1" w:after="100" w:afterAutospacing="1"/>
    </w:pPr>
  </w:style>
  <w:style w:type="paragraph" w:customStyle="1" w:styleId="wysiwyg-text-align-right">
    <w:name w:val="wysiwyg-text-align-right"/>
    <w:basedOn w:val="a3"/>
    <w:rsid w:val="00AD55F4"/>
    <w:pPr>
      <w:spacing w:before="100" w:beforeAutospacing="1" w:after="100" w:afterAutospacing="1"/>
    </w:pPr>
  </w:style>
  <w:style w:type="character" w:customStyle="1" w:styleId="keyword2">
    <w:name w:val="keyword2"/>
    <w:rsid w:val="00AD55F4"/>
  </w:style>
  <w:style w:type="character" w:customStyle="1" w:styleId="c8">
    <w:name w:val="c8"/>
    <w:rsid w:val="00AD55F4"/>
  </w:style>
  <w:style w:type="character" w:customStyle="1" w:styleId="FontStyle805">
    <w:name w:val="Font Style805"/>
    <w:rsid w:val="00AD55F4"/>
    <w:rPr>
      <w:rFonts w:ascii="Arial Narrow" w:hAnsi="Arial Narrow"/>
      <w:i/>
      <w:sz w:val="12"/>
    </w:rPr>
  </w:style>
  <w:style w:type="character" w:customStyle="1" w:styleId="FontStyle97">
    <w:name w:val="Font Style97"/>
    <w:rsid w:val="00AD55F4"/>
    <w:rPr>
      <w:rFonts w:ascii="Times New Roman" w:hAnsi="Times New Roman"/>
      <w:sz w:val="24"/>
    </w:rPr>
  </w:style>
  <w:style w:type="character" w:customStyle="1" w:styleId="FontStyle764">
    <w:name w:val="Font Style764"/>
    <w:rsid w:val="00AD55F4"/>
    <w:rPr>
      <w:rFonts w:ascii="Times New Roman" w:hAnsi="Times New Roman"/>
      <w:b/>
      <w:i/>
      <w:sz w:val="20"/>
    </w:rPr>
  </w:style>
  <w:style w:type="paragraph" w:customStyle="1" w:styleId="11fa">
    <w:name w:val="Загол11"/>
    <w:basedOn w:val="10e"/>
    <w:rsid w:val="00AD55F4"/>
    <w:rPr>
      <w:sz w:val="22"/>
      <w:szCs w:val="22"/>
    </w:rPr>
  </w:style>
  <w:style w:type="paragraph" w:customStyle="1" w:styleId="10e">
    <w:name w:val="Загол10"/>
    <w:basedOn w:val="9a"/>
    <w:rsid w:val="00AD55F4"/>
    <w:rPr>
      <w:caps/>
      <w:color w:val="auto"/>
      <w:sz w:val="20"/>
      <w:szCs w:val="20"/>
    </w:rPr>
  </w:style>
  <w:style w:type="paragraph" w:customStyle="1" w:styleId="9a">
    <w:name w:val="Загол9"/>
    <w:rsid w:val="00AD55F4"/>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b">
    <w:name w:val="Обычный13"/>
    <w:rsid w:val="00AD55F4"/>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12f2">
    <w:name w:val="Основной текст12"/>
    <w:basedOn w:val="a3"/>
    <w:rsid w:val="00AD55F4"/>
    <w:pPr>
      <w:shd w:val="clear" w:color="auto" w:fill="FFFFFF"/>
      <w:spacing w:before="180" w:line="235" w:lineRule="exact"/>
      <w:jc w:val="both"/>
    </w:pPr>
    <w:rPr>
      <w:rFonts w:ascii="Arial" w:hAnsi="Arial"/>
      <w:sz w:val="19"/>
      <w:szCs w:val="20"/>
    </w:rPr>
  </w:style>
  <w:style w:type="paragraph" w:customStyle="1" w:styleId="2125">
    <w:name w:val="Заголовок 212"/>
    <w:basedOn w:val="a3"/>
    <w:next w:val="a3"/>
    <w:rsid w:val="00AD55F4"/>
    <w:pPr>
      <w:keepNext/>
      <w:widowControl w:val="0"/>
      <w:jc w:val="center"/>
    </w:pPr>
    <w:rPr>
      <w:b/>
      <w:sz w:val="26"/>
      <w:szCs w:val="20"/>
    </w:rPr>
  </w:style>
  <w:style w:type="paragraph" w:customStyle="1" w:styleId="22f1">
    <w:name w:val="Текст22"/>
    <w:basedOn w:val="a3"/>
    <w:rsid w:val="00AD55F4"/>
    <w:rPr>
      <w:rFonts w:ascii="Courier New" w:hAnsi="Courier New"/>
      <w:sz w:val="20"/>
      <w:szCs w:val="20"/>
    </w:rPr>
  </w:style>
  <w:style w:type="paragraph" w:customStyle="1" w:styleId="11fb">
    <w:name w:val="Верхний колонтитул11"/>
    <w:basedOn w:val="a3"/>
    <w:rsid w:val="00AD55F4"/>
    <w:pPr>
      <w:tabs>
        <w:tab w:val="center" w:pos="4153"/>
        <w:tab w:val="right" w:pos="8306"/>
      </w:tabs>
    </w:pPr>
    <w:rPr>
      <w:rFonts w:ascii="Arial" w:hAnsi="Arial"/>
      <w:szCs w:val="20"/>
    </w:rPr>
  </w:style>
  <w:style w:type="paragraph" w:customStyle="1" w:styleId="3115">
    <w:name w:val="Заголовок 311"/>
    <w:basedOn w:val="13b"/>
    <w:next w:val="13b"/>
    <w:rsid w:val="00AD55F4"/>
    <w:pPr>
      <w:keepNext/>
      <w:widowControl/>
      <w:tabs>
        <w:tab w:val="left" w:pos="3330"/>
      </w:tabs>
      <w:spacing w:line="240" w:lineRule="auto"/>
      <w:ind w:firstLine="0"/>
      <w:jc w:val="left"/>
      <w:outlineLvl w:val="2"/>
    </w:pPr>
    <w:rPr>
      <w:sz w:val="24"/>
    </w:rPr>
  </w:style>
  <w:style w:type="paragraph" w:customStyle="1" w:styleId="4121">
    <w:name w:val="Заголовок 412"/>
    <w:basedOn w:val="13b"/>
    <w:next w:val="13b"/>
    <w:rsid w:val="00AD55F4"/>
    <w:pPr>
      <w:keepNext/>
      <w:widowControl/>
      <w:spacing w:line="240" w:lineRule="auto"/>
      <w:ind w:firstLine="0"/>
      <w:jc w:val="left"/>
    </w:pPr>
    <w:rPr>
      <w:sz w:val="24"/>
    </w:rPr>
  </w:style>
  <w:style w:type="paragraph" w:customStyle="1" w:styleId="11fc">
    <w:name w:val="Без интервала11"/>
    <w:rsid w:val="00AD55F4"/>
    <w:pPr>
      <w:spacing w:after="0" w:line="240" w:lineRule="auto"/>
    </w:pPr>
    <w:rPr>
      <w:rFonts w:ascii="Times New Roman" w:eastAsia="Times New Roman" w:hAnsi="Times New Roman" w:cs="Times New Roman"/>
      <w:sz w:val="24"/>
      <w:szCs w:val="24"/>
      <w:lang w:eastAsia="ru-RU"/>
    </w:rPr>
  </w:style>
  <w:style w:type="paragraph" w:customStyle="1" w:styleId="2212">
    <w:name w:val="Основной текст 221"/>
    <w:basedOn w:val="a3"/>
    <w:rsid w:val="00AD55F4"/>
    <w:pPr>
      <w:overflowPunct w:val="0"/>
      <w:autoSpaceDE w:val="0"/>
      <w:autoSpaceDN w:val="0"/>
      <w:adjustRightInd w:val="0"/>
      <w:ind w:firstLine="851"/>
      <w:jc w:val="both"/>
    </w:pPr>
    <w:rPr>
      <w:sz w:val="28"/>
      <w:szCs w:val="20"/>
    </w:rPr>
  </w:style>
  <w:style w:type="paragraph" w:customStyle="1" w:styleId="3211">
    <w:name w:val="Основной текст 321"/>
    <w:basedOn w:val="230"/>
    <w:rsid w:val="00AD55F4"/>
    <w:pPr>
      <w:widowControl/>
      <w:spacing w:line="240" w:lineRule="auto"/>
      <w:ind w:firstLine="0"/>
    </w:pPr>
    <w:rPr>
      <w:i/>
      <w:sz w:val="26"/>
    </w:rPr>
  </w:style>
  <w:style w:type="paragraph" w:customStyle="1" w:styleId="21ff1">
    <w:name w:val="Цитата21"/>
    <w:basedOn w:val="a3"/>
    <w:rsid w:val="00AD55F4"/>
    <w:pPr>
      <w:shd w:val="clear" w:color="auto" w:fill="FFFFFF"/>
      <w:spacing w:before="230" w:line="360" w:lineRule="auto"/>
      <w:ind w:left="1750" w:right="1152" w:hanging="384"/>
      <w:jc w:val="center"/>
    </w:pPr>
    <w:rPr>
      <w:b/>
      <w:color w:val="000000"/>
      <w:spacing w:val="-5"/>
      <w:sz w:val="28"/>
      <w:szCs w:val="20"/>
    </w:rPr>
  </w:style>
  <w:style w:type="paragraph" w:customStyle="1" w:styleId="HTML11b">
    <w:name w:val="Стандартный HTML11"/>
    <w:basedOn w:val="a3"/>
    <w:rsid w:val="00AD55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2"/>
      <w:sz w:val="20"/>
      <w:szCs w:val="20"/>
      <w:lang w:eastAsia="hi-IN" w:bidi="hi-IN"/>
    </w:rPr>
  </w:style>
  <w:style w:type="character" w:customStyle="1" w:styleId="11fd">
    <w:name w:val="Основной шрифт абзаца11"/>
    <w:rsid w:val="00AD55F4"/>
  </w:style>
  <w:style w:type="character" w:customStyle="1" w:styleId="11fe">
    <w:name w:val="Слабое выделение11"/>
    <w:rsid w:val="00AD55F4"/>
    <w:rPr>
      <w:i/>
      <w:color w:val="808080"/>
    </w:rPr>
  </w:style>
  <w:style w:type="character" w:customStyle="1" w:styleId="11ff">
    <w:name w:val="Сильное выделение11"/>
    <w:rsid w:val="00AD55F4"/>
    <w:rPr>
      <w:b/>
    </w:rPr>
  </w:style>
  <w:style w:type="character" w:customStyle="1" w:styleId="3520">
    <w:name w:val="Знак Знак352"/>
    <w:locked/>
    <w:rsid w:val="00AD55F4"/>
    <w:rPr>
      <w:sz w:val="24"/>
      <w:lang w:val="ru-RU" w:eastAsia="ru-RU"/>
    </w:rPr>
  </w:style>
  <w:style w:type="character" w:customStyle="1" w:styleId="1320">
    <w:name w:val="Знак Знак132"/>
    <w:locked/>
    <w:rsid w:val="00AD55F4"/>
    <w:rPr>
      <w:lang w:val="ru-RU" w:eastAsia="ar-SA" w:bidi="ar-SA"/>
    </w:rPr>
  </w:style>
  <w:style w:type="character" w:customStyle="1" w:styleId="1221">
    <w:name w:val="Знак Знак122"/>
    <w:locked/>
    <w:rsid w:val="00AD55F4"/>
    <w:rPr>
      <w:sz w:val="28"/>
      <w:lang w:val="ru-RU" w:eastAsia="ru-RU"/>
    </w:rPr>
  </w:style>
  <w:style w:type="character" w:customStyle="1" w:styleId="1124">
    <w:name w:val="Знак Знак112"/>
    <w:locked/>
    <w:rsid w:val="00AD55F4"/>
    <w:rPr>
      <w:sz w:val="28"/>
      <w:lang w:val="ru-RU" w:eastAsia="ru-RU"/>
    </w:rPr>
  </w:style>
  <w:style w:type="character" w:customStyle="1" w:styleId="922">
    <w:name w:val="Знак Знак92"/>
    <w:locked/>
    <w:rsid w:val="00AD55F4"/>
    <w:rPr>
      <w:rFonts w:ascii="Tahoma" w:hAnsi="Tahoma"/>
      <w:lang w:val="ru-RU" w:eastAsia="ru-RU"/>
    </w:rPr>
  </w:style>
  <w:style w:type="character" w:customStyle="1" w:styleId="4020">
    <w:name w:val="Знак Знак402"/>
    <w:locked/>
    <w:rsid w:val="00AD55F4"/>
    <w:rPr>
      <w:rFonts w:ascii="Arial" w:hAnsi="Arial"/>
      <w:b/>
      <w:i/>
      <w:sz w:val="28"/>
      <w:lang w:val="ru-RU" w:eastAsia="zh-CN"/>
    </w:rPr>
  </w:style>
  <w:style w:type="character" w:customStyle="1" w:styleId="3920">
    <w:name w:val="Знак Знак392"/>
    <w:locked/>
    <w:rsid w:val="00AD55F4"/>
    <w:rPr>
      <w:b/>
      <w:sz w:val="27"/>
      <w:lang w:val="ru-RU" w:eastAsia="zh-CN"/>
    </w:rPr>
  </w:style>
  <w:style w:type="character" w:customStyle="1" w:styleId="3820">
    <w:name w:val="Знак Знак382"/>
    <w:locked/>
    <w:rsid w:val="00AD55F4"/>
    <w:rPr>
      <w:b/>
      <w:sz w:val="28"/>
      <w:lang w:val="ru-RU" w:eastAsia="ru-RU"/>
    </w:rPr>
  </w:style>
  <w:style w:type="character" w:customStyle="1" w:styleId="3720">
    <w:name w:val="Знак Знак372"/>
    <w:locked/>
    <w:rsid w:val="00AD55F4"/>
    <w:rPr>
      <w:b/>
      <w:i/>
      <w:sz w:val="26"/>
      <w:lang w:val="ru-RU" w:eastAsia="zh-CN"/>
    </w:rPr>
  </w:style>
  <w:style w:type="character" w:customStyle="1" w:styleId="3620">
    <w:name w:val="Знак Знак362"/>
    <w:locked/>
    <w:rsid w:val="00AD55F4"/>
    <w:rPr>
      <w:sz w:val="24"/>
      <w:lang w:val="ru-RU" w:eastAsia="ru-RU"/>
    </w:rPr>
  </w:style>
  <w:style w:type="character" w:customStyle="1" w:styleId="3121">
    <w:name w:val="Знак Знак312"/>
    <w:locked/>
    <w:rsid w:val="00AD55F4"/>
    <w:rPr>
      <w:rFonts w:ascii="Courier New" w:hAnsi="Courier New"/>
      <w:lang w:val="ru-RU" w:eastAsia="ru-RU"/>
    </w:rPr>
  </w:style>
  <w:style w:type="character" w:customStyle="1" w:styleId="3420">
    <w:name w:val="Знак Знак342"/>
    <w:locked/>
    <w:rsid w:val="00AD55F4"/>
    <w:rPr>
      <w:rFonts w:ascii="Calibri" w:hAnsi="Calibri"/>
      <w:i/>
      <w:sz w:val="24"/>
      <w:lang w:val="ru-RU" w:eastAsia="zh-CN"/>
    </w:rPr>
  </w:style>
  <w:style w:type="character" w:customStyle="1" w:styleId="3220">
    <w:name w:val="Знак Знак322"/>
    <w:locked/>
    <w:rsid w:val="00AD55F4"/>
    <w:rPr>
      <w:rFonts w:ascii="Arial" w:hAnsi="Arial"/>
      <w:sz w:val="22"/>
      <w:lang w:val="ru-RU" w:eastAsia="ru-RU"/>
    </w:rPr>
  </w:style>
  <w:style w:type="character" w:customStyle="1" w:styleId="2920">
    <w:name w:val="Знак Знак292"/>
    <w:locked/>
    <w:rsid w:val="00AD55F4"/>
    <w:rPr>
      <w:sz w:val="24"/>
      <w:lang w:val="ru-RU" w:eastAsia="zh-CN"/>
    </w:rPr>
  </w:style>
  <w:style w:type="character" w:customStyle="1" w:styleId="2820">
    <w:name w:val="Знак Знак282"/>
    <w:locked/>
    <w:rsid w:val="00AD55F4"/>
    <w:rPr>
      <w:sz w:val="24"/>
      <w:lang w:val="ru-RU" w:eastAsia="ru-RU"/>
    </w:rPr>
  </w:style>
  <w:style w:type="character" w:customStyle="1" w:styleId="2720">
    <w:name w:val="Знак Знак272"/>
    <w:locked/>
    <w:rsid w:val="00AD55F4"/>
    <w:rPr>
      <w:sz w:val="16"/>
      <w:lang w:val="ru-RU" w:eastAsia="ru-RU"/>
    </w:rPr>
  </w:style>
  <w:style w:type="character" w:customStyle="1" w:styleId="2126">
    <w:name w:val="Знак Знак212"/>
    <w:locked/>
    <w:rsid w:val="00AD55F4"/>
    <w:rPr>
      <w:rFonts w:ascii="Tahoma" w:hAnsi="Tahoma"/>
      <w:lang w:val="ru-RU" w:eastAsia="ru-RU"/>
    </w:rPr>
  </w:style>
  <w:style w:type="character" w:customStyle="1" w:styleId="2620">
    <w:name w:val="Знак Знак262"/>
    <w:rsid w:val="00AD55F4"/>
    <w:rPr>
      <w:rFonts w:ascii="Cambria" w:hAnsi="Cambria"/>
      <w:b/>
      <w:sz w:val="26"/>
    </w:rPr>
  </w:style>
  <w:style w:type="character" w:customStyle="1" w:styleId="2420">
    <w:name w:val="Знак Знак242"/>
    <w:rsid w:val="00AD55F4"/>
    <w:rPr>
      <w:rFonts w:ascii="Times New Roman" w:hAnsi="Times New Roman"/>
      <w:b/>
      <w:i/>
      <w:sz w:val="26"/>
    </w:rPr>
  </w:style>
  <w:style w:type="character" w:customStyle="1" w:styleId="2320">
    <w:name w:val="Знак Знак232"/>
    <w:rsid w:val="00AD55F4"/>
    <w:rPr>
      <w:rFonts w:ascii="Times New Roman" w:hAnsi="Times New Roman"/>
      <w:b/>
      <w:sz w:val="22"/>
    </w:rPr>
  </w:style>
  <w:style w:type="character" w:customStyle="1" w:styleId="3130">
    <w:name w:val="Знак Знак313"/>
    <w:locked/>
    <w:rsid w:val="00AD55F4"/>
    <w:rPr>
      <w:rFonts w:ascii="PragmaticaCTT" w:hAnsi="PragmaticaCTT"/>
      <w:b/>
      <w:sz w:val="24"/>
      <w:lang w:val="ru-RU" w:eastAsia="ru-RU"/>
    </w:rPr>
  </w:style>
  <w:style w:type="character" w:customStyle="1" w:styleId="2015">
    <w:name w:val="Знак Знак2015"/>
    <w:rsid w:val="00AD55F4"/>
    <w:rPr>
      <w:rFonts w:ascii="Arial" w:hAnsi="Arial"/>
      <w:sz w:val="22"/>
    </w:rPr>
  </w:style>
  <w:style w:type="character" w:customStyle="1" w:styleId="font55">
    <w:name w:val="font55"/>
    <w:rsid w:val="00AD55F4"/>
  </w:style>
  <w:style w:type="character" w:customStyle="1" w:styleId="WW8Num24z4">
    <w:name w:val="WW8Num24z4"/>
    <w:rsid w:val="00AD55F4"/>
  </w:style>
  <w:style w:type="character" w:customStyle="1" w:styleId="WW8Num24z5">
    <w:name w:val="WW8Num24z5"/>
    <w:rsid w:val="00AD55F4"/>
  </w:style>
  <w:style w:type="character" w:customStyle="1" w:styleId="WW8Num24z6">
    <w:name w:val="WW8Num24z6"/>
    <w:rsid w:val="00AD55F4"/>
  </w:style>
  <w:style w:type="character" w:customStyle="1" w:styleId="WW8Num24z7">
    <w:name w:val="WW8Num24z7"/>
    <w:rsid w:val="00AD55F4"/>
  </w:style>
  <w:style w:type="character" w:customStyle="1" w:styleId="WW8Num24z8">
    <w:name w:val="WW8Num24z8"/>
    <w:rsid w:val="00AD55F4"/>
  </w:style>
  <w:style w:type="character" w:customStyle="1" w:styleId="WW8Num25z4">
    <w:name w:val="WW8Num25z4"/>
    <w:rsid w:val="00AD55F4"/>
  </w:style>
  <w:style w:type="character" w:customStyle="1" w:styleId="WW8Num25z5">
    <w:name w:val="WW8Num25z5"/>
    <w:rsid w:val="00AD55F4"/>
  </w:style>
  <w:style w:type="character" w:customStyle="1" w:styleId="WW8Num25z6">
    <w:name w:val="WW8Num25z6"/>
    <w:rsid w:val="00AD55F4"/>
  </w:style>
  <w:style w:type="character" w:customStyle="1" w:styleId="WW8Num25z7">
    <w:name w:val="WW8Num25z7"/>
    <w:rsid w:val="00AD55F4"/>
  </w:style>
  <w:style w:type="character" w:customStyle="1" w:styleId="WW8Num25z8">
    <w:name w:val="WW8Num25z8"/>
    <w:rsid w:val="00AD55F4"/>
  </w:style>
  <w:style w:type="character" w:customStyle="1" w:styleId="WW8Num30z2">
    <w:name w:val="WW8Num30z2"/>
    <w:rsid w:val="00AD55F4"/>
  </w:style>
  <w:style w:type="character" w:customStyle="1" w:styleId="WW8Num30z4">
    <w:name w:val="WW8Num30z4"/>
    <w:rsid w:val="00AD55F4"/>
  </w:style>
  <w:style w:type="character" w:customStyle="1" w:styleId="WW8Num30z5">
    <w:name w:val="WW8Num30z5"/>
    <w:rsid w:val="00AD55F4"/>
  </w:style>
  <w:style w:type="character" w:customStyle="1" w:styleId="WW8Num30z6">
    <w:name w:val="WW8Num30z6"/>
    <w:rsid w:val="00AD55F4"/>
  </w:style>
  <w:style w:type="character" w:customStyle="1" w:styleId="WW8Num30z7">
    <w:name w:val="WW8Num30z7"/>
    <w:rsid w:val="00AD55F4"/>
  </w:style>
  <w:style w:type="character" w:customStyle="1" w:styleId="WW8Num30z8">
    <w:name w:val="WW8Num30z8"/>
    <w:rsid w:val="00AD55F4"/>
  </w:style>
  <w:style w:type="character" w:customStyle="1" w:styleId="WW8Num32z4">
    <w:name w:val="WW8Num32z4"/>
    <w:rsid w:val="00AD55F4"/>
  </w:style>
  <w:style w:type="character" w:customStyle="1" w:styleId="WW8Num32z5">
    <w:name w:val="WW8Num32z5"/>
    <w:rsid w:val="00AD55F4"/>
  </w:style>
  <w:style w:type="character" w:customStyle="1" w:styleId="WW8Num32z6">
    <w:name w:val="WW8Num32z6"/>
    <w:rsid w:val="00AD55F4"/>
  </w:style>
  <w:style w:type="character" w:customStyle="1" w:styleId="WW8Num32z7">
    <w:name w:val="WW8Num32z7"/>
    <w:rsid w:val="00AD55F4"/>
  </w:style>
  <w:style w:type="character" w:customStyle="1" w:styleId="WW8Num32z8">
    <w:name w:val="WW8Num32z8"/>
    <w:rsid w:val="00AD55F4"/>
  </w:style>
  <w:style w:type="character" w:customStyle="1" w:styleId="WW8Num33z1">
    <w:name w:val="WW8Num33z1"/>
    <w:rsid w:val="00AD55F4"/>
  </w:style>
  <w:style w:type="character" w:customStyle="1" w:styleId="WW8Num33z2">
    <w:name w:val="WW8Num33z2"/>
    <w:rsid w:val="00AD55F4"/>
  </w:style>
  <w:style w:type="character" w:customStyle="1" w:styleId="WW8Num33z5">
    <w:name w:val="WW8Num33z5"/>
    <w:rsid w:val="00AD55F4"/>
  </w:style>
  <w:style w:type="character" w:customStyle="1" w:styleId="WW8Num33z6">
    <w:name w:val="WW8Num33z6"/>
    <w:rsid w:val="00AD55F4"/>
  </w:style>
  <w:style w:type="character" w:customStyle="1" w:styleId="WW8Num33z7">
    <w:name w:val="WW8Num33z7"/>
    <w:rsid w:val="00AD55F4"/>
  </w:style>
  <w:style w:type="character" w:customStyle="1" w:styleId="WW8Num33z8">
    <w:name w:val="WW8Num33z8"/>
    <w:rsid w:val="00AD55F4"/>
  </w:style>
  <w:style w:type="character" w:customStyle="1" w:styleId="WW8Num35z2">
    <w:name w:val="WW8Num35z2"/>
    <w:rsid w:val="00AD55F4"/>
  </w:style>
  <w:style w:type="character" w:customStyle="1" w:styleId="WW8Num35z4">
    <w:name w:val="WW8Num35z4"/>
    <w:rsid w:val="00AD55F4"/>
  </w:style>
  <w:style w:type="character" w:customStyle="1" w:styleId="WW8Num35z5">
    <w:name w:val="WW8Num35z5"/>
    <w:rsid w:val="00AD55F4"/>
  </w:style>
  <w:style w:type="character" w:customStyle="1" w:styleId="WW8Num35z6">
    <w:name w:val="WW8Num35z6"/>
    <w:rsid w:val="00AD55F4"/>
  </w:style>
  <w:style w:type="character" w:customStyle="1" w:styleId="WW8Num35z7">
    <w:name w:val="WW8Num35z7"/>
    <w:rsid w:val="00AD55F4"/>
  </w:style>
  <w:style w:type="character" w:customStyle="1" w:styleId="WW8Num35z8">
    <w:name w:val="WW8Num35z8"/>
    <w:rsid w:val="00AD55F4"/>
  </w:style>
  <w:style w:type="character" w:customStyle="1" w:styleId="WW8Num37z2">
    <w:name w:val="WW8Num37z2"/>
    <w:rsid w:val="00AD55F4"/>
  </w:style>
  <w:style w:type="character" w:customStyle="1" w:styleId="WW8Num37z4">
    <w:name w:val="WW8Num37z4"/>
    <w:rsid w:val="00AD55F4"/>
  </w:style>
  <w:style w:type="character" w:customStyle="1" w:styleId="WW8Num37z5">
    <w:name w:val="WW8Num37z5"/>
    <w:rsid w:val="00AD55F4"/>
  </w:style>
  <w:style w:type="character" w:customStyle="1" w:styleId="WW8Num37z6">
    <w:name w:val="WW8Num37z6"/>
    <w:rsid w:val="00AD55F4"/>
  </w:style>
  <w:style w:type="character" w:customStyle="1" w:styleId="WW8Num37z7">
    <w:name w:val="WW8Num37z7"/>
    <w:rsid w:val="00AD55F4"/>
  </w:style>
  <w:style w:type="character" w:customStyle="1" w:styleId="WW8Num37z8">
    <w:name w:val="WW8Num37z8"/>
    <w:rsid w:val="00AD55F4"/>
  </w:style>
  <w:style w:type="character" w:customStyle="1" w:styleId="WW8Num38z1">
    <w:name w:val="WW8Num38z1"/>
    <w:rsid w:val="00AD55F4"/>
  </w:style>
  <w:style w:type="character" w:customStyle="1" w:styleId="WW8Num38z2">
    <w:name w:val="WW8Num38z2"/>
    <w:rsid w:val="00AD55F4"/>
  </w:style>
  <w:style w:type="character" w:customStyle="1" w:styleId="WW8Num38z3">
    <w:name w:val="WW8Num38z3"/>
    <w:rsid w:val="00AD55F4"/>
  </w:style>
  <w:style w:type="character" w:customStyle="1" w:styleId="WW8Num38z4">
    <w:name w:val="WW8Num38z4"/>
    <w:rsid w:val="00AD55F4"/>
  </w:style>
  <w:style w:type="character" w:customStyle="1" w:styleId="WW8Num38z5">
    <w:name w:val="WW8Num38z5"/>
    <w:rsid w:val="00AD55F4"/>
  </w:style>
  <w:style w:type="character" w:customStyle="1" w:styleId="WW8Num38z6">
    <w:name w:val="WW8Num38z6"/>
    <w:rsid w:val="00AD55F4"/>
  </w:style>
  <w:style w:type="character" w:customStyle="1" w:styleId="WW8Num38z7">
    <w:name w:val="WW8Num38z7"/>
    <w:rsid w:val="00AD55F4"/>
  </w:style>
  <w:style w:type="character" w:customStyle="1" w:styleId="WW8Num38z8">
    <w:name w:val="WW8Num38z8"/>
    <w:rsid w:val="00AD55F4"/>
  </w:style>
  <w:style w:type="character" w:customStyle="1" w:styleId="WW8Num40z1">
    <w:name w:val="WW8Num40z1"/>
    <w:rsid w:val="00AD55F4"/>
    <w:rPr>
      <w:rFonts w:ascii="Courier New" w:hAnsi="Courier New"/>
    </w:rPr>
  </w:style>
  <w:style w:type="character" w:customStyle="1" w:styleId="WW8Num40z2">
    <w:name w:val="WW8Num40z2"/>
    <w:rsid w:val="00AD55F4"/>
    <w:rPr>
      <w:rFonts w:ascii="Wingdings" w:hAnsi="Wingdings"/>
    </w:rPr>
  </w:style>
  <w:style w:type="character" w:customStyle="1" w:styleId="WW8Num41z1">
    <w:name w:val="WW8Num41z1"/>
    <w:rsid w:val="00AD55F4"/>
  </w:style>
  <w:style w:type="character" w:customStyle="1" w:styleId="WW8Num41z2">
    <w:name w:val="WW8Num41z2"/>
    <w:rsid w:val="00AD55F4"/>
  </w:style>
  <w:style w:type="character" w:customStyle="1" w:styleId="WW8Num41z3">
    <w:name w:val="WW8Num41z3"/>
    <w:rsid w:val="00AD55F4"/>
  </w:style>
  <w:style w:type="character" w:customStyle="1" w:styleId="WW8Num41z4">
    <w:name w:val="WW8Num41z4"/>
    <w:rsid w:val="00AD55F4"/>
  </w:style>
  <w:style w:type="character" w:customStyle="1" w:styleId="WW8Num41z5">
    <w:name w:val="WW8Num41z5"/>
    <w:rsid w:val="00AD55F4"/>
  </w:style>
  <w:style w:type="character" w:customStyle="1" w:styleId="WW8Num41z6">
    <w:name w:val="WW8Num41z6"/>
    <w:rsid w:val="00AD55F4"/>
  </w:style>
  <w:style w:type="character" w:customStyle="1" w:styleId="WW8Num41z7">
    <w:name w:val="WW8Num41z7"/>
    <w:rsid w:val="00AD55F4"/>
  </w:style>
  <w:style w:type="character" w:customStyle="1" w:styleId="WW8Num41z8">
    <w:name w:val="WW8Num41z8"/>
    <w:rsid w:val="00AD55F4"/>
  </w:style>
  <w:style w:type="character" w:customStyle="1" w:styleId="WW8Num43z1">
    <w:name w:val="WW8Num43z1"/>
    <w:rsid w:val="00AD55F4"/>
  </w:style>
  <w:style w:type="character" w:customStyle="1" w:styleId="WW8Num43z2">
    <w:name w:val="WW8Num43z2"/>
    <w:rsid w:val="00AD55F4"/>
  </w:style>
  <w:style w:type="character" w:customStyle="1" w:styleId="WW8Num43z3">
    <w:name w:val="WW8Num43z3"/>
    <w:rsid w:val="00AD55F4"/>
  </w:style>
  <w:style w:type="character" w:customStyle="1" w:styleId="WW8Num43z4">
    <w:name w:val="WW8Num43z4"/>
    <w:rsid w:val="00AD55F4"/>
  </w:style>
  <w:style w:type="character" w:customStyle="1" w:styleId="WW8Num43z5">
    <w:name w:val="WW8Num43z5"/>
    <w:rsid w:val="00AD55F4"/>
  </w:style>
  <w:style w:type="character" w:customStyle="1" w:styleId="WW8Num43z6">
    <w:name w:val="WW8Num43z6"/>
    <w:rsid w:val="00AD55F4"/>
  </w:style>
  <w:style w:type="character" w:customStyle="1" w:styleId="WW8Num43z7">
    <w:name w:val="WW8Num43z7"/>
    <w:rsid w:val="00AD55F4"/>
  </w:style>
  <w:style w:type="character" w:customStyle="1" w:styleId="WW8Num43z8">
    <w:name w:val="WW8Num43z8"/>
    <w:rsid w:val="00AD55F4"/>
  </w:style>
  <w:style w:type="character" w:customStyle="1" w:styleId="WW8Num44z2">
    <w:name w:val="WW8Num44z2"/>
    <w:rsid w:val="00AD55F4"/>
    <w:rPr>
      <w:rFonts w:ascii="Wingdings" w:hAnsi="Wingdings"/>
    </w:rPr>
  </w:style>
  <w:style w:type="character" w:customStyle="1" w:styleId="WW8Num46z2">
    <w:name w:val="WW8Num46z2"/>
    <w:rsid w:val="00AD55F4"/>
    <w:rPr>
      <w:rFonts w:ascii="Wingdings" w:hAnsi="Wingdings"/>
    </w:rPr>
  </w:style>
  <w:style w:type="character" w:customStyle="1" w:styleId="WW8Num47z2">
    <w:name w:val="WW8Num47z2"/>
    <w:rsid w:val="00AD55F4"/>
    <w:rPr>
      <w:rFonts w:ascii="Wingdings" w:hAnsi="Wingdings"/>
    </w:rPr>
  </w:style>
  <w:style w:type="character" w:customStyle="1" w:styleId="WW8NumSt31z0">
    <w:name w:val="WW8NumSt31z0"/>
    <w:rsid w:val="00AD55F4"/>
    <w:rPr>
      <w:rFonts w:ascii="Times New Roman" w:hAnsi="Times New Roman"/>
      <w:sz w:val="20"/>
    </w:rPr>
  </w:style>
  <w:style w:type="character" w:customStyle="1" w:styleId="FootnoteCharacters">
    <w:name w:val="Footnote Characters"/>
    <w:rsid w:val="00AD55F4"/>
    <w:rPr>
      <w:vertAlign w:val="superscript"/>
    </w:rPr>
  </w:style>
  <w:style w:type="character" w:customStyle="1" w:styleId="1fffffff6">
    <w:name w:val="Знак примечания1"/>
    <w:rsid w:val="00AD55F4"/>
    <w:rPr>
      <w:sz w:val="16"/>
    </w:rPr>
  </w:style>
  <w:style w:type="character" w:customStyle="1" w:styleId="EndnoteCharacters">
    <w:name w:val="Endnote Characters"/>
    <w:rsid w:val="00AD55F4"/>
    <w:rPr>
      <w:vertAlign w:val="superscript"/>
    </w:rPr>
  </w:style>
  <w:style w:type="paragraph" w:customStyle="1" w:styleId="LO-Normal1">
    <w:name w:val="LO-Normal1"/>
    <w:rsid w:val="00AD55F4"/>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c">
    <w:name w:val="Схема документа2"/>
    <w:basedOn w:val="a3"/>
    <w:rsid w:val="00AD55F4"/>
    <w:pPr>
      <w:shd w:val="clear" w:color="auto" w:fill="000080"/>
      <w:suppressAutoHyphens/>
    </w:pPr>
    <w:rPr>
      <w:rFonts w:ascii="Tahoma" w:hAnsi="Tahoma" w:cs="Tahoma"/>
      <w:lang w:eastAsia="zh-CN"/>
    </w:rPr>
  </w:style>
  <w:style w:type="paragraph" w:customStyle="1" w:styleId="22f2">
    <w:name w:val="Список 22"/>
    <w:basedOn w:val="a3"/>
    <w:rsid w:val="00AD55F4"/>
    <w:pPr>
      <w:suppressAutoHyphens/>
      <w:ind w:left="566" w:hanging="283"/>
    </w:pPr>
    <w:rPr>
      <w:lang w:eastAsia="zh-CN"/>
    </w:rPr>
  </w:style>
  <w:style w:type="paragraph" w:customStyle="1" w:styleId="31f0">
    <w:name w:val="Список 31"/>
    <w:basedOn w:val="a3"/>
    <w:rsid w:val="00AD55F4"/>
    <w:pPr>
      <w:suppressAutoHyphens/>
      <w:ind w:left="849" w:hanging="283"/>
    </w:pPr>
    <w:rPr>
      <w:lang w:eastAsia="zh-CN"/>
    </w:rPr>
  </w:style>
  <w:style w:type="paragraph" w:customStyle="1" w:styleId="1fffffff7">
    <w:name w:val="Обычный отступ1"/>
    <w:basedOn w:val="a3"/>
    <w:rsid w:val="00AD55F4"/>
    <w:pPr>
      <w:suppressAutoHyphens/>
      <w:ind w:firstLine="720"/>
      <w:jc w:val="both"/>
    </w:pPr>
    <w:rPr>
      <w:sz w:val="28"/>
      <w:szCs w:val="20"/>
      <w:lang w:eastAsia="zh-CN"/>
    </w:rPr>
  </w:style>
  <w:style w:type="paragraph" w:customStyle="1" w:styleId="2ffffd">
    <w:name w:val="Нумерованный список2"/>
    <w:basedOn w:val="a3"/>
    <w:rsid w:val="00AD55F4"/>
    <w:pPr>
      <w:keepNext/>
      <w:tabs>
        <w:tab w:val="left" w:pos="360"/>
      </w:tabs>
      <w:suppressAutoHyphens/>
      <w:ind w:left="360" w:hanging="360"/>
      <w:jc w:val="both"/>
    </w:pPr>
    <w:rPr>
      <w:b/>
      <w:lang w:val="en-US" w:eastAsia="zh-CN"/>
    </w:rPr>
  </w:style>
  <w:style w:type="paragraph" w:customStyle="1" w:styleId="1fffffff8">
    <w:name w:val="Красная строка1"/>
    <w:basedOn w:val="aff2"/>
    <w:rsid w:val="00AD55F4"/>
    <w:pPr>
      <w:suppressAutoHyphens/>
      <w:ind w:firstLine="210"/>
    </w:pPr>
    <w:rPr>
      <w:sz w:val="20"/>
      <w:lang w:eastAsia="zh-CN"/>
    </w:rPr>
  </w:style>
  <w:style w:type="paragraph" w:customStyle="1" w:styleId="21ff2">
    <w:name w:val="Нумерованный список 21"/>
    <w:basedOn w:val="a3"/>
    <w:rsid w:val="00AD55F4"/>
    <w:pPr>
      <w:tabs>
        <w:tab w:val="left" w:pos="720"/>
      </w:tabs>
      <w:suppressAutoHyphens/>
      <w:ind w:left="720" w:hanging="360"/>
    </w:pPr>
    <w:rPr>
      <w:lang w:eastAsia="zh-CN"/>
    </w:rPr>
  </w:style>
  <w:style w:type="paragraph" w:customStyle="1" w:styleId="42a">
    <w:name w:val="Список 42"/>
    <w:basedOn w:val="a3"/>
    <w:rsid w:val="00AD55F4"/>
    <w:pPr>
      <w:suppressAutoHyphens/>
      <w:ind w:left="1132" w:hanging="283"/>
    </w:pPr>
    <w:rPr>
      <w:lang w:eastAsia="zh-CN"/>
    </w:rPr>
  </w:style>
  <w:style w:type="paragraph" w:customStyle="1" w:styleId="22f3">
    <w:name w:val="Маркированный список 22"/>
    <w:basedOn w:val="a3"/>
    <w:rsid w:val="00AD55F4"/>
    <w:pPr>
      <w:tabs>
        <w:tab w:val="left" w:pos="720"/>
        <w:tab w:val="left" w:pos="851"/>
      </w:tabs>
      <w:suppressAutoHyphens/>
      <w:ind w:left="851" w:hanging="363"/>
    </w:pPr>
    <w:rPr>
      <w:lang w:eastAsia="zh-CN"/>
    </w:rPr>
  </w:style>
  <w:style w:type="paragraph" w:customStyle="1" w:styleId="31f1">
    <w:name w:val="Маркированный список 31"/>
    <w:basedOn w:val="a3"/>
    <w:rsid w:val="00AD55F4"/>
    <w:pPr>
      <w:tabs>
        <w:tab w:val="left" w:pos="708"/>
      </w:tabs>
      <w:suppressAutoHyphens/>
      <w:jc w:val="both"/>
    </w:pPr>
    <w:rPr>
      <w:bCs/>
      <w:iCs/>
      <w:sz w:val="28"/>
      <w:szCs w:val="28"/>
      <w:lang w:eastAsia="zh-CN"/>
    </w:rPr>
  </w:style>
  <w:style w:type="paragraph" w:customStyle="1" w:styleId="2ffffe">
    <w:name w:val="Текст примечания2"/>
    <w:basedOn w:val="a3"/>
    <w:rsid w:val="00AD55F4"/>
    <w:pPr>
      <w:suppressAutoHyphens/>
    </w:pPr>
    <w:rPr>
      <w:sz w:val="20"/>
      <w:szCs w:val="20"/>
      <w:lang w:eastAsia="zh-CN"/>
    </w:rPr>
  </w:style>
  <w:style w:type="paragraph" w:customStyle="1" w:styleId="2fffff">
    <w:name w:val="Название объекта2"/>
    <w:basedOn w:val="a3"/>
    <w:next w:val="a3"/>
    <w:rsid w:val="00AD55F4"/>
    <w:pPr>
      <w:widowControl w:val="0"/>
      <w:shd w:val="clear" w:color="auto" w:fill="FFFFFF"/>
      <w:suppressAutoHyphens/>
      <w:autoSpaceDE w:val="0"/>
      <w:ind w:firstLine="284"/>
      <w:jc w:val="right"/>
    </w:pPr>
    <w:rPr>
      <w:i/>
      <w:iCs/>
      <w:color w:val="000000"/>
      <w:szCs w:val="20"/>
      <w:lang w:eastAsia="zh-CN"/>
    </w:rPr>
  </w:style>
  <w:style w:type="paragraph" w:customStyle="1" w:styleId="WW-Heading3">
    <w:name w:val="WW-Heading 3"/>
    <w:rsid w:val="00AD55F4"/>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rsid w:val="00AD55F4"/>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rsid w:val="00AD55F4"/>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rsid w:val="00AD55F4"/>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rsid w:val="00AD55F4"/>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rsid w:val="00AD55F4"/>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rsid w:val="00AD55F4"/>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9">
    <w:name w:val="Маркированный список1"/>
    <w:basedOn w:val="a3"/>
    <w:rsid w:val="00AD55F4"/>
    <w:pPr>
      <w:tabs>
        <w:tab w:val="left" w:pos="360"/>
      </w:tabs>
      <w:suppressAutoHyphens/>
      <w:ind w:left="360" w:hanging="360"/>
    </w:pPr>
    <w:rPr>
      <w:sz w:val="20"/>
      <w:szCs w:val="20"/>
      <w:lang w:val="en-US" w:eastAsia="zh-CN"/>
    </w:rPr>
  </w:style>
  <w:style w:type="paragraph" w:customStyle="1" w:styleId="22f4">
    <w:name w:val="Красная строка 22"/>
    <w:basedOn w:val="aff9"/>
    <w:rsid w:val="00AD55F4"/>
    <w:pPr>
      <w:suppressAutoHyphens/>
      <w:ind w:firstLine="210"/>
    </w:pPr>
    <w:rPr>
      <w:rFonts w:cs="PragmaticaCTT"/>
      <w:sz w:val="20"/>
      <w:lang w:eastAsia="zh-CN"/>
    </w:rPr>
  </w:style>
  <w:style w:type="paragraph" w:customStyle="1" w:styleId="WW-Heading">
    <w:name w:val="WW-Heading"/>
    <w:rsid w:val="00AD55F4"/>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3"/>
    <w:rsid w:val="00AD55F4"/>
    <w:pPr>
      <w:suppressAutoHyphens/>
      <w:spacing w:before="280" w:after="280"/>
    </w:pPr>
    <w:rPr>
      <w:lang w:eastAsia="zh-CN"/>
    </w:rPr>
  </w:style>
  <w:style w:type="paragraph" w:customStyle="1" w:styleId="1fffffffa">
    <w:name w:val="Текст макроса1"/>
    <w:rsid w:val="00AD55F4"/>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3"/>
    <w:rsid w:val="00AD55F4"/>
    <w:pPr>
      <w:suppressAutoHyphens/>
      <w:ind w:left="720" w:hanging="360"/>
    </w:pPr>
    <w:rPr>
      <w:lang w:eastAsia="zh-CN"/>
    </w:rPr>
  </w:style>
  <w:style w:type="paragraph" w:customStyle="1" w:styleId="WW-TextBody">
    <w:name w:val="WW-Text Body"/>
    <w:basedOn w:val="a3"/>
    <w:rsid w:val="00AD55F4"/>
    <w:pPr>
      <w:suppressAutoHyphens/>
      <w:spacing w:after="120"/>
    </w:pPr>
    <w:rPr>
      <w:lang w:val="en-US" w:eastAsia="zh-CN"/>
    </w:rPr>
  </w:style>
  <w:style w:type="paragraph" w:customStyle="1" w:styleId="WW-Heading4">
    <w:name w:val="WW-Heading 4"/>
    <w:basedOn w:val="a3"/>
    <w:next w:val="a3"/>
    <w:rsid w:val="00AD55F4"/>
    <w:pPr>
      <w:keepNext/>
      <w:tabs>
        <w:tab w:val="left" w:pos="864"/>
      </w:tabs>
      <w:suppressAutoHyphens/>
      <w:spacing w:before="240" w:after="60"/>
      <w:ind w:left="864" w:hanging="864"/>
    </w:pPr>
    <w:rPr>
      <w:b/>
      <w:bCs/>
      <w:sz w:val="28"/>
      <w:szCs w:val="28"/>
      <w:lang w:eastAsia="zh-CN"/>
    </w:rPr>
  </w:style>
  <w:style w:type="paragraph" w:customStyle="1" w:styleId="WW-Heading8">
    <w:name w:val="WW-Heading 8"/>
    <w:basedOn w:val="a3"/>
    <w:next w:val="a3"/>
    <w:rsid w:val="00AD55F4"/>
    <w:pPr>
      <w:tabs>
        <w:tab w:val="left" w:pos="1440"/>
      </w:tabs>
      <w:suppressAutoHyphens/>
      <w:spacing w:before="240" w:after="60"/>
      <w:ind w:left="1440" w:hanging="1440"/>
    </w:pPr>
    <w:rPr>
      <w:i/>
      <w:iCs/>
      <w:lang w:eastAsia="zh-CN"/>
    </w:rPr>
  </w:style>
  <w:style w:type="paragraph" w:customStyle="1" w:styleId="21ff3">
    <w:name w:val="Продолжение списка 21"/>
    <w:basedOn w:val="a3"/>
    <w:rsid w:val="00AD55F4"/>
    <w:pPr>
      <w:suppressAutoHyphens/>
      <w:spacing w:after="120"/>
      <w:ind w:left="566"/>
    </w:pPr>
    <w:rPr>
      <w:sz w:val="20"/>
      <w:szCs w:val="20"/>
      <w:lang w:eastAsia="zh-CN"/>
    </w:rPr>
  </w:style>
  <w:style w:type="paragraph" w:customStyle="1" w:styleId="31f2">
    <w:name w:val="Нумерованный список 31"/>
    <w:basedOn w:val="a3"/>
    <w:rsid w:val="00AD55F4"/>
    <w:pPr>
      <w:tabs>
        <w:tab w:val="left" w:pos="360"/>
      </w:tabs>
      <w:suppressAutoHyphens/>
      <w:ind w:left="360" w:hanging="360"/>
    </w:pPr>
    <w:rPr>
      <w:lang w:eastAsia="zh-CN"/>
    </w:rPr>
  </w:style>
  <w:style w:type="paragraph" w:customStyle="1" w:styleId="TableContents">
    <w:name w:val="Table Contents"/>
    <w:basedOn w:val="a3"/>
    <w:rsid w:val="00AD55F4"/>
    <w:pPr>
      <w:suppressLineNumbers/>
      <w:suppressAutoHyphens/>
    </w:pPr>
    <w:rPr>
      <w:lang w:eastAsia="zh-CN"/>
    </w:rPr>
  </w:style>
  <w:style w:type="paragraph" w:customStyle="1" w:styleId="TableHeading">
    <w:name w:val="Table Heading"/>
    <w:basedOn w:val="TableContents"/>
    <w:rsid w:val="00AD55F4"/>
    <w:pPr>
      <w:jc w:val="center"/>
    </w:pPr>
    <w:rPr>
      <w:b/>
      <w:bCs/>
    </w:rPr>
  </w:style>
  <w:style w:type="character" w:customStyle="1" w:styleId="InternetLink">
    <w:name w:val="Internet Link"/>
    <w:rsid w:val="00AD55F4"/>
    <w:rPr>
      <w:color w:val="0000FF"/>
      <w:u w:val="single"/>
    </w:rPr>
  </w:style>
  <w:style w:type="character" w:customStyle="1" w:styleId="23d">
    <w:name w:val="Основной текст с отступом 2 Знак3"/>
    <w:rsid w:val="00AD55F4"/>
    <w:rPr>
      <w:rFonts w:ascii="Microsoft Sans Serif" w:hAnsi="Microsoft Sans Serif"/>
      <w:b/>
      <w:spacing w:val="10"/>
      <w:sz w:val="26"/>
    </w:rPr>
  </w:style>
  <w:style w:type="character" w:customStyle="1" w:styleId="34b">
    <w:name w:val="Основной текст с отступом 3 Знак4"/>
    <w:locked/>
    <w:rsid w:val="00AD55F4"/>
    <w:rPr>
      <w:rFonts w:ascii="Times New Roman" w:hAnsi="Times New Roman"/>
      <w:sz w:val="24"/>
      <w:lang w:val="en-US"/>
    </w:rPr>
  </w:style>
  <w:style w:type="character" w:customStyle="1" w:styleId="ListLabel7">
    <w:name w:val="ListLabel 7"/>
    <w:rsid w:val="00AD55F4"/>
  </w:style>
  <w:style w:type="character" w:customStyle="1" w:styleId="ListLabel8">
    <w:name w:val="ListLabel 8"/>
    <w:rsid w:val="00AD55F4"/>
  </w:style>
  <w:style w:type="character" w:customStyle="1" w:styleId="ListLabel9">
    <w:name w:val="ListLabel 9"/>
    <w:rsid w:val="00AD55F4"/>
  </w:style>
  <w:style w:type="character" w:customStyle="1" w:styleId="ListLabel10">
    <w:name w:val="ListLabel 10"/>
    <w:rsid w:val="00AD55F4"/>
  </w:style>
  <w:style w:type="character" w:customStyle="1" w:styleId="ListLabel11">
    <w:name w:val="ListLabel 11"/>
    <w:rsid w:val="00AD55F4"/>
  </w:style>
  <w:style w:type="character" w:customStyle="1" w:styleId="ListLabel12">
    <w:name w:val="ListLabel 12"/>
    <w:rsid w:val="00AD55F4"/>
  </w:style>
  <w:style w:type="character" w:customStyle="1" w:styleId="ListLabel13">
    <w:name w:val="ListLabel 13"/>
    <w:rsid w:val="00AD55F4"/>
  </w:style>
  <w:style w:type="character" w:customStyle="1" w:styleId="ListLabel14">
    <w:name w:val="ListLabel 14"/>
    <w:rsid w:val="00AD55F4"/>
  </w:style>
  <w:style w:type="character" w:customStyle="1" w:styleId="ListLabel15">
    <w:name w:val="ListLabel 15"/>
    <w:rsid w:val="00AD55F4"/>
  </w:style>
  <w:style w:type="character" w:customStyle="1" w:styleId="ListLabel16">
    <w:name w:val="ListLabel 16"/>
    <w:rsid w:val="00AD55F4"/>
  </w:style>
  <w:style w:type="character" w:customStyle="1" w:styleId="ListLabel17">
    <w:name w:val="ListLabel 17"/>
    <w:rsid w:val="00AD55F4"/>
  </w:style>
  <w:style w:type="character" w:customStyle="1" w:styleId="ListLabel18">
    <w:name w:val="ListLabel 18"/>
    <w:rsid w:val="00AD55F4"/>
  </w:style>
  <w:style w:type="character" w:customStyle="1" w:styleId="ListLabel19">
    <w:name w:val="ListLabel 19"/>
    <w:rsid w:val="00AD55F4"/>
  </w:style>
  <w:style w:type="character" w:customStyle="1" w:styleId="ListLabel20">
    <w:name w:val="ListLabel 20"/>
    <w:rsid w:val="00AD55F4"/>
  </w:style>
  <w:style w:type="character" w:customStyle="1" w:styleId="ListLabel21">
    <w:name w:val="ListLabel 21"/>
    <w:rsid w:val="00AD55F4"/>
  </w:style>
  <w:style w:type="character" w:customStyle="1" w:styleId="ListLabel22">
    <w:name w:val="ListLabel 22"/>
    <w:rsid w:val="00AD55F4"/>
  </w:style>
  <w:style w:type="character" w:customStyle="1" w:styleId="ListLabel23">
    <w:name w:val="ListLabel 23"/>
    <w:rsid w:val="00AD55F4"/>
  </w:style>
  <w:style w:type="character" w:customStyle="1" w:styleId="ListLabel24">
    <w:name w:val="ListLabel 24"/>
    <w:rsid w:val="00AD55F4"/>
  </w:style>
  <w:style w:type="character" w:customStyle="1" w:styleId="ListLabel25">
    <w:name w:val="ListLabel 25"/>
    <w:rsid w:val="00AD55F4"/>
  </w:style>
  <w:style w:type="character" w:customStyle="1" w:styleId="ListLabel26">
    <w:name w:val="ListLabel 26"/>
    <w:rsid w:val="00AD55F4"/>
  </w:style>
  <w:style w:type="character" w:customStyle="1" w:styleId="ListLabel27">
    <w:name w:val="ListLabel 27"/>
    <w:rsid w:val="00AD55F4"/>
  </w:style>
  <w:style w:type="character" w:customStyle="1" w:styleId="ListLabel28">
    <w:name w:val="ListLabel 28"/>
    <w:rsid w:val="00AD55F4"/>
  </w:style>
  <w:style w:type="character" w:customStyle="1" w:styleId="ListLabel29">
    <w:name w:val="ListLabel 29"/>
    <w:rsid w:val="00AD55F4"/>
  </w:style>
  <w:style w:type="character" w:customStyle="1" w:styleId="ListLabel30">
    <w:name w:val="ListLabel 30"/>
    <w:rsid w:val="00AD55F4"/>
  </w:style>
  <w:style w:type="character" w:customStyle="1" w:styleId="ListLabel31">
    <w:name w:val="ListLabel 31"/>
    <w:rsid w:val="00AD55F4"/>
  </w:style>
  <w:style w:type="character" w:customStyle="1" w:styleId="ListLabel32">
    <w:name w:val="ListLabel 32"/>
    <w:rsid w:val="00AD55F4"/>
  </w:style>
  <w:style w:type="character" w:customStyle="1" w:styleId="ListLabel33">
    <w:name w:val="ListLabel 33"/>
    <w:rsid w:val="00AD55F4"/>
  </w:style>
  <w:style w:type="character" w:customStyle="1" w:styleId="ListLabel34">
    <w:name w:val="ListLabel 34"/>
    <w:rsid w:val="00AD55F4"/>
    <w:rPr>
      <w:color w:val="00000A"/>
    </w:rPr>
  </w:style>
  <w:style w:type="character" w:customStyle="1" w:styleId="ListLabel35">
    <w:name w:val="ListLabel 35"/>
    <w:rsid w:val="00AD55F4"/>
  </w:style>
  <w:style w:type="character" w:customStyle="1" w:styleId="ListLabel36">
    <w:name w:val="ListLabel 36"/>
    <w:rsid w:val="00AD55F4"/>
  </w:style>
  <w:style w:type="character" w:customStyle="1" w:styleId="ListLabel37">
    <w:name w:val="ListLabel 37"/>
    <w:rsid w:val="00AD55F4"/>
  </w:style>
  <w:style w:type="character" w:customStyle="1" w:styleId="ListLabel38">
    <w:name w:val="ListLabel 38"/>
    <w:rsid w:val="00AD55F4"/>
  </w:style>
  <w:style w:type="character" w:customStyle="1" w:styleId="ListLabel39">
    <w:name w:val="ListLabel 39"/>
    <w:rsid w:val="00AD55F4"/>
  </w:style>
  <w:style w:type="character" w:customStyle="1" w:styleId="ListLabel40">
    <w:name w:val="ListLabel 40"/>
    <w:rsid w:val="00AD55F4"/>
  </w:style>
  <w:style w:type="character" w:customStyle="1" w:styleId="ListLabel41">
    <w:name w:val="ListLabel 41"/>
    <w:rsid w:val="00AD55F4"/>
  </w:style>
  <w:style w:type="character" w:customStyle="1" w:styleId="ListLabel42">
    <w:name w:val="ListLabel 42"/>
    <w:rsid w:val="00AD55F4"/>
  </w:style>
  <w:style w:type="character" w:customStyle="1" w:styleId="ListLabel43">
    <w:name w:val="ListLabel 43"/>
    <w:rsid w:val="00AD55F4"/>
  </w:style>
  <w:style w:type="character" w:customStyle="1" w:styleId="ListLabel44">
    <w:name w:val="ListLabel 44"/>
    <w:rsid w:val="00AD55F4"/>
  </w:style>
  <w:style w:type="character" w:customStyle="1" w:styleId="ListLabel45">
    <w:name w:val="ListLabel 45"/>
    <w:rsid w:val="00AD55F4"/>
  </w:style>
  <w:style w:type="character" w:customStyle="1" w:styleId="ListLabel46">
    <w:name w:val="ListLabel 46"/>
    <w:rsid w:val="00AD55F4"/>
  </w:style>
  <w:style w:type="character" w:customStyle="1" w:styleId="ListLabel47">
    <w:name w:val="ListLabel 47"/>
    <w:rsid w:val="00AD55F4"/>
  </w:style>
  <w:style w:type="character" w:customStyle="1" w:styleId="ListLabel48">
    <w:name w:val="ListLabel 48"/>
    <w:rsid w:val="00AD55F4"/>
  </w:style>
  <w:style w:type="character" w:customStyle="1" w:styleId="ListLabel49">
    <w:name w:val="ListLabel 49"/>
    <w:rsid w:val="00AD55F4"/>
  </w:style>
  <w:style w:type="character" w:customStyle="1" w:styleId="ListLabel50">
    <w:name w:val="ListLabel 50"/>
    <w:rsid w:val="00AD55F4"/>
  </w:style>
  <w:style w:type="character" w:customStyle="1" w:styleId="ListLabel51">
    <w:name w:val="ListLabel 51"/>
    <w:rsid w:val="00AD55F4"/>
  </w:style>
  <w:style w:type="character" w:customStyle="1" w:styleId="ListLabel52">
    <w:name w:val="ListLabel 52"/>
    <w:rsid w:val="00AD55F4"/>
  </w:style>
  <w:style w:type="character" w:customStyle="1" w:styleId="ListLabel53">
    <w:name w:val="ListLabel 53"/>
    <w:rsid w:val="00AD55F4"/>
    <w:rPr>
      <w:color w:val="00000A"/>
      <w:position w:val="0"/>
      <w:sz w:val="24"/>
      <w:u w:val="none"/>
      <w:vertAlign w:val="baseline"/>
    </w:rPr>
  </w:style>
  <w:style w:type="character" w:customStyle="1" w:styleId="ListLabel54">
    <w:name w:val="ListLabel 54"/>
    <w:rsid w:val="00AD55F4"/>
    <w:rPr>
      <w:position w:val="0"/>
      <w:sz w:val="20"/>
      <w:u w:val="none"/>
      <w:vertAlign w:val="baseline"/>
    </w:rPr>
  </w:style>
  <w:style w:type="character" w:customStyle="1" w:styleId="ListLabel55">
    <w:name w:val="ListLabel 55"/>
    <w:rsid w:val="00AD55F4"/>
    <w:rPr>
      <w:position w:val="0"/>
      <w:sz w:val="20"/>
      <w:u w:val="none"/>
      <w:vertAlign w:val="baseline"/>
    </w:rPr>
  </w:style>
  <w:style w:type="character" w:customStyle="1" w:styleId="ListLabel56">
    <w:name w:val="ListLabel 56"/>
    <w:rsid w:val="00AD55F4"/>
  </w:style>
  <w:style w:type="character" w:customStyle="1" w:styleId="ListLabel57">
    <w:name w:val="ListLabel 57"/>
    <w:rsid w:val="00AD55F4"/>
  </w:style>
  <w:style w:type="character" w:customStyle="1" w:styleId="ListLabel58">
    <w:name w:val="ListLabel 58"/>
    <w:rsid w:val="00AD55F4"/>
  </w:style>
  <w:style w:type="character" w:customStyle="1" w:styleId="ListLabel59">
    <w:name w:val="ListLabel 59"/>
    <w:rsid w:val="00AD55F4"/>
  </w:style>
  <w:style w:type="character" w:customStyle="1" w:styleId="ListLabel60">
    <w:name w:val="ListLabel 60"/>
    <w:rsid w:val="00AD55F4"/>
  </w:style>
  <w:style w:type="character" w:customStyle="1" w:styleId="ListLabel61">
    <w:name w:val="ListLabel 61"/>
    <w:rsid w:val="00AD55F4"/>
  </w:style>
  <w:style w:type="character" w:customStyle="1" w:styleId="ListLabel62">
    <w:name w:val="ListLabel 62"/>
    <w:rsid w:val="00AD55F4"/>
  </w:style>
  <w:style w:type="character" w:customStyle="1" w:styleId="ListLabel63">
    <w:name w:val="ListLabel 63"/>
    <w:rsid w:val="00AD55F4"/>
    <w:rPr>
      <w:sz w:val="24"/>
    </w:rPr>
  </w:style>
  <w:style w:type="character" w:customStyle="1" w:styleId="ListLabel64">
    <w:name w:val="ListLabel 64"/>
    <w:rsid w:val="00AD55F4"/>
  </w:style>
  <w:style w:type="character" w:customStyle="1" w:styleId="ListLabel65">
    <w:name w:val="ListLabel 65"/>
    <w:rsid w:val="00AD55F4"/>
  </w:style>
  <w:style w:type="character" w:customStyle="1" w:styleId="ListLabel66">
    <w:name w:val="ListLabel 66"/>
    <w:rsid w:val="00AD55F4"/>
  </w:style>
  <w:style w:type="character" w:customStyle="1" w:styleId="ListLabel67">
    <w:name w:val="ListLabel 67"/>
    <w:rsid w:val="00AD55F4"/>
  </w:style>
  <w:style w:type="character" w:customStyle="1" w:styleId="ListLabel68">
    <w:name w:val="ListLabel 68"/>
    <w:rsid w:val="00AD55F4"/>
  </w:style>
  <w:style w:type="character" w:customStyle="1" w:styleId="ListLabel69">
    <w:name w:val="ListLabel 69"/>
    <w:rsid w:val="00AD55F4"/>
  </w:style>
  <w:style w:type="character" w:customStyle="1" w:styleId="ListLabel70">
    <w:name w:val="ListLabel 70"/>
    <w:rsid w:val="00AD55F4"/>
  </w:style>
  <w:style w:type="character" w:customStyle="1" w:styleId="ListLabel71">
    <w:name w:val="ListLabel 71"/>
    <w:rsid w:val="00AD55F4"/>
  </w:style>
  <w:style w:type="character" w:customStyle="1" w:styleId="ListLabel72">
    <w:name w:val="ListLabel 72"/>
    <w:rsid w:val="00AD55F4"/>
  </w:style>
  <w:style w:type="character" w:customStyle="1" w:styleId="ListLabel73">
    <w:name w:val="ListLabel 73"/>
    <w:rsid w:val="00AD55F4"/>
  </w:style>
  <w:style w:type="character" w:customStyle="1" w:styleId="ListLabel74">
    <w:name w:val="ListLabel 74"/>
    <w:rsid w:val="00AD55F4"/>
  </w:style>
  <w:style w:type="character" w:customStyle="1" w:styleId="ListLabel75">
    <w:name w:val="ListLabel 75"/>
    <w:rsid w:val="00AD55F4"/>
  </w:style>
  <w:style w:type="character" w:customStyle="1" w:styleId="ListLabel76">
    <w:name w:val="ListLabel 76"/>
    <w:rsid w:val="00AD55F4"/>
  </w:style>
  <w:style w:type="character" w:customStyle="1" w:styleId="ListLabel77">
    <w:name w:val="ListLabel 77"/>
    <w:rsid w:val="00AD55F4"/>
  </w:style>
  <w:style w:type="character" w:customStyle="1" w:styleId="ListLabel78">
    <w:name w:val="ListLabel 78"/>
    <w:rsid w:val="00AD55F4"/>
    <w:rPr>
      <w:sz w:val="24"/>
    </w:rPr>
  </w:style>
  <w:style w:type="character" w:customStyle="1" w:styleId="ListLabel79">
    <w:name w:val="ListLabel 79"/>
    <w:rsid w:val="00AD55F4"/>
  </w:style>
  <w:style w:type="character" w:customStyle="1" w:styleId="ListLabel80">
    <w:name w:val="ListLabel 80"/>
    <w:rsid w:val="00AD55F4"/>
  </w:style>
  <w:style w:type="character" w:customStyle="1" w:styleId="ListLabel81">
    <w:name w:val="ListLabel 81"/>
    <w:rsid w:val="00AD55F4"/>
  </w:style>
  <w:style w:type="character" w:customStyle="1" w:styleId="ListLabel82">
    <w:name w:val="ListLabel 82"/>
    <w:rsid w:val="00AD55F4"/>
  </w:style>
  <w:style w:type="character" w:customStyle="1" w:styleId="ListLabel83">
    <w:name w:val="ListLabel 83"/>
    <w:rsid w:val="00AD55F4"/>
  </w:style>
  <w:style w:type="character" w:customStyle="1" w:styleId="ListLabel84">
    <w:name w:val="ListLabel 84"/>
    <w:rsid w:val="00AD55F4"/>
  </w:style>
  <w:style w:type="character" w:customStyle="1" w:styleId="ListLabel85">
    <w:name w:val="ListLabel 85"/>
    <w:rsid w:val="00AD55F4"/>
  </w:style>
  <w:style w:type="character" w:customStyle="1" w:styleId="ListLabel86">
    <w:name w:val="ListLabel 86"/>
    <w:rsid w:val="00AD55F4"/>
  </w:style>
  <w:style w:type="character" w:customStyle="1" w:styleId="ListLabel87">
    <w:name w:val="ListLabel 87"/>
    <w:rsid w:val="00AD55F4"/>
  </w:style>
  <w:style w:type="character" w:customStyle="1" w:styleId="ListLabel88">
    <w:name w:val="ListLabel 88"/>
    <w:rsid w:val="00AD55F4"/>
  </w:style>
  <w:style w:type="character" w:customStyle="1" w:styleId="ListLabel89">
    <w:name w:val="ListLabel 89"/>
    <w:rsid w:val="00AD55F4"/>
  </w:style>
  <w:style w:type="character" w:customStyle="1" w:styleId="ListLabel90">
    <w:name w:val="ListLabel 90"/>
    <w:rsid w:val="00AD55F4"/>
  </w:style>
  <w:style w:type="character" w:customStyle="1" w:styleId="ListLabel91">
    <w:name w:val="ListLabel 91"/>
    <w:rsid w:val="00AD55F4"/>
  </w:style>
  <w:style w:type="character" w:customStyle="1" w:styleId="ListLabel92">
    <w:name w:val="ListLabel 92"/>
    <w:rsid w:val="00AD55F4"/>
  </w:style>
  <w:style w:type="character" w:customStyle="1" w:styleId="ListLabel93">
    <w:name w:val="ListLabel 93"/>
    <w:rsid w:val="00AD55F4"/>
  </w:style>
  <w:style w:type="character" w:customStyle="1" w:styleId="ListLabel94">
    <w:name w:val="ListLabel 94"/>
    <w:rsid w:val="00AD55F4"/>
  </w:style>
  <w:style w:type="character" w:customStyle="1" w:styleId="ListLabel95">
    <w:name w:val="ListLabel 95"/>
    <w:rsid w:val="00AD55F4"/>
  </w:style>
  <w:style w:type="character" w:customStyle="1" w:styleId="ListLabel96">
    <w:name w:val="ListLabel 96"/>
    <w:rsid w:val="00AD55F4"/>
    <w:rPr>
      <w:sz w:val="24"/>
    </w:rPr>
  </w:style>
  <w:style w:type="character" w:customStyle="1" w:styleId="ListLabel97">
    <w:name w:val="ListLabel 97"/>
    <w:rsid w:val="00AD55F4"/>
  </w:style>
  <w:style w:type="character" w:customStyle="1" w:styleId="ListLabel98">
    <w:name w:val="ListLabel 98"/>
    <w:rsid w:val="00AD55F4"/>
  </w:style>
  <w:style w:type="character" w:customStyle="1" w:styleId="ListLabel99">
    <w:name w:val="ListLabel 99"/>
    <w:rsid w:val="00AD55F4"/>
  </w:style>
  <w:style w:type="character" w:customStyle="1" w:styleId="ListLabel100">
    <w:name w:val="ListLabel 100"/>
    <w:rsid w:val="00AD55F4"/>
  </w:style>
  <w:style w:type="character" w:customStyle="1" w:styleId="ListLabel101">
    <w:name w:val="ListLabel 101"/>
    <w:rsid w:val="00AD55F4"/>
  </w:style>
  <w:style w:type="character" w:customStyle="1" w:styleId="ListLabel102">
    <w:name w:val="ListLabel 102"/>
    <w:rsid w:val="00AD55F4"/>
  </w:style>
  <w:style w:type="character" w:customStyle="1" w:styleId="ListLabel103">
    <w:name w:val="ListLabel 103"/>
    <w:rsid w:val="00AD55F4"/>
  </w:style>
  <w:style w:type="character" w:customStyle="1" w:styleId="ListLabel104">
    <w:name w:val="ListLabel 104"/>
    <w:rsid w:val="00AD55F4"/>
  </w:style>
  <w:style w:type="character" w:customStyle="1" w:styleId="ListLabel105">
    <w:name w:val="ListLabel 105"/>
    <w:rsid w:val="00AD55F4"/>
  </w:style>
  <w:style w:type="character" w:customStyle="1" w:styleId="ListLabel106">
    <w:name w:val="ListLabel 106"/>
    <w:rsid w:val="00AD55F4"/>
  </w:style>
  <w:style w:type="character" w:customStyle="1" w:styleId="ListLabel107">
    <w:name w:val="ListLabel 107"/>
    <w:rsid w:val="00AD55F4"/>
  </w:style>
  <w:style w:type="character" w:customStyle="1" w:styleId="ListLabel108">
    <w:name w:val="ListLabel 108"/>
    <w:rsid w:val="00AD55F4"/>
  </w:style>
  <w:style w:type="character" w:customStyle="1" w:styleId="ListLabel109">
    <w:name w:val="ListLabel 109"/>
    <w:rsid w:val="00AD55F4"/>
  </w:style>
  <w:style w:type="character" w:customStyle="1" w:styleId="ListLabel110">
    <w:name w:val="ListLabel 110"/>
    <w:rsid w:val="00AD55F4"/>
  </w:style>
  <w:style w:type="character" w:customStyle="1" w:styleId="ListLabel111">
    <w:name w:val="ListLabel 111"/>
    <w:rsid w:val="00AD55F4"/>
  </w:style>
  <w:style w:type="character" w:customStyle="1" w:styleId="ListLabel112">
    <w:name w:val="ListLabel 112"/>
    <w:rsid w:val="00AD55F4"/>
  </w:style>
  <w:style w:type="character" w:customStyle="1" w:styleId="ListLabel113">
    <w:name w:val="ListLabel 113"/>
    <w:rsid w:val="00AD55F4"/>
  </w:style>
  <w:style w:type="character" w:customStyle="1" w:styleId="ListLabel114">
    <w:name w:val="ListLabel 114"/>
    <w:rsid w:val="00AD55F4"/>
    <w:rPr>
      <w:sz w:val="24"/>
    </w:rPr>
  </w:style>
  <w:style w:type="character" w:customStyle="1" w:styleId="ListLabel115">
    <w:name w:val="ListLabel 115"/>
    <w:rsid w:val="00AD55F4"/>
  </w:style>
  <w:style w:type="character" w:customStyle="1" w:styleId="ListLabel116">
    <w:name w:val="ListLabel 116"/>
    <w:rsid w:val="00AD55F4"/>
  </w:style>
  <w:style w:type="character" w:customStyle="1" w:styleId="ListLabel117">
    <w:name w:val="ListLabel 117"/>
    <w:rsid w:val="00AD55F4"/>
  </w:style>
  <w:style w:type="character" w:customStyle="1" w:styleId="ListLabel118">
    <w:name w:val="ListLabel 118"/>
    <w:rsid w:val="00AD55F4"/>
  </w:style>
  <w:style w:type="character" w:customStyle="1" w:styleId="ListLabel119">
    <w:name w:val="ListLabel 119"/>
    <w:rsid w:val="00AD55F4"/>
  </w:style>
  <w:style w:type="character" w:customStyle="1" w:styleId="ListLabel120">
    <w:name w:val="ListLabel 120"/>
    <w:rsid w:val="00AD55F4"/>
  </w:style>
  <w:style w:type="character" w:customStyle="1" w:styleId="ListLabel121">
    <w:name w:val="ListLabel 121"/>
    <w:rsid w:val="00AD55F4"/>
  </w:style>
  <w:style w:type="character" w:customStyle="1" w:styleId="ListLabel122">
    <w:name w:val="ListLabel 122"/>
    <w:rsid w:val="00AD55F4"/>
  </w:style>
  <w:style w:type="character" w:customStyle="1" w:styleId="ListLabel123">
    <w:name w:val="ListLabel 123"/>
    <w:rsid w:val="00AD55F4"/>
  </w:style>
  <w:style w:type="character" w:customStyle="1" w:styleId="ListLabel124">
    <w:name w:val="ListLabel 124"/>
    <w:rsid w:val="00AD55F4"/>
  </w:style>
  <w:style w:type="character" w:customStyle="1" w:styleId="ListLabel125">
    <w:name w:val="ListLabel 125"/>
    <w:rsid w:val="00AD55F4"/>
  </w:style>
  <w:style w:type="character" w:customStyle="1" w:styleId="ListLabel126">
    <w:name w:val="ListLabel 126"/>
    <w:rsid w:val="00AD55F4"/>
  </w:style>
  <w:style w:type="character" w:customStyle="1" w:styleId="ListLabel127">
    <w:name w:val="ListLabel 127"/>
    <w:rsid w:val="00AD55F4"/>
  </w:style>
  <w:style w:type="character" w:customStyle="1" w:styleId="ListLabel128">
    <w:name w:val="ListLabel 128"/>
    <w:rsid w:val="00AD55F4"/>
  </w:style>
  <w:style w:type="character" w:customStyle="1" w:styleId="ListLabel129">
    <w:name w:val="ListLabel 129"/>
    <w:rsid w:val="00AD55F4"/>
  </w:style>
  <w:style w:type="character" w:customStyle="1" w:styleId="ListLabel130">
    <w:name w:val="ListLabel 130"/>
    <w:rsid w:val="00AD55F4"/>
  </w:style>
  <w:style w:type="character" w:customStyle="1" w:styleId="ListLabel131">
    <w:name w:val="ListLabel 131"/>
    <w:rsid w:val="00AD55F4"/>
  </w:style>
  <w:style w:type="character" w:customStyle="1" w:styleId="ListLabel132">
    <w:name w:val="ListLabel 132"/>
    <w:rsid w:val="00AD55F4"/>
  </w:style>
  <w:style w:type="character" w:customStyle="1" w:styleId="ListLabel133">
    <w:name w:val="ListLabel 133"/>
    <w:rsid w:val="00AD55F4"/>
  </w:style>
  <w:style w:type="character" w:customStyle="1" w:styleId="ListLabel134">
    <w:name w:val="ListLabel 134"/>
    <w:rsid w:val="00AD55F4"/>
  </w:style>
  <w:style w:type="character" w:customStyle="1" w:styleId="ListLabel135">
    <w:name w:val="ListLabel 135"/>
    <w:rsid w:val="00AD55F4"/>
  </w:style>
  <w:style w:type="character" w:customStyle="1" w:styleId="ListLabel136">
    <w:name w:val="ListLabel 136"/>
    <w:rsid w:val="00AD55F4"/>
  </w:style>
  <w:style w:type="character" w:customStyle="1" w:styleId="ListLabel137">
    <w:name w:val="ListLabel 137"/>
    <w:rsid w:val="00AD55F4"/>
  </w:style>
  <w:style w:type="character" w:customStyle="1" w:styleId="ListLabel138">
    <w:name w:val="ListLabel 138"/>
    <w:rsid w:val="00AD55F4"/>
  </w:style>
  <w:style w:type="character" w:customStyle="1" w:styleId="ListLabel139">
    <w:name w:val="ListLabel 139"/>
    <w:rsid w:val="00AD55F4"/>
  </w:style>
  <w:style w:type="character" w:customStyle="1" w:styleId="ListLabel140">
    <w:name w:val="ListLabel 140"/>
    <w:rsid w:val="00AD55F4"/>
  </w:style>
  <w:style w:type="character" w:customStyle="1" w:styleId="ListLabel141">
    <w:name w:val="ListLabel 141"/>
    <w:rsid w:val="00AD55F4"/>
  </w:style>
  <w:style w:type="character" w:customStyle="1" w:styleId="ListLabel142">
    <w:name w:val="ListLabel 142"/>
    <w:rsid w:val="00AD55F4"/>
  </w:style>
  <w:style w:type="character" w:customStyle="1" w:styleId="ListLabel143">
    <w:name w:val="ListLabel 143"/>
    <w:rsid w:val="00AD55F4"/>
  </w:style>
  <w:style w:type="character" w:customStyle="1" w:styleId="ListLabel144">
    <w:name w:val="ListLabel 144"/>
    <w:rsid w:val="00AD55F4"/>
  </w:style>
  <w:style w:type="character" w:customStyle="1" w:styleId="ListLabel145">
    <w:name w:val="ListLabel 145"/>
    <w:rsid w:val="00AD55F4"/>
  </w:style>
  <w:style w:type="character" w:customStyle="1" w:styleId="ListLabel146">
    <w:name w:val="ListLabel 146"/>
    <w:rsid w:val="00AD55F4"/>
  </w:style>
  <w:style w:type="character" w:customStyle="1" w:styleId="ListLabel147">
    <w:name w:val="ListLabel 147"/>
    <w:rsid w:val="00AD55F4"/>
  </w:style>
  <w:style w:type="character" w:customStyle="1" w:styleId="ListLabel148">
    <w:name w:val="ListLabel 148"/>
    <w:rsid w:val="00AD55F4"/>
  </w:style>
  <w:style w:type="character" w:customStyle="1" w:styleId="ListLabel149">
    <w:name w:val="ListLabel 149"/>
    <w:rsid w:val="00AD55F4"/>
  </w:style>
  <w:style w:type="character" w:customStyle="1" w:styleId="ListLabel150">
    <w:name w:val="ListLabel 150"/>
    <w:rsid w:val="00AD55F4"/>
    <w:rPr>
      <w:sz w:val="24"/>
    </w:rPr>
  </w:style>
  <w:style w:type="character" w:customStyle="1" w:styleId="ListLabel151">
    <w:name w:val="ListLabel 151"/>
    <w:rsid w:val="00AD55F4"/>
  </w:style>
  <w:style w:type="character" w:customStyle="1" w:styleId="ListLabel152">
    <w:name w:val="ListLabel 152"/>
    <w:rsid w:val="00AD55F4"/>
  </w:style>
  <w:style w:type="character" w:customStyle="1" w:styleId="ListLabel153">
    <w:name w:val="ListLabel 153"/>
    <w:rsid w:val="00AD55F4"/>
  </w:style>
  <w:style w:type="character" w:customStyle="1" w:styleId="ListLabel154">
    <w:name w:val="ListLabel 154"/>
    <w:rsid w:val="00AD55F4"/>
  </w:style>
  <w:style w:type="character" w:customStyle="1" w:styleId="ListLabel155">
    <w:name w:val="ListLabel 155"/>
    <w:rsid w:val="00AD55F4"/>
  </w:style>
  <w:style w:type="character" w:customStyle="1" w:styleId="ListLabel156">
    <w:name w:val="ListLabel 156"/>
    <w:rsid w:val="00AD55F4"/>
  </w:style>
  <w:style w:type="character" w:customStyle="1" w:styleId="ListLabel157">
    <w:name w:val="ListLabel 157"/>
    <w:rsid w:val="00AD55F4"/>
  </w:style>
  <w:style w:type="character" w:customStyle="1" w:styleId="ListLabel158">
    <w:name w:val="ListLabel 158"/>
    <w:rsid w:val="00AD55F4"/>
  </w:style>
  <w:style w:type="character" w:customStyle="1" w:styleId="ListLabel159">
    <w:name w:val="ListLabel 159"/>
    <w:rsid w:val="00AD55F4"/>
    <w:rPr>
      <w:sz w:val="24"/>
    </w:rPr>
  </w:style>
  <w:style w:type="character" w:customStyle="1" w:styleId="ListLabel160">
    <w:name w:val="ListLabel 160"/>
    <w:rsid w:val="00AD55F4"/>
  </w:style>
  <w:style w:type="character" w:customStyle="1" w:styleId="ListLabel161">
    <w:name w:val="ListLabel 161"/>
    <w:rsid w:val="00AD55F4"/>
  </w:style>
  <w:style w:type="character" w:customStyle="1" w:styleId="ListLabel162">
    <w:name w:val="ListLabel 162"/>
    <w:rsid w:val="00AD55F4"/>
  </w:style>
  <w:style w:type="character" w:customStyle="1" w:styleId="ListLabel163">
    <w:name w:val="ListLabel 163"/>
    <w:rsid w:val="00AD55F4"/>
  </w:style>
  <w:style w:type="character" w:customStyle="1" w:styleId="ListLabel164">
    <w:name w:val="ListLabel 164"/>
    <w:rsid w:val="00AD55F4"/>
  </w:style>
  <w:style w:type="character" w:customStyle="1" w:styleId="ListLabel165">
    <w:name w:val="ListLabel 165"/>
    <w:rsid w:val="00AD55F4"/>
  </w:style>
  <w:style w:type="character" w:customStyle="1" w:styleId="ListLabel166">
    <w:name w:val="ListLabel 166"/>
    <w:rsid w:val="00AD55F4"/>
  </w:style>
  <w:style w:type="character" w:customStyle="1" w:styleId="ListLabel167">
    <w:name w:val="ListLabel 167"/>
    <w:rsid w:val="00AD55F4"/>
  </w:style>
  <w:style w:type="character" w:customStyle="1" w:styleId="ListLabel168">
    <w:name w:val="ListLabel 168"/>
    <w:rsid w:val="00AD55F4"/>
    <w:rPr>
      <w:sz w:val="24"/>
    </w:rPr>
  </w:style>
  <w:style w:type="character" w:customStyle="1" w:styleId="ListLabel169">
    <w:name w:val="ListLabel 169"/>
    <w:rsid w:val="00AD55F4"/>
  </w:style>
  <w:style w:type="character" w:customStyle="1" w:styleId="ListLabel170">
    <w:name w:val="ListLabel 170"/>
    <w:rsid w:val="00AD55F4"/>
  </w:style>
  <w:style w:type="character" w:customStyle="1" w:styleId="ListLabel171">
    <w:name w:val="ListLabel 171"/>
    <w:rsid w:val="00AD55F4"/>
  </w:style>
  <w:style w:type="character" w:customStyle="1" w:styleId="ListLabel172">
    <w:name w:val="ListLabel 172"/>
    <w:rsid w:val="00AD55F4"/>
  </w:style>
  <w:style w:type="character" w:customStyle="1" w:styleId="ListLabel173">
    <w:name w:val="ListLabel 173"/>
    <w:rsid w:val="00AD55F4"/>
  </w:style>
  <w:style w:type="character" w:customStyle="1" w:styleId="ListLabel174">
    <w:name w:val="ListLabel 174"/>
    <w:rsid w:val="00AD55F4"/>
  </w:style>
  <w:style w:type="character" w:customStyle="1" w:styleId="ListLabel175">
    <w:name w:val="ListLabel 175"/>
    <w:rsid w:val="00AD55F4"/>
  </w:style>
  <w:style w:type="character" w:customStyle="1" w:styleId="ListLabel176">
    <w:name w:val="ListLabel 176"/>
    <w:rsid w:val="00AD55F4"/>
  </w:style>
  <w:style w:type="character" w:customStyle="1" w:styleId="ListLabel177">
    <w:name w:val="ListLabel 177"/>
    <w:rsid w:val="00AD55F4"/>
  </w:style>
  <w:style w:type="character" w:customStyle="1" w:styleId="ListLabel178">
    <w:name w:val="ListLabel 178"/>
    <w:rsid w:val="00AD55F4"/>
  </w:style>
  <w:style w:type="character" w:customStyle="1" w:styleId="ListLabel179">
    <w:name w:val="ListLabel 179"/>
    <w:rsid w:val="00AD55F4"/>
  </w:style>
  <w:style w:type="character" w:customStyle="1" w:styleId="ListLabel180">
    <w:name w:val="ListLabel 180"/>
    <w:rsid w:val="00AD55F4"/>
  </w:style>
  <w:style w:type="character" w:customStyle="1" w:styleId="ListLabel181">
    <w:name w:val="ListLabel 181"/>
    <w:rsid w:val="00AD55F4"/>
  </w:style>
  <w:style w:type="character" w:customStyle="1" w:styleId="ListLabel182">
    <w:name w:val="ListLabel 182"/>
    <w:rsid w:val="00AD55F4"/>
  </w:style>
  <w:style w:type="character" w:customStyle="1" w:styleId="ListLabel183">
    <w:name w:val="ListLabel 183"/>
    <w:rsid w:val="00AD55F4"/>
  </w:style>
  <w:style w:type="character" w:customStyle="1" w:styleId="ListLabel184">
    <w:name w:val="ListLabel 184"/>
    <w:rsid w:val="00AD55F4"/>
  </w:style>
  <w:style w:type="character" w:customStyle="1" w:styleId="ListLabel185">
    <w:name w:val="ListLabel 185"/>
    <w:rsid w:val="00AD55F4"/>
  </w:style>
  <w:style w:type="character" w:customStyle="1" w:styleId="ListLabel186">
    <w:name w:val="ListLabel 186"/>
    <w:rsid w:val="00AD55F4"/>
    <w:rPr>
      <w:sz w:val="20"/>
    </w:rPr>
  </w:style>
  <w:style w:type="character" w:customStyle="1" w:styleId="ListLabel187">
    <w:name w:val="ListLabel 187"/>
    <w:rsid w:val="00AD55F4"/>
  </w:style>
  <w:style w:type="character" w:customStyle="1" w:styleId="ListLabel188">
    <w:name w:val="ListLabel 188"/>
    <w:rsid w:val="00AD55F4"/>
  </w:style>
  <w:style w:type="character" w:customStyle="1" w:styleId="ListLabel189">
    <w:name w:val="ListLabel 189"/>
    <w:rsid w:val="00AD55F4"/>
  </w:style>
  <w:style w:type="character" w:customStyle="1" w:styleId="ListLabel190">
    <w:name w:val="ListLabel 190"/>
    <w:rsid w:val="00AD55F4"/>
  </w:style>
  <w:style w:type="character" w:customStyle="1" w:styleId="ListLabel191">
    <w:name w:val="ListLabel 191"/>
    <w:rsid w:val="00AD55F4"/>
  </w:style>
  <w:style w:type="character" w:customStyle="1" w:styleId="ListLabel192">
    <w:name w:val="ListLabel 192"/>
    <w:rsid w:val="00AD55F4"/>
  </w:style>
  <w:style w:type="character" w:customStyle="1" w:styleId="ListLabel193">
    <w:name w:val="ListLabel 193"/>
    <w:rsid w:val="00AD55F4"/>
  </w:style>
  <w:style w:type="character" w:customStyle="1" w:styleId="ListLabel194">
    <w:name w:val="ListLabel 194"/>
    <w:rsid w:val="00AD55F4"/>
  </w:style>
  <w:style w:type="character" w:customStyle="1" w:styleId="ListLabel195">
    <w:name w:val="ListLabel 195"/>
    <w:rsid w:val="00AD55F4"/>
    <w:rPr>
      <w:sz w:val="20"/>
    </w:rPr>
  </w:style>
  <w:style w:type="character" w:customStyle="1" w:styleId="ListLabel196">
    <w:name w:val="ListLabel 196"/>
    <w:rsid w:val="00AD55F4"/>
  </w:style>
  <w:style w:type="character" w:customStyle="1" w:styleId="ListLabel197">
    <w:name w:val="ListLabel 197"/>
    <w:rsid w:val="00AD55F4"/>
  </w:style>
  <w:style w:type="character" w:customStyle="1" w:styleId="ListLabel198">
    <w:name w:val="ListLabel 198"/>
    <w:rsid w:val="00AD55F4"/>
  </w:style>
  <w:style w:type="character" w:customStyle="1" w:styleId="ListLabel199">
    <w:name w:val="ListLabel 199"/>
    <w:rsid w:val="00AD55F4"/>
  </w:style>
  <w:style w:type="character" w:customStyle="1" w:styleId="ListLabel200">
    <w:name w:val="ListLabel 200"/>
    <w:rsid w:val="00AD55F4"/>
  </w:style>
  <w:style w:type="character" w:customStyle="1" w:styleId="ListLabel201">
    <w:name w:val="ListLabel 201"/>
    <w:rsid w:val="00AD55F4"/>
  </w:style>
  <w:style w:type="character" w:customStyle="1" w:styleId="ListLabel202">
    <w:name w:val="ListLabel 202"/>
    <w:rsid w:val="00AD55F4"/>
  </w:style>
  <w:style w:type="character" w:customStyle="1" w:styleId="ListLabel203">
    <w:name w:val="ListLabel 203"/>
    <w:rsid w:val="00AD55F4"/>
  </w:style>
  <w:style w:type="character" w:customStyle="1" w:styleId="ListLabel204">
    <w:name w:val="ListLabel 204"/>
    <w:rsid w:val="00AD55F4"/>
  </w:style>
  <w:style w:type="character" w:customStyle="1" w:styleId="ListLabel205">
    <w:name w:val="ListLabel 205"/>
    <w:rsid w:val="00AD55F4"/>
  </w:style>
  <w:style w:type="character" w:customStyle="1" w:styleId="ListLabel206">
    <w:name w:val="ListLabel 206"/>
    <w:rsid w:val="00AD55F4"/>
  </w:style>
  <w:style w:type="character" w:customStyle="1" w:styleId="ListLabel207">
    <w:name w:val="ListLabel 207"/>
    <w:rsid w:val="00AD55F4"/>
  </w:style>
  <w:style w:type="character" w:customStyle="1" w:styleId="ListLabel208">
    <w:name w:val="ListLabel 208"/>
    <w:rsid w:val="00AD55F4"/>
  </w:style>
  <w:style w:type="character" w:customStyle="1" w:styleId="ListLabel209">
    <w:name w:val="ListLabel 209"/>
    <w:rsid w:val="00AD55F4"/>
  </w:style>
  <w:style w:type="character" w:customStyle="1" w:styleId="ListLabel210">
    <w:name w:val="ListLabel 210"/>
    <w:rsid w:val="00AD55F4"/>
  </w:style>
  <w:style w:type="character" w:customStyle="1" w:styleId="ListLabel211">
    <w:name w:val="ListLabel 211"/>
    <w:rsid w:val="00AD55F4"/>
  </w:style>
  <w:style w:type="character" w:customStyle="1" w:styleId="ListLabel212">
    <w:name w:val="ListLabel 212"/>
    <w:rsid w:val="00AD55F4"/>
  </w:style>
  <w:style w:type="character" w:customStyle="1" w:styleId="ListLabel213">
    <w:name w:val="ListLabel 213"/>
    <w:rsid w:val="00AD55F4"/>
  </w:style>
  <w:style w:type="character" w:customStyle="1" w:styleId="ListLabel214">
    <w:name w:val="ListLabel 214"/>
    <w:rsid w:val="00AD55F4"/>
  </w:style>
  <w:style w:type="character" w:customStyle="1" w:styleId="ListLabel215">
    <w:name w:val="ListLabel 215"/>
    <w:rsid w:val="00AD55F4"/>
  </w:style>
  <w:style w:type="character" w:customStyle="1" w:styleId="ListLabel216">
    <w:name w:val="ListLabel 216"/>
    <w:rsid w:val="00AD55F4"/>
  </w:style>
  <w:style w:type="character" w:customStyle="1" w:styleId="ListLabel217">
    <w:name w:val="ListLabel 217"/>
    <w:rsid w:val="00AD55F4"/>
  </w:style>
  <w:style w:type="character" w:customStyle="1" w:styleId="ListLabel218">
    <w:name w:val="ListLabel 218"/>
    <w:rsid w:val="00AD55F4"/>
  </w:style>
  <w:style w:type="character" w:customStyle="1" w:styleId="ListLabel219">
    <w:name w:val="ListLabel 219"/>
    <w:rsid w:val="00AD55F4"/>
  </w:style>
  <w:style w:type="character" w:customStyle="1" w:styleId="ListLabel220">
    <w:name w:val="ListLabel 220"/>
    <w:rsid w:val="00AD55F4"/>
  </w:style>
  <w:style w:type="character" w:customStyle="1" w:styleId="ListLabel221">
    <w:name w:val="ListLabel 221"/>
    <w:rsid w:val="00AD55F4"/>
  </w:style>
  <w:style w:type="character" w:customStyle="1" w:styleId="ListLabel222">
    <w:name w:val="ListLabel 222"/>
    <w:rsid w:val="00AD55F4"/>
  </w:style>
  <w:style w:type="character" w:customStyle="1" w:styleId="ListLabel223">
    <w:name w:val="ListLabel 223"/>
    <w:rsid w:val="00AD55F4"/>
  </w:style>
  <w:style w:type="character" w:customStyle="1" w:styleId="ListLabel224">
    <w:name w:val="ListLabel 224"/>
    <w:rsid w:val="00AD55F4"/>
  </w:style>
  <w:style w:type="character" w:customStyle="1" w:styleId="ListLabel225">
    <w:name w:val="ListLabel 225"/>
    <w:rsid w:val="00AD55F4"/>
  </w:style>
  <w:style w:type="character" w:customStyle="1" w:styleId="ListLabel226">
    <w:name w:val="ListLabel 226"/>
    <w:rsid w:val="00AD55F4"/>
    <w:rPr>
      <w:b/>
      <w:sz w:val="20"/>
    </w:rPr>
  </w:style>
  <w:style w:type="character" w:customStyle="1" w:styleId="ListLabel227">
    <w:name w:val="ListLabel 227"/>
    <w:rsid w:val="00AD55F4"/>
  </w:style>
  <w:style w:type="character" w:customStyle="1" w:styleId="ListLabel228">
    <w:name w:val="ListLabel 228"/>
    <w:rsid w:val="00AD55F4"/>
  </w:style>
  <w:style w:type="character" w:customStyle="1" w:styleId="ListLabel229">
    <w:name w:val="ListLabel 229"/>
    <w:rsid w:val="00AD55F4"/>
  </w:style>
  <w:style w:type="character" w:customStyle="1" w:styleId="ListLabel230">
    <w:name w:val="ListLabel 230"/>
    <w:rsid w:val="00AD55F4"/>
  </w:style>
  <w:style w:type="character" w:customStyle="1" w:styleId="ListLabel231">
    <w:name w:val="ListLabel 231"/>
    <w:rsid w:val="00AD55F4"/>
  </w:style>
  <w:style w:type="character" w:customStyle="1" w:styleId="ListLabel232">
    <w:name w:val="ListLabel 232"/>
    <w:rsid w:val="00AD55F4"/>
  </w:style>
  <w:style w:type="character" w:customStyle="1" w:styleId="ListLabel233">
    <w:name w:val="ListLabel 233"/>
    <w:rsid w:val="00AD55F4"/>
  </w:style>
  <w:style w:type="character" w:customStyle="1" w:styleId="ListLabel234">
    <w:name w:val="ListLabel 234"/>
    <w:rsid w:val="00AD55F4"/>
  </w:style>
  <w:style w:type="character" w:customStyle="1" w:styleId="ListLabel235">
    <w:name w:val="ListLabel 235"/>
    <w:rsid w:val="00AD55F4"/>
    <w:rPr>
      <w:sz w:val="20"/>
    </w:rPr>
  </w:style>
  <w:style w:type="character" w:customStyle="1" w:styleId="ListLabel236">
    <w:name w:val="ListLabel 236"/>
    <w:rsid w:val="00AD55F4"/>
  </w:style>
  <w:style w:type="character" w:customStyle="1" w:styleId="ListLabel237">
    <w:name w:val="ListLabel 237"/>
    <w:rsid w:val="00AD55F4"/>
  </w:style>
  <w:style w:type="character" w:customStyle="1" w:styleId="ListLabel238">
    <w:name w:val="ListLabel 238"/>
    <w:rsid w:val="00AD55F4"/>
  </w:style>
  <w:style w:type="character" w:customStyle="1" w:styleId="ListLabel239">
    <w:name w:val="ListLabel 239"/>
    <w:rsid w:val="00AD55F4"/>
  </w:style>
  <w:style w:type="character" w:customStyle="1" w:styleId="ListLabel240">
    <w:name w:val="ListLabel 240"/>
    <w:rsid w:val="00AD55F4"/>
  </w:style>
  <w:style w:type="character" w:customStyle="1" w:styleId="ListLabel241">
    <w:name w:val="ListLabel 241"/>
    <w:rsid w:val="00AD55F4"/>
  </w:style>
  <w:style w:type="character" w:customStyle="1" w:styleId="ListLabel242">
    <w:name w:val="ListLabel 242"/>
    <w:rsid w:val="00AD55F4"/>
  </w:style>
  <w:style w:type="character" w:customStyle="1" w:styleId="ListLabel243">
    <w:name w:val="ListLabel 243"/>
    <w:rsid w:val="00AD55F4"/>
  </w:style>
  <w:style w:type="character" w:customStyle="1" w:styleId="ListLabel244">
    <w:name w:val="ListLabel 244"/>
    <w:rsid w:val="00AD55F4"/>
    <w:rPr>
      <w:sz w:val="20"/>
    </w:rPr>
  </w:style>
  <w:style w:type="character" w:customStyle="1" w:styleId="ListLabel245">
    <w:name w:val="ListLabel 245"/>
    <w:rsid w:val="00AD55F4"/>
  </w:style>
  <w:style w:type="character" w:customStyle="1" w:styleId="ListLabel246">
    <w:name w:val="ListLabel 246"/>
    <w:rsid w:val="00AD55F4"/>
  </w:style>
  <w:style w:type="character" w:customStyle="1" w:styleId="ListLabel247">
    <w:name w:val="ListLabel 247"/>
    <w:rsid w:val="00AD55F4"/>
  </w:style>
  <w:style w:type="character" w:customStyle="1" w:styleId="ListLabel248">
    <w:name w:val="ListLabel 248"/>
    <w:rsid w:val="00AD55F4"/>
  </w:style>
  <w:style w:type="character" w:customStyle="1" w:styleId="ListLabel249">
    <w:name w:val="ListLabel 249"/>
    <w:rsid w:val="00AD55F4"/>
  </w:style>
  <w:style w:type="character" w:customStyle="1" w:styleId="ListLabel250">
    <w:name w:val="ListLabel 250"/>
    <w:rsid w:val="00AD55F4"/>
  </w:style>
  <w:style w:type="character" w:customStyle="1" w:styleId="ListLabel251">
    <w:name w:val="ListLabel 251"/>
    <w:rsid w:val="00AD55F4"/>
  </w:style>
  <w:style w:type="character" w:customStyle="1" w:styleId="ListLabel252">
    <w:name w:val="ListLabel 252"/>
    <w:rsid w:val="00AD55F4"/>
  </w:style>
  <w:style w:type="character" w:customStyle="1" w:styleId="ListLabel253">
    <w:name w:val="ListLabel 253"/>
    <w:rsid w:val="00AD55F4"/>
    <w:rPr>
      <w:sz w:val="20"/>
    </w:rPr>
  </w:style>
  <w:style w:type="character" w:customStyle="1" w:styleId="ListLabel254">
    <w:name w:val="ListLabel 254"/>
    <w:rsid w:val="00AD55F4"/>
  </w:style>
  <w:style w:type="character" w:customStyle="1" w:styleId="ListLabel255">
    <w:name w:val="ListLabel 255"/>
    <w:rsid w:val="00AD55F4"/>
  </w:style>
  <w:style w:type="character" w:customStyle="1" w:styleId="ListLabel256">
    <w:name w:val="ListLabel 256"/>
    <w:rsid w:val="00AD55F4"/>
  </w:style>
  <w:style w:type="character" w:customStyle="1" w:styleId="ListLabel257">
    <w:name w:val="ListLabel 257"/>
    <w:rsid w:val="00AD55F4"/>
  </w:style>
  <w:style w:type="character" w:customStyle="1" w:styleId="ListLabel258">
    <w:name w:val="ListLabel 258"/>
    <w:rsid w:val="00AD55F4"/>
  </w:style>
  <w:style w:type="character" w:customStyle="1" w:styleId="ListLabel259">
    <w:name w:val="ListLabel 259"/>
    <w:rsid w:val="00AD55F4"/>
  </w:style>
  <w:style w:type="character" w:customStyle="1" w:styleId="ListLabel260">
    <w:name w:val="ListLabel 260"/>
    <w:rsid w:val="00AD55F4"/>
  </w:style>
  <w:style w:type="character" w:customStyle="1" w:styleId="ListLabel261">
    <w:name w:val="ListLabel 261"/>
    <w:rsid w:val="00AD55F4"/>
  </w:style>
  <w:style w:type="character" w:customStyle="1" w:styleId="ListLabel262">
    <w:name w:val="ListLabel 262"/>
    <w:rsid w:val="00AD55F4"/>
    <w:rPr>
      <w:sz w:val="20"/>
    </w:rPr>
  </w:style>
  <w:style w:type="character" w:customStyle="1" w:styleId="ListLabel263">
    <w:name w:val="ListLabel 263"/>
    <w:rsid w:val="00AD55F4"/>
  </w:style>
  <w:style w:type="character" w:customStyle="1" w:styleId="ListLabel264">
    <w:name w:val="ListLabel 264"/>
    <w:rsid w:val="00AD55F4"/>
  </w:style>
  <w:style w:type="character" w:customStyle="1" w:styleId="ListLabel265">
    <w:name w:val="ListLabel 265"/>
    <w:rsid w:val="00AD55F4"/>
  </w:style>
  <w:style w:type="character" w:customStyle="1" w:styleId="ListLabel266">
    <w:name w:val="ListLabel 266"/>
    <w:rsid w:val="00AD55F4"/>
  </w:style>
  <w:style w:type="character" w:customStyle="1" w:styleId="ListLabel267">
    <w:name w:val="ListLabel 267"/>
    <w:rsid w:val="00AD55F4"/>
  </w:style>
  <w:style w:type="character" w:customStyle="1" w:styleId="ListLabel268">
    <w:name w:val="ListLabel 268"/>
    <w:rsid w:val="00AD55F4"/>
  </w:style>
  <w:style w:type="character" w:customStyle="1" w:styleId="ListLabel269">
    <w:name w:val="ListLabel 269"/>
    <w:rsid w:val="00AD55F4"/>
  </w:style>
  <w:style w:type="character" w:customStyle="1" w:styleId="ListLabel270">
    <w:name w:val="ListLabel 270"/>
    <w:rsid w:val="00AD55F4"/>
  </w:style>
  <w:style w:type="character" w:customStyle="1" w:styleId="ListLabel271">
    <w:name w:val="ListLabel 271"/>
    <w:rsid w:val="00AD55F4"/>
    <w:rPr>
      <w:sz w:val="20"/>
    </w:rPr>
  </w:style>
  <w:style w:type="character" w:customStyle="1" w:styleId="ListLabel272">
    <w:name w:val="ListLabel 272"/>
    <w:rsid w:val="00AD55F4"/>
  </w:style>
  <w:style w:type="character" w:customStyle="1" w:styleId="ListLabel273">
    <w:name w:val="ListLabel 273"/>
    <w:rsid w:val="00AD55F4"/>
  </w:style>
  <w:style w:type="character" w:customStyle="1" w:styleId="ListLabel274">
    <w:name w:val="ListLabel 274"/>
    <w:rsid w:val="00AD55F4"/>
  </w:style>
  <w:style w:type="character" w:customStyle="1" w:styleId="ListLabel275">
    <w:name w:val="ListLabel 275"/>
    <w:rsid w:val="00AD55F4"/>
  </w:style>
  <w:style w:type="character" w:customStyle="1" w:styleId="ListLabel276">
    <w:name w:val="ListLabel 276"/>
    <w:rsid w:val="00AD55F4"/>
  </w:style>
  <w:style w:type="character" w:customStyle="1" w:styleId="ListLabel277">
    <w:name w:val="ListLabel 277"/>
    <w:rsid w:val="00AD55F4"/>
  </w:style>
  <w:style w:type="character" w:customStyle="1" w:styleId="ListLabel278">
    <w:name w:val="ListLabel 278"/>
    <w:rsid w:val="00AD55F4"/>
  </w:style>
  <w:style w:type="character" w:customStyle="1" w:styleId="ListLabel279">
    <w:name w:val="ListLabel 279"/>
    <w:rsid w:val="00AD55F4"/>
  </w:style>
  <w:style w:type="character" w:customStyle="1" w:styleId="ListLabel280">
    <w:name w:val="ListLabel 280"/>
    <w:rsid w:val="00AD55F4"/>
    <w:rPr>
      <w:sz w:val="20"/>
    </w:rPr>
  </w:style>
  <w:style w:type="character" w:customStyle="1" w:styleId="ListLabel281">
    <w:name w:val="ListLabel 281"/>
    <w:rsid w:val="00AD55F4"/>
  </w:style>
  <w:style w:type="character" w:customStyle="1" w:styleId="ListLabel282">
    <w:name w:val="ListLabel 282"/>
    <w:rsid w:val="00AD55F4"/>
  </w:style>
  <w:style w:type="character" w:customStyle="1" w:styleId="ListLabel283">
    <w:name w:val="ListLabel 283"/>
    <w:rsid w:val="00AD55F4"/>
  </w:style>
  <w:style w:type="character" w:customStyle="1" w:styleId="ListLabel284">
    <w:name w:val="ListLabel 284"/>
    <w:rsid w:val="00AD55F4"/>
  </w:style>
  <w:style w:type="character" w:customStyle="1" w:styleId="ListLabel285">
    <w:name w:val="ListLabel 285"/>
    <w:rsid w:val="00AD55F4"/>
  </w:style>
  <w:style w:type="character" w:customStyle="1" w:styleId="ListLabel286">
    <w:name w:val="ListLabel 286"/>
    <w:rsid w:val="00AD55F4"/>
  </w:style>
  <w:style w:type="character" w:customStyle="1" w:styleId="ListLabel287">
    <w:name w:val="ListLabel 287"/>
    <w:rsid w:val="00AD55F4"/>
  </w:style>
  <w:style w:type="character" w:customStyle="1" w:styleId="ListLabel288">
    <w:name w:val="ListLabel 288"/>
    <w:rsid w:val="00AD55F4"/>
  </w:style>
  <w:style w:type="character" w:customStyle="1" w:styleId="ListLabel289">
    <w:name w:val="ListLabel 289"/>
    <w:rsid w:val="00AD55F4"/>
    <w:rPr>
      <w:b/>
      <w:color w:val="00000A"/>
      <w:sz w:val="20"/>
    </w:rPr>
  </w:style>
  <w:style w:type="character" w:customStyle="1" w:styleId="ListLabel290">
    <w:name w:val="ListLabel 290"/>
    <w:rsid w:val="00AD55F4"/>
  </w:style>
  <w:style w:type="character" w:customStyle="1" w:styleId="ListLabel291">
    <w:name w:val="ListLabel 291"/>
    <w:rsid w:val="00AD55F4"/>
  </w:style>
  <w:style w:type="character" w:customStyle="1" w:styleId="ListLabel292">
    <w:name w:val="ListLabel 292"/>
    <w:rsid w:val="00AD55F4"/>
  </w:style>
  <w:style w:type="character" w:customStyle="1" w:styleId="ListLabel293">
    <w:name w:val="ListLabel 293"/>
    <w:rsid w:val="00AD55F4"/>
  </w:style>
  <w:style w:type="character" w:customStyle="1" w:styleId="ListLabel294">
    <w:name w:val="ListLabel 294"/>
    <w:rsid w:val="00AD55F4"/>
  </w:style>
  <w:style w:type="character" w:customStyle="1" w:styleId="ListLabel295">
    <w:name w:val="ListLabel 295"/>
    <w:rsid w:val="00AD55F4"/>
  </w:style>
  <w:style w:type="character" w:customStyle="1" w:styleId="ListLabel296">
    <w:name w:val="ListLabel 296"/>
    <w:rsid w:val="00AD55F4"/>
  </w:style>
  <w:style w:type="character" w:customStyle="1" w:styleId="ListLabel297">
    <w:name w:val="ListLabel 297"/>
    <w:rsid w:val="00AD55F4"/>
  </w:style>
  <w:style w:type="character" w:customStyle="1" w:styleId="ListLabel298">
    <w:name w:val="ListLabel 298"/>
    <w:rsid w:val="00AD55F4"/>
    <w:rPr>
      <w:b/>
      <w:color w:val="00000A"/>
      <w:sz w:val="20"/>
    </w:rPr>
  </w:style>
  <w:style w:type="character" w:customStyle="1" w:styleId="Bullets">
    <w:name w:val="Bullets"/>
    <w:rsid w:val="00AD55F4"/>
    <w:rPr>
      <w:rFonts w:ascii="OpenSymbol" w:hAnsi="OpenSymbol"/>
    </w:rPr>
  </w:style>
  <w:style w:type="character" w:customStyle="1" w:styleId="StrongEmphasis">
    <w:name w:val="Strong Emphasis"/>
    <w:rsid w:val="00AD55F4"/>
    <w:rPr>
      <w:b/>
    </w:rPr>
  </w:style>
  <w:style w:type="character" w:customStyle="1" w:styleId="ListLabel299">
    <w:name w:val="ListLabel 299"/>
    <w:rsid w:val="00AD55F4"/>
    <w:rPr>
      <w:sz w:val="20"/>
    </w:rPr>
  </w:style>
  <w:style w:type="character" w:customStyle="1" w:styleId="ListLabel300">
    <w:name w:val="ListLabel 300"/>
    <w:rsid w:val="00AD55F4"/>
  </w:style>
  <w:style w:type="character" w:customStyle="1" w:styleId="ListLabel301">
    <w:name w:val="ListLabel 301"/>
    <w:rsid w:val="00AD55F4"/>
  </w:style>
  <w:style w:type="character" w:customStyle="1" w:styleId="ListLabel302">
    <w:name w:val="ListLabel 302"/>
    <w:rsid w:val="00AD55F4"/>
  </w:style>
  <w:style w:type="character" w:customStyle="1" w:styleId="ListLabel303">
    <w:name w:val="ListLabel 303"/>
    <w:rsid w:val="00AD55F4"/>
  </w:style>
  <w:style w:type="character" w:customStyle="1" w:styleId="ListLabel304">
    <w:name w:val="ListLabel 304"/>
    <w:rsid w:val="00AD55F4"/>
  </w:style>
  <w:style w:type="character" w:customStyle="1" w:styleId="ListLabel305">
    <w:name w:val="ListLabel 305"/>
    <w:rsid w:val="00AD55F4"/>
  </w:style>
  <w:style w:type="character" w:customStyle="1" w:styleId="ListLabel306">
    <w:name w:val="ListLabel 306"/>
    <w:rsid w:val="00AD55F4"/>
  </w:style>
  <w:style w:type="character" w:customStyle="1" w:styleId="ListLabel307">
    <w:name w:val="ListLabel 307"/>
    <w:rsid w:val="00AD55F4"/>
  </w:style>
  <w:style w:type="character" w:customStyle="1" w:styleId="ListLabel308">
    <w:name w:val="ListLabel 308"/>
    <w:rsid w:val="00AD55F4"/>
    <w:rPr>
      <w:sz w:val="20"/>
    </w:rPr>
  </w:style>
  <w:style w:type="character" w:customStyle="1" w:styleId="ListLabel309">
    <w:name w:val="ListLabel 309"/>
    <w:rsid w:val="00AD55F4"/>
    <w:rPr>
      <w:sz w:val="20"/>
    </w:rPr>
  </w:style>
  <w:style w:type="character" w:customStyle="1" w:styleId="ListLabel310">
    <w:name w:val="ListLabel 310"/>
    <w:rsid w:val="00AD55F4"/>
  </w:style>
  <w:style w:type="character" w:customStyle="1" w:styleId="ListLabel311">
    <w:name w:val="ListLabel 311"/>
    <w:rsid w:val="00AD55F4"/>
  </w:style>
  <w:style w:type="character" w:customStyle="1" w:styleId="ListLabel312">
    <w:name w:val="ListLabel 312"/>
    <w:rsid w:val="00AD55F4"/>
  </w:style>
  <w:style w:type="character" w:customStyle="1" w:styleId="ListLabel313">
    <w:name w:val="ListLabel 313"/>
    <w:rsid w:val="00AD55F4"/>
  </w:style>
  <w:style w:type="character" w:customStyle="1" w:styleId="ListLabel314">
    <w:name w:val="ListLabel 314"/>
    <w:rsid w:val="00AD55F4"/>
  </w:style>
  <w:style w:type="character" w:customStyle="1" w:styleId="ListLabel315">
    <w:name w:val="ListLabel 315"/>
    <w:rsid w:val="00AD55F4"/>
  </w:style>
  <w:style w:type="character" w:customStyle="1" w:styleId="ListLabel316">
    <w:name w:val="ListLabel 316"/>
    <w:rsid w:val="00AD55F4"/>
  </w:style>
  <w:style w:type="character" w:customStyle="1" w:styleId="ListLabel317">
    <w:name w:val="ListLabel 317"/>
    <w:rsid w:val="00AD55F4"/>
  </w:style>
  <w:style w:type="character" w:customStyle="1" w:styleId="ListLabel318">
    <w:name w:val="ListLabel 318"/>
    <w:rsid w:val="00AD55F4"/>
    <w:rPr>
      <w:sz w:val="20"/>
    </w:rPr>
  </w:style>
  <w:style w:type="character" w:customStyle="1" w:styleId="ListLabel319">
    <w:name w:val="ListLabel 319"/>
    <w:rsid w:val="00AD55F4"/>
  </w:style>
  <w:style w:type="character" w:customStyle="1" w:styleId="ListLabel320">
    <w:name w:val="ListLabel 320"/>
    <w:rsid w:val="00AD55F4"/>
  </w:style>
  <w:style w:type="character" w:customStyle="1" w:styleId="ListLabel321">
    <w:name w:val="ListLabel 321"/>
    <w:rsid w:val="00AD55F4"/>
  </w:style>
  <w:style w:type="character" w:customStyle="1" w:styleId="ListLabel322">
    <w:name w:val="ListLabel 322"/>
    <w:rsid w:val="00AD55F4"/>
  </w:style>
  <w:style w:type="character" w:customStyle="1" w:styleId="ListLabel323">
    <w:name w:val="ListLabel 323"/>
    <w:rsid w:val="00AD55F4"/>
  </w:style>
  <w:style w:type="character" w:customStyle="1" w:styleId="ListLabel324">
    <w:name w:val="ListLabel 324"/>
    <w:rsid w:val="00AD55F4"/>
  </w:style>
  <w:style w:type="character" w:customStyle="1" w:styleId="ListLabel325">
    <w:name w:val="ListLabel 325"/>
    <w:rsid w:val="00AD55F4"/>
  </w:style>
  <w:style w:type="character" w:customStyle="1" w:styleId="ListLabel326">
    <w:name w:val="ListLabel 326"/>
    <w:rsid w:val="00AD55F4"/>
  </w:style>
  <w:style w:type="character" w:customStyle="1" w:styleId="ListLabel327">
    <w:name w:val="ListLabel 327"/>
    <w:rsid w:val="00AD55F4"/>
    <w:rPr>
      <w:b/>
      <w:sz w:val="20"/>
    </w:rPr>
  </w:style>
  <w:style w:type="character" w:customStyle="1" w:styleId="ListLabel328">
    <w:name w:val="ListLabel 328"/>
    <w:rsid w:val="00AD55F4"/>
  </w:style>
  <w:style w:type="character" w:customStyle="1" w:styleId="ListLabel329">
    <w:name w:val="ListLabel 329"/>
    <w:rsid w:val="00AD55F4"/>
  </w:style>
  <w:style w:type="character" w:customStyle="1" w:styleId="ListLabel330">
    <w:name w:val="ListLabel 330"/>
    <w:rsid w:val="00AD55F4"/>
  </w:style>
  <w:style w:type="character" w:customStyle="1" w:styleId="ListLabel331">
    <w:name w:val="ListLabel 331"/>
    <w:rsid w:val="00AD55F4"/>
  </w:style>
  <w:style w:type="character" w:customStyle="1" w:styleId="ListLabel332">
    <w:name w:val="ListLabel 332"/>
    <w:rsid w:val="00AD55F4"/>
  </w:style>
  <w:style w:type="character" w:customStyle="1" w:styleId="ListLabel333">
    <w:name w:val="ListLabel 333"/>
    <w:rsid w:val="00AD55F4"/>
  </w:style>
  <w:style w:type="character" w:customStyle="1" w:styleId="ListLabel334">
    <w:name w:val="ListLabel 334"/>
    <w:rsid w:val="00AD55F4"/>
  </w:style>
  <w:style w:type="character" w:customStyle="1" w:styleId="ListLabel335">
    <w:name w:val="ListLabel 335"/>
    <w:rsid w:val="00AD55F4"/>
  </w:style>
  <w:style w:type="character" w:customStyle="1" w:styleId="ListLabel336">
    <w:name w:val="ListLabel 336"/>
    <w:rsid w:val="00AD55F4"/>
    <w:rPr>
      <w:sz w:val="20"/>
    </w:rPr>
  </w:style>
  <w:style w:type="character" w:customStyle="1" w:styleId="ListLabel337">
    <w:name w:val="ListLabel 337"/>
    <w:rsid w:val="00AD55F4"/>
  </w:style>
  <w:style w:type="character" w:customStyle="1" w:styleId="ListLabel338">
    <w:name w:val="ListLabel 338"/>
    <w:rsid w:val="00AD55F4"/>
  </w:style>
  <w:style w:type="character" w:customStyle="1" w:styleId="ListLabel339">
    <w:name w:val="ListLabel 339"/>
    <w:rsid w:val="00AD55F4"/>
  </w:style>
  <w:style w:type="character" w:customStyle="1" w:styleId="ListLabel340">
    <w:name w:val="ListLabel 340"/>
    <w:rsid w:val="00AD55F4"/>
  </w:style>
  <w:style w:type="character" w:customStyle="1" w:styleId="ListLabel341">
    <w:name w:val="ListLabel 341"/>
    <w:rsid w:val="00AD55F4"/>
  </w:style>
  <w:style w:type="character" w:customStyle="1" w:styleId="ListLabel342">
    <w:name w:val="ListLabel 342"/>
    <w:rsid w:val="00AD55F4"/>
  </w:style>
  <w:style w:type="character" w:customStyle="1" w:styleId="ListLabel343">
    <w:name w:val="ListLabel 343"/>
    <w:rsid w:val="00AD55F4"/>
  </w:style>
  <w:style w:type="character" w:customStyle="1" w:styleId="ListLabel344">
    <w:name w:val="ListLabel 344"/>
    <w:rsid w:val="00AD55F4"/>
  </w:style>
  <w:style w:type="character" w:customStyle="1" w:styleId="ListLabel345">
    <w:name w:val="ListLabel 345"/>
    <w:rsid w:val="00AD55F4"/>
    <w:rPr>
      <w:sz w:val="20"/>
    </w:rPr>
  </w:style>
  <w:style w:type="character" w:customStyle="1" w:styleId="ListLabel346">
    <w:name w:val="ListLabel 346"/>
    <w:rsid w:val="00AD55F4"/>
  </w:style>
  <w:style w:type="character" w:customStyle="1" w:styleId="ListLabel347">
    <w:name w:val="ListLabel 347"/>
    <w:rsid w:val="00AD55F4"/>
  </w:style>
  <w:style w:type="character" w:customStyle="1" w:styleId="ListLabel348">
    <w:name w:val="ListLabel 348"/>
    <w:rsid w:val="00AD55F4"/>
  </w:style>
  <w:style w:type="character" w:customStyle="1" w:styleId="ListLabel349">
    <w:name w:val="ListLabel 349"/>
    <w:rsid w:val="00AD55F4"/>
  </w:style>
  <w:style w:type="character" w:customStyle="1" w:styleId="ListLabel350">
    <w:name w:val="ListLabel 350"/>
    <w:rsid w:val="00AD55F4"/>
  </w:style>
  <w:style w:type="character" w:customStyle="1" w:styleId="ListLabel351">
    <w:name w:val="ListLabel 351"/>
    <w:rsid w:val="00AD55F4"/>
  </w:style>
  <w:style w:type="character" w:customStyle="1" w:styleId="ListLabel352">
    <w:name w:val="ListLabel 352"/>
    <w:rsid w:val="00AD55F4"/>
  </w:style>
  <w:style w:type="character" w:customStyle="1" w:styleId="ListLabel353">
    <w:name w:val="ListLabel 353"/>
    <w:rsid w:val="00AD55F4"/>
  </w:style>
  <w:style w:type="character" w:customStyle="1" w:styleId="ListLabel354">
    <w:name w:val="ListLabel 354"/>
    <w:rsid w:val="00AD55F4"/>
    <w:rPr>
      <w:sz w:val="20"/>
    </w:rPr>
  </w:style>
  <w:style w:type="character" w:customStyle="1" w:styleId="ListLabel355">
    <w:name w:val="ListLabel 355"/>
    <w:rsid w:val="00AD55F4"/>
  </w:style>
  <w:style w:type="character" w:customStyle="1" w:styleId="ListLabel356">
    <w:name w:val="ListLabel 356"/>
    <w:rsid w:val="00AD55F4"/>
  </w:style>
  <w:style w:type="character" w:customStyle="1" w:styleId="ListLabel357">
    <w:name w:val="ListLabel 357"/>
    <w:rsid w:val="00AD55F4"/>
  </w:style>
  <w:style w:type="character" w:customStyle="1" w:styleId="ListLabel358">
    <w:name w:val="ListLabel 358"/>
    <w:rsid w:val="00AD55F4"/>
  </w:style>
  <w:style w:type="character" w:customStyle="1" w:styleId="ListLabel359">
    <w:name w:val="ListLabel 359"/>
    <w:rsid w:val="00AD55F4"/>
  </w:style>
  <w:style w:type="character" w:customStyle="1" w:styleId="ListLabel360">
    <w:name w:val="ListLabel 360"/>
    <w:rsid w:val="00AD55F4"/>
  </w:style>
  <w:style w:type="character" w:customStyle="1" w:styleId="ListLabel361">
    <w:name w:val="ListLabel 361"/>
    <w:rsid w:val="00AD55F4"/>
  </w:style>
  <w:style w:type="character" w:customStyle="1" w:styleId="ListLabel362">
    <w:name w:val="ListLabel 362"/>
    <w:rsid w:val="00AD55F4"/>
  </w:style>
  <w:style w:type="character" w:customStyle="1" w:styleId="ListLabel363">
    <w:name w:val="ListLabel 363"/>
    <w:rsid w:val="00AD55F4"/>
    <w:rPr>
      <w:sz w:val="20"/>
    </w:rPr>
  </w:style>
  <w:style w:type="character" w:customStyle="1" w:styleId="ListLabel364">
    <w:name w:val="ListLabel 364"/>
    <w:rsid w:val="00AD55F4"/>
  </w:style>
  <w:style w:type="character" w:customStyle="1" w:styleId="ListLabel365">
    <w:name w:val="ListLabel 365"/>
    <w:rsid w:val="00AD55F4"/>
  </w:style>
  <w:style w:type="character" w:customStyle="1" w:styleId="ListLabel366">
    <w:name w:val="ListLabel 366"/>
    <w:rsid w:val="00AD55F4"/>
  </w:style>
  <w:style w:type="character" w:customStyle="1" w:styleId="ListLabel367">
    <w:name w:val="ListLabel 367"/>
    <w:rsid w:val="00AD55F4"/>
  </w:style>
  <w:style w:type="character" w:customStyle="1" w:styleId="ListLabel368">
    <w:name w:val="ListLabel 368"/>
    <w:rsid w:val="00AD55F4"/>
  </w:style>
  <w:style w:type="character" w:customStyle="1" w:styleId="ListLabel369">
    <w:name w:val="ListLabel 369"/>
    <w:rsid w:val="00AD55F4"/>
  </w:style>
  <w:style w:type="character" w:customStyle="1" w:styleId="ListLabel370">
    <w:name w:val="ListLabel 370"/>
    <w:rsid w:val="00AD55F4"/>
  </w:style>
  <w:style w:type="character" w:customStyle="1" w:styleId="ListLabel371">
    <w:name w:val="ListLabel 371"/>
    <w:rsid w:val="00AD55F4"/>
  </w:style>
  <w:style w:type="character" w:customStyle="1" w:styleId="ListLabel372">
    <w:name w:val="ListLabel 372"/>
    <w:rsid w:val="00AD55F4"/>
    <w:rPr>
      <w:sz w:val="20"/>
    </w:rPr>
  </w:style>
  <w:style w:type="character" w:customStyle="1" w:styleId="ListLabel373">
    <w:name w:val="ListLabel 373"/>
    <w:rsid w:val="00AD55F4"/>
  </w:style>
  <w:style w:type="character" w:customStyle="1" w:styleId="ListLabel374">
    <w:name w:val="ListLabel 374"/>
    <w:rsid w:val="00AD55F4"/>
  </w:style>
  <w:style w:type="character" w:customStyle="1" w:styleId="ListLabel375">
    <w:name w:val="ListLabel 375"/>
    <w:rsid w:val="00AD55F4"/>
  </w:style>
  <w:style w:type="character" w:customStyle="1" w:styleId="ListLabel376">
    <w:name w:val="ListLabel 376"/>
    <w:rsid w:val="00AD55F4"/>
  </w:style>
  <w:style w:type="character" w:customStyle="1" w:styleId="ListLabel377">
    <w:name w:val="ListLabel 377"/>
    <w:rsid w:val="00AD55F4"/>
  </w:style>
  <w:style w:type="character" w:customStyle="1" w:styleId="ListLabel378">
    <w:name w:val="ListLabel 378"/>
    <w:rsid w:val="00AD55F4"/>
  </w:style>
  <w:style w:type="character" w:customStyle="1" w:styleId="ListLabel379">
    <w:name w:val="ListLabel 379"/>
    <w:rsid w:val="00AD55F4"/>
  </w:style>
  <w:style w:type="character" w:customStyle="1" w:styleId="ListLabel380">
    <w:name w:val="ListLabel 380"/>
    <w:rsid w:val="00AD55F4"/>
  </w:style>
  <w:style w:type="character" w:customStyle="1" w:styleId="ListLabel381">
    <w:name w:val="ListLabel 381"/>
    <w:rsid w:val="00AD55F4"/>
    <w:rPr>
      <w:b/>
      <w:color w:val="00000A"/>
      <w:sz w:val="20"/>
    </w:rPr>
  </w:style>
  <w:style w:type="character" w:customStyle="1" w:styleId="ListLabel382">
    <w:name w:val="ListLabel 382"/>
    <w:rsid w:val="00AD55F4"/>
  </w:style>
  <w:style w:type="character" w:customStyle="1" w:styleId="ListLabel383">
    <w:name w:val="ListLabel 383"/>
    <w:rsid w:val="00AD55F4"/>
  </w:style>
  <w:style w:type="character" w:customStyle="1" w:styleId="ListLabel384">
    <w:name w:val="ListLabel 384"/>
    <w:rsid w:val="00AD55F4"/>
  </w:style>
  <w:style w:type="character" w:customStyle="1" w:styleId="ListLabel385">
    <w:name w:val="ListLabel 385"/>
    <w:rsid w:val="00AD55F4"/>
  </w:style>
  <w:style w:type="character" w:customStyle="1" w:styleId="ListLabel386">
    <w:name w:val="ListLabel 386"/>
    <w:rsid w:val="00AD55F4"/>
  </w:style>
  <w:style w:type="character" w:customStyle="1" w:styleId="ListLabel387">
    <w:name w:val="ListLabel 387"/>
    <w:rsid w:val="00AD55F4"/>
  </w:style>
  <w:style w:type="character" w:customStyle="1" w:styleId="ListLabel388">
    <w:name w:val="ListLabel 388"/>
    <w:rsid w:val="00AD55F4"/>
  </w:style>
  <w:style w:type="character" w:customStyle="1" w:styleId="ListLabel389">
    <w:name w:val="ListLabel 389"/>
    <w:rsid w:val="00AD55F4"/>
  </w:style>
  <w:style w:type="character" w:customStyle="1" w:styleId="ListLabel390">
    <w:name w:val="ListLabel 390"/>
    <w:rsid w:val="00AD55F4"/>
    <w:rPr>
      <w:b/>
      <w:color w:val="00000A"/>
      <w:sz w:val="20"/>
    </w:rPr>
  </w:style>
  <w:style w:type="character" w:customStyle="1" w:styleId="ListLabel391">
    <w:name w:val="ListLabel 391"/>
    <w:rsid w:val="00AD55F4"/>
  </w:style>
  <w:style w:type="character" w:customStyle="1" w:styleId="ListLabel392">
    <w:name w:val="ListLabel 392"/>
    <w:rsid w:val="00AD55F4"/>
  </w:style>
  <w:style w:type="character" w:customStyle="1" w:styleId="ListLabel393">
    <w:name w:val="ListLabel 393"/>
    <w:rsid w:val="00AD55F4"/>
  </w:style>
  <w:style w:type="character" w:customStyle="1" w:styleId="ListLabel394">
    <w:name w:val="ListLabel 394"/>
    <w:rsid w:val="00AD55F4"/>
  </w:style>
  <w:style w:type="character" w:customStyle="1" w:styleId="ListLabel395">
    <w:name w:val="ListLabel 395"/>
    <w:rsid w:val="00AD55F4"/>
  </w:style>
  <w:style w:type="character" w:customStyle="1" w:styleId="ListLabel396">
    <w:name w:val="ListLabel 396"/>
    <w:rsid w:val="00AD55F4"/>
  </w:style>
  <w:style w:type="character" w:customStyle="1" w:styleId="ListLabel397">
    <w:name w:val="ListLabel 397"/>
    <w:rsid w:val="00AD55F4"/>
  </w:style>
  <w:style w:type="character" w:customStyle="1" w:styleId="ListLabel398">
    <w:name w:val="ListLabel 398"/>
    <w:rsid w:val="00AD55F4"/>
  </w:style>
  <w:style w:type="paragraph" w:customStyle="1" w:styleId="Caption1">
    <w:name w:val="Caption1"/>
    <w:basedOn w:val="a3"/>
    <w:rsid w:val="00AD55F4"/>
    <w:pPr>
      <w:suppressLineNumbers/>
      <w:spacing w:before="120" w:after="120"/>
    </w:pPr>
    <w:rPr>
      <w:rFonts w:cs="FreeSans"/>
      <w:i/>
      <w:iCs/>
      <w:color w:val="00000A"/>
    </w:rPr>
  </w:style>
  <w:style w:type="paragraph" w:customStyle="1" w:styleId="Footer1">
    <w:name w:val="Footer1"/>
    <w:basedOn w:val="a3"/>
    <w:rsid w:val="00AD55F4"/>
    <w:pPr>
      <w:tabs>
        <w:tab w:val="center" w:pos="4677"/>
        <w:tab w:val="right" w:pos="9355"/>
      </w:tabs>
    </w:pPr>
    <w:rPr>
      <w:color w:val="00000A"/>
    </w:rPr>
  </w:style>
  <w:style w:type="paragraph" w:customStyle="1" w:styleId="Header2">
    <w:name w:val="Header2"/>
    <w:basedOn w:val="a3"/>
    <w:rsid w:val="00AD55F4"/>
    <w:pPr>
      <w:tabs>
        <w:tab w:val="center" w:pos="4677"/>
        <w:tab w:val="right" w:pos="9355"/>
      </w:tabs>
    </w:pPr>
    <w:rPr>
      <w:color w:val="00000A"/>
    </w:rPr>
  </w:style>
  <w:style w:type="paragraph" w:customStyle="1" w:styleId="TOC11">
    <w:name w:val="TOC 11"/>
    <w:basedOn w:val="a3"/>
    <w:rsid w:val="00AD55F4"/>
    <w:pPr>
      <w:tabs>
        <w:tab w:val="right" w:leader="dot" w:pos="10195"/>
      </w:tabs>
    </w:pPr>
    <w:rPr>
      <w:color w:val="00000A"/>
    </w:rPr>
  </w:style>
  <w:style w:type="paragraph" w:customStyle="1" w:styleId="1fffffffb">
    <w:name w:val="Знак Знак Знак Знак Знак Знак Знак Знак Знак Знак Знак Знак Знак Знак Знак Знак Знак Знак Знак Знак Знак Знак Знак Знак Знак1"/>
    <w:basedOn w:val="a3"/>
    <w:rsid w:val="00AD55F4"/>
    <w:pPr>
      <w:tabs>
        <w:tab w:val="left" w:pos="643"/>
      </w:tabs>
      <w:spacing w:after="160" w:line="240" w:lineRule="exact"/>
    </w:pPr>
    <w:rPr>
      <w:rFonts w:ascii="Verdana" w:hAnsi="Verdana" w:cs="Verdana"/>
      <w:color w:val="00000A"/>
      <w:sz w:val="20"/>
      <w:szCs w:val="20"/>
      <w:lang w:val="en-US" w:eastAsia="en-US"/>
    </w:rPr>
  </w:style>
  <w:style w:type="paragraph" w:customStyle="1" w:styleId="TOC21">
    <w:name w:val="TOC 21"/>
    <w:basedOn w:val="a3"/>
    <w:rsid w:val="00AD55F4"/>
    <w:pPr>
      <w:ind w:left="238"/>
    </w:pPr>
    <w:rPr>
      <w:color w:val="00000A"/>
    </w:rPr>
  </w:style>
  <w:style w:type="paragraph" w:customStyle="1" w:styleId="1fffffffc">
    <w:name w:val="ͮ𬠫1"/>
    <w:rsid w:val="00AD55F4"/>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3"/>
    <w:rsid w:val="00AD55F4"/>
    <w:pPr>
      <w:ind w:left="480"/>
    </w:pPr>
    <w:rPr>
      <w:color w:val="00000A"/>
    </w:rPr>
  </w:style>
  <w:style w:type="paragraph" w:customStyle="1" w:styleId="TOC41">
    <w:name w:val="TOC 41"/>
    <w:basedOn w:val="a3"/>
    <w:rsid w:val="00AD55F4"/>
    <w:pPr>
      <w:widowControl w:val="0"/>
      <w:tabs>
        <w:tab w:val="left" w:pos="502"/>
        <w:tab w:val="left" w:pos="3330"/>
      </w:tabs>
      <w:ind w:left="502" w:hanging="720"/>
    </w:pPr>
    <w:rPr>
      <w:color w:val="00000A"/>
    </w:rPr>
  </w:style>
  <w:style w:type="paragraph" w:customStyle="1" w:styleId="TOC51">
    <w:name w:val="TOC 51"/>
    <w:basedOn w:val="a3"/>
    <w:rsid w:val="00AD55F4"/>
    <w:pPr>
      <w:spacing w:after="100" w:line="276" w:lineRule="auto"/>
      <w:ind w:left="880"/>
    </w:pPr>
    <w:rPr>
      <w:rFonts w:ascii="Calibri" w:hAnsi="Calibri"/>
      <w:color w:val="00000A"/>
      <w:sz w:val="22"/>
      <w:szCs w:val="22"/>
    </w:rPr>
  </w:style>
  <w:style w:type="paragraph" w:customStyle="1" w:styleId="TOC61">
    <w:name w:val="TOC 61"/>
    <w:basedOn w:val="a3"/>
    <w:rsid w:val="00AD55F4"/>
    <w:pPr>
      <w:spacing w:after="100" w:line="276" w:lineRule="auto"/>
      <w:ind w:left="1100"/>
    </w:pPr>
    <w:rPr>
      <w:rFonts w:ascii="Calibri" w:hAnsi="Calibri"/>
      <w:color w:val="00000A"/>
      <w:sz w:val="22"/>
      <w:szCs w:val="22"/>
    </w:rPr>
  </w:style>
  <w:style w:type="paragraph" w:customStyle="1" w:styleId="TOC71">
    <w:name w:val="TOC 71"/>
    <w:basedOn w:val="a3"/>
    <w:rsid w:val="00AD55F4"/>
    <w:pPr>
      <w:spacing w:after="100" w:line="276" w:lineRule="auto"/>
      <w:ind w:left="1320"/>
    </w:pPr>
    <w:rPr>
      <w:rFonts w:ascii="Calibri" w:hAnsi="Calibri"/>
      <w:color w:val="00000A"/>
      <w:sz w:val="22"/>
      <w:szCs w:val="22"/>
    </w:rPr>
  </w:style>
  <w:style w:type="paragraph" w:customStyle="1" w:styleId="TOC81">
    <w:name w:val="TOC 81"/>
    <w:basedOn w:val="a3"/>
    <w:rsid w:val="00AD55F4"/>
    <w:pPr>
      <w:spacing w:after="100" w:line="276" w:lineRule="auto"/>
      <w:ind w:left="1540"/>
    </w:pPr>
    <w:rPr>
      <w:rFonts w:ascii="Calibri" w:hAnsi="Calibri"/>
      <w:color w:val="00000A"/>
      <w:sz w:val="22"/>
      <w:szCs w:val="22"/>
    </w:rPr>
  </w:style>
  <w:style w:type="paragraph" w:customStyle="1" w:styleId="TOC91">
    <w:name w:val="TOC 91"/>
    <w:basedOn w:val="a3"/>
    <w:rsid w:val="00AD55F4"/>
    <w:pPr>
      <w:spacing w:after="100" w:line="276" w:lineRule="auto"/>
      <w:ind w:left="1760"/>
    </w:pPr>
    <w:rPr>
      <w:rFonts w:ascii="Calibri" w:hAnsi="Calibri"/>
      <w:color w:val="00000A"/>
      <w:sz w:val="22"/>
      <w:szCs w:val="22"/>
    </w:rPr>
  </w:style>
  <w:style w:type="paragraph" w:customStyle="1" w:styleId="PreformattedText">
    <w:name w:val="Preformatted Text"/>
    <w:basedOn w:val="a3"/>
    <w:rsid w:val="00AD55F4"/>
    <w:rPr>
      <w:color w:val="00000A"/>
    </w:rPr>
  </w:style>
  <w:style w:type="paragraph" w:customStyle="1" w:styleId="9b">
    <w:name w:val="Стиль9"/>
    <w:rsid w:val="00AD55F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odyText3Char4">
    <w:name w:val="Body Text 3 Char4"/>
    <w:aliases w:val="Знак5 Char4"/>
    <w:locked/>
    <w:rsid w:val="00AD55F4"/>
    <w:rPr>
      <w:sz w:val="16"/>
    </w:rPr>
  </w:style>
  <w:style w:type="paragraph" w:customStyle="1" w:styleId="7f0">
    <w:name w:val="Знак7"/>
    <w:basedOn w:val="a3"/>
    <w:rsid w:val="00AD55F4"/>
    <w:pPr>
      <w:spacing w:after="160" w:line="240" w:lineRule="exact"/>
    </w:pPr>
    <w:rPr>
      <w:rFonts w:ascii="Verdana" w:hAnsi="Verdana"/>
      <w:sz w:val="20"/>
      <w:szCs w:val="20"/>
      <w:lang w:val="en-US" w:eastAsia="en-US"/>
    </w:rPr>
  </w:style>
  <w:style w:type="character" w:customStyle="1" w:styleId="6230">
    <w:name w:val="Знак Знак623"/>
    <w:rsid w:val="00AD55F4"/>
    <w:rPr>
      <w:rFonts w:ascii="Cambria" w:hAnsi="Cambria"/>
      <w:b/>
      <w:kern w:val="1"/>
      <w:sz w:val="32"/>
      <w:lang w:val="ru-RU" w:eastAsia="ar-SA" w:bidi="ar-SA"/>
    </w:rPr>
  </w:style>
  <w:style w:type="paragraph" w:customStyle="1" w:styleId="TOCHeading1">
    <w:name w:val="TOC Heading1"/>
    <w:basedOn w:val="11"/>
    <w:next w:val="a3"/>
    <w:rsid w:val="00AD55F4"/>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character" w:customStyle="1" w:styleId="QuoteChar5">
    <w:name w:val="Quote Char5"/>
    <w:locked/>
    <w:rsid w:val="00AD55F4"/>
    <w:rPr>
      <w:i/>
      <w:color w:val="000000"/>
      <w:sz w:val="24"/>
    </w:rPr>
  </w:style>
  <w:style w:type="character" w:customStyle="1" w:styleId="IntenseQuoteChar5">
    <w:name w:val="Intense Quote Char5"/>
    <w:locked/>
    <w:rsid w:val="00AD55F4"/>
    <w:rPr>
      <w:b/>
      <w:i/>
      <w:color w:val="4F81BD"/>
      <w:sz w:val="24"/>
    </w:rPr>
  </w:style>
  <w:style w:type="paragraph" w:customStyle="1" w:styleId="11ff0">
    <w:name w:val="Знак Знак Знак Знак Знак Знак Знак Знак Знак Знак Знак Знак Знак11"/>
    <w:basedOn w:val="a3"/>
    <w:rsid w:val="00AD55F4"/>
    <w:pPr>
      <w:spacing w:after="160" w:line="240" w:lineRule="exact"/>
    </w:pPr>
    <w:rPr>
      <w:rFonts w:ascii="Verdana" w:hAnsi="Verdana"/>
      <w:lang w:val="en-US" w:eastAsia="en-US"/>
    </w:rPr>
  </w:style>
  <w:style w:type="paragraph" w:customStyle="1" w:styleId="BodyText221">
    <w:name w:val="Body Text 221"/>
    <w:basedOn w:val="a3"/>
    <w:rsid w:val="00AD55F4"/>
    <w:pPr>
      <w:keepNext/>
      <w:widowControl w:val="0"/>
      <w:tabs>
        <w:tab w:val="left" w:pos="142"/>
        <w:tab w:val="left" w:pos="6946"/>
      </w:tabs>
      <w:autoSpaceDE w:val="0"/>
      <w:autoSpaceDN w:val="0"/>
      <w:ind w:left="284" w:firstLine="709"/>
      <w:jc w:val="both"/>
    </w:pPr>
    <w:rPr>
      <w:sz w:val="22"/>
      <w:szCs w:val="22"/>
      <w:lang w:val="en-US"/>
    </w:rPr>
  </w:style>
  <w:style w:type="paragraph" w:customStyle="1" w:styleId="Heading112">
    <w:name w:val="Heading 112"/>
    <w:basedOn w:val="a3"/>
    <w:next w:val="a3"/>
    <w:rsid w:val="00AD55F4"/>
    <w:pPr>
      <w:suppressAutoHyphens/>
      <w:ind w:firstLine="454"/>
    </w:pPr>
    <w:rPr>
      <w:b/>
      <w:caps/>
      <w:lang w:eastAsia="zh-CN"/>
    </w:rPr>
  </w:style>
  <w:style w:type="paragraph" w:customStyle="1" w:styleId="Heading212">
    <w:name w:val="Heading 212"/>
    <w:basedOn w:val="a3"/>
    <w:next w:val="a3"/>
    <w:rsid w:val="00AD55F4"/>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1">
    <w:name w:val="Heading 321"/>
    <w:basedOn w:val="a3"/>
    <w:next w:val="a3"/>
    <w:rsid w:val="00AD55F4"/>
    <w:pPr>
      <w:tabs>
        <w:tab w:val="left" w:pos="720"/>
      </w:tabs>
      <w:suppressAutoHyphens/>
      <w:spacing w:before="280" w:after="280"/>
      <w:ind w:left="720" w:hanging="720"/>
      <w:outlineLvl w:val="2"/>
    </w:pPr>
    <w:rPr>
      <w:b/>
      <w:bCs/>
      <w:sz w:val="27"/>
      <w:szCs w:val="27"/>
      <w:lang w:eastAsia="zh-CN"/>
    </w:rPr>
  </w:style>
  <w:style w:type="paragraph" w:customStyle="1" w:styleId="Heading411">
    <w:name w:val="Heading 411"/>
    <w:basedOn w:val="a3"/>
    <w:next w:val="a3"/>
    <w:rsid w:val="00AD55F4"/>
    <w:pPr>
      <w:keepNext/>
      <w:tabs>
        <w:tab w:val="left" w:pos="864"/>
      </w:tabs>
      <w:suppressAutoHyphens/>
      <w:spacing w:before="240" w:after="60"/>
      <w:ind w:left="864" w:hanging="864"/>
      <w:outlineLvl w:val="3"/>
    </w:pPr>
    <w:rPr>
      <w:b/>
      <w:bCs/>
      <w:sz w:val="28"/>
      <w:szCs w:val="28"/>
      <w:lang w:eastAsia="zh-CN"/>
    </w:rPr>
  </w:style>
  <w:style w:type="paragraph" w:customStyle="1" w:styleId="Heading512">
    <w:name w:val="Heading 512"/>
    <w:basedOn w:val="a3"/>
    <w:next w:val="a3"/>
    <w:rsid w:val="00AD55F4"/>
    <w:pPr>
      <w:tabs>
        <w:tab w:val="left" w:pos="1008"/>
      </w:tabs>
      <w:suppressAutoHyphens/>
      <w:spacing w:before="240" w:after="60"/>
      <w:ind w:left="1008" w:hanging="1008"/>
      <w:outlineLvl w:val="4"/>
    </w:pPr>
    <w:rPr>
      <w:b/>
      <w:bCs/>
      <w:i/>
      <w:iCs/>
      <w:sz w:val="26"/>
      <w:szCs w:val="26"/>
      <w:lang w:eastAsia="zh-CN"/>
    </w:rPr>
  </w:style>
  <w:style w:type="paragraph" w:customStyle="1" w:styleId="Heading612">
    <w:name w:val="Heading 612"/>
    <w:basedOn w:val="a3"/>
    <w:next w:val="a3"/>
    <w:rsid w:val="00AD55F4"/>
    <w:pPr>
      <w:keepNext/>
      <w:tabs>
        <w:tab w:val="left" w:pos="1152"/>
      </w:tabs>
      <w:suppressAutoHyphens/>
      <w:ind w:left="1152" w:hanging="1152"/>
      <w:jc w:val="both"/>
      <w:outlineLvl w:val="5"/>
    </w:pPr>
    <w:rPr>
      <w:szCs w:val="20"/>
      <w:lang w:val="en-US" w:eastAsia="en-US"/>
    </w:rPr>
  </w:style>
  <w:style w:type="paragraph" w:customStyle="1" w:styleId="Heading712">
    <w:name w:val="Heading 712"/>
    <w:basedOn w:val="a3"/>
    <w:next w:val="a3"/>
    <w:rsid w:val="00AD55F4"/>
    <w:pPr>
      <w:tabs>
        <w:tab w:val="left" w:pos="1296"/>
      </w:tabs>
      <w:suppressAutoHyphens/>
      <w:spacing w:before="240" w:after="60"/>
      <w:ind w:left="1296" w:hanging="1296"/>
      <w:outlineLvl w:val="6"/>
    </w:pPr>
    <w:rPr>
      <w:lang w:eastAsia="zh-CN"/>
    </w:rPr>
  </w:style>
  <w:style w:type="paragraph" w:customStyle="1" w:styleId="Heading912">
    <w:name w:val="Heading 912"/>
    <w:basedOn w:val="a3"/>
    <w:next w:val="a3"/>
    <w:rsid w:val="00AD55F4"/>
    <w:pPr>
      <w:tabs>
        <w:tab w:val="left" w:pos="1584"/>
      </w:tabs>
      <w:suppressAutoHyphens/>
      <w:spacing w:before="240" w:after="60"/>
      <w:ind w:left="1584" w:hanging="1584"/>
      <w:outlineLvl w:val="8"/>
    </w:pPr>
    <w:rPr>
      <w:rFonts w:ascii="Arial" w:hAnsi="Arial" w:cs="Arial"/>
      <w:sz w:val="22"/>
      <w:szCs w:val="22"/>
      <w:lang w:eastAsia="zh-CN"/>
    </w:rPr>
  </w:style>
  <w:style w:type="character" w:customStyle="1" w:styleId="Heading2Char4">
    <w:name w:val="Heading 2 Char4"/>
    <w:aliases w:val="Знак3 Знак Char4"/>
    <w:locked/>
    <w:rsid w:val="00AD55F4"/>
    <w:rPr>
      <w:rFonts w:ascii="Cambria" w:hAnsi="Cambria"/>
      <w:b/>
      <w:i/>
      <w:sz w:val="28"/>
    </w:rPr>
  </w:style>
  <w:style w:type="character" w:customStyle="1" w:styleId="7110">
    <w:name w:val="Знак Знак711"/>
    <w:rsid w:val="00AD55F4"/>
    <w:rPr>
      <w:sz w:val="16"/>
      <w:lang w:val="ru-RU" w:eastAsia="ru-RU"/>
    </w:rPr>
  </w:style>
  <w:style w:type="character" w:customStyle="1" w:styleId="1890">
    <w:name w:val="Знак Знак189"/>
    <w:rsid w:val="00AD55F4"/>
    <w:rPr>
      <w:rFonts w:ascii="Courier New" w:hAnsi="Courier New"/>
    </w:rPr>
  </w:style>
  <w:style w:type="character" w:customStyle="1" w:styleId="931">
    <w:name w:val="Знак Знак93"/>
    <w:locked/>
    <w:rsid w:val="00AD55F4"/>
    <w:rPr>
      <w:rFonts w:ascii="Tahoma" w:hAnsi="Tahoma"/>
      <w:lang w:val="ru-RU" w:eastAsia="ru-RU"/>
    </w:rPr>
  </w:style>
  <w:style w:type="character" w:customStyle="1" w:styleId="1330">
    <w:name w:val="Знак Знак133"/>
    <w:locked/>
    <w:rsid w:val="00AD55F4"/>
    <w:rPr>
      <w:lang w:val="ru-RU" w:eastAsia="ar-SA" w:bidi="ar-SA"/>
    </w:rPr>
  </w:style>
  <w:style w:type="character" w:customStyle="1" w:styleId="1133">
    <w:name w:val="Знак Знак113"/>
    <w:locked/>
    <w:rsid w:val="00AD55F4"/>
    <w:rPr>
      <w:sz w:val="28"/>
      <w:lang w:val="ru-RU" w:eastAsia="ru-RU"/>
    </w:rPr>
  </w:style>
  <w:style w:type="character" w:customStyle="1" w:styleId="1192">
    <w:name w:val="Знак1 Знак Знак19"/>
    <w:locked/>
    <w:rsid w:val="00AD55F4"/>
    <w:rPr>
      <w:rFonts w:ascii="Times New Roman" w:hAnsi="Times New Roman"/>
      <w:sz w:val="24"/>
      <w:lang w:eastAsia="ru-RU"/>
    </w:rPr>
  </w:style>
  <w:style w:type="character" w:customStyle="1" w:styleId="694">
    <w:name w:val="Знак6 Знак Знак9"/>
    <w:rsid w:val="00AD55F4"/>
    <w:rPr>
      <w:sz w:val="24"/>
      <w:lang w:val="ru-RU" w:eastAsia="ru-RU"/>
    </w:rPr>
  </w:style>
  <w:style w:type="character" w:customStyle="1" w:styleId="QuoteChar6">
    <w:name w:val="Quote Char6"/>
    <w:locked/>
    <w:rsid w:val="00AD55F4"/>
    <w:rPr>
      <w:rFonts w:ascii="Times New Roman" w:hAnsi="Times New Roman"/>
      <w:i/>
      <w:color w:val="000000"/>
      <w:sz w:val="24"/>
    </w:rPr>
  </w:style>
  <w:style w:type="character" w:customStyle="1" w:styleId="IntenseQuoteChar6">
    <w:name w:val="Intense Quote Char6"/>
    <w:locked/>
    <w:rsid w:val="00AD55F4"/>
    <w:rPr>
      <w:rFonts w:ascii="Times New Roman" w:hAnsi="Times New Roman"/>
      <w:b/>
      <w:i/>
      <w:color w:val="4F81BD"/>
      <w:sz w:val="24"/>
    </w:rPr>
  </w:style>
  <w:style w:type="character" w:customStyle="1" w:styleId="821">
    <w:name w:val="Знак Знак82"/>
    <w:locked/>
    <w:rsid w:val="00AD55F4"/>
    <w:rPr>
      <w:rFonts w:ascii="Arial" w:hAnsi="Arial"/>
      <w:sz w:val="24"/>
      <w:lang w:val="ru-RU" w:eastAsia="ru-RU"/>
    </w:rPr>
  </w:style>
  <w:style w:type="character" w:customStyle="1" w:styleId="2012">
    <w:name w:val="Знак Знак2012"/>
    <w:rsid w:val="00AD55F4"/>
    <w:rPr>
      <w:rFonts w:ascii="Arial" w:hAnsi="Arial"/>
      <w:sz w:val="22"/>
    </w:rPr>
  </w:style>
  <w:style w:type="character" w:customStyle="1" w:styleId="2014">
    <w:name w:val="Знак Знак2014"/>
    <w:rsid w:val="00AD55F4"/>
    <w:rPr>
      <w:rFonts w:ascii="Arial" w:hAnsi="Arial"/>
      <w:sz w:val="22"/>
    </w:rPr>
  </w:style>
  <w:style w:type="paragraph" w:customStyle="1" w:styleId="89">
    <w:name w:val="Абзац списка8"/>
    <w:basedOn w:val="a3"/>
    <w:rsid w:val="00AD55F4"/>
    <w:pPr>
      <w:spacing w:after="200" w:line="276" w:lineRule="auto"/>
      <w:ind w:left="720"/>
    </w:pPr>
    <w:rPr>
      <w:rFonts w:ascii="Calibri" w:hAnsi="Calibri"/>
      <w:sz w:val="22"/>
      <w:szCs w:val="22"/>
      <w:lang w:eastAsia="en-US"/>
    </w:rPr>
  </w:style>
  <w:style w:type="paragraph" w:customStyle="1" w:styleId="14a">
    <w:name w:val="Обычный14"/>
    <w:rsid w:val="00AD55F4"/>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5">
    <w:name w:val="Основной текст 27"/>
    <w:basedOn w:val="a3"/>
    <w:rsid w:val="00AD55F4"/>
    <w:pPr>
      <w:overflowPunct w:val="0"/>
      <w:autoSpaceDE w:val="0"/>
      <w:autoSpaceDN w:val="0"/>
      <w:adjustRightInd w:val="0"/>
      <w:ind w:firstLine="851"/>
      <w:jc w:val="both"/>
    </w:pPr>
    <w:rPr>
      <w:sz w:val="28"/>
      <w:szCs w:val="20"/>
    </w:rPr>
  </w:style>
  <w:style w:type="paragraph" w:customStyle="1" w:styleId="384">
    <w:name w:val="Заголовок 38"/>
    <w:basedOn w:val="14a"/>
    <w:next w:val="14a"/>
    <w:rsid w:val="00AD55F4"/>
    <w:pPr>
      <w:keepNext/>
      <w:widowControl/>
      <w:snapToGrid/>
      <w:ind w:left="0" w:firstLine="0"/>
      <w:outlineLvl w:val="2"/>
    </w:pPr>
    <w:rPr>
      <w:sz w:val="24"/>
    </w:rPr>
  </w:style>
  <w:style w:type="paragraph" w:customStyle="1" w:styleId="8a">
    <w:name w:val="Основной текст8"/>
    <w:basedOn w:val="14a"/>
    <w:rsid w:val="00AD55F4"/>
    <w:pPr>
      <w:widowControl/>
      <w:snapToGrid/>
      <w:spacing w:line="360" w:lineRule="auto"/>
      <w:ind w:left="0" w:firstLine="0"/>
    </w:pPr>
    <w:rPr>
      <w:sz w:val="24"/>
    </w:rPr>
  </w:style>
  <w:style w:type="numbering" w:customStyle="1" w:styleId="224">
    <w:name w:val="Стиль Стиль нумерованный + многоуровневый224"/>
    <w:rsid w:val="00AD55F4"/>
    <w:pPr>
      <w:numPr>
        <w:numId w:val="33"/>
      </w:numPr>
    </w:pPr>
  </w:style>
  <w:style w:type="paragraph" w:styleId="affe">
    <w:name w:val="Title"/>
    <w:basedOn w:val="a3"/>
    <w:next w:val="a3"/>
    <w:link w:val="54"/>
    <w:qFormat/>
    <w:rsid w:val="00AD55F4"/>
    <w:pPr>
      <w:contextualSpacing/>
    </w:pPr>
    <w:rPr>
      <w:rFonts w:asciiTheme="minorHAnsi" w:eastAsiaTheme="minorHAnsi" w:hAnsiTheme="minorHAnsi" w:cstheme="minorBidi"/>
      <w:sz w:val="28"/>
      <w:lang w:val="en-US" w:eastAsia="ar-SA"/>
    </w:rPr>
  </w:style>
  <w:style w:type="character" w:customStyle="1" w:styleId="4fc">
    <w:name w:val="Заголовок Знак4"/>
    <w:basedOn w:val="a4"/>
    <w:uiPriority w:val="10"/>
    <w:rsid w:val="00AD55F4"/>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221044">
      <w:bodyDiv w:val="1"/>
      <w:marLeft w:val="0"/>
      <w:marRight w:val="0"/>
      <w:marTop w:val="0"/>
      <w:marBottom w:val="0"/>
      <w:divBdr>
        <w:top w:val="none" w:sz="0" w:space="0" w:color="auto"/>
        <w:left w:val="none" w:sz="0" w:space="0" w:color="auto"/>
        <w:bottom w:val="none" w:sz="0" w:space="0" w:color="auto"/>
        <w:right w:val="none" w:sz="0" w:space="0" w:color="auto"/>
      </w:divBdr>
    </w:div>
    <w:div w:id="1072509180">
      <w:bodyDiv w:val="1"/>
      <w:marLeft w:val="0"/>
      <w:marRight w:val="0"/>
      <w:marTop w:val="0"/>
      <w:marBottom w:val="0"/>
      <w:divBdr>
        <w:top w:val="none" w:sz="0" w:space="0" w:color="auto"/>
        <w:left w:val="none" w:sz="0" w:space="0" w:color="auto"/>
        <w:bottom w:val="none" w:sz="0" w:space="0" w:color="auto"/>
        <w:right w:val="none" w:sz="0" w:space="0" w:color="auto"/>
      </w:divBdr>
    </w:div>
    <w:div w:id="1183857351">
      <w:bodyDiv w:val="1"/>
      <w:marLeft w:val="0"/>
      <w:marRight w:val="0"/>
      <w:marTop w:val="0"/>
      <w:marBottom w:val="0"/>
      <w:divBdr>
        <w:top w:val="none" w:sz="0" w:space="0" w:color="auto"/>
        <w:left w:val="none" w:sz="0" w:space="0" w:color="auto"/>
        <w:bottom w:val="none" w:sz="0" w:space="0" w:color="auto"/>
        <w:right w:val="none" w:sz="0" w:space="0" w:color="auto"/>
      </w:divBdr>
    </w:div>
    <w:div w:id="1204096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hyperlink" Target="https://psyjournals.ru/psyedu_ru/index.s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qsp.su/tools/onlinehelp/about_license_gpl_russian.html" TargetMode="External"/><Relationship Id="rId11" Type="http://schemas.openxmlformats.org/officeDocument/2006/relationships/hyperlink" Target="http://www.edu.ru/" TargetMode="External"/><Relationship Id="rId5" Type="http://schemas.openxmlformats.org/officeDocument/2006/relationships/image" Target="media/image1.png"/><Relationship Id="rId10" Type="http://schemas.openxmlformats.org/officeDocument/2006/relationships/hyperlink" Target="http://www.infolex.narod.ru/gpl_gnu/gplrus.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4255</Words>
  <Characters>24259</Characters>
  <Application>Microsoft Office Word</Application>
  <DocSecurity>0</DocSecurity>
  <Lines>202</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Зайцева Марина</dc:creator>
  <cp:keywords/>
  <dc:description/>
  <cp:lastModifiedBy>Базелюк Кира Сергеевна</cp:lastModifiedBy>
  <cp:revision>4</cp:revision>
  <cp:lastPrinted>2023-01-25T12:20:00Z</cp:lastPrinted>
  <dcterms:created xsi:type="dcterms:W3CDTF">2023-04-23T15:48:00Z</dcterms:created>
  <dcterms:modified xsi:type="dcterms:W3CDTF">2023-04-24T15:53:00Z</dcterms:modified>
</cp:coreProperties>
</file>